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690121" w14:textId="77777777" w:rsidR="007D4D24" w:rsidRPr="007828F9" w:rsidRDefault="007D4D24" w:rsidP="007828F9">
      <w:pPr>
        <w:pStyle w:val="Standard"/>
        <w:spacing w:line="288" w:lineRule="auto"/>
        <w:jc w:val="both"/>
        <w:rPr>
          <w:rFonts w:ascii="Lucida Sans" w:hAnsi="Lucida Sans" w:cs="Arial"/>
          <w:bCs/>
          <w:sz w:val="20"/>
          <w:szCs w:val="20"/>
          <w:lang w:eastAsia="sl-SI"/>
        </w:rPr>
      </w:pPr>
    </w:p>
    <w:p w14:paraId="175D1712" w14:textId="77777777" w:rsidR="00EA0221" w:rsidRPr="007828F9" w:rsidRDefault="00EA0221" w:rsidP="007828F9">
      <w:pPr>
        <w:spacing w:after="0" w:line="288" w:lineRule="auto"/>
        <w:jc w:val="both"/>
        <w:rPr>
          <w:rFonts w:ascii="Lucida Sans" w:hAnsi="Lucida Sans" w:cs="Lucida Sans Unicode"/>
          <w:sz w:val="20"/>
          <w:szCs w:val="20"/>
        </w:rPr>
      </w:pPr>
      <w:r w:rsidRPr="007828F9">
        <w:rPr>
          <w:rFonts w:ascii="Lucida Sans" w:hAnsi="Lucida Sans" w:cs="Lucida Sans Unicode"/>
          <w:noProof/>
          <w:sz w:val="20"/>
          <w:szCs w:val="20"/>
        </w:rPr>
        <w:drawing>
          <wp:inline distT="0" distB="0" distL="0" distR="0" wp14:anchorId="2FFE3068" wp14:editId="4593CEB0">
            <wp:extent cx="2152650" cy="485775"/>
            <wp:effectExtent l="0" t="0" r="0" b="9525"/>
            <wp:docPr id="2" name="Slika 2" descr="logo-prod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prodni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0" cy="485775"/>
                    </a:xfrm>
                    <a:prstGeom prst="rect">
                      <a:avLst/>
                    </a:prstGeom>
                    <a:noFill/>
                    <a:ln>
                      <a:noFill/>
                    </a:ln>
                  </pic:spPr>
                </pic:pic>
              </a:graphicData>
            </a:graphic>
          </wp:inline>
        </w:drawing>
      </w:r>
    </w:p>
    <w:p w14:paraId="694ADD56" w14:textId="77777777" w:rsidR="00EA0221" w:rsidRPr="007828F9" w:rsidRDefault="00EA0221" w:rsidP="007828F9">
      <w:pPr>
        <w:spacing w:after="0" w:line="288" w:lineRule="auto"/>
        <w:ind w:leftChars="567" w:left="1247"/>
        <w:jc w:val="both"/>
        <w:rPr>
          <w:rFonts w:ascii="Lucida Sans" w:hAnsi="Lucida Sans" w:cs="Lucida Sans Unicode"/>
          <w:sz w:val="20"/>
          <w:szCs w:val="20"/>
        </w:rPr>
      </w:pPr>
    </w:p>
    <w:p w14:paraId="781A173D" w14:textId="77777777" w:rsidR="00EA0221" w:rsidRPr="007828F9" w:rsidRDefault="00EA0221" w:rsidP="007828F9">
      <w:pPr>
        <w:spacing w:after="0" w:line="288" w:lineRule="auto"/>
        <w:ind w:leftChars="567" w:left="1247"/>
        <w:jc w:val="both"/>
        <w:rPr>
          <w:rFonts w:ascii="Lucida Sans" w:hAnsi="Lucida Sans" w:cs="Lucida Sans Unicode"/>
          <w:sz w:val="20"/>
          <w:szCs w:val="20"/>
        </w:rPr>
      </w:pPr>
    </w:p>
    <w:p w14:paraId="1BFA67B0" w14:textId="77777777" w:rsidR="00EA0221" w:rsidRPr="007828F9" w:rsidRDefault="00EA0221" w:rsidP="007828F9">
      <w:pPr>
        <w:spacing w:after="0" w:line="288" w:lineRule="auto"/>
        <w:jc w:val="both"/>
        <w:rPr>
          <w:rFonts w:ascii="Lucida Sans" w:hAnsi="Lucida Sans" w:cs="Lucida Sans Unicode"/>
          <w:b/>
          <w:bCs/>
          <w:sz w:val="20"/>
          <w:szCs w:val="20"/>
        </w:rPr>
      </w:pPr>
      <w:r w:rsidRPr="007828F9">
        <w:rPr>
          <w:rFonts w:ascii="Lucida Sans" w:hAnsi="Lucida Sans" w:cs="Lucida Sans Unicode"/>
          <w:b/>
          <w:bCs/>
          <w:sz w:val="20"/>
          <w:szCs w:val="20"/>
        </w:rPr>
        <w:t>Javno komunalno podjetje Prodnik d.o.o.</w:t>
      </w:r>
    </w:p>
    <w:p w14:paraId="70688D65" w14:textId="77777777" w:rsidR="00EA0221" w:rsidRPr="007828F9" w:rsidRDefault="00EA0221" w:rsidP="007828F9">
      <w:pPr>
        <w:spacing w:after="0" w:line="288" w:lineRule="auto"/>
        <w:jc w:val="both"/>
        <w:rPr>
          <w:rFonts w:ascii="Lucida Sans" w:hAnsi="Lucida Sans" w:cs="Lucida Sans Unicode"/>
          <w:sz w:val="20"/>
          <w:szCs w:val="20"/>
        </w:rPr>
      </w:pPr>
      <w:r w:rsidRPr="007828F9">
        <w:rPr>
          <w:rFonts w:ascii="Lucida Sans" w:hAnsi="Lucida Sans" w:cs="Lucida Sans Unicode"/>
          <w:sz w:val="20"/>
          <w:szCs w:val="20"/>
        </w:rPr>
        <w:t>Savska cesta 34, 1230 Dom</w:t>
      </w:r>
      <w:r w:rsidRPr="007828F9">
        <w:rPr>
          <w:rFonts w:cs="Calibri"/>
          <w:sz w:val="20"/>
          <w:szCs w:val="20"/>
        </w:rPr>
        <w:t>ž</w:t>
      </w:r>
      <w:r w:rsidRPr="007828F9">
        <w:rPr>
          <w:rFonts w:ascii="Lucida Sans" w:hAnsi="Lucida Sans" w:cs="Lucida Sans Unicode"/>
          <w:sz w:val="20"/>
          <w:szCs w:val="20"/>
        </w:rPr>
        <w:t>ale</w:t>
      </w:r>
    </w:p>
    <w:p w14:paraId="76056050" w14:textId="77777777" w:rsidR="00EA0221" w:rsidRPr="007828F9" w:rsidRDefault="00EA0221" w:rsidP="007828F9">
      <w:pPr>
        <w:spacing w:after="0" w:line="288" w:lineRule="auto"/>
        <w:jc w:val="both"/>
        <w:rPr>
          <w:rFonts w:ascii="Lucida Sans" w:hAnsi="Lucida Sans" w:cs="Lucida Sans Unicode"/>
          <w:sz w:val="20"/>
          <w:szCs w:val="20"/>
        </w:rPr>
      </w:pPr>
      <w:r w:rsidRPr="007828F9">
        <w:rPr>
          <w:rFonts w:ascii="Lucida Sans" w:hAnsi="Lucida Sans" w:cs="Lucida Sans Unicode"/>
          <w:sz w:val="20"/>
          <w:szCs w:val="20"/>
        </w:rPr>
        <w:t>tel.: 01/729 54 30</w:t>
      </w:r>
    </w:p>
    <w:p w14:paraId="474CCA62" w14:textId="77777777" w:rsidR="00EA0221" w:rsidRPr="007828F9" w:rsidRDefault="00EA0221" w:rsidP="007828F9">
      <w:pPr>
        <w:spacing w:after="0" w:line="288" w:lineRule="auto"/>
        <w:jc w:val="both"/>
        <w:rPr>
          <w:rFonts w:ascii="Lucida Sans" w:hAnsi="Lucida Sans" w:cs="Lucida Sans Unicode"/>
          <w:sz w:val="20"/>
          <w:szCs w:val="20"/>
        </w:rPr>
      </w:pPr>
      <w:r w:rsidRPr="007828F9">
        <w:rPr>
          <w:rFonts w:ascii="Lucida Sans" w:hAnsi="Lucida Sans" w:cs="Lucida Sans Unicode"/>
          <w:sz w:val="20"/>
          <w:szCs w:val="20"/>
        </w:rPr>
        <w:t>faks: 01/729 54 50</w:t>
      </w:r>
    </w:p>
    <w:p w14:paraId="67FCEC0A" w14:textId="77777777" w:rsidR="007D4D24" w:rsidRPr="007828F9" w:rsidRDefault="007D4D24" w:rsidP="007828F9">
      <w:pPr>
        <w:pStyle w:val="Standard"/>
        <w:spacing w:line="288" w:lineRule="auto"/>
        <w:jc w:val="both"/>
        <w:rPr>
          <w:rFonts w:ascii="Lucida Sans" w:hAnsi="Lucida Sans" w:cs="Arial"/>
          <w:bCs/>
          <w:sz w:val="20"/>
          <w:szCs w:val="20"/>
          <w:lang w:eastAsia="sl-SI"/>
        </w:rPr>
      </w:pPr>
    </w:p>
    <w:p w14:paraId="6CF81EB0" w14:textId="77777777" w:rsidR="007D4D24" w:rsidRPr="007828F9" w:rsidRDefault="007D4D24" w:rsidP="007828F9">
      <w:pPr>
        <w:pStyle w:val="Standard"/>
        <w:spacing w:line="288" w:lineRule="auto"/>
        <w:jc w:val="both"/>
        <w:rPr>
          <w:rFonts w:ascii="Lucida Sans" w:hAnsi="Lucida Sans" w:cs="Arial"/>
          <w:bCs/>
          <w:sz w:val="20"/>
          <w:szCs w:val="20"/>
          <w:lang w:eastAsia="sl-SI"/>
        </w:rPr>
      </w:pPr>
    </w:p>
    <w:p w14:paraId="05BE24BA" w14:textId="77777777" w:rsidR="003D5DCF" w:rsidRPr="007828F9" w:rsidRDefault="003D5DCF"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6A939E81" w14:textId="77777777" w:rsidR="00547B34" w:rsidRPr="007828F9" w:rsidRDefault="00547B34"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3C3497C6" w14:textId="77777777" w:rsidR="00547B34" w:rsidRPr="007828F9" w:rsidRDefault="00547B34"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48AF69C3" w14:textId="77777777" w:rsidR="00547B34" w:rsidRPr="007828F9" w:rsidRDefault="00547B34"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0C7927B9" w14:textId="77777777" w:rsidR="00EA0221" w:rsidRPr="007828F9" w:rsidRDefault="00EA0221" w:rsidP="007828F9">
      <w:pPr>
        <w:spacing w:after="0" w:line="288" w:lineRule="auto"/>
        <w:ind w:left="567"/>
        <w:jc w:val="both"/>
        <w:rPr>
          <w:rFonts w:ascii="Lucida Sans" w:hAnsi="Lucida Sans" w:cs="Lucida Sans Unicode"/>
          <w:sz w:val="20"/>
          <w:szCs w:val="20"/>
        </w:rPr>
      </w:pPr>
    </w:p>
    <w:p w14:paraId="1EF59B6E" w14:textId="77777777" w:rsidR="00EA0221" w:rsidRPr="007828F9" w:rsidRDefault="00EA0221" w:rsidP="007828F9">
      <w:pPr>
        <w:spacing w:after="0" w:line="288" w:lineRule="auto"/>
        <w:ind w:left="567"/>
        <w:jc w:val="both"/>
        <w:rPr>
          <w:rFonts w:ascii="Lucida Sans" w:hAnsi="Lucida Sans" w:cs="Lucida Sans Unicode"/>
          <w:sz w:val="20"/>
          <w:szCs w:val="20"/>
        </w:rPr>
      </w:pPr>
      <w:r w:rsidRPr="007828F9">
        <w:rPr>
          <w:rFonts w:ascii="Lucida Sans" w:hAnsi="Lucida Sans" w:cs="Lucida Sans Unicode"/>
          <w:sz w:val="20"/>
          <w:szCs w:val="20"/>
        </w:rPr>
        <w:t xml:space="preserve"> </w:t>
      </w:r>
    </w:p>
    <w:p w14:paraId="4F589FC7" w14:textId="77777777" w:rsidR="00EA0221" w:rsidRPr="007828F9" w:rsidRDefault="00EA0221" w:rsidP="007828F9">
      <w:pPr>
        <w:pBdr>
          <w:top w:val="single" w:sz="4" w:space="0" w:color="000000"/>
          <w:left w:val="single" w:sz="4" w:space="0" w:color="000000"/>
          <w:bottom w:val="single" w:sz="4" w:space="0" w:color="000000"/>
          <w:right w:val="single" w:sz="4" w:space="0" w:color="000000"/>
        </w:pBdr>
        <w:shd w:val="clear" w:color="auto" w:fill="D9D9D9"/>
        <w:spacing w:after="0" w:line="288" w:lineRule="auto"/>
        <w:ind w:left="567"/>
        <w:jc w:val="both"/>
        <w:rPr>
          <w:rFonts w:ascii="Lucida Sans" w:hAnsi="Lucida Sans" w:cs="Lucida Sans Unicode"/>
          <w:sz w:val="20"/>
          <w:szCs w:val="20"/>
        </w:rPr>
      </w:pPr>
      <w:r w:rsidRPr="007828F9">
        <w:rPr>
          <w:rFonts w:ascii="Lucida Sans" w:hAnsi="Lucida Sans" w:cs="Lucida Sans Unicode"/>
          <w:sz w:val="20"/>
          <w:szCs w:val="20"/>
        </w:rPr>
        <w:t xml:space="preserve"> </w:t>
      </w:r>
    </w:p>
    <w:p w14:paraId="15F686D0" w14:textId="77777777" w:rsidR="00EA0221" w:rsidRPr="007828F9" w:rsidRDefault="00EA0221" w:rsidP="007828F9">
      <w:pPr>
        <w:pBdr>
          <w:top w:val="single" w:sz="4" w:space="0" w:color="000000"/>
          <w:left w:val="single" w:sz="4" w:space="0" w:color="000000"/>
          <w:bottom w:val="single" w:sz="4" w:space="0" w:color="000000"/>
          <w:right w:val="single" w:sz="4" w:space="0" w:color="000000"/>
        </w:pBdr>
        <w:shd w:val="clear" w:color="auto" w:fill="D9D9D9"/>
        <w:spacing w:after="0" w:line="288" w:lineRule="auto"/>
        <w:ind w:left="567"/>
        <w:jc w:val="center"/>
        <w:rPr>
          <w:rFonts w:ascii="Lucida Sans" w:hAnsi="Lucida Sans" w:cs="Arial"/>
          <w:sz w:val="20"/>
          <w:szCs w:val="20"/>
          <w:lang w:eastAsia="sl-SI"/>
        </w:rPr>
      </w:pPr>
      <w:r w:rsidRPr="007828F9">
        <w:rPr>
          <w:rFonts w:ascii="Lucida Sans" w:hAnsi="Lucida Sans" w:cs="Lucida Sans Unicode"/>
          <w:sz w:val="20"/>
          <w:szCs w:val="20"/>
        </w:rPr>
        <w:t>RAZPISNA DOKUMENTACIJA</w:t>
      </w:r>
    </w:p>
    <w:p w14:paraId="2D9E9428" w14:textId="77777777" w:rsidR="00EA0221" w:rsidRPr="007828F9" w:rsidRDefault="00EA0221" w:rsidP="007828F9">
      <w:pPr>
        <w:pBdr>
          <w:top w:val="single" w:sz="4" w:space="0" w:color="000000"/>
          <w:left w:val="single" w:sz="4" w:space="0" w:color="000000"/>
          <w:bottom w:val="single" w:sz="4" w:space="0" w:color="000000"/>
          <w:right w:val="single" w:sz="4" w:space="0" w:color="000000"/>
        </w:pBdr>
        <w:shd w:val="clear" w:color="auto" w:fill="D9D9D9"/>
        <w:spacing w:after="0" w:line="288" w:lineRule="auto"/>
        <w:ind w:left="567"/>
        <w:jc w:val="both"/>
        <w:rPr>
          <w:rFonts w:ascii="Lucida Sans" w:hAnsi="Lucida Sans" w:cs="Lucida Sans Unicode"/>
          <w:sz w:val="20"/>
          <w:szCs w:val="20"/>
        </w:rPr>
      </w:pPr>
    </w:p>
    <w:p w14:paraId="37A69E05" w14:textId="77777777" w:rsidR="00EA0221" w:rsidRPr="007828F9" w:rsidRDefault="00EA0221" w:rsidP="007828F9">
      <w:pPr>
        <w:spacing w:after="0" w:line="288" w:lineRule="auto"/>
        <w:ind w:left="567"/>
        <w:jc w:val="both"/>
        <w:rPr>
          <w:rFonts w:ascii="Lucida Sans" w:hAnsi="Lucida Sans" w:cs="Lucida Sans Unicode"/>
          <w:sz w:val="20"/>
          <w:szCs w:val="20"/>
        </w:rPr>
      </w:pPr>
      <w:r w:rsidRPr="007828F9">
        <w:rPr>
          <w:rFonts w:ascii="Lucida Sans" w:hAnsi="Lucida Sans" w:cs="Lucida Sans Unicode"/>
          <w:sz w:val="20"/>
          <w:szCs w:val="20"/>
        </w:rPr>
        <w:t xml:space="preserve"> </w:t>
      </w:r>
    </w:p>
    <w:p w14:paraId="0E08F757" w14:textId="77777777" w:rsidR="00547B34" w:rsidRPr="007828F9" w:rsidRDefault="00547B34"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09059010" w14:textId="77777777" w:rsidR="00547B34" w:rsidRPr="007828F9" w:rsidRDefault="00547B34"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357465EB" w14:textId="77777777" w:rsidR="00547B34" w:rsidRPr="007828F9" w:rsidRDefault="00547B34"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4D76B360" w14:textId="77777777" w:rsidR="00EA0221" w:rsidRPr="007828F9" w:rsidRDefault="00347E29" w:rsidP="007828F9">
      <w:pPr>
        <w:spacing w:after="0" w:line="288" w:lineRule="auto"/>
        <w:ind w:left="567"/>
        <w:jc w:val="center"/>
        <w:rPr>
          <w:rFonts w:ascii="Lucida Sans" w:hAnsi="Lucida Sans" w:cs="Lucida Sans Unicode"/>
          <w:sz w:val="20"/>
          <w:szCs w:val="20"/>
        </w:rPr>
      </w:pPr>
      <w:r w:rsidRPr="007828F9">
        <w:rPr>
          <w:rFonts w:ascii="Lucida Sans" w:hAnsi="Lucida Sans" w:cs="Lucida Sans Unicode"/>
          <w:sz w:val="20"/>
          <w:szCs w:val="20"/>
        </w:rPr>
        <w:t>za postopek oddaje javnega naro</w:t>
      </w:r>
      <w:r w:rsidRPr="007828F9">
        <w:rPr>
          <w:rFonts w:cs="Calibri"/>
          <w:sz w:val="20"/>
          <w:szCs w:val="20"/>
        </w:rPr>
        <w:t>č</w:t>
      </w:r>
      <w:r w:rsidRPr="007828F9">
        <w:rPr>
          <w:rFonts w:ascii="Lucida Sans" w:hAnsi="Lucida Sans" w:cs="Lucida Sans Unicode"/>
          <w:sz w:val="20"/>
          <w:szCs w:val="20"/>
        </w:rPr>
        <w:t>ila po odprtem postopku</w:t>
      </w:r>
    </w:p>
    <w:p w14:paraId="5DCC3CE5" w14:textId="77777777" w:rsidR="00547B34" w:rsidRPr="007828F9" w:rsidRDefault="00547B34"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7F4900EB" w14:textId="77777777" w:rsidR="003D5DCF" w:rsidRPr="007828F9" w:rsidRDefault="003D5DCF" w:rsidP="007828F9">
      <w:pPr>
        <w:spacing w:line="288" w:lineRule="auto"/>
        <w:jc w:val="both"/>
        <w:rPr>
          <w:rFonts w:ascii="Lucida Sans" w:hAnsi="Lucida Sans" w:cs="Arial"/>
          <w:sz w:val="20"/>
          <w:szCs w:val="20"/>
        </w:rPr>
      </w:pPr>
    </w:p>
    <w:p w14:paraId="2EB52E82" w14:textId="387E8576" w:rsidR="003D5DCF" w:rsidRPr="007828F9" w:rsidRDefault="003D5DCF" w:rsidP="007828F9">
      <w:pPr>
        <w:spacing w:line="288" w:lineRule="auto"/>
        <w:jc w:val="center"/>
        <w:rPr>
          <w:rFonts w:ascii="Lucida Sans" w:hAnsi="Lucida Sans" w:cs="Arial"/>
          <w:sz w:val="20"/>
          <w:szCs w:val="20"/>
        </w:rPr>
      </w:pPr>
      <w:r w:rsidRPr="007828F9">
        <w:rPr>
          <w:rFonts w:ascii="Lucida Sans" w:hAnsi="Lucida Sans" w:cs="Arial"/>
          <w:b/>
          <w:sz w:val="20"/>
          <w:szCs w:val="20"/>
          <w:lang w:eastAsia="sl-SI"/>
        </w:rPr>
        <w:t>»</w:t>
      </w:r>
      <w:bookmarkStart w:id="0" w:name="_Hlk179794721"/>
      <w:r w:rsidR="00333DC7" w:rsidRPr="007828F9">
        <w:rPr>
          <w:rFonts w:ascii="Lucida Sans" w:hAnsi="Lucida Sans" w:cs="Calibri"/>
          <w:b/>
          <w:sz w:val="20"/>
          <w:szCs w:val="20"/>
          <w:lang w:eastAsia="sl-SI"/>
        </w:rPr>
        <w:t>Servisiranje osebnih vozil, nadgradenj</w:t>
      </w:r>
      <w:r w:rsidR="00206934">
        <w:rPr>
          <w:rFonts w:ascii="Lucida Sans" w:hAnsi="Lucida Sans" w:cs="Calibri"/>
          <w:b/>
          <w:sz w:val="20"/>
          <w:szCs w:val="20"/>
          <w:lang w:eastAsia="sl-SI"/>
        </w:rPr>
        <w:t xml:space="preserve">, </w:t>
      </w:r>
      <w:r w:rsidR="00A40ABE">
        <w:rPr>
          <w:rFonts w:ascii="Lucida Sans" w:hAnsi="Lucida Sans" w:cs="Calibri"/>
          <w:b/>
          <w:sz w:val="20"/>
          <w:szCs w:val="20"/>
          <w:lang w:eastAsia="sl-SI"/>
        </w:rPr>
        <w:t>te</w:t>
      </w:r>
      <w:r w:rsidR="00A40ABE">
        <w:rPr>
          <w:rFonts w:cs="Calibri"/>
          <w:b/>
          <w:sz w:val="20"/>
          <w:szCs w:val="20"/>
          <w:lang w:eastAsia="sl-SI"/>
        </w:rPr>
        <w:t>ž</w:t>
      </w:r>
      <w:r w:rsidR="00A40ABE">
        <w:rPr>
          <w:rFonts w:ascii="Lucida Sans" w:hAnsi="Lucida Sans" w:cs="Calibri"/>
          <w:b/>
          <w:sz w:val="20"/>
          <w:szCs w:val="20"/>
          <w:lang w:eastAsia="sl-SI"/>
        </w:rPr>
        <w:t>ke gradbene mehanizacije</w:t>
      </w:r>
      <w:r w:rsidR="00206934">
        <w:rPr>
          <w:rFonts w:ascii="Lucida Sans" w:hAnsi="Lucida Sans" w:cs="Calibri"/>
          <w:b/>
          <w:sz w:val="20"/>
          <w:szCs w:val="20"/>
          <w:lang w:eastAsia="sl-SI"/>
        </w:rPr>
        <w:t xml:space="preserve"> </w:t>
      </w:r>
      <w:r w:rsidR="00333DC7" w:rsidRPr="007828F9">
        <w:rPr>
          <w:rFonts w:ascii="Lucida Sans" w:hAnsi="Lucida Sans" w:cs="Calibri"/>
          <w:b/>
          <w:sz w:val="20"/>
          <w:szCs w:val="20"/>
          <w:lang w:eastAsia="sl-SI"/>
        </w:rPr>
        <w:t>in tovornih vozil</w:t>
      </w:r>
      <w:bookmarkEnd w:id="0"/>
      <w:r w:rsidRPr="007828F9">
        <w:rPr>
          <w:rFonts w:ascii="Lucida Sans" w:hAnsi="Lucida Sans" w:cs="Arial"/>
          <w:b/>
          <w:sz w:val="20"/>
          <w:szCs w:val="20"/>
          <w:lang w:eastAsia="sl-SI"/>
        </w:rPr>
        <w:t>«</w:t>
      </w:r>
    </w:p>
    <w:p w14:paraId="77C603DF" w14:textId="77777777" w:rsidR="003D5DCF" w:rsidRPr="007828F9" w:rsidRDefault="003D5DCF" w:rsidP="007828F9">
      <w:pPr>
        <w:spacing w:line="288" w:lineRule="auto"/>
        <w:jc w:val="both"/>
        <w:rPr>
          <w:rFonts w:ascii="Lucida Sans" w:hAnsi="Lucida Sans" w:cs="Arial"/>
          <w:b/>
          <w:i/>
          <w:sz w:val="20"/>
          <w:szCs w:val="20"/>
          <w:lang w:eastAsia="sl-SI"/>
        </w:rPr>
      </w:pPr>
    </w:p>
    <w:p w14:paraId="028F6944" w14:textId="77777777" w:rsidR="003D5DCF" w:rsidRPr="007828F9" w:rsidRDefault="003D5DCF"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52C614DE" w14:textId="77777777" w:rsidR="003D5DCF" w:rsidRPr="007828F9" w:rsidRDefault="003D5DCF"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141B6737" w14:textId="77777777" w:rsidR="003D5DCF" w:rsidRPr="007828F9" w:rsidRDefault="003D5DCF"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Cs/>
          <w:sz w:val="20"/>
          <w:szCs w:val="20"/>
          <w:lang w:eastAsia="sl-SI"/>
        </w:rPr>
      </w:pPr>
    </w:p>
    <w:p w14:paraId="7A5355EF" w14:textId="77777777" w:rsidR="00B14B9F" w:rsidRPr="007828F9" w:rsidRDefault="00B14B9F" w:rsidP="007828F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8" w:lineRule="auto"/>
        <w:jc w:val="both"/>
        <w:rPr>
          <w:rFonts w:ascii="Lucida Sans" w:hAnsi="Lucida Sans" w:cs="Arial"/>
          <w:b/>
          <w:bCs/>
          <w:sz w:val="20"/>
          <w:szCs w:val="20"/>
          <w:lang w:eastAsia="sl-SI"/>
        </w:rPr>
      </w:pPr>
    </w:p>
    <w:p w14:paraId="6A14B16D" w14:textId="77777777" w:rsidR="00C85AEF" w:rsidRPr="007828F9" w:rsidRDefault="00C85AEF" w:rsidP="007828F9">
      <w:pPr>
        <w:spacing w:after="0" w:line="288" w:lineRule="auto"/>
        <w:jc w:val="both"/>
        <w:rPr>
          <w:rFonts w:ascii="Lucida Sans" w:hAnsi="Lucida Sans" w:cs="Lucida Sans Unicode"/>
          <w:sz w:val="20"/>
          <w:szCs w:val="20"/>
        </w:rPr>
      </w:pPr>
    </w:p>
    <w:p w14:paraId="36E78953" w14:textId="77777777" w:rsidR="00C85AEF" w:rsidRPr="007828F9" w:rsidRDefault="00C85AEF" w:rsidP="007828F9">
      <w:pPr>
        <w:spacing w:after="0" w:line="288" w:lineRule="auto"/>
        <w:jc w:val="both"/>
        <w:rPr>
          <w:rFonts w:ascii="Lucida Sans" w:hAnsi="Lucida Sans" w:cs="Lucida Sans Unicode"/>
          <w:sz w:val="20"/>
          <w:szCs w:val="20"/>
        </w:rPr>
      </w:pPr>
    </w:p>
    <w:p w14:paraId="00CC266D" w14:textId="77777777" w:rsidR="00F670AF" w:rsidRDefault="00F670AF" w:rsidP="007828F9">
      <w:pPr>
        <w:spacing w:after="0" w:line="288" w:lineRule="auto"/>
        <w:jc w:val="both"/>
        <w:rPr>
          <w:rFonts w:ascii="Lucida Sans" w:hAnsi="Lucida Sans" w:cs="Lucida Sans Unicode"/>
          <w:sz w:val="20"/>
          <w:szCs w:val="20"/>
        </w:rPr>
      </w:pPr>
    </w:p>
    <w:p w14:paraId="768902BA" w14:textId="77777777" w:rsidR="00F670AF" w:rsidRDefault="00F670AF" w:rsidP="007828F9">
      <w:pPr>
        <w:spacing w:after="0" w:line="288" w:lineRule="auto"/>
        <w:jc w:val="both"/>
        <w:rPr>
          <w:rFonts w:ascii="Lucida Sans" w:hAnsi="Lucida Sans" w:cs="Lucida Sans Unicode"/>
          <w:sz w:val="20"/>
          <w:szCs w:val="20"/>
        </w:rPr>
      </w:pPr>
    </w:p>
    <w:p w14:paraId="3FBB67B1" w14:textId="77777777" w:rsidR="00F670AF" w:rsidRDefault="00F670AF" w:rsidP="007828F9">
      <w:pPr>
        <w:spacing w:after="0" w:line="288" w:lineRule="auto"/>
        <w:jc w:val="both"/>
        <w:rPr>
          <w:rFonts w:ascii="Lucida Sans" w:hAnsi="Lucida Sans" w:cs="Lucida Sans Unicode"/>
          <w:sz w:val="20"/>
          <w:szCs w:val="20"/>
        </w:rPr>
      </w:pPr>
    </w:p>
    <w:p w14:paraId="111686F7" w14:textId="77777777" w:rsidR="00F670AF" w:rsidRDefault="00F670AF" w:rsidP="007828F9">
      <w:pPr>
        <w:spacing w:after="0" w:line="288" w:lineRule="auto"/>
        <w:jc w:val="both"/>
        <w:rPr>
          <w:rFonts w:ascii="Lucida Sans" w:hAnsi="Lucida Sans" w:cs="Lucida Sans Unicode"/>
          <w:sz w:val="20"/>
          <w:szCs w:val="20"/>
        </w:rPr>
      </w:pPr>
    </w:p>
    <w:p w14:paraId="62C335BC" w14:textId="77777777" w:rsidR="00F670AF" w:rsidRDefault="00F670AF" w:rsidP="007828F9">
      <w:pPr>
        <w:spacing w:after="0" w:line="288" w:lineRule="auto"/>
        <w:jc w:val="both"/>
        <w:rPr>
          <w:rFonts w:ascii="Lucida Sans" w:hAnsi="Lucida Sans" w:cs="Lucida Sans Unicode"/>
          <w:sz w:val="20"/>
          <w:szCs w:val="20"/>
        </w:rPr>
      </w:pPr>
    </w:p>
    <w:p w14:paraId="6B8C101D" w14:textId="0929C995" w:rsidR="00B14B9F" w:rsidRPr="007828F9" w:rsidRDefault="00B14B9F" w:rsidP="007828F9">
      <w:pPr>
        <w:spacing w:after="0" w:line="288" w:lineRule="auto"/>
        <w:jc w:val="both"/>
        <w:rPr>
          <w:rFonts w:ascii="Lucida Sans" w:hAnsi="Lucida Sans" w:cs="Lucida Sans Unicode"/>
          <w:sz w:val="20"/>
          <w:szCs w:val="20"/>
        </w:rPr>
      </w:pPr>
      <w:r w:rsidRPr="00F87D33">
        <w:rPr>
          <w:rFonts w:ascii="Lucida Sans" w:hAnsi="Lucida Sans" w:cs="Lucida Sans Unicode"/>
          <w:sz w:val="20"/>
          <w:szCs w:val="20"/>
        </w:rPr>
        <w:t>Dom</w:t>
      </w:r>
      <w:r w:rsidRPr="00F87D33">
        <w:rPr>
          <w:rFonts w:cs="Calibri"/>
          <w:sz w:val="20"/>
          <w:szCs w:val="20"/>
        </w:rPr>
        <w:t>ž</w:t>
      </w:r>
      <w:r w:rsidRPr="00F87D33">
        <w:rPr>
          <w:rFonts w:ascii="Lucida Sans" w:hAnsi="Lucida Sans" w:cs="Lucida Sans Unicode"/>
          <w:sz w:val="20"/>
          <w:szCs w:val="20"/>
        </w:rPr>
        <w:t xml:space="preserve">ale, </w:t>
      </w:r>
      <w:r w:rsidR="00F87D33" w:rsidRPr="00F87D33">
        <w:rPr>
          <w:rFonts w:ascii="Lucida Sans" w:hAnsi="Lucida Sans" w:cs="Lucida Sans Unicode"/>
          <w:sz w:val="20"/>
          <w:szCs w:val="20"/>
        </w:rPr>
        <w:t>oktober</w:t>
      </w:r>
      <w:r w:rsidR="005E4C46" w:rsidRPr="00F87D33">
        <w:rPr>
          <w:rFonts w:ascii="Lucida Sans" w:hAnsi="Lucida Sans" w:cs="Lucida Sans Unicode"/>
          <w:sz w:val="20"/>
          <w:szCs w:val="20"/>
        </w:rPr>
        <w:t xml:space="preserve"> 202</w:t>
      </w:r>
      <w:r w:rsidR="00AE4A66" w:rsidRPr="00F87D33">
        <w:rPr>
          <w:rFonts w:ascii="Lucida Sans" w:hAnsi="Lucida Sans" w:cs="Lucida Sans Unicode"/>
          <w:sz w:val="20"/>
          <w:szCs w:val="20"/>
        </w:rPr>
        <w:t>4</w:t>
      </w:r>
    </w:p>
    <w:p w14:paraId="77531601" w14:textId="77777777" w:rsidR="004617FC" w:rsidRPr="007828F9" w:rsidRDefault="004617FC" w:rsidP="007828F9">
      <w:pPr>
        <w:spacing w:after="0" w:line="288" w:lineRule="auto"/>
        <w:jc w:val="both"/>
        <w:rPr>
          <w:rFonts w:ascii="Lucida Sans" w:eastAsia="Times New Roman" w:hAnsi="Lucida Sans" w:cs="Arial"/>
          <w:kern w:val="3"/>
          <w:sz w:val="20"/>
          <w:szCs w:val="20"/>
          <w:lang w:eastAsia="sl-SI"/>
        </w:rPr>
      </w:pPr>
      <w:r w:rsidRPr="007828F9">
        <w:rPr>
          <w:rFonts w:ascii="Lucida Sans" w:eastAsia="Times New Roman" w:hAnsi="Lucida Sans" w:cs="Arial"/>
          <w:kern w:val="3"/>
          <w:sz w:val="20"/>
          <w:szCs w:val="20"/>
        </w:rPr>
        <w:br w:type="page"/>
      </w:r>
    </w:p>
    <w:p w14:paraId="6BA5745F" w14:textId="77777777" w:rsidR="00EF4571" w:rsidRPr="00C318FC" w:rsidRDefault="00D42122" w:rsidP="00C318FC">
      <w:pPr>
        <w:pStyle w:val="Naslov1"/>
        <w:spacing w:line="240" w:lineRule="auto"/>
      </w:pPr>
      <w:bookmarkStart w:id="1" w:name="_Ref356391452"/>
      <w:bookmarkStart w:id="2" w:name="_Toc356904113"/>
      <w:bookmarkStart w:id="3" w:name="_Toc402336678"/>
      <w:bookmarkStart w:id="4" w:name="_Toc510602690"/>
      <w:r w:rsidRPr="00C318FC">
        <w:lastRenderedPageBreak/>
        <w:t xml:space="preserve">1. </w:t>
      </w:r>
      <w:r w:rsidR="00EF4571" w:rsidRPr="00C318FC">
        <w:t>Predmet in podatki o javnem naročilu</w:t>
      </w:r>
      <w:bookmarkEnd w:id="1"/>
      <w:bookmarkEnd w:id="2"/>
      <w:bookmarkEnd w:id="3"/>
      <w:bookmarkEnd w:id="4"/>
    </w:p>
    <w:p w14:paraId="0B9230CB" w14:textId="77777777" w:rsidR="00C318FC" w:rsidRDefault="00C318FC" w:rsidP="00C318FC">
      <w:pPr>
        <w:spacing w:line="240" w:lineRule="auto"/>
        <w:jc w:val="both"/>
        <w:rPr>
          <w:rFonts w:ascii="Lucida Sans Unicode" w:hAnsi="Lucida Sans Unicode" w:cs="Lucida Sans Unicode"/>
          <w:sz w:val="20"/>
          <w:szCs w:val="20"/>
        </w:rPr>
      </w:pPr>
    </w:p>
    <w:p w14:paraId="13193784" w14:textId="5D5F134E" w:rsidR="00F466E7" w:rsidRPr="00C318FC" w:rsidRDefault="00CF479A" w:rsidP="00C318FC">
      <w:pPr>
        <w:spacing w:line="240" w:lineRule="auto"/>
        <w:jc w:val="both"/>
        <w:rPr>
          <w:rFonts w:ascii="Lucida Sans Unicode" w:hAnsi="Lucida Sans Unicode" w:cs="Lucida Sans Unicode"/>
          <w:sz w:val="20"/>
          <w:szCs w:val="20"/>
        </w:rPr>
      </w:pPr>
      <w:r w:rsidRPr="00C318FC">
        <w:rPr>
          <w:rFonts w:ascii="Lucida Sans Unicode" w:hAnsi="Lucida Sans Unicode" w:cs="Lucida Sans Unicode"/>
          <w:sz w:val="20"/>
          <w:szCs w:val="20"/>
        </w:rPr>
        <w:t>Javno komunalno podjetje Prodnik d.o.o., Savska cesta 34, 1230 Domžale</w:t>
      </w:r>
      <w:r w:rsidR="00AB430D" w:rsidRPr="00C318FC">
        <w:rPr>
          <w:rFonts w:ascii="Lucida Sans Unicode" w:hAnsi="Lucida Sans Unicode" w:cs="Lucida Sans Unicode"/>
          <w:sz w:val="20"/>
          <w:szCs w:val="20"/>
        </w:rPr>
        <w:t xml:space="preserve"> (v nadaljevanju: naročnik)</w:t>
      </w:r>
      <w:r w:rsidR="004B102B" w:rsidRPr="00C318FC">
        <w:rPr>
          <w:rFonts w:ascii="Lucida Sans Unicode" w:hAnsi="Lucida Sans Unicode" w:cs="Lucida Sans Unicode"/>
          <w:sz w:val="20"/>
          <w:szCs w:val="20"/>
        </w:rPr>
        <w:t xml:space="preserve"> </w:t>
      </w:r>
      <w:r w:rsidR="00AB430D" w:rsidRPr="00C318FC">
        <w:rPr>
          <w:rFonts w:ascii="Lucida Sans Unicode" w:hAnsi="Lucida Sans Unicode" w:cs="Lucida Sans Unicode"/>
          <w:sz w:val="20"/>
          <w:szCs w:val="20"/>
        </w:rPr>
        <w:t>v skladu s 4</w:t>
      </w:r>
      <w:r w:rsidR="00181D54" w:rsidRPr="00C318FC">
        <w:rPr>
          <w:rFonts w:ascii="Lucida Sans Unicode" w:hAnsi="Lucida Sans Unicode" w:cs="Lucida Sans Unicode"/>
          <w:sz w:val="20"/>
          <w:szCs w:val="20"/>
        </w:rPr>
        <w:t>0</w:t>
      </w:r>
      <w:r w:rsidR="00AB430D" w:rsidRPr="00C318FC">
        <w:rPr>
          <w:rFonts w:ascii="Lucida Sans Unicode" w:hAnsi="Lucida Sans Unicode" w:cs="Lucida Sans Unicode"/>
          <w:sz w:val="20"/>
          <w:szCs w:val="20"/>
        </w:rPr>
        <w:t>. členom ZJN-3 vabi vse zainteresirane ponudnike</w:t>
      </w:r>
      <w:r w:rsidR="00B564D4" w:rsidRPr="00C318FC">
        <w:rPr>
          <w:rFonts w:ascii="Lucida Sans Unicode" w:hAnsi="Lucida Sans Unicode" w:cs="Lucida Sans Unicode"/>
          <w:sz w:val="20"/>
          <w:szCs w:val="20"/>
        </w:rPr>
        <w:t xml:space="preserve"> k oddaji pisne ponudbe</w:t>
      </w:r>
      <w:r w:rsidR="00F87D33" w:rsidRPr="00C318FC">
        <w:rPr>
          <w:rFonts w:ascii="Lucida Sans Unicode" w:hAnsi="Lucida Sans Unicode" w:cs="Lucida Sans Unicode"/>
          <w:sz w:val="20"/>
          <w:szCs w:val="20"/>
        </w:rPr>
        <w:t xml:space="preserve"> </w:t>
      </w:r>
      <w:r w:rsidR="00AB430D" w:rsidRPr="00C318FC">
        <w:rPr>
          <w:rFonts w:ascii="Lucida Sans Unicode" w:hAnsi="Lucida Sans Unicode" w:cs="Lucida Sans Unicode"/>
          <w:sz w:val="20"/>
          <w:szCs w:val="20"/>
        </w:rPr>
        <w:t xml:space="preserve">v skladu s to </w:t>
      </w:r>
      <w:r w:rsidR="00F466E7" w:rsidRPr="00C318FC">
        <w:rPr>
          <w:rFonts w:ascii="Lucida Sans Unicode" w:hAnsi="Lucida Sans Unicode" w:cs="Lucida Sans Unicode"/>
          <w:sz w:val="20"/>
          <w:szCs w:val="20"/>
        </w:rPr>
        <w:t xml:space="preserve">razpisno </w:t>
      </w:r>
      <w:r w:rsidR="00AB430D" w:rsidRPr="00C318FC">
        <w:rPr>
          <w:rFonts w:ascii="Lucida Sans Unicode" w:hAnsi="Lucida Sans Unicode" w:cs="Lucida Sans Unicode"/>
          <w:sz w:val="20"/>
          <w:szCs w:val="20"/>
        </w:rPr>
        <w:t>dokumentacijo</w:t>
      </w:r>
      <w:r w:rsidR="00F466E7" w:rsidRPr="00C318FC">
        <w:rPr>
          <w:rFonts w:ascii="Lucida Sans Unicode" w:hAnsi="Lucida Sans Unicode" w:cs="Lucida Sans Unicode"/>
          <w:sz w:val="20"/>
          <w:szCs w:val="20"/>
        </w:rPr>
        <w:t xml:space="preserve"> za oddajo javnega naročila </w:t>
      </w:r>
      <w:r w:rsidR="005B3DB5" w:rsidRPr="00C318FC">
        <w:rPr>
          <w:rFonts w:ascii="Lucida Sans Unicode" w:hAnsi="Lucida Sans Unicode" w:cs="Lucida Sans Unicode"/>
          <w:sz w:val="20"/>
          <w:szCs w:val="20"/>
        </w:rPr>
        <w:t>»</w:t>
      </w:r>
      <w:r w:rsidR="000C6D00" w:rsidRPr="00C318FC">
        <w:rPr>
          <w:rFonts w:ascii="Lucida Sans Unicode" w:hAnsi="Lucida Sans Unicode" w:cs="Lucida Sans Unicode"/>
          <w:i/>
          <w:iCs/>
          <w:sz w:val="20"/>
          <w:szCs w:val="20"/>
        </w:rPr>
        <w:t xml:space="preserve">Servisiranje osebnih vozil, nadgradenj, </w:t>
      </w:r>
      <w:r w:rsidR="00A40ABE" w:rsidRPr="00C318FC">
        <w:rPr>
          <w:rFonts w:ascii="Lucida Sans Unicode" w:hAnsi="Lucida Sans Unicode" w:cs="Lucida Sans Unicode"/>
          <w:i/>
          <w:iCs/>
          <w:sz w:val="20"/>
          <w:szCs w:val="20"/>
        </w:rPr>
        <w:t>težke gradbene mehanizacije</w:t>
      </w:r>
      <w:r w:rsidR="000C6D00" w:rsidRPr="00C318FC">
        <w:rPr>
          <w:rFonts w:ascii="Lucida Sans Unicode" w:hAnsi="Lucida Sans Unicode" w:cs="Lucida Sans Unicode"/>
          <w:i/>
          <w:iCs/>
          <w:sz w:val="20"/>
          <w:szCs w:val="20"/>
        </w:rPr>
        <w:t xml:space="preserve"> in tovornih vozil</w:t>
      </w:r>
      <w:r w:rsidR="005B3DB5" w:rsidRPr="00C318FC">
        <w:rPr>
          <w:rFonts w:ascii="Lucida Sans Unicode" w:hAnsi="Lucida Sans Unicode" w:cs="Lucida Sans Unicode"/>
          <w:sz w:val="20"/>
          <w:szCs w:val="20"/>
        </w:rPr>
        <w:t>«</w:t>
      </w:r>
      <w:r w:rsidR="0068022A" w:rsidRPr="00C318FC">
        <w:rPr>
          <w:rFonts w:ascii="Lucida Sans Unicode" w:hAnsi="Lucida Sans Unicode" w:cs="Lucida Sans Unicode"/>
          <w:sz w:val="20"/>
          <w:szCs w:val="20"/>
        </w:rPr>
        <w:t xml:space="preserve">. </w:t>
      </w:r>
      <w:r w:rsidR="00F466E7" w:rsidRPr="00C318FC">
        <w:rPr>
          <w:rFonts w:ascii="Lucida Sans Unicode" w:hAnsi="Lucida Sans Unicode" w:cs="Lucida Sans Unicode"/>
          <w:sz w:val="20"/>
          <w:szCs w:val="20"/>
        </w:rPr>
        <w:t>objavljeno na Portalu javnih naročil in v Uradnem listu EU po odprtem postopku</w:t>
      </w:r>
      <w:r w:rsidR="00EF6FE6">
        <w:rPr>
          <w:rFonts w:ascii="Lucida Sans Unicode" w:hAnsi="Lucida Sans Unicode" w:cs="Lucida Sans Unicode"/>
          <w:sz w:val="20"/>
          <w:szCs w:val="20"/>
        </w:rPr>
        <w:t>.</w:t>
      </w:r>
    </w:p>
    <w:p w14:paraId="35282DBF" w14:textId="16569830" w:rsidR="005B3DB5" w:rsidRPr="00C318FC" w:rsidRDefault="0068022A" w:rsidP="00C318FC">
      <w:pPr>
        <w:spacing w:line="240" w:lineRule="auto"/>
        <w:jc w:val="both"/>
        <w:rPr>
          <w:rFonts w:ascii="Lucida Sans Unicode" w:hAnsi="Lucida Sans Unicode" w:cs="Lucida Sans Unicode"/>
          <w:sz w:val="20"/>
          <w:szCs w:val="20"/>
        </w:rPr>
      </w:pPr>
      <w:r w:rsidRPr="00C318FC">
        <w:rPr>
          <w:rFonts w:ascii="Lucida Sans Unicode" w:hAnsi="Lucida Sans Unicode" w:cs="Lucida Sans Unicode"/>
          <w:sz w:val="20"/>
          <w:szCs w:val="20"/>
        </w:rPr>
        <w:t>Naročilo je razdeljeno na sklop</w:t>
      </w:r>
      <w:r w:rsidR="000411EE" w:rsidRPr="00C318FC">
        <w:rPr>
          <w:rFonts w:ascii="Lucida Sans Unicode" w:hAnsi="Lucida Sans Unicode" w:cs="Lucida Sans Unicode"/>
          <w:sz w:val="20"/>
          <w:szCs w:val="20"/>
        </w:rPr>
        <w:t>e</w:t>
      </w:r>
      <w:r w:rsidRPr="00C318FC">
        <w:rPr>
          <w:rFonts w:ascii="Lucida Sans Unicode" w:hAnsi="Lucida Sans Unicode" w:cs="Lucida Sans Unicode"/>
          <w:sz w:val="20"/>
          <w:szCs w:val="20"/>
        </w:rPr>
        <w:t>:</w:t>
      </w:r>
    </w:p>
    <w:p w14:paraId="616FD48C" w14:textId="7064BBF5" w:rsidR="00EF2954" w:rsidRPr="00C318FC" w:rsidRDefault="00EF2954" w:rsidP="00C318FC">
      <w:pPr>
        <w:pStyle w:val="Telobesedila"/>
        <w:spacing w:after="0" w:line="240" w:lineRule="auto"/>
        <w:ind w:left="850" w:hanging="850"/>
        <w:jc w:val="both"/>
        <w:rPr>
          <w:rFonts w:ascii="Lucida Sans Unicode" w:hAnsi="Lucida Sans Unicode" w:cs="Lucida Sans Unicode"/>
          <w:sz w:val="20"/>
          <w:szCs w:val="20"/>
        </w:rPr>
      </w:pPr>
      <w:r w:rsidRPr="00C318FC">
        <w:rPr>
          <w:rFonts w:ascii="Lucida Sans Unicode" w:hAnsi="Lucida Sans Unicode" w:cs="Lucida Sans Unicode"/>
          <w:sz w:val="20"/>
          <w:szCs w:val="20"/>
        </w:rPr>
        <w:t xml:space="preserve">Sklop 1: </w:t>
      </w:r>
      <w:r w:rsidR="0095514F" w:rsidRPr="00C318FC">
        <w:rPr>
          <w:rFonts w:ascii="Lucida Sans Unicode" w:hAnsi="Lucida Sans Unicode" w:cs="Lucida Sans Unicode"/>
          <w:sz w:val="20"/>
          <w:szCs w:val="20"/>
        </w:rPr>
        <w:t>S</w:t>
      </w:r>
      <w:r w:rsidRPr="00C318FC">
        <w:rPr>
          <w:rFonts w:ascii="Lucida Sans Unicode" w:hAnsi="Lucida Sans Unicode" w:cs="Lucida Sans Unicode"/>
          <w:sz w:val="20"/>
          <w:szCs w:val="20"/>
        </w:rPr>
        <w:t xml:space="preserve">ervisiranje in vzdrževanje vozil znamke VW </w:t>
      </w:r>
      <w:r w:rsidR="00696D1D">
        <w:rPr>
          <w:rFonts w:ascii="Lucida Sans Unicode" w:hAnsi="Lucida Sans Unicode" w:cs="Lucida Sans Unicode"/>
          <w:sz w:val="20"/>
          <w:szCs w:val="20"/>
        </w:rPr>
        <w:t>in Renault</w:t>
      </w:r>
    </w:p>
    <w:p w14:paraId="1A39E8BC" w14:textId="2CF6384C" w:rsidR="00EF2954" w:rsidRPr="00C318FC" w:rsidRDefault="00EF2954" w:rsidP="00C318FC">
      <w:pPr>
        <w:pStyle w:val="Telobesedila"/>
        <w:spacing w:after="0" w:line="240" w:lineRule="auto"/>
        <w:ind w:left="850" w:hanging="850"/>
        <w:jc w:val="both"/>
        <w:rPr>
          <w:rFonts w:ascii="Lucida Sans Unicode" w:hAnsi="Lucida Sans Unicode" w:cs="Lucida Sans Unicode"/>
          <w:sz w:val="20"/>
          <w:szCs w:val="20"/>
        </w:rPr>
      </w:pPr>
      <w:r w:rsidRPr="00C318FC">
        <w:rPr>
          <w:rFonts w:ascii="Lucida Sans Unicode" w:hAnsi="Lucida Sans Unicode" w:cs="Lucida Sans Unicode"/>
          <w:sz w:val="20"/>
          <w:szCs w:val="20"/>
        </w:rPr>
        <w:t xml:space="preserve">Sklop 2: </w:t>
      </w:r>
      <w:r w:rsidR="00A85DBE" w:rsidRPr="00C318FC">
        <w:rPr>
          <w:rFonts w:ascii="Lucida Sans Unicode" w:hAnsi="Lucida Sans Unicode" w:cs="Lucida Sans Unicode"/>
          <w:sz w:val="20"/>
          <w:szCs w:val="20"/>
        </w:rPr>
        <w:t>S</w:t>
      </w:r>
      <w:r w:rsidRPr="00C318FC">
        <w:rPr>
          <w:rFonts w:ascii="Lucida Sans Unicode" w:hAnsi="Lucida Sans Unicode" w:cs="Lucida Sans Unicode"/>
          <w:sz w:val="20"/>
          <w:szCs w:val="20"/>
        </w:rPr>
        <w:t xml:space="preserve">ervisiranje nadgradenj </w:t>
      </w:r>
      <w:proofErr w:type="spellStart"/>
      <w:r w:rsidRPr="00C318FC">
        <w:rPr>
          <w:rFonts w:ascii="Lucida Sans Unicode" w:hAnsi="Lucida Sans Unicode" w:cs="Lucida Sans Unicode"/>
          <w:sz w:val="20"/>
          <w:szCs w:val="20"/>
        </w:rPr>
        <w:t>Stummer</w:t>
      </w:r>
      <w:proofErr w:type="spellEnd"/>
      <w:r w:rsidRPr="00C318FC">
        <w:rPr>
          <w:rFonts w:ascii="Lucida Sans Unicode" w:hAnsi="Lucida Sans Unicode" w:cs="Lucida Sans Unicode"/>
          <w:sz w:val="20"/>
          <w:szCs w:val="20"/>
        </w:rPr>
        <w:t xml:space="preserve">  </w:t>
      </w:r>
    </w:p>
    <w:p w14:paraId="6322A3FF" w14:textId="77777777" w:rsidR="00206934" w:rsidRPr="00C318FC" w:rsidRDefault="00EF2954" w:rsidP="00C318FC">
      <w:pPr>
        <w:pStyle w:val="Telobesedila"/>
        <w:spacing w:after="0" w:line="240" w:lineRule="auto"/>
        <w:jc w:val="both"/>
        <w:rPr>
          <w:rFonts w:ascii="Lucida Sans Unicode" w:hAnsi="Lucida Sans Unicode" w:cs="Lucida Sans Unicode"/>
          <w:sz w:val="20"/>
          <w:szCs w:val="20"/>
        </w:rPr>
      </w:pPr>
      <w:r w:rsidRPr="00C318FC">
        <w:rPr>
          <w:rFonts w:ascii="Lucida Sans Unicode" w:hAnsi="Lucida Sans Unicode" w:cs="Lucida Sans Unicode"/>
          <w:sz w:val="20"/>
          <w:szCs w:val="20"/>
        </w:rPr>
        <w:t xml:space="preserve">Sklop 3: </w:t>
      </w:r>
      <w:r w:rsidR="00A85DBE" w:rsidRPr="00C318FC">
        <w:rPr>
          <w:rFonts w:ascii="Lucida Sans Unicode" w:hAnsi="Lucida Sans Unicode" w:cs="Lucida Sans Unicode"/>
          <w:sz w:val="20"/>
          <w:szCs w:val="20"/>
        </w:rPr>
        <w:t>S</w:t>
      </w:r>
      <w:r w:rsidRPr="00C318FC">
        <w:rPr>
          <w:rFonts w:ascii="Lucida Sans Unicode" w:hAnsi="Lucida Sans Unicode" w:cs="Lucida Sans Unicode"/>
          <w:sz w:val="20"/>
          <w:szCs w:val="20"/>
        </w:rPr>
        <w:t>ervisiranje tovornih vozil    </w:t>
      </w:r>
    </w:p>
    <w:p w14:paraId="3AA24106" w14:textId="29D384FB" w:rsidR="00EF2954" w:rsidRPr="00C318FC" w:rsidRDefault="00206934" w:rsidP="00C318FC">
      <w:pPr>
        <w:pStyle w:val="Telobesedila"/>
        <w:spacing w:after="0" w:line="240" w:lineRule="auto"/>
        <w:jc w:val="both"/>
        <w:rPr>
          <w:rFonts w:ascii="Lucida Sans Unicode" w:hAnsi="Lucida Sans Unicode" w:cs="Lucida Sans Unicode"/>
          <w:sz w:val="20"/>
          <w:szCs w:val="20"/>
        </w:rPr>
      </w:pPr>
      <w:r w:rsidRPr="00C318FC">
        <w:rPr>
          <w:rFonts w:ascii="Lucida Sans Unicode" w:hAnsi="Lucida Sans Unicode" w:cs="Lucida Sans Unicode"/>
          <w:sz w:val="20"/>
          <w:szCs w:val="20"/>
        </w:rPr>
        <w:t xml:space="preserve">Sklop 4: Servisiranje </w:t>
      </w:r>
      <w:r w:rsidR="00A40ABE" w:rsidRPr="00C318FC">
        <w:rPr>
          <w:rFonts w:ascii="Lucida Sans Unicode" w:hAnsi="Lucida Sans Unicode" w:cs="Lucida Sans Unicode"/>
          <w:sz w:val="20"/>
          <w:szCs w:val="20"/>
        </w:rPr>
        <w:t>težke gradbene mehanizacije</w:t>
      </w:r>
      <w:r w:rsidR="00EF2954" w:rsidRPr="00C318FC">
        <w:rPr>
          <w:rFonts w:ascii="Lucida Sans Unicode" w:hAnsi="Lucida Sans Unicode" w:cs="Lucida Sans Unicode"/>
          <w:sz w:val="20"/>
          <w:szCs w:val="20"/>
        </w:rPr>
        <w:t xml:space="preserve">     </w:t>
      </w:r>
    </w:p>
    <w:p w14:paraId="7DA55D04" w14:textId="77777777" w:rsidR="00EF2954" w:rsidRPr="00C318FC" w:rsidRDefault="00EF2954" w:rsidP="00C318FC">
      <w:pPr>
        <w:spacing w:line="240" w:lineRule="auto"/>
        <w:rPr>
          <w:rFonts w:ascii="Lucida Sans Unicode" w:hAnsi="Lucida Sans Unicode" w:cs="Lucida Sans Unicode"/>
          <w:sz w:val="20"/>
          <w:szCs w:val="20"/>
        </w:rPr>
      </w:pPr>
    </w:p>
    <w:p w14:paraId="4BEE5A7D" w14:textId="77777777" w:rsidR="0068022A" w:rsidRPr="00C318FC" w:rsidRDefault="0068022A" w:rsidP="00C318FC">
      <w:pPr>
        <w:spacing w:line="240" w:lineRule="auto"/>
        <w:rPr>
          <w:rFonts w:ascii="Lucida Sans Unicode" w:hAnsi="Lucida Sans Unicode" w:cs="Lucida Sans Unicode"/>
          <w:sz w:val="20"/>
          <w:szCs w:val="20"/>
        </w:rPr>
      </w:pPr>
      <w:r w:rsidRPr="00C318FC">
        <w:rPr>
          <w:rFonts w:ascii="Lucida Sans Unicode" w:hAnsi="Lucida Sans Unicode" w:cs="Lucida Sans Unicode"/>
          <w:sz w:val="20"/>
          <w:szCs w:val="20"/>
        </w:rPr>
        <w:t>Ponudnik lahko odda ponudbo za posamezni sklop</w:t>
      </w:r>
      <w:r w:rsidR="00EF2954" w:rsidRPr="00C318FC">
        <w:rPr>
          <w:rFonts w:ascii="Lucida Sans Unicode" w:hAnsi="Lucida Sans Unicode" w:cs="Lucida Sans Unicode"/>
          <w:sz w:val="20"/>
          <w:szCs w:val="20"/>
        </w:rPr>
        <w:t>, dva sklopa ali vse sklope.</w:t>
      </w:r>
    </w:p>
    <w:p w14:paraId="121246F4" w14:textId="3914BD85" w:rsidR="00341A32" w:rsidRPr="00C318FC" w:rsidRDefault="0068022A" w:rsidP="00C318FC">
      <w:pPr>
        <w:pStyle w:val="Default"/>
        <w:jc w:val="both"/>
        <w:rPr>
          <w:rFonts w:ascii="Lucida Sans Unicode" w:eastAsiaTheme="minorEastAsia" w:hAnsi="Lucida Sans Unicode" w:cs="Lucida Sans Unicode"/>
          <w:color w:val="auto"/>
          <w:sz w:val="20"/>
          <w:szCs w:val="20"/>
          <w:lang w:eastAsia="sl-SI"/>
        </w:rPr>
      </w:pPr>
      <w:r w:rsidRPr="00C318FC">
        <w:rPr>
          <w:rFonts w:ascii="Lucida Sans Unicode" w:hAnsi="Lucida Sans Unicode" w:cs="Lucida Sans Unicode"/>
          <w:color w:val="auto"/>
          <w:sz w:val="20"/>
          <w:szCs w:val="20"/>
        </w:rPr>
        <w:t>Podrobnejši p</w:t>
      </w:r>
      <w:r w:rsidR="00341A32" w:rsidRPr="00C318FC">
        <w:rPr>
          <w:rFonts w:ascii="Lucida Sans Unicode" w:hAnsi="Lucida Sans Unicode" w:cs="Lucida Sans Unicode"/>
          <w:color w:val="auto"/>
          <w:sz w:val="20"/>
          <w:szCs w:val="20"/>
        </w:rPr>
        <w:t xml:space="preserve">redmet javnega naročila </w:t>
      </w:r>
      <w:r w:rsidR="005409C6" w:rsidRPr="00C318FC">
        <w:rPr>
          <w:rFonts w:ascii="Lucida Sans Unicode" w:hAnsi="Lucida Sans Unicode" w:cs="Lucida Sans Unicode"/>
          <w:color w:val="auto"/>
          <w:sz w:val="20"/>
          <w:szCs w:val="20"/>
        </w:rPr>
        <w:t xml:space="preserve">je razviden </w:t>
      </w:r>
      <w:r w:rsidR="006917A9" w:rsidRPr="00C318FC">
        <w:rPr>
          <w:rFonts w:ascii="Lucida Sans Unicode" w:hAnsi="Lucida Sans Unicode" w:cs="Lucida Sans Unicode"/>
          <w:color w:val="auto"/>
          <w:sz w:val="20"/>
          <w:szCs w:val="20"/>
        </w:rPr>
        <w:t>iz opisa tehničnih zahtev</w:t>
      </w:r>
      <w:r w:rsidR="00690D5F" w:rsidRPr="00C318FC">
        <w:rPr>
          <w:rFonts w:ascii="Lucida Sans Unicode" w:hAnsi="Lucida Sans Unicode" w:cs="Lucida Sans Unicode"/>
          <w:color w:val="auto"/>
          <w:sz w:val="20"/>
          <w:szCs w:val="20"/>
        </w:rPr>
        <w:t xml:space="preserve"> ter vsebine te dokumentacije. </w:t>
      </w:r>
      <w:r w:rsidR="00341A32" w:rsidRPr="00C318FC">
        <w:rPr>
          <w:rFonts w:ascii="Lucida Sans Unicode" w:eastAsiaTheme="minorEastAsia" w:hAnsi="Lucida Sans Unicode" w:cs="Lucida Sans Unicode"/>
          <w:color w:val="auto"/>
          <w:sz w:val="20"/>
          <w:szCs w:val="20"/>
          <w:lang w:eastAsia="sl-SI"/>
        </w:rPr>
        <w:t xml:space="preserve">Ponudniki </w:t>
      </w:r>
      <w:r w:rsidR="00C66E58" w:rsidRPr="00C318FC">
        <w:rPr>
          <w:rFonts w:ascii="Lucida Sans Unicode" w:eastAsiaTheme="minorEastAsia" w:hAnsi="Lucida Sans Unicode" w:cs="Lucida Sans Unicode"/>
          <w:color w:val="auto"/>
          <w:sz w:val="20"/>
          <w:szCs w:val="20"/>
          <w:lang w:eastAsia="sl-SI"/>
        </w:rPr>
        <w:t>morajo oddati ponudbo skladno z zahtevami i</w:t>
      </w:r>
      <w:r w:rsidR="005B3DB5" w:rsidRPr="00C318FC">
        <w:rPr>
          <w:rFonts w:ascii="Lucida Sans Unicode" w:eastAsiaTheme="minorEastAsia" w:hAnsi="Lucida Sans Unicode" w:cs="Lucida Sans Unicode"/>
          <w:color w:val="auto"/>
          <w:sz w:val="20"/>
          <w:szCs w:val="20"/>
          <w:lang w:eastAsia="sl-SI"/>
        </w:rPr>
        <w:t>n</w:t>
      </w:r>
      <w:r w:rsidR="00C66E58" w:rsidRPr="00C318FC">
        <w:rPr>
          <w:rFonts w:ascii="Lucida Sans Unicode" w:eastAsiaTheme="minorEastAsia" w:hAnsi="Lucida Sans Unicode" w:cs="Lucida Sans Unicode"/>
          <w:color w:val="auto"/>
          <w:sz w:val="20"/>
          <w:szCs w:val="20"/>
          <w:lang w:eastAsia="sl-SI"/>
        </w:rPr>
        <w:t xml:space="preserve"> </w:t>
      </w:r>
      <w:r w:rsidR="00341A32" w:rsidRPr="00C318FC">
        <w:rPr>
          <w:rFonts w:ascii="Lucida Sans Unicode" w:eastAsiaTheme="minorEastAsia" w:hAnsi="Lucida Sans Unicode" w:cs="Lucida Sans Unicode"/>
          <w:color w:val="auto"/>
          <w:sz w:val="20"/>
          <w:szCs w:val="20"/>
          <w:lang w:eastAsia="sl-SI"/>
        </w:rPr>
        <w:t xml:space="preserve">pogoji </w:t>
      </w:r>
      <w:r w:rsidR="00C66E58" w:rsidRPr="00C318FC">
        <w:rPr>
          <w:rFonts w:ascii="Lucida Sans Unicode" w:eastAsiaTheme="minorEastAsia" w:hAnsi="Lucida Sans Unicode" w:cs="Lucida Sans Unicode"/>
          <w:color w:val="auto"/>
          <w:sz w:val="20"/>
          <w:szCs w:val="20"/>
          <w:lang w:eastAsia="sl-SI"/>
        </w:rPr>
        <w:t>ter</w:t>
      </w:r>
      <w:r w:rsidR="00341A32" w:rsidRPr="00C318FC">
        <w:rPr>
          <w:rFonts w:ascii="Lucida Sans Unicode" w:eastAsiaTheme="minorEastAsia" w:hAnsi="Lucida Sans Unicode" w:cs="Lucida Sans Unicode"/>
          <w:color w:val="auto"/>
          <w:sz w:val="20"/>
          <w:szCs w:val="20"/>
          <w:lang w:eastAsia="sl-SI"/>
        </w:rPr>
        <w:t xml:space="preserve"> tehničnimi zahtevami glede predmeta javnega naročila, kot so razvidne iz te razpisne dokumentacije in prilog.</w:t>
      </w:r>
      <w:r w:rsidR="00763ECB" w:rsidRPr="00C318FC">
        <w:rPr>
          <w:rFonts w:ascii="Lucida Sans Unicode" w:eastAsiaTheme="minorEastAsia" w:hAnsi="Lucida Sans Unicode" w:cs="Lucida Sans Unicode"/>
          <w:color w:val="auto"/>
          <w:sz w:val="20"/>
          <w:szCs w:val="20"/>
          <w:lang w:eastAsia="sl-SI"/>
        </w:rPr>
        <w:t xml:space="preserve"> Naročnik bo z najugodnejšim ponudnikom sklenil </w:t>
      </w:r>
      <w:r w:rsidR="00EB6C85" w:rsidRPr="00C318FC">
        <w:rPr>
          <w:rFonts w:ascii="Lucida Sans Unicode" w:eastAsiaTheme="minorEastAsia" w:hAnsi="Lucida Sans Unicode" w:cs="Lucida Sans Unicode"/>
          <w:color w:val="auto"/>
          <w:sz w:val="20"/>
          <w:szCs w:val="20"/>
          <w:lang w:eastAsia="sl-SI"/>
        </w:rPr>
        <w:t xml:space="preserve">okvirni </w:t>
      </w:r>
      <w:r w:rsidR="00EB6C85" w:rsidRPr="00C318FC">
        <w:rPr>
          <w:rFonts w:ascii="Lucida Sans Unicode" w:hAnsi="Lucida Sans Unicode" w:cs="Lucida Sans Unicode"/>
          <w:color w:val="auto"/>
          <w:sz w:val="20"/>
          <w:szCs w:val="20"/>
        </w:rPr>
        <w:t>sporaz</w:t>
      </w:r>
      <w:r w:rsidR="00A85DBE" w:rsidRPr="00C318FC">
        <w:rPr>
          <w:rFonts w:ascii="Lucida Sans Unicode" w:hAnsi="Lucida Sans Unicode" w:cs="Lucida Sans Unicode"/>
          <w:color w:val="auto"/>
          <w:sz w:val="20"/>
          <w:szCs w:val="20"/>
        </w:rPr>
        <w:t>u</w:t>
      </w:r>
      <w:r w:rsidR="00EB6C85" w:rsidRPr="00C318FC">
        <w:rPr>
          <w:rFonts w:ascii="Lucida Sans Unicode" w:hAnsi="Lucida Sans Unicode" w:cs="Lucida Sans Unicode"/>
          <w:color w:val="auto"/>
          <w:sz w:val="20"/>
          <w:szCs w:val="20"/>
        </w:rPr>
        <w:t>m</w:t>
      </w:r>
      <w:r w:rsidR="00763ECB" w:rsidRPr="00C318FC">
        <w:rPr>
          <w:rFonts w:ascii="Lucida Sans Unicode" w:eastAsiaTheme="minorEastAsia" w:hAnsi="Lucida Sans Unicode" w:cs="Lucida Sans Unicode"/>
          <w:color w:val="auto"/>
          <w:sz w:val="20"/>
          <w:szCs w:val="20"/>
          <w:lang w:eastAsia="sl-SI"/>
        </w:rPr>
        <w:t xml:space="preserve"> za obdobje </w:t>
      </w:r>
      <w:r w:rsidR="00EF2954" w:rsidRPr="00C318FC">
        <w:rPr>
          <w:rFonts w:ascii="Lucida Sans Unicode" w:eastAsiaTheme="minorEastAsia" w:hAnsi="Lucida Sans Unicode" w:cs="Lucida Sans Unicode"/>
          <w:color w:val="auto"/>
          <w:sz w:val="20"/>
          <w:szCs w:val="20"/>
          <w:lang w:eastAsia="sl-SI"/>
        </w:rPr>
        <w:t>24</w:t>
      </w:r>
      <w:r w:rsidR="00763ECB" w:rsidRPr="00C318FC">
        <w:rPr>
          <w:rFonts w:ascii="Lucida Sans Unicode" w:eastAsiaTheme="minorEastAsia" w:hAnsi="Lucida Sans Unicode" w:cs="Lucida Sans Unicode"/>
          <w:color w:val="auto"/>
          <w:sz w:val="20"/>
          <w:szCs w:val="20"/>
          <w:lang w:eastAsia="sl-SI"/>
        </w:rPr>
        <w:t xml:space="preserve"> mesecev. </w:t>
      </w:r>
    </w:p>
    <w:p w14:paraId="6238B470" w14:textId="77777777" w:rsidR="0048601C" w:rsidRPr="00C318FC" w:rsidRDefault="0048601C" w:rsidP="00C318FC">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Lucida Sans Unicode" w:hAnsi="Lucida Sans Unicode" w:cs="Lucida Sans Unicode"/>
          <w:sz w:val="20"/>
          <w:szCs w:val="20"/>
          <w:lang w:eastAsia="sl-SI"/>
        </w:rPr>
      </w:pPr>
    </w:p>
    <w:p w14:paraId="346F1690" w14:textId="61D452C1" w:rsidR="00AB430D" w:rsidRPr="00C318FC" w:rsidRDefault="00AB430D" w:rsidP="00C318FC">
      <w:pPr>
        <w:spacing w:after="0" w:line="240" w:lineRule="auto"/>
        <w:jc w:val="both"/>
        <w:rPr>
          <w:rFonts w:ascii="Lucida Sans Unicode" w:hAnsi="Lucida Sans Unicode" w:cs="Lucida Sans Unicode"/>
          <w:sz w:val="20"/>
          <w:szCs w:val="20"/>
          <w:lang w:eastAsia="sl-SI"/>
        </w:rPr>
      </w:pPr>
      <w:r w:rsidRPr="00C318FC">
        <w:rPr>
          <w:rFonts w:ascii="Lucida Sans Unicode" w:hAnsi="Lucida Sans Unicode" w:cs="Lucida Sans Unicode"/>
          <w:sz w:val="20"/>
          <w:szCs w:val="20"/>
          <w:lang w:eastAsia="sl-SI"/>
        </w:rPr>
        <w:t>Variantne ponudbe niso dopustne.</w:t>
      </w:r>
    </w:p>
    <w:p w14:paraId="32CDD82D" w14:textId="77777777" w:rsidR="00C318FC" w:rsidRDefault="00C318FC" w:rsidP="00C318FC">
      <w:pPr>
        <w:spacing w:line="240" w:lineRule="auto"/>
        <w:rPr>
          <w:rFonts w:ascii="Lucida Sans Unicode" w:hAnsi="Lucida Sans Unicode" w:cs="Lucida Sans Unicode"/>
          <w:b/>
          <w:sz w:val="20"/>
          <w:szCs w:val="20"/>
          <w:lang w:eastAsia="sl-SI"/>
        </w:rPr>
      </w:pPr>
    </w:p>
    <w:p w14:paraId="71C6689B" w14:textId="02668A21" w:rsidR="0034209A" w:rsidRPr="00C318FC" w:rsidRDefault="0034209A" w:rsidP="00C318FC">
      <w:pPr>
        <w:spacing w:line="240" w:lineRule="auto"/>
        <w:rPr>
          <w:rFonts w:ascii="Lucida Sans Unicode" w:hAnsi="Lucida Sans Unicode" w:cs="Lucida Sans Unicode"/>
          <w:b/>
          <w:sz w:val="20"/>
          <w:szCs w:val="20"/>
          <w:lang w:eastAsia="sl-SI"/>
        </w:rPr>
      </w:pPr>
      <w:r w:rsidRPr="00C318FC">
        <w:rPr>
          <w:rFonts w:ascii="Lucida Sans Unicode" w:hAnsi="Lucida Sans Unicode" w:cs="Lucida Sans Unicode"/>
          <w:b/>
          <w:sz w:val="20"/>
          <w:szCs w:val="20"/>
          <w:lang w:eastAsia="sl-SI"/>
        </w:rPr>
        <w:t>Pravna podlaga</w:t>
      </w:r>
    </w:p>
    <w:p w14:paraId="63A7EB0E" w14:textId="77777777" w:rsidR="0034209A" w:rsidRPr="00C318FC" w:rsidRDefault="0034209A" w:rsidP="00C318FC">
      <w:pPr>
        <w:spacing w:line="240" w:lineRule="auto"/>
        <w:rPr>
          <w:rFonts w:ascii="Lucida Sans Unicode" w:hAnsi="Lucida Sans Unicode" w:cs="Lucida Sans Unicode"/>
          <w:sz w:val="20"/>
          <w:szCs w:val="20"/>
        </w:rPr>
      </w:pPr>
      <w:r w:rsidRPr="00C318FC">
        <w:rPr>
          <w:rFonts w:ascii="Lucida Sans Unicode" w:hAnsi="Lucida Sans Unicode" w:cs="Lucida Sans Unicode"/>
          <w:sz w:val="20"/>
          <w:szCs w:val="20"/>
        </w:rPr>
        <w:t>Javno naročilo se izvaja skladno z določbami:</w:t>
      </w:r>
    </w:p>
    <w:p w14:paraId="3BF175E4" w14:textId="12189DBE" w:rsidR="0034209A" w:rsidRPr="00C318FC" w:rsidRDefault="0034209A" w:rsidP="00C318FC">
      <w:pPr>
        <w:numPr>
          <w:ilvl w:val="0"/>
          <w:numId w:val="30"/>
        </w:numPr>
        <w:spacing w:after="0" w:line="240" w:lineRule="auto"/>
        <w:ind w:left="1080"/>
        <w:jc w:val="both"/>
        <w:rPr>
          <w:rFonts w:ascii="Lucida Sans Unicode" w:eastAsia="Times New Roman" w:hAnsi="Lucida Sans Unicode" w:cs="Lucida Sans Unicode"/>
          <w:bCs/>
          <w:sz w:val="20"/>
          <w:szCs w:val="20"/>
        </w:rPr>
      </w:pPr>
      <w:r w:rsidRPr="00C318FC">
        <w:rPr>
          <w:rFonts w:ascii="Lucida Sans Unicode" w:eastAsia="Times New Roman" w:hAnsi="Lucida Sans Unicode" w:cs="Lucida Sans Unicode"/>
          <w:bCs/>
          <w:sz w:val="20"/>
          <w:szCs w:val="20"/>
          <w:lang w:eastAsia="sl-SI"/>
        </w:rPr>
        <w:t>Zakona o javnem naročanju (Ur. l. RS, št. 91/15 in nadaljnji.; v nadaljevanju: ZJN-3),</w:t>
      </w:r>
    </w:p>
    <w:p w14:paraId="394484B2" w14:textId="77777777" w:rsidR="0034209A" w:rsidRPr="00C318FC" w:rsidRDefault="0034209A" w:rsidP="00C318FC">
      <w:pPr>
        <w:numPr>
          <w:ilvl w:val="0"/>
          <w:numId w:val="30"/>
        </w:numPr>
        <w:spacing w:after="0" w:line="240" w:lineRule="auto"/>
        <w:ind w:left="1080"/>
        <w:jc w:val="both"/>
        <w:rPr>
          <w:rFonts w:ascii="Lucida Sans Unicode" w:eastAsia="Times New Roman" w:hAnsi="Lucida Sans Unicode" w:cs="Lucida Sans Unicode"/>
          <w:bCs/>
          <w:sz w:val="20"/>
          <w:szCs w:val="20"/>
        </w:rPr>
      </w:pPr>
      <w:r w:rsidRPr="00C318FC">
        <w:rPr>
          <w:rFonts w:ascii="Lucida Sans Unicode" w:eastAsia="Times New Roman" w:hAnsi="Lucida Sans Unicode" w:cs="Lucida Sans Unicode"/>
          <w:bCs/>
          <w:sz w:val="20"/>
          <w:szCs w:val="20"/>
          <w:lang w:eastAsia="sl-SI"/>
        </w:rPr>
        <w:t>Zakona o pravnem varstvu v postopkih javnega naročanja (Ur. l. RS, št. 43/11 in nadaljnji; v nadaljevanju: ZPVPJN),</w:t>
      </w:r>
    </w:p>
    <w:p w14:paraId="14A3647A" w14:textId="77777777" w:rsidR="0034209A" w:rsidRPr="00C318FC" w:rsidRDefault="0034209A" w:rsidP="00C318FC">
      <w:pPr>
        <w:numPr>
          <w:ilvl w:val="0"/>
          <w:numId w:val="30"/>
        </w:numPr>
        <w:spacing w:after="0" w:line="240" w:lineRule="auto"/>
        <w:ind w:left="1080"/>
        <w:jc w:val="both"/>
        <w:rPr>
          <w:rFonts w:ascii="Lucida Sans Unicode" w:eastAsia="Times New Roman" w:hAnsi="Lucida Sans Unicode" w:cs="Lucida Sans Unicode"/>
          <w:bCs/>
          <w:sz w:val="20"/>
          <w:szCs w:val="20"/>
        </w:rPr>
      </w:pPr>
      <w:r w:rsidRPr="00C318FC">
        <w:rPr>
          <w:rFonts w:ascii="Lucida Sans Unicode" w:eastAsia="Times New Roman" w:hAnsi="Lucida Sans Unicode" w:cs="Lucida Sans Unicode"/>
          <w:bCs/>
          <w:sz w:val="20"/>
          <w:szCs w:val="20"/>
          <w:lang w:eastAsia="sl-SI"/>
        </w:rPr>
        <w:t>Obligacijskega zakonika (Ur. l. RS, št. 83/2011 in nadaljnji; v nadaljevanju: OZ),</w:t>
      </w:r>
    </w:p>
    <w:p w14:paraId="02025D4F" w14:textId="77777777" w:rsidR="0034209A" w:rsidRPr="00C318FC" w:rsidRDefault="0034209A" w:rsidP="00C318FC">
      <w:pPr>
        <w:numPr>
          <w:ilvl w:val="0"/>
          <w:numId w:val="30"/>
        </w:numPr>
        <w:spacing w:after="0" w:line="240" w:lineRule="auto"/>
        <w:ind w:left="1080"/>
        <w:jc w:val="both"/>
        <w:rPr>
          <w:rFonts w:ascii="Lucida Sans Unicode" w:eastAsia="Times New Roman" w:hAnsi="Lucida Sans Unicode" w:cs="Lucida Sans Unicode"/>
          <w:bCs/>
          <w:sz w:val="20"/>
          <w:szCs w:val="20"/>
        </w:rPr>
      </w:pPr>
      <w:r w:rsidRPr="00C318FC">
        <w:rPr>
          <w:rFonts w:ascii="Lucida Sans Unicode" w:eastAsia="Times New Roman" w:hAnsi="Lucida Sans Unicode" w:cs="Lucida Sans Unicode"/>
          <w:bCs/>
          <w:sz w:val="20"/>
          <w:szCs w:val="20"/>
          <w:lang w:eastAsia="sl-SI"/>
        </w:rPr>
        <w:t xml:space="preserve">ostalih predpisov, ki temeljijo na zgoraj navedenih zakonih ter </w:t>
      </w:r>
    </w:p>
    <w:p w14:paraId="2FC24C82" w14:textId="77777777" w:rsidR="0034209A" w:rsidRPr="00C318FC" w:rsidRDefault="0034209A" w:rsidP="00C318FC">
      <w:pPr>
        <w:numPr>
          <w:ilvl w:val="0"/>
          <w:numId w:val="30"/>
        </w:numPr>
        <w:spacing w:after="0" w:line="240" w:lineRule="auto"/>
        <w:ind w:left="1080"/>
        <w:jc w:val="both"/>
        <w:rPr>
          <w:rFonts w:ascii="Lucida Sans Unicode" w:eastAsia="Times New Roman" w:hAnsi="Lucida Sans Unicode" w:cs="Lucida Sans Unicode"/>
          <w:bCs/>
          <w:sz w:val="20"/>
          <w:szCs w:val="20"/>
        </w:rPr>
      </w:pPr>
      <w:r w:rsidRPr="00C318FC">
        <w:rPr>
          <w:rFonts w:ascii="Lucida Sans Unicode" w:eastAsia="Times New Roman" w:hAnsi="Lucida Sans Unicode" w:cs="Lucida Sans Unicode"/>
          <w:bCs/>
          <w:sz w:val="20"/>
          <w:szCs w:val="20"/>
          <w:lang w:eastAsia="sl-SI"/>
        </w:rPr>
        <w:t xml:space="preserve">ostalih predpisov, ki se nanašajo na predmet javnega naročila. </w:t>
      </w:r>
    </w:p>
    <w:p w14:paraId="24C15F0B" w14:textId="139B7D17" w:rsidR="00F56761" w:rsidRPr="00C318FC" w:rsidRDefault="00F56761" w:rsidP="00C318FC">
      <w:pPr>
        <w:pStyle w:val="Naslov1"/>
        <w:spacing w:line="240" w:lineRule="auto"/>
      </w:pPr>
      <w:bookmarkStart w:id="5" w:name="_Toc356904114"/>
      <w:bookmarkStart w:id="6" w:name="_Toc402336679"/>
      <w:bookmarkStart w:id="7" w:name="_Toc510602691"/>
      <w:r w:rsidRPr="00C318FC">
        <w:t>2</w:t>
      </w:r>
      <w:r w:rsidR="00D42122" w:rsidRPr="00C318FC">
        <w:t>.</w:t>
      </w:r>
      <w:r w:rsidRPr="00C318FC">
        <w:t xml:space="preserve"> Oddaja </w:t>
      </w:r>
      <w:r w:rsidR="00AB430D" w:rsidRPr="00C318FC">
        <w:t>ponudb</w:t>
      </w:r>
      <w:r w:rsidR="00B82553" w:rsidRPr="00C318FC">
        <w:t xml:space="preserve">, </w:t>
      </w:r>
      <w:r w:rsidRPr="00C318FC">
        <w:t xml:space="preserve">rok za </w:t>
      </w:r>
      <w:bookmarkEnd w:id="5"/>
      <w:bookmarkEnd w:id="6"/>
      <w:r w:rsidRPr="00C318FC">
        <w:t>oddajo p</w:t>
      </w:r>
      <w:r w:rsidR="00AB430D" w:rsidRPr="00C318FC">
        <w:t>onudb</w:t>
      </w:r>
      <w:bookmarkStart w:id="8" w:name="_Toc336851732"/>
      <w:bookmarkStart w:id="9" w:name="_Toc336851780"/>
      <w:bookmarkStart w:id="10" w:name="_Toc468098177"/>
      <w:bookmarkEnd w:id="7"/>
      <w:r w:rsidR="00B82553" w:rsidRPr="00C318FC">
        <w:t>, način predložitve ponudb</w:t>
      </w:r>
      <w:bookmarkEnd w:id="8"/>
      <w:bookmarkEnd w:id="9"/>
      <w:bookmarkEnd w:id="10"/>
      <w:r w:rsidR="00B82553" w:rsidRPr="00C318FC">
        <w:t xml:space="preserve"> in odpiranje ponudb</w:t>
      </w:r>
    </w:p>
    <w:p w14:paraId="17EC6E32" w14:textId="77777777" w:rsidR="00F87D33" w:rsidRPr="00C318FC" w:rsidRDefault="00F87D33" w:rsidP="00C318FC">
      <w:pPr>
        <w:pStyle w:val="Default"/>
        <w:jc w:val="both"/>
        <w:rPr>
          <w:rFonts w:ascii="Lucida Sans Unicode" w:hAnsi="Lucida Sans Unicode" w:cs="Lucida Sans Unicode"/>
          <w:color w:val="auto"/>
          <w:sz w:val="20"/>
          <w:szCs w:val="20"/>
        </w:rPr>
      </w:pPr>
      <w:bookmarkStart w:id="11" w:name="_Toc510075330"/>
    </w:p>
    <w:p w14:paraId="7B0D2C61" w14:textId="53735677" w:rsidR="00661A58" w:rsidRPr="00C318FC" w:rsidRDefault="00661A58" w:rsidP="00C318FC">
      <w:pPr>
        <w:pStyle w:val="Default"/>
        <w:jc w:val="both"/>
        <w:rPr>
          <w:rFonts w:ascii="Lucida Sans Unicode" w:hAnsi="Lucida Sans Unicode" w:cs="Lucida Sans Unicode"/>
          <w:color w:val="auto"/>
          <w:sz w:val="20"/>
          <w:szCs w:val="20"/>
        </w:rPr>
      </w:pPr>
      <w:r w:rsidRPr="00C318FC">
        <w:rPr>
          <w:rFonts w:ascii="Lucida Sans Unicode" w:hAnsi="Lucida Sans Unicode" w:cs="Lucida Sans Unicode"/>
          <w:color w:val="auto"/>
          <w:sz w:val="20"/>
          <w:szCs w:val="20"/>
        </w:rPr>
        <w:t xml:space="preserve">Ponudniki morajo ponudbe predložiti v informacijski sistem e-JN na spletnem naslovu </w:t>
      </w:r>
      <w:hyperlink r:id="rId9" w:history="1">
        <w:r w:rsidRPr="00C318FC">
          <w:rPr>
            <w:rFonts w:ascii="Lucida Sans Unicode" w:hAnsi="Lucida Sans Unicode" w:cs="Lucida Sans Unicode"/>
            <w:color w:val="auto"/>
            <w:sz w:val="20"/>
            <w:szCs w:val="20"/>
          </w:rPr>
          <w:t>https://ejn.gov.si</w:t>
        </w:r>
      </w:hyperlink>
      <w:r w:rsidRPr="00C318FC">
        <w:rPr>
          <w:rFonts w:ascii="Lucida Sans Unicode" w:hAnsi="Lucida Sans Unicode" w:cs="Lucida Sans Unicode"/>
          <w:color w:val="auto"/>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C318FC">
          <w:rPr>
            <w:rFonts w:ascii="Lucida Sans Unicode" w:hAnsi="Lucida Sans Unicode" w:cs="Lucida Sans Unicode"/>
            <w:color w:val="auto"/>
            <w:sz w:val="20"/>
            <w:szCs w:val="20"/>
          </w:rPr>
          <w:t>https://ejn.gov.si</w:t>
        </w:r>
      </w:hyperlink>
      <w:r w:rsidRPr="00C318FC">
        <w:rPr>
          <w:rFonts w:ascii="Lucida Sans Unicode" w:hAnsi="Lucida Sans Unicode" w:cs="Lucida Sans Unicode"/>
          <w:color w:val="auto"/>
          <w:sz w:val="20"/>
          <w:szCs w:val="20"/>
        </w:rPr>
        <w:t xml:space="preserve"> . </w:t>
      </w:r>
    </w:p>
    <w:p w14:paraId="436C8C8F" w14:textId="77777777" w:rsidR="00661A58" w:rsidRPr="00C318FC" w:rsidRDefault="00661A58" w:rsidP="00C318FC">
      <w:pPr>
        <w:spacing w:after="0" w:line="240" w:lineRule="auto"/>
        <w:rPr>
          <w:rFonts w:ascii="Lucida Sans Unicode" w:eastAsia="Times New Roman" w:hAnsi="Lucida Sans Unicode" w:cs="Lucida Sans Unicode"/>
          <w:sz w:val="20"/>
          <w:szCs w:val="20"/>
          <w:lang w:eastAsia="sl-SI"/>
        </w:rPr>
      </w:pPr>
    </w:p>
    <w:p w14:paraId="36592596" w14:textId="54EAF351" w:rsidR="00661A58" w:rsidRPr="00C318FC" w:rsidRDefault="00661A58" w:rsidP="00C318FC">
      <w:pPr>
        <w:spacing w:line="240" w:lineRule="auto"/>
        <w:ind w:left="136"/>
        <w:rPr>
          <w:rFonts w:ascii="Lucida Sans Unicode" w:eastAsia="Times New Roman" w:hAnsi="Lucida Sans Unicode" w:cs="Lucida Sans Unicode"/>
          <w:sz w:val="20"/>
          <w:szCs w:val="20"/>
          <w:lang w:eastAsia="sl-SI"/>
        </w:rPr>
      </w:pPr>
      <w:r w:rsidRPr="00C318FC">
        <w:rPr>
          <w:rFonts w:ascii="Lucida Sans Unicode" w:eastAsia="Times New Roman" w:hAnsi="Lucida Sans Unicode" w:cs="Lucida Sans Unicode"/>
          <w:noProof/>
          <w:sz w:val="20"/>
          <w:szCs w:val="20"/>
          <w:lang w:eastAsia="sl-SI"/>
        </w:rPr>
        <mc:AlternateContent>
          <mc:Choice Requires="wps">
            <w:drawing>
              <wp:inline distT="0" distB="0" distL="0" distR="0" wp14:anchorId="0C3895D4" wp14:editId="16D3C2F5">
                <wp:extent cx="5755640" cy="319405"/>
                <wp:effectExtent l="0" t="0" r="16510" b="23495"/>
                <wp:docPr id="77135398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319405"/>
                        </a:xfrm>
                        <a:prstGeom prst="rect">
                          <a:avLst/>
                        </a:prstGeom>
                        <a:ln w="6096">
                          <a:solidFill>
                            <a:srgbClr val="000000"/>
                          </a:solidFill>
                          <a:prstDash val="solid"/>
                        </a:ln>
                      </wps:spPr>
                      <wps:txbx>
                        <w:txbxContent>
                          <w:p w14:paraId="50219DE5" w14:textId="77777777" w:rsidR="00661A58" w:rsidRPr="001C6726" w:rsidRDefault="00661A58" w:rsidP="00661A58">
                            <w:pPr>
                              <w:pStyle w:val="Telobesedila"/>
                              <w:spacing w:line="285" w:lineRule="exact"/>
                              <w:ind w:left="105"/>
                              <w:rPr>
                                <w:rFonts w:ascii="Lucida Sans" w:hAnsi="Lucida Sans" w:cs="Lucida Sans Unicode"/>
                                <w:b/>
                                <w:bCs/>
                                <w:sz w:val="20"/>
                                <w:szCs w:val="20"/>
                              </w:rPr>
                            </w:pPr>
                            <w:r w:rsidRPr="001C6726">
                              <w:rPr>
                                <w:rFonts w:ascii="Lucida Sans" w:hAnsi="Lucida Sans" w:cs="Lucida Sans Unicode"/>
                                <w:b/>
                                <w:bCs/>
                                <w:sz w:val="20"/>
                                <w:szCs w:val="20"/>
                              </w:rPr>
                              <w:t>Rok za oddajo ponudb je dolo</w:t>
                            </w:r>
                            <w:r w:rsidRPr="001C6726">
                              <w:rPr>
                                <w:rFonts w:cs="Calibri"/>
                                <w:b/>
                                <w:bCs/>
                                <w:sz w:val="20"/>
                                <w:szCs w:val="20"/>
                              </w:rPr>
                              <w:t>č</w:t>
                            </w:r>
                            <w:r w:rsidRPr="001C6726">
                              <w:rPr>
                                <w:rFonts w:ascii="Lucida Sans" w:hAnsi="Lucida Sans" w:cs="Lucida Sans Unicode"/>
                                <w:b/>
                                <w:bCs/>
                                <w:sz w:val="20"/>
                                <w:szCs w:val="20"/>
                              </w:rPr>
                              <w:t>en na Portalu javnih naro</w:t>
                            </w:r>
                            <w:r w:rsidRPr="001C6726">
                              <w:rPr>
                                <w:rFonts w:cs="Calibri"/>
                                <w:b/>
                                <w:bCs/>
                                <w:sz w:val="20"/>
                                <w:szCs w:val="20"/>
                              </w:rPr>
                              <w:t>č</w:t>
                            </w:r>
                            <w:r w:rsidRPr="001C6726">
                              <w:rPr>
                                <w:rFonts w:ascii="Lucida Sans" w:hAnsi="Lucida Sans" w:cs="Lucida Sans Unicode"/>
                                <w:b/>
                                <w:bCs/>
                                <w:sz w:val="20"/>
                                <w:szCs w:val="20"/>
                              </w:rPr>
                              <w:t xml:space="preserve">il in v sistemu eJN. </w:t>
                            </w:r>
                          </w:p>
                        </w:txbxContent>
                      </wps:txbx>
                      <wps:bodyPr wrap="square" lIns="0" tIns="0" rIns="0" bIns="0" rtlCol="0">
                        <a:noAutofit/>
                      </wps:bodyPr>
                    </wps:wsp>
                  </a:graphicData>
                </a:graphic>
              </wp:inline>
            </w:drawing>
          </mc:Choice>
          <mc:Fallback>
            <w:pict>
              <v:shapetype w14:anchorId="0C3895D4" id="_x0000_t202" coordsize="21600,21600" o:spt="202" path="m,l,21600r21600,l21600,xe">
                <v:stroke joinstyle="miter"/>
                <v:path gradientshapeok="t" o:connecttype="rect"/>
              </v:shapetype>
              <v:shape id="Polje z besedilom 3" o:spid="_x0000_s1026" type="#_x0000_t202" style="width:453.2pt;height:2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" filled="f" strokeweight=".48pt">
                <v:path arrowok="t"/>
                <v:textbox inset="0,0,0,0">
                  <w:txbxContent>
                    <w:p w14:paraId="50219DE5" w14:textId="77777777" w:rsidR="00661A58" w:rsidRPr="001C6726" w:rsidRDefault="00661A58" w:rsidP="00661A58">
                      <w:pPr>
                        <w:pStyle w:val="Telobesedila"/>
                        <w:spacing w:line="285" w:lineRule="exact"/>
                        <w:ind w:left="105"/>
                        <w:rPr>
                          <w:rFonts w:ascii="Lucida Sans" w:hAnsi="Lucida Sans" w:cs="Lucida Sans Unicode"/>
                          <w:b/>
                          <w:bCs/>
                          <w:sz w:val="20"/>
                          <w:szCs w:val="20"/>
                        </w:rPr>
                      </w:pPr>
                      <w:r w:rsidRPr="001C6726">
                        <w:rPr>
                          <w:rFonts w:ascii="Lucida Sans" w:hAnsi="Lucida Sans" w:cs="Lucida Sans Unicode"/>
                          <w:b/>
                          <w:bCs/>
                          <w:sz w:val="20"/>
                          <w:szCs w:val="20"/>
                        </w:rPr>
                        <w:t>Rok za oddajo ponudb je dolo</w:t>
                      </w:r>
                      <w:r w:rsidRPr="001C6726">
                        <w:rPr>
                          <w:rFonts w:cs="Calibri"/>
                          <w:b/>
                          <w:bCs/>
                          <w:sz w:val="20"/>
                          <w:szCs w:val="20"/>
                        </w:rPr>
                        <w:t>č</w:t>
                      </w:r>
                      <w:r w:rsidRPr="001C6726">
                        <w:rPr>
                          <w:rFonts w:ascii="Lucida Sans" w:hAnsi="Lucida Sans" w:cs="Lucida Sans Unicode"/>
                          <w:b/>
                          <w:bCs/>
                          <w:sz w:val="20"/>
                          <w:szCs w:val="20"/>
                        </w:rPr>
                        <w:t>en na Portalu javnih naro</w:t>
                      </w:r>
                      <w:r w:rsidRPr="001C6726">
                        <w:rPr>
                          <w:rFonts w:cs="Calibri"/>
                          <w:b/>
                          <w:bCs/>
                          <w:sz w:val="20"/>
                          <w:szCs w:val="20"/>
                        </w:rPr>
                        <w:t>č</w:t>
                      </w:r>
                      <w:r w:rsidRPr="001C6726">
                        <w:rPr>
                          <w:rFonts w:ascii="Lucida Sans" w:hAnsi="Lucida Sans" w:cs="Lucida Sans Unicode"/>
                          <w:b/>
                          <w:bCs/>
                          <w:sz w:val="20"/>
                          <w:szCs w:val="20"/>
                        </w:rPr>
                        <w:t xml:space="preserve">il in v sistemu eJN. </w:t>
                      </w:r>
                    </w:p>
                  </w:txbxContent>
                </v:textbox>
                <w10:anchorlock/>
              </v:shape>
            </w:pict>
          </mc:Fallback>
        </mc:AlternateContent>
      </w:r>
    </w:p>
    <w:p w14:paraId="1503CAF4" w14:textId="77777777" w:rsidR="00661A58" w:rsidRPr="00C318FC" w:rsidRDefault="00661A58" w:rsidP="00C318FC">
      <w:pPr>
        <w:pStyle w:val="Default"/>
        <w:jc w:val="both"/>
        <w:rPr>
          <w:rFonts w:ascii="Lucida Sans Unicode" w:hAnsi="Lucida Sans Unicode" w:cs="Lucida Sans Unicode"/>
          <w:sz w:val="20"/>
          <w:szCs w:val="20"/>
        </w:rPr>
      </w:pPr>
      <w:r w:rsidRPr="00C318FC">
        <w:rPr>
          <w:rFonts w:ascii="Lucida Sans Unicode" w:hAnsi="Lucida Sans Unicode" w:cs="Lucida Sans Unicode"/>
          <w:sz w:val="20"/>
          <w:szCs w:val="20"/>
        </w:rPr>
        <w:t>Za oddano ponudbo se šteje ponudba, ki je v informacijskem sistemu e-JN označena s statusom »ODDANO«.</w:t>
      </w:r>
    </w:p>
    <w:p w14:paraId="4D8DB5DA" w14:textId="77777777" w:rsidR="00661A58" w:rsidRPr="00C318FC" w:rsidRDefault="00661A58" w:rsidP="00C318FC">
      <w:pPr>
        <w:pStyle w:val="Default"/>
        <w:jc w:val="both"/>
        <w:rPr>
          <w:rFonts w:ascii="Lucida Sans Unicode" w:hAnsi="Lucida Sans Unicode" w:cs="Lucida Sans Unicode"/>
          <w:sz w:val="20"/>
          <w:szCs w:val="20"/>
        </w:rPr>
      </w:pPr>
      <w:r w:rsidRPr="00C318FC">
        <w:rPr>
          <w:rFonts w:ascii="Lucida Sans Unicode" w:hAnsi="Lucida Sans Unicode" w:cs="Lucida Sans Unicode"/>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0864369" w14:textId="77777777" w:rsidR="00661A58" w:rsidRPr="00F87D33" w:rsidRDefault="00661A58" w:rsidP="00F87D33">
      <w:pPr>
        <w:spacing w:after="0" w:line="312" w:lineRule="auto"/>
        <w:jc w:val="both"/>
        <w:rPr>
          <w:rFonts w:ascii="Lucida Sans Unicode" w:eastAsia="Times New Roman" w:hAnsi="Lucida Sans Unicode" w:cs="Lucida Sans Unicode"/>
          <w:sz w:val="20"/>
          <w:szCs w:val="20"/>
          <w:lang w:eastAsia="sl-SI"/>
        </w:rPr>
      </w:pPr>
    </w:p>
    <w:p w14:paraId="49D4FD78" w14:textId="77777777" w:rsidR="00661A58" w:rsidRPr="00C318FC" w:rsidRDefault="00661A58" w:rsidP="00C318FC">
      <w:pPr>
        <w:pStyle w:val="Default"/>
        <w:jc w:val="both"/>
        <w:rPr>
          <w:rFonts w:ascii="Lucida Sans Unicode" w:hAnsi="Lucida Sans Unicode" w:cs="Lucida Sans Unicode"/>
          <w:sz w:val="20"/>
          <w:szCs w:val="20"/>
        </w:rPr>
      </w:pPr>
      <w:r w:rsidRPr="00C318FC">
        <w:rPr>
          <w:rFonts w:ascii="Lucida Sans Unicode" w:hAnsi="Lucida Sans Unicode" w:cs="Lucida Sans Unicode"/>
          <w:sz w:val="20"/>
          <w:szCs w:val="20"/>
        </w:rPr>
        <w:t xml:space="preserve">Ponudnik se mora pred oddajo ponudbe registrirati na spletnem naslovu https://ejn.gov.si, v skladu z Navodili za uporabo e-JN. Če je ponudnik že registriran v informacijski sistem e-JN, se v aplikacijo prijavi na istem naslovu. </w:t>
      </w:r>
    </w:p>
    <w:p w14:paraId="0B0CB4C5" w14:textId="77777777" w:rsidR="00661A58" w:rsidRPr="00C318FC" w:rsidRDefault="00661A58" w:rsidP="00C318FC">
      <w:pPr>
        <w:pStyle w:val="Default"/>
        <w:jc w:val="both"/>
        <w:rPr>
          <w:rFonts w:ascii="Lucida Sans Unicode" w:hAnsi="Lucida Sans Unicode" w:cs="Lucida Sans Unicode"/>
          <w:sz w:val="20"/>
          <w:szCs w:val="20"/>
        </w:rPr>
      </w:pPr>
    </w:p>
    <w:p w14:paraId="017FAAAF" w14:textId="77777777" w:rsidR="00661A58" w:rsidRPr="00C318FC" w:rsidRDefault="00661A58" w:rsidP="00C318FC">
      <w:pPr>
        <w:pStyle w:val="Default"/>
        <w:jc w:val="both"/>
        <w:rPr>
          <w:rFonts w:ascii="Lucida Sans Unicode" w:hAnsi="Lucida Sans Unicode" w:cs="Lucida Sans Unicode"/>
          <w:sz w:val="20"/>
          <w:szCs w:val="20"/>
        </w:rPr>
      </w:pPr>
      <w:r w:rsidRPr="00C318FC">
        <w:rPr>
          <w:rFonts w:ascii="Lucida Sans Unicode" w:hAnsi="Lucida Sans Unicode" w:cs="Lucida Sans Unicode"/>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318FC">
        <w:rPr>
          <w:rFonts w:ascii="Lucida Sans Unicode" w:hAnsi="Lucida Sans Unicode" w:cs="Lucida Sans Unicode"/>
          <w:sz w:val="20"/>
          <w:szCs w:val="20"/>
        </w:rPr>
        <w:footnoteReference w:id="1"/>
      </w:r>
      <w:r w:rsidRPr="00C318FC">
        <w:rPr>
          <w:rFonts w:ascii="Lucida Sans Unicode" w:hAnsi="Lucida Sans Unicode" w:cs="Lucida Sans Unicode"/>
          <w:sz w:val="20"/>
          <w:szCs w:val="20"/>
        </w:rPr>
        <w:t>). Z oddajo ponudbe je le-ta zavezujoča za čas, naveden v ponudbi, razen če jo uporabnik ponudnika umakne ali spremeni pred potekom roka za oddajo ponudb.</w:t>
      </w:r>
    </w:p>
    <w:p w14:paraId="19C3A922" w14:textId="77777777" w:rsidR="00661A58" w:rsidRPr="00F87D33" w:rsidRDefault="00661A58" w:rsidP="00C318FC">
      <w:pPr>
        <w:autoSpaceDE w:val="0"/>
        <w:autoSpaceDN w:val="0"/>
        <w:adjustRightInd w:val="0"/>
        <w:spacing w:after="0" w:line="240" w:lineRule="auto"/>
        <w:rPr>
          <w:rFonts w:ascii="Lucida Sans Unicode" w:eastAsia="Times New Roman" w:hAnsi="Lucida Sans Unicode" w:cs="Lucida Sans Unicode"/>
          <w:sz w:val="20"/>
          <w:szCs w:val="20"/>
          <w:lang w:eastAsia="sl-SI"/>
        </w:rPr>
      </w:pPr>
    </w:p>
    <w:p w14:paraId="023C419E" w14:textId="09C42A23" w:rsidR="00661A58" w:rsidRPr="00F87D33" w:rsidRDefault="00661A58" w:rsidP="00C318FC">
      <w:pPr>
        <w:spacing w:after="0" w:line="240" w:lineRule="auto"/>
        <w:rPr>
          <w:rFonts w:ascii="Lucida Sans Unicode" w:eastAsia="Times New Roman" w:hAnsi="Lucida Sans Unicode" w:cs="Lucida Sans Unicode"/>
          <w:sz w:val="20"/>
          <w:szCs w:val="20"/>
          <w:lang w:eastAsia="sl-SI"/>
        </w:rPr>
      </w:pPr>
      <w:r w:rsidRPr="00F87D33">
        <w:rPr>
          <w:rFonts w:ascii="Lucida Sans Unicode" w:eastAsia="Times New Roman" w:hAnsi="Lucida Sans Unicode" w:cs="Lucida Sans Unicode"/>
          <w:noProof/>
          <w:sz w:val="20"/>
          <w:szCs w:val="20"/>
          <w:lang w:eastAsia="sl-SI"/>
        </w:rPr>
        <mc:AlternateContent>
          <mc:Choice Requires="wps">
            <w:drawing>
              <wp:anchor distT="0" distB="0" distL="0" distR="0" simplePos="0" relativeHeight="251659264" behindDoc="1" locked="0" layoutInCell="1" allowOverlap="1" wp14:anchorId="71D8A52D" wp14:editId="38F0D264">
                <wp:simplePos x="0" y="0"/>
                <wp:positionH relativeFrom="page">
                  <wp:posOffset>905510</wp:posOffset>
                </wp:positionH>
                <wp:positionV relativeFrom="paragraph">
                  <wp:posOffset>565785</wp:posOffset>
                </wp:positionV>
                <wp:extent cx="5755640" cy="405130"/>
                <wp:effectExtent l="0" t="0" r="16510" b="13970"/>
                <wp:wrapTopAndBottom/>
                <wp:docPr id="766788333"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405130"/>
                        </a:xfrm>
                        <a:prstGeom prst="rect">
                          <a:avLst/>
                        </a:prstGeom>
                        <a:ln w="6096">
                          <a:solidFill>
                            <a:srgbClr val="000000"/>
                          </a:solidFill>
                          <a:prstDash val="solid"/>
                        </a:ln>
                      </wps:spPr>
                      <wps:txbx>
                        <w:txbxContent>
                          <w:p w14:paraId="5D3B61E8" w14:textId="77777777" w:rsidR="00661A58" w:rsidRPr="00440ECD" w:rsidRDefault="00661A58" w:rsidP="00661A58">
                            <w:pPr>
                              <w:pStyle w:val="Telobesedila"/>
                              <w:spacing w:line="282" w:lineRule="exact"/>
                              <w:ind w:left="105"/>
                              <w:rPr>
                                <w:rFonts w:ascii="Lucida Sans" w:hAnsi="Lucida Sans" w:cs="Calibri"/>
                                <w:b/>
                                <w:bCs/>
                                <w:sz w:val="20"/>
                                <w:szCs w:val="20"/>
                              </w:rPr>
                            </w:pPr>
                            <w:r w:rsidRPr="00440ECD">
                              <w:rPr>
                                <w:rFonts w:ascii="Lucida Sans" w:hAnsi="Lucida Sans" w:cs="Calibri"/>
                                <w:b/>
                                <w:bCs/>
                                <w:sz w:val="20"/>
                                <w:szCs w:val="20"/>
                              </w:rPr>
                              <w:t>Odpiranje</w:t>
                            </w:r>
                            <w:r w:rsidRPr="00440ECD">
                              <w:rPr>
                                <w:rFonts w:ascii="Lucida Sans" w:hAnsi="Lucida Sans" w:cs="Calibri"/>
                                <w:b/>
                                <w:bCs/>
                                <w:spacing w:val="-9"/>
                                <w:sz w:val="20"/>
                                <w:szCs w:val="20"/>
                              </w:rPr>
                              <w:t xml:space="preserve"> </w:t>
                            </w:r>
                            <w:r w:rsidRPr="00440ECD">
                              <w:rPr>
                                <w:rFonts w:ascii="Lucida Sans" w:hAnsi="Lucida Sans" w:cs="Calibri"/>
                                <w:b/>
                                <w:bCs/>
                                <w:sz w:val="20"/>
                                <w:szCs w:val="20"/>
                              </w:rPr>
                              <w:t>ponudb</w:t>
                            </w:r>
                            <w:r w:rsidRPr="00440ECD">
                              <w:rPr>
                                <w:rFonts w:ascii="Lucida Sans" w:hAnsi="Lucida Sans" w:cs="Calibri"/>
                                <w:b/>
                                <w:bCs/>
                                <w:spacing w:val="-8"/>
                                <w:sz w:val="20"/>
                                <w:szCs w:val="20"/>
                              </w:rPr>
                              <w:t xml:space="preserve"> </w:t>
                            </w:r>
                            <w:r w:rsidRPr="00440ECD">
                              <w:rPr>
                                <w:rFonts w:ascii="Lucida Sans" w:hAnsi="Lucida Sans" w:cs="Calibri"/>
                                <w:b/>
                                <w:bCs/>
                                <w:sz w:val="20"/>
                                <w:szCs w:val="20"/>
                              </w:rPr>
                              <w:t>bo</w:t>
                            </w:r>
                            <w:r w:rsidRPr="00440ECD">
                              <w:rPr>
                                <w:rFonts w:ascii="Lucida Sans" w:hAnsi="Lucida Sans" w:cs="Calibri"/>
                                <w:b/>
                                <w:bCs/>
                                <w:spacing w:val="-8"/>
                                <w:sz w:val="20"/>
                                <w:szCs w:val="20"/>
                              </w:rPr>
                              <w:t xml:space="preserve"> </w:t>
                            </w:r>
                            <w:r w:rsidRPr="00440ECD">
                              <w:rPr>
                                <w:rFonts w:ascii="Lucida Sans" w:hAnsi="Lucida Sans" w:cs="Calibri"/>
                                <w:b/>
                                <w:bCs/>
                                <w:sz w:val="20"/>
                                <w:szCs w:val="20"/>
                              </w:rPr>
                              <w:t>potekalo</w:t>
                            </w:r>
                            <w:r w:rsidRPr="00440ECD">
                              <w:rPr>
                                <w:rFonts w:ascii="Lucida Sans" w:hAnsi="Lucida Sans" w:cs="Calibri"/>
                                <w:b/>
                                <w:bCs/>
                                <w:spacing w:val="-11"/>
                                <w:sz w:val="20"/>
                                <w:szCs w:val="20"/>
                              </w:rPr>
                              <w:t xml:space="preserve"> </w:t>
                            </w:r>
                            <w:r w:rsidRPr="00440ECD">
                              <w:rPr>
                                <w:rFonts w:ascii="Lucida Sans" w:hAnsi="Lucida Sans" w:cs="Calibri"/>
                                <w:b/>
                                <w:bCs/>
                                <w:sz w:val="20"/>
                                <w:szCs w:val="20"/>
                              </w:rPr>
                              <w:t>dne</w:t>
                            </w:r>
                            <w:r w:rsidRPr="00440ECD">
                              <w:rPr>
                                <w:rFonts w:ascii="Lucida Sans" w:hAnsi="Lucida Sans" w:cs="Calibri"/>
                                <w:b/>
                                <w:bCs/>
                                <w:spacing w:val="-7"/>
                                <w:sz w:val="20"/>
                                <w:szCs w:val="20"/>
                              </w:rPr>
                              <w:t xml:space="preserve"> </w:t>
                            </w:r>
                            <w:r w:rsidRPr="00440ECD">
                              <w:rPr>
                                <w:rFonts w:ascii="Lucida Sans" w:hAnsi="Lucida Sans" w:cs="Calibri"/>
                                <w:b/>
                                <w:bCs/>
                                <w:sz w:val="20"/>
                                <w:szCs w:val="20"/>
                              </w:rPr>
                              <w:t>v</w:t>
                            </w:r>
                            <w:r w:rsidRPr="00440ECD">
                              <w:rPr>
                                <w:rFonts w:ascii="Lucida Sans" w:hAnsi="Lucida Sans" w:cs="Calibri"/>
                                <w:b/>
                                <w:bCs/>
                                <w:spacing w:val="-8"/>
                                <w:sz w:val="20"/>
                                <w:szCs w:val="20"/>
                              </w:rPr>
                              <w:t xml:space="preserve"> </w:t>
                            </w:r>
                            <w:r w:rsidRPr="00440ECD">
                              <w:rPr>
                                <w:rFonts w:ascii="Lucida Sans" w:hAnsi="Lucida Sans" w:cs="Calibri"/>
                                <w:b/>
                                <w:bCs/>
                                <w:sz w:val="20"/>
                                <w:szCs w:val="20"/>
                              </w:rPr>
                              <w:t>informacijskem</w:t>
                            </w:r>
                            <w:r w:rsidRPr="00440ECD">
                              <w:rPr>
                                <w:rFonts w:ascii="Lucida Sans" w:hAnsi="Lucida Sans" w:cs="Calibri"/>
                                <w:b/>
                                <w:bCs/>
                                <w:spacing w:val="-11"/>
                                <w:sz w:val="20"/>
                                <w:szCs w:val="20"/>
                              </w:rPr>
                              <w:t xml:space="preserve"> </w:t>
                            </w:r>
                            <w:r w:rsidRPr="00440ECD">
                              <w:rPr>
                                <w:rFonts w:ascii="Lucida Sans" w:hAnsi="Lucida Sans" w:cs="Calibri"/>
                                <w:b/>
                                <w:bCs/>
                                <w:sz w:val="20"/>
                                <w:szCs w:val="20"/>
                              </w:rPr>
                              <w:t>sistemu</w:t>
                            </w:r>
                            <w:r w:rsidRPr="00440ECD">
                              <w:rPr>
                                <w:rFonts w:ascii="Lucida Sans" w:hAnsi="Lucida Sans" w:cs="Calibri"/>
                                <w:b/>
                                <w:bCs/>
                                <w:spacing w:val="-7"/>
                                <w:sz w:val="20"/>
                                <w:szCs w:val="20"/>
                              </w:rPr>
                              <w:t xml:space="preserve"> </w:t>
                            </w:r>
                            <w:r w:rsidRPr="00440ECD">
                              <w:rPr>
                                <w:rFonts w:ascii="Lucida Sans" w:hAnsi="Lucida Sans" w:cs="Calibri"/>
                                <w:b/>
                                <w:bCs/>
                                <w:sz w:val="20"/>
                                <w:szCs w:val="20"/>
                              </w:rPr>
                              <w:t>e-</w:t>
                            </w:r>
                            <w:r w:rsidRPr="00440ECD">
                              <w:rPr>
                                <w:rFonts w:ascii="Lucida Sans" w:hAnsi="Lucida Sans" w:cs="Calibri"/>
                                <w:b/>
                                <w:bCs/>
                                <w:spacing w:val="-5"/>
                                <w:sz w:val="20"/>
                                <w:szCs w:val="20"/>
                              </w:rPr>
                              <w:t xml:space="preserve">JN, </w:t>
                            </w:r>
                            <w:r w:rsidRPr="00440ECD">
                              <w:rPr>
                                <w:rFonts w:ascii="Lucida Sans" w:hAnsi="Lucida Sans" w:cs="Calibri"/>
                                <w:b/>
                                <w:bCs/>
                                <w:sz w:val="20"/>
                                <w:szCs w:val="20"/>
                              </w:rPr>
                              <w:t>na</w:t>
                            </w:r>
                            <w:r w:rsidRPr="00440ECD">
                              <w:rPr>
                                <w:rFonts w:ascii="Lucida Sans" w:hAnsi="Lucida Sans" w:cs="Calibri"/>
                                <w:b/>
                                <w:bCs/>
                                <w:spacing w:val="-16"/>
                                <w:sz w:val="20"/>
                                <w:szCs w:val="20"/>
                              </w:rPr>
                              <w:t xml:space="preserve"> </w:t>
                            </w:r>
                            <w:r w:rsidRPr="00440ECD">
                              <w:rPr>
                                <w:rFonts w:ascii="Lucida Sans" w:hAnsi="Lucida Sans" w:cs="Calibri"/>
                                <w:b/>
                                <w:bCs/>
                                <w:sz w:val="20"/>
                                <w:szCs w:val="20"/>
                              </w:rPr>
                              <w:t>spletnem</w:t>
                            </w:r>
                            <w:r w:rsidRPr="00440ECD">
                              <w:rPr>
                                <w:rFonts w:ascii="Lucida Sans" w:hAnsi="Lucida Sans" w:cs="Calibri"/>
                                <w:b/>
                                <w:bCs/>
                                <w:spacing w:val="-16"/>
                                <w:sz w:val="20"/>
                                <w:szCs w:val="20"/>
                              </w:rPr>
                              <w:t xml:space="preserve"> </w:t>
                            </w:r>
                            <w:r w:rsidRPr="00440ECD">
                              <w:rPr>
                                <w:rFonts w:ascii="Lucida Sans" w:hAnsi="Lucida Sans" w:cs="Calibri"/>
                                <w:b/>
                                <w:bCs/>
                                <w:sz w:val="20"/>
                                <w:szCs w:val="20"/>
                              </w:rPr>
                              <w:t>naslovu</w:t>
                            </w:r>
                            <w:r w:rsidRPr="00440ECD">
                              <w:rPr>
                                <w:rFonts w:ascii="Lucida Sans" w:hAnsi="Lucida Sans" w:cs="Calibri"/>
                                <w:b/>
                                <w:bCs/>
                                <w:spacing w:val="-15"/>
                                <w:sz w:val="20"/>
                                <w:szCs w:val="20"/>
                              </w:rPr>
                              <w:t xml:space="preserve"> </w:t>
                            </w:r>
                            <w:hyperlink w:history="1">
                              <w:r w:rsidRPr="00440ECD">
                                <w:rPr>
                                  <w:rStyle w:val="Hiperpovezava"/>
                                  <w:rFonts w:ascii="Lucida Sans" w:hAnsi="Lucida Sans" w:cs="Calibri"/>
                                  <w:sz w:val="20"/>
                                  <w:szCs w:val="20"/>
                                </w:rPr>
                                <w:t xml:space="preserve">https://ejn.gov.si </w:t>
                              </w:r>
                            </w:hyperlink>
                            <w:r w:rsidRPr="00E25C60">
                              <w:rPr>
                                <w:rFonts w:ascii="Lucida Sans" w:hAnsi="Lucida Sans"/>
                                <w:b/>
                                <w:bCs/>
                                <w:sz w:val="20"/>
                                <w:szCs w:val="20"/>
                              </w:rPr>
                              <w:t xml:space="preserve"> ob dnevu in uri </w:t>
                            </w:r>
                            <w:r w:rsidRPr="00440ECD">
                              <w:rPr>
                                <w:rStyle w:val="Hiperpovezava"/>
                                <w:rFonts w:ascii="Lucida Sans" w:hAnsi="Lucida Sans" w:cs="Calibri"/>
                                <w:sz w:val="20"/>
                                <w:szCs w:val="20"/>
                              </w:rPr>
                              <w:t>dolo</w:t>
                            </w:r>
                            <w:r w:rsidRPr="00E25C60">
                              <w:rPr>
                                <w:rStyle w:val="Hiperpovezava"/>
                                <w:rFonts w:cs="Calibri"/>
                                <w:sz w:val="20"/>
                                <w:szCs w:val="20"/>
                              </w:rPr>
                              <w:t>č</w:t>
                            </w:r>
                            <w:r w:rsidRPr="00440ECD">
                              <w:rPr>
                                <w:rStyle w:val="Hiperpovezava"/>
                                <w:rFonts w:ascii="Lucida Sans" w:hAnsi="Lucida Sans" w:cs="Calibri"/>
                                <w:sz w:val="20"/>
                                <w:szCs w:val="20"/>
                              </w:rPr>
                              <w:t>eni na Portalu javnih naro</w:t>
                            </w:r>
                            <w:r w:rsidRPr="00E25C60">
                              <w:rPr>
                                <w:rStyle w:val="Hiperpovezava"/>
                                <w:rFonts w:cs="Calibri"/>
                                <w:sz w:val="20"/>
                                <w:szCs w:val="20"/>
                              </w:rPr>
                              <w:t>č</w:t>
                            </w:r>
                            <w:r w:rsidRPr="00440ECD">
                              <w:rPr>
                                <w:rStyle w:val="Hiperpovezava"/>
                                <w:rFonts w:ascii="Lucida Sans" w:hAnsi="Lucida Sans" w:cs="Calibri"/>
                                <w:sz w:val="20"/>
                                <w:szCs w:val="20"/>
                              </w:rPr>
                              <w:t>il in v sistemu eJN.</w:t>
                            </w:r>
                          </w:p>
                        </w:txbxContent>
                      </wps:txbx>
                      <wps:bodyPr wrap="square" lIns="0" tIns="0" rIns="0" bIns="0" rtlCol="0">
                        <a:noAutofit/>
                      </wps:bodyPr>
                    </wps:wsp>
                  </a:graphicData>
                </a:graphic>
                <wp14:sizeRelH relativeFrom="page">
                  <wp14:pctWidth>0</wp14:pctWidth>
                </wp14:sizeRelH>
                <wp14:sizeRelV relativeFrom="margin">
                  <wp14:pctHeight>0</wp14:pctHeight>
                </wp14:sizeRelV>
              </wp:anchor>
            </w:drawing>
          </mc:Choice>
          <mc:Fallback>
            <w:pict>
              <v:shape w14:anchorId="71D8A52D" id="Polje z besedilom 1" o:spid="_x0000_s1027" type="#_x0000_t202" style="position:absolute;margin-left:71.3pt;margin-top:44.55pt;width:453.2pt;height:31.9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" filled="f" strokeweight=".48pt">
                <v:path arrowok="t"/>
                <v:textbox inset="0,0,0,0">
                  <w:txbxContent>
                    <w:p w14:paraId="5D3B61E8" w14:textId="77777777" w:rsidR="00661A58" w:rsidRPr="00440ECD" w:rsidRDefault="00661A58" w:rsidP="00661A58">
                      <w:pPr>
                        <w:pStyle w:val="Telobesedila"/>
                        <w:spacing w:line="282" w:lineRule="exact"/>
                        <w:ind w:left="105"/>
                        <w:rPr>
                          <w:rFonts w:ascii="Lucida Sans" w:hAnsi="Lucida Sans" w:cs="Calibri"/>
                          <w:b/>
                          <w:bCs/>
                          <w:sz w:val="20"/>
                          <w:szCs w:val="20"/>
                        </w:rPr>
                      </w:pPr>
                      <w:r w:rsidRPr="00440ECD">
                        <w:rPr>
                          <w:rFonts w:ascii="Lucida Sans" w:hAnsi="Lucida Sans" w:cs="Calibri"/>
                          <w:b/>
                          <w:bCs/>
                          <w:sz w:val="20"/>
                          <w:szCs w:val="20"/>
                        </w:rPr>
                        <w:t>Odpiranje</w:t>
                      </w:r>
                      <w:r w:rsidRPr="00440ECD">
                        <w:rPr>
                          <w:rFonts w:ascii="Lucida Sans" w:hAnsi="Lucida Sans" w:cs="Calibri"/>
                          <w:b/>
                          <w:bCs/>
                          <w:spacing w:val="-9"/>
                          <w:sz w:val="20"/>
                          <w:szCs w:val="20"/>
                        </w:rPr>
                        <w:t xml:space="preserve"> </w:t>
                      </w:r>
                      <w:r w:rsidRPr="00440ECD">
                        <w:rPr>
                          <w:rFonts w:ascii="Lucida Sans" w:hAnsi="Lucida Sans" w:cs="Calibri"/>
                          <w:b/>
                          <w:bCs/>
                          <w:sz w:val="20"/>
                          <w:szCs w:val="20"/>
                        </w:rPr>
                        <w:t>ponudb</w:t>
                      </w:r>
                      <w:r w:rsidRPr="00440ECD">
                        <w:rPr>
                          <w:rFonts w:ascii="Lucida Sans" w:hAnsi="Lucida Sans" w:cs="Calibri"/>
                          <w:b/>
                          <w:bCs/>
                          <w:spacing w:val="-8"/>
                          <w:sz w:val="20"/>
                          <w:szCs w:val="20"/>
                        </w:rPr>
                        <w:t xml:space="preserve"> </w:t>
                      </w:r>
                      <w:r w:rsidRPr="00440ECD">
                        <w:rPr>
                          <w:rFonts w:ascii="Lucida Sans" w:hAnsi="Lucida Sans" w:cs="Calibri"/>
                          <w:b/>
                          <w:bCs/>
                          <w:sz w:val="20"/>
                          <w:szCs w:val="20"/>
                        </w:rPr>
                        <w:t>bo</w:t>
                      </w:r>
                      <w:r w:rsidRPr="00440ECD">
                        <w:rPr>
                          <w:rFonts w:ascii="Lucida Sans" w:hAnsi="Lucida Sans" w:cs="Calibri"/>
                          <w:b/>
                          <w:bCs/>
                          <w:spacing w:val="-8"/>
                          <w:sz w:val="20"/>
                          <w:szCs w:val="20"/>
                        </w:rPr>
                        <w:t xml:space="preserve"> </w:t>
                      </w:r>
                      <w:r w:rsidRPr="00440ECD">
                        <w:rPr>
                          <w:rFonts w:ascii="Lucida Sans" w:hAnsi="Lucida Sans" w:cs="Calibri"/>
                          <w:b/>
                          <w:bCs/>
                          <w:sz w:val="20"/>
                          <w:szCs w:val="20"/>
                        </w:rPr>
                        <w:t>potekalo</w:t>
                      </w:r>
                      <w:r w:rsidRPr="00440ECD">
                        <w:rPr>
                          <w:rFonts w:ascii="Lucida Sans" w:hAnsi="Lucida Sans" w:cs="Calibri"/>
                          <w:b/>
                          <w:bCs/>
                          <w:spacing w:val="-11"/>
                          <w:sz w:val="20"/>
                          <w:szCs w:val="20"/>
                        </w:rPr>
                        <w:t xml:space="preserve"> </w:t>
                      </w:r>
                      <w:r w:rsidRPr="00440ECD">
                        <w:rPr>
                          <w:rFonts w:ascii="Lucida Sans" w:hAnsi="Lucida Sans" w:cs="Calibri"/>
                          <w:b/>
                          <w:bCs/>
                          <w:sz w:val="20"/>
                          <w:szCs w:val="20"/>
                        </w:rPr>
                        <w:t>dne</w:t>
                      </w:r>
                      <w:r w:rsidRPr="00440ECD">
                        <w:rPr>
                          <w:rFonts w:ascii="Lucida Sans" w:hAnsi="Lucida Sans" w:cs="Calibri"/>
                          <w:b/>
                          <w:bCs/>
                          <w:spacing w:val="-7"/>
                          <w:sz w:val="20"/>
                          <w:szCs w:val="20"/>
                        </w:rPr>
                        <w:t xml:space="preserve"> </w:t>
                      </w:r>
                      <w:r w:rsidRPr="00440ECD">
                        <w:rPr>
                          <w:rFonts w:ascii="Lucida Sans" w:hAnsi="Lucida Sans" w:cs="Calibri"/>
                          <w:b/>
                          <w:bCs/>
                          <w:sz w:val="20"/>
                          <w:szCs w:val="20"/>
                        </w:rPr>
                        <w:t>v</w:t>
                      </w:r>
                      <w:r w:rsidRPr="00440ECD">
                        <w:rPr>
                          <w:rFonts w:ascii="Lucida Sans" w:hAnsi="Lucida Sans" w:cs="Calibri"/>
                          <w:b/>
                          <w:bCs/>
                          <w:spacing w:val="-8"/>
                          <w:sz w:val="20"/>
                          <w:szCs w:val="20"/>
                        </w:rPr>
                        <w:t xml:space="preserve"> </w:t>
                      </w:r>
                      <w:r w:rsidRPr="00440ECD">
                        <w:rPr>
                          <w:rFonts w:ascii="Lucida Sans" w:hAnsi="Lucida Sans" w:cs="Calibri"/>
                          <w:b/>
                          <w:bCs/>
                          <w:sz w:val="20"/>
                          <w:szCs w:val="20"/>
                        </w:rPr>
                        <w:t>informacijskem</w:t>
                      </w:r>
                      <w:r w:rsidRPr="00440ECD">
                        <w:rPr>
                          <w:rFonts w:ascii="Lucida Sans" w:hAnsi="Lucida Sans" w:cs="Calibri"/>
                          <w:b/>
                          <w:bCs/>
                          <w:spacing w:val="-11"/>
                          <w:sz w:val="20"/>
                          <w:szCs w:val="20"/>
                        </w:rPr>
                        <w:t xml:space="preserve"> </w:t>
                      </w:r>
                      <w:r w:rsidRPr="00440ECD">
                        <w:rPr>
                          <w:rFonts w:ascii="Lucida Sans" w:hAnsi="Lucida Sans" w:cs="Calibri"/>
                          <w:b/>
                          <w:bCs/>
                          <w:sz w:val="20"/>
                          <w:szCs w:val="20"/>
                        </w:rPr>
                        <w:t>sistemu</w:t>
                      </w:r>
                      <w:r w:rsidRPr="00440ECD">
                        <w:rPr>
                          <w:rFonts w:ascii="Lucida Sans" w:hAnsi="Lucida Sans" w:cs="Calibri"/>
                          <w:b/>
                          <w:bCs/>
                          <w:spacing w:val="-7"/>
                          <w:sz w:val="20"/>
                          <w:szCs w:val="20"/>
                        </w:rPr>
                        <w:t xml:space="preserve"> </w:t>
                      </w:r>
                      <w:r w:rsidRPr="00440ECD">
                        <w:rPr>
                          <w:rFonts w:ascii="Lucida Sans" w:hAnsi="Lucida Sans" w:cs="Calibri"/>
                          <w:b/>
                          <w:bCs/>
                          <w:sz w:val="20"/>
                          <w:szCs w:val="20"/>
                        </w:rPr>
                        <w:t>e-</w:t>
                      </w:r>
                      <w:r w:rsidRPr="00440ECD">
                        <w:rPr>
                          <w:rFonts w:ascii="Lucida Sans" w:hAnsi="Lucida Sans" w:cs="Calibri"/>
                          <w:b/>
                          <w:bCs/>
                          <w:spacing w:val="-5"/>
                          <w:sz w:val="20"/>
                          <w:szCs w:val="20"/>
                        </w:rPr>
                        <w:t xml:space="preserve">JN, </w:t>
                      </w:r>
                      <w:r w:rsidRPr="00440ECD">
                        <w:rPr>
                          <w:rFonts w:ascii="Lucida Sans" w:hAnsi="Lucida Sans" w:cs="Calibri"/>
                          <w:b/>
                          <w:bCs/>
                          <w:sz w:val="20"/>
                          <w:szCs w:val="20"/>
                        </w:rPr>
                        <w:t>na</w:t>
                      </w:r>
                      <w:r w:rsidRPr="00440ECD">
                        <w:rPr>
                          <w:rFonts w:ascii="Lucida Sans" w:hAnsi="Lucida Sans" w:cs="Calibri"/>
                          <w:b/>
                          <w:bCs/>
                          <w:spacing w:val="-16"/>
                          <w:sz w:val="20"/>
                          <w:szCs w:val="20"/>
                        </w:rPr>
                        <w:t xml:space="preserve"> </w:t>
                      </w:r>
                      <w:r w:rsidRPr="00440ECD">
                        <w:rPr>
                          <w:rFonts w:ascii="Lucida Sans" w:hAnsi="Lucida Sans" w:cs="Calibri"/>
                          <w:b/>
                          <w:bCs/>
                          <w:sz w:val="20"/>
                          <w:szCs w:val="20"/>
                        </w:rPr>
                        <w:t>spletnem</w:t>
                      </w:r>
                      <w:r w:rsidRPr="00440ECD">
                        <w:rPr>
                          <w:rFonts w:ascii="Lucida Sans" w:hAnsi="Lucida Sans" w:cs="Calibri"/>
                          <w:b/>
                          <w:bCs/>
                          <w:spacing w:val="-16"/>
                          <w:sz w:val="20"/>
                          <w:szCs w:val="20"/>
                        </w:rPr>
                        <w:t xml:space="preserve"> </w:t>
                      </w:r>
                      <w:r w:rsidRPr="00440ECD">
                        <w:rPr>
                          <w:rFonts w:ascii="Lucida Sans" w:hAnsi="Lucida Sans" w:cs="Calibri"/>
                          <w:b/>
                          <w:bCs/>
                          <w:sz w:val="20"/>
                          <w:szCs w:val="20"/>
                        </w:rPr>
                        <w:t>naslovu</w:t>
                      </w:r>
                      <w:r w:rsidRPr="00440ECD">
                        <w:rPr>
                          <w:rFonts w:ascii="Lucida Sans" w:hAnsi="Lucida Sans" w:cs="Calibri"/>
                          <w:b/>
                          <w:bCs/>
                          <w:spacing w:val="-15"/>
                          <w:sz w:val="20"/>
                          <w:szCs w:val="20"/>
                        </w:rPr>
                        <w:t xml:space="preserve"> </w:t>
                      </w:r>
                      <w:hyperlink w:history="1">
                        <w:r w:rsidRPr="00440ECD">
                          <w:rPr>
                            <w:rStyle w:val="Hiperpovezava"/>
                            <w:rFonts w:ascii="Lucida Sans" w:hAnsi="Lucida Sans" w:cs="Calibri"/>
                            <w:sz w:val="20"/>
                            <w:szCs w:val="20"/>
                          </w:rPr>
                          <w:t xml:space="preserve">https://ejn.gov.si </w:t>
                        </w:r>
                      </w:hyperlink>
                      <w:r w:rsidRPr="00E25C60">
                        <w:rPr>
                          <w:rFonts w:ascii="Lucida Sans" w:hAnsi="Lucida Sans"/>
                          <w:b/>
                          <w:bCs/>
                          <w:sz w:val="20"/>
                          <w:szCs w:val="20"/>
                        </w:rPr>
                        <w:t xml:space="preserve"> ob dnevu in uri </w:t>
                      </w:r>
                      <w:r w:rsidRPr="00440ECD">
                        <w:rPr>
                          <w:rStyle w:val="Hiperpovezava"/>
                          <w:rFonts w:ascii="Lucida Sans" w:hAnsi="Lucida Sans" w:cs="Calibri"/>
                          <w:sz w:val="20"/>
                          <w:szCs w:val="20"/>
                        </w:rPr>
                        <w:t>dolo</w:t>
                      </w:r>
                      <w:r w:rsidRPr="00E25C60">
                        <w:rPr>
                          <w:rStyle w:val="Hiperpovezava"/>
                          <w:rFonts w:cs="Calibri"/>
                          <w:sz w:val="20"/>
                          <w:szCs w:val="20"/>
                        </w:rPr>
                        <w:t>č</w:t>
                      </w:r>
                      <w:r w:rsidRPr="00440ECD">
                        <w:rPr>
                          <w:rStyle w:val="Hiperpovezava"/>
                          <w:rFonts w:ascii="Lucida Sans" w:hAnsi="Lucida Sans" w:cs="Calibri"/>
                          <w:sz w:val="20"/>
                          <w:szCs w:val="20"/>
                        </w:rPr>
                        <w:t>eni na Portalu javnih naro</w:t>
                      </w:r>
                      <w:r w:rsidRPr="00E25C60">
                        <w:rPr>
                          <w:rStyle w:val="Hiperpovezava"/>
                          <w:rFonts w:cs="Calibri"/>
                          <w:sz w:val="20"/>
                          <w:szCs w:val="20"/>
                        </w:rPr>
                        <w:t>č</w:t>
                      </w:r>
                      <w:r w:rsidRPr="00440ECD">
                        <w:rPr>
                          <w:rStyle w:val="Hiperpovezava"/>
                          <w:rFonts w:ascii="Lucida Sans" w:hAnsi="Lucida Sans" w:cs="Calibri"/>
                          <w:sz w:val="20"/>
                          <w:szCs w:val="20"/>
                        </w:rPr>
                        <w:t>il in v sistemu eJN.</w:t>
                      </w:r>
                    </w:p>
                  </w:txbxContent>
                </v:textbox>
                <w10:wrap type="topAndBottom" anchorx="page"/>
              </v:shape>
            </w:pict>
          </mc:Fallback>
        </mc:AlternateContent>
      </w:r>
      <w:r w:rsidRPr="00F87D33">
        <w:rPr>
          <w:rFonts w:ascii="Lucida Sans Unicode" w:eastAsia="Times New Roman" w:hAnsi="Lucida Sans Unicode" w:cs="Lucida Sans Unicode"/>
          <w:sz w:val="20"/>
          <w:szCs w:val="20"/>
          <w:lang w:eastAsia="sl-SI"/>
        </w:rPr>
        <w:t xml:space="preserve">Dostop do </w:t>
      </w:r>
      <w:r w:rsidRPr="00C318FC">
        <w:rPr>
          <w:rFonts w:ascii="Lucida Sans Unicode" w:hAnsi="Lucida Sans Unicode" w:cs="Lucida Sans Unicode"/>
          <w:color w:val="000000"/>
          <w:sz w:val="20"/>
          <w:szCs w:val="20"/>
        </w:rPr>
        <w:t>povezave za oddajo elektronske ponudbe v tem postopku javnega naročila je naveden v objavi javnega naročila na portalu javnih naročil.</w:t>
      </w:r>
    </w:p>
    <w:p w14:paraId="18A54AFD" w14:textId="77777777" w:rsidR="00661A58" w:rsidRPr="00F87D33" w:rsidRDefault="00661A58" w:rsidP="00C318FC">
      <w:pPr>
        <w:spacing w:after="0" w:line="240" w:lineRule="auto"/>
        <w:rPr>
          <w:rFonts w:ascii="Lucida Sans Unicode" w:eastAsia="Times New Roman" w:hAnsi="Lucida Sans Unicode" w:cs="Lucida Sans Unicode"/>
          <w:sz w:val="20"/>
          <w:szCs w:val="20"/>
          <w:lang w:eastAsia="sl-SI"/>
        </w:rPr>
      </w:pPr>
    </w:p>
    <w:p w14:paraId="1AF4BBCA" w14:textId="2DB9E3B1" w:rsidR="00B82553" w:rsidRPr="00F87D33" w:rsidRDefault="00661A58" w:rsidP="00C318FC">
      <w:pPr>
        <w:spacing w:after="0" w:line="240" w:lineRule="auto"/>
        <w:jc w:val="both"/>
        <w:rPr>
          <w:rFonts w:ascii="Lucida Sans Unicode" w:eastAsia="Times New Roman" w:hAnsi="Lucida Sans Unicode" w:cs="Lucida Sans Unicode"/>
          <w:sz w:val="20"/>
          <w:szCs w:val="20"/>
          <w:lang w:eastAsia="sl-SI"/>
        </w:rPr>
      </w:pPr>
      <w:r w:rsidRPr="00F87D33">
        <w:rPr>
          <w:rFonts w:ascii="Lucida Sans Unicode" w:eastAsia="Times New Roman" w:hAnsi="Lucida Sans Unicode" w:cs="Lucida Sans Unicode"/>
          <w:sz w:val="20"/>
          <w:szCs w:val="20"/>
          <w:lang w:eastAsia="sl-SI"/>
        </w:rPr>
        <w:t>Odpiranje poteka tako, da informacijski sistem e-JN samodejno ob zgoraj navedenem času prikaže podatke o ponudniku, o variantah, če so bile zahtevane oziroma dovoljene, ter omogoči dostop do .</w:t>
      </w:r>
      <w:proofErr w:type="spellStart"/>
      <w:r w:rsidRPr="00F87D33">
        <w:rPr>
          <w:rFonts w:ascii="Lucida Sans Unicode" w:eastAsia="Times New Roman" w:hAnsi="Lucida Sans Unicode" w:cs="Lucida Sans Unicode"/>
          <w:sz w:val="20"/>
          <w:szCs w:val="20"/>
          <w:lang w:eastAsia="sl-SI"/>
        </w:rPr>
        <w:t>pdf</w:t>
      </w:r>
      <w:proofErr w:type="spellEnd"/>
      <w:r w:rsidRPr="00F87D33">
        <w:rPr>
          <w:rFonts w:ascii="Lucida Sans Unicode" w:eastAsia="Times New Roman" w:hAnsi="Lucida Sans Unicode" w:cs="Lucida Sans Unicode"/>
          <w:sz w:val="20"/>
          <w:szCs w:val="20"/>
          <w:lang w:eastAsia="sl-SI"/>
        </w:rPr>
        <w:t xml:space="preserve"> dokumenta, ki ga ponudnik naloži v sistem e-JN pod razdelek »Predračun«.</w:t>
      </w:r>
      <w:bookmarkEnd w:id="11"/>
    </w:p>
    <w:p w14:paraId="603ED990" w14:textId="4B6E17DC" w:rsidR="00F56761" w:rsidRPr="007828F9" w:rsidRDefault="00F56761" w:rsidP="006D46F4">
      <w:pPr>
        <w:pStyle w:val="Naslov1"/>
      </w:pPr>
      <w:bookmarkStart w:id="12" w:name="_Toc436222800"/>
      <w:bookmarkStart w:id="13" w:name="_Toc510602692"/>
      <w:r w:rsidRPr="007828F9">
        <w:t>3</w:t>
      </w:r>
      <w:r w:rsidR="00D42122" w:rsidRPr="007828F9">
        <w:t>.</w:t>
      </w:r>
      <w:r w:rsidRPr="007828F9">
        <w:t xml:space="preserve"> Pridobitev </w:t>
      </w:r>
      <w:bookmarkEnd w:id="12"/>
      <w:r w:rsidRPr="007828F9">
        <w:t>dokumentacije v zvezi z naro</w:t>
      </w:r>
      <w:r w:rsidRPr="00660179">
        <w:rPr>
          <w:rFonts w:ascii="Calibri" w:hAnsi="Calibri" w:cs="Calibri"/>
        </w:rPr>
        <w:t>č</w:t>
      </w:r>
      <w:r w:rsidRPr="007828F9">
        <w:t>ilom</w:t>
      </w:r>
      <w:r w:rsidR="00B15310">
        <w:t xml:space="preserve">, </w:t>
      </w:r>
      <w:r w:rsidRPr="007828F9">
        <w:t>pojasnila</w:t>
      </w:r>
      <w:bookmarkEnd w:id="13"/>
      <w:r w:rsidR="00B15310">
        <w:t xml:space="preserve">, </w:t>
      </w:r>
      <w:r w:rsidR="00B15310" w:rsidRPr="00660179">
        <w:t>popravki, spremembe ali dopolnitve razpisne dokumentacije</w:t>
      </w:r>
    </w:p>
    <w:p w14:paraId="662D58CE" w14:textId="77777777" w:rsidR="00D42122" w:rsidRPr="007828F9" w:rsidRDefault="00D42122" w:rsidP="007828F9">
      <w:pPr>
        <w:spacing w:after="0" w:line="288" w:lineRule="auto"/>
        <w:jc w:val="both"/>
        <w:rPr>
          <w:rFonts w:ascii="Lucida Sans" w:hAnsi="Lucida Sans" w:cs="Arial"/>
          <w:sz w:val="20"/>
          <w:szCs w:val="20"/>
          <w:lang w:eastAsia="sl-SI"/>
        </w:rPr>
      </w:pPr>
    </w:p>
    <w:p w14:paraId="31F5A4B1" w14:textId="41C62E25" w:rsidR="00B15310" w:rsidRPr="0084226B" w:rsidRDefault="0010602B" w:rsidP="00B15310">
      <w:pPr>
        <w:pStyle w:val="Default"/>
        <w:jc w:val="both"/>
        <w:rPr>
          <w:rFonts w:ascii="Lucida Sans Unicode" w:hAnsi="Lucida Sans Unicode" w:cs="Lucida Sans Unicode"/>
          <w:sz w:val="20"/>
          <w:szCs w:val="20"/>
        </w:rPr>
      </w:pPr>
      <w:r w:rsidRPr="0010602B">
        <w:rPr>
          <w:rFonts w:ascii="Lucida Sans Unicode" w:hAnsi="Lucida Sans Unicode" w:cs="Lucida Sans Unicode"/>
          <w:sz w:val="20"/>
          <w:szCs w:val="20"/>
        </w:rPr>
        <w:t xml:space="preserve">Dokumentacija v zvezi z naročilom je brezplačno na voljo na Portalu javnih naročil, na spletni strani </w:t>
      </w:r>
      <w:hyperlink r:id="rId11" w:history="1">
        <w:r w:rsidRPr="0010602B">
          <w:rPr>
            <w:rStyle w:val="Hiperpovezava"/>
            <w:rFonts w:ascii="Lucida Sans Unicode" w:hAnsi="Lucida Sans Unicode" w:cs="Lucida Sans Unicode"/>
            <w:sz w:val="20"/>
            <w:szCs w:val="20"/>
          </w:rPr>
          <w:t>www.enarocanje.si</w:t>
        </w:r>
      </w:hyperlink>
      <w:r w:rsidRPr="0010602B">
        <w:rPr>
          <w:rFonts w:ascii="Lucida Sans Unicode" w:hAnsi="Lucida Sans Unicode" w:cs="Lucida Sans Unicode"/>
          <w:sz w:val="20"/>
          <w:szCs w:val="20"/>
        </w:rPr>
        <w:t xml:space="preserve"> .</w:t>
      </w:r>
      <w:bookmarkStart w:id="14" w:name="_Toc510602693"/>
      <w:r w:rsidR="00B15310" w:rsidRPr="006B2CC2">
        <w:rPr>
          <w:rFonts w:ascii="Lucida Sans Unicode" w:hAnsi="Lucida Sans Unicode" w:cs="Lucida Sans Unicode"/>
          <w:sz w:val="20"/>
          <w:szCs w:val="20"/>
        </w:rPr>
        <w:t xml:space="preserve">Ponudnik lahko pisno zahteva dodatno pojasnilo v zvezi z razpisno dokumentacijo, in sicer tako, da pošlje zahtevo za dodatno pojasnilo na Portal javnih naročil, na spletni strani: </w:t>
      </w:r>
      <w:hyperlink r:id="rId12" w:history="1">
        <w:r w:rsidR="00661A58" w:rsidRPr="00CE15E2">
          <w:rPr>
            <w:rStyle w:val="Hiperpovezava"/>
            <w:rFonts w:ascii="Lucida Sans Unicode" w:hAnsi="Lucida Sans Unicode" w:cs="Lucida Sans Unicode"/>
            <w:sz w:val="20"/>
            <w:szCs w:val="20"/>
          </w:rPr>
          <w:t>www.enarocanje.si</w:t>
        </w:r>
      </w:hyperlink>
      <w:r w:rsidR="00661A58">
        <w:rPr>
          <w:rFonts w:ascii="Lucida Sans Unicode" w:hAnsi="Lucida Sans Unicode" w:cs="Lucida Sans Unicode"/>
          <w:sz w:val="20"/>
          <w:szCs w:val="20"/>
        </w:rPr>
        <w:t>, najpozneje do roka določenega na Portalu javnih naročil.</w:t>
      </w:r>
      <w:r w:rsidR="00F87D33">
        <w:rPr>
          <w:rFonts w:ascii="Lucida Sans Unicode" w:hAnsi="Lucida Sans Unicode" w:cs="Lucida Sans Unicode"/>
          <w:sz w:val="20"/>
          <w:szCs w:val="20"/>
        </w:rPr>
        <w:t xml:space="preserve"> </w:t>
      </w:r>
      <w:r w:rsidR="00B15310" w:rsidRPr="0084226B">
        <w:rPr>
          <w:rFonts w:ascii="Lucida Sans Unicode" w:hAnsi="Lucida Sans Unicode" w:cs="Lucida Sans Unicode"/>
          <w:sz w:val="20"/>
          <w:szCs w:val="20"/>
        </w:rPr>
        <w:t>Naročnik ne bo odgovarjal na vprašanja, ki ne bodo zastavljena na zgoraj navedeni način.</w:t>
      </w:r>
    </w:p>
    <w:p w14:paraId="3FEB2240" w14:textId="77777777" w:rsidR="00B15310" w:rsidRPr="0084226B" w:rsidRDefault="00B15310" w:rsidP="00B15310">
      <w:pPr>
        <w:pStyle w:val="Default"/>
        <w:jc w:val="both"/>
        <w:rPr>
          <w:rFonts w:ascii="Lucida Sans Unicode" w:hAnsi="Lucida Sans Unicode" w:cs="Lucida Sans Unicode"/>
          <w:sz w:val="20"/>
          <w:szCs w:val="20"/>
        </w:rPr>
      </w:pPr>
      <w:r w:rsidRPr="0084226B">
        <w:rPr>
          <w:rFonts w:ascii="Lucida Sans Unicode" w:hAnsi="Lucida Sans Unicode" w:cs="Lucida Sans Unicode"/>
          <w:sz w:val="20"/>
          <w:szCs w:val="20"/>
        </w:rPr>
        <w:lastRenderedPageBreak/>
        <w:t xml:space="preserve">Odgovori bodo s trenutkom objave na portalu javnih naročil sestavni del razpisne dokumentacije in obvezujoči za vse ponudnike. </w:t>
      </w:r>
    </w:p>
    <w:p w14:paraId="3A8DD37B" w14:textId="77777777" w:rsidR="00B15310" w:rsidRPr="0084226B" w:rsidRDefault="00B15310" w:rsidP="00B15310">
      <w:pPr>
        <w:pStyle w:val="Default"/>
        <w:jc w:val="both"/>
        <w:rPr>
          <w:rFonts w:ascii="Lucida Sans Unicode" w:hAnsi="Lucida Sans Unicode" w:cs="Lucida Sans Unicode"/>
          <w:sz w:val="20"/>
          <w:szCs w:val="20"/>
        </w:rPr>
      </w:pPr>
    </w:p>
    <w:p w14:paraId="6DF6F48A" w14:textId="25D79341" w:rsidR="00B15310" w:rsidRPr="00C652BD" w:rsidRDefault="00B15310" w:rsidP="00B15310">
      <w:pPr>
        <w:pStyle w:val="Default"/>
        <w:jc w:val="both"/>
        <w:rPr>
          <w:rFonts w:ascii="Lucida Sans Unicode" w:hAnsi="Lucida Sans Unicode" w:cs="Lucida Sans Unicode"/>
          <w:sz w:val="20"/>
          <w:szCs w:val="20"/>
        </w:rPr>
      </w:pPr>
      <w:r w:rsidRPr="00C652BD">
        <w:rPr>
          <w:rFonts w:ascii="Lucida Sans Unicode" w:hAnsi="Lucida Sans Unicode" w:cs="Lucida Sans Unicode"/>
          <w:sz w:val="20"/>
          <w:szCs w:val="20"/>
        </w:rPr>
        <w:t xml:space="preserve">Naročnik si pridržuje pravico, da dokumentacijo delno spremeni ali dopolni ter po potrebi podaljša rok za oddajo ponudb. Tovrstne spremembe ali dopolnitve bo </w:t>
      </w:r>
      <w:r w:rsidR="00661A58">
        <w:rPr>
          <w:rFonts w:ascii="Lucida Sans Unicode" w:hAnsi="Lucida Sans Unicode" w:cs="Lucida Sans Unicode"/>
          <w:sz w:val="20"/>
          <w:szCs w:val="20"/>
        </w:rPr>
        <w:t xml:space="preserve">naročnik </w:t>
      </w:r>
      <w:r w:rsidRPr="00C652BD">
        <w:rPr>
          <w:rFonts w:ascii="Lucida Sans Unicode" w:hAnsi="Lucida Sans Unicode" w:cs="Lucida Sans Unicode"/>
          <w:sz w:val="20"/>
          <w:szCs w:val="20"/>
        </w:rPr>
        <w:t xml:space="preserve"> objavil na portalu javnih naročil, na spletni strani: </w:t>
      </w:r>
      <w:hyperlink r:id="rId13" w:history="1">
        <w:r w:rsidRPr="00C652BD">
          <w:rPr>
            <w:rFonts w:ascii="Lucida Sans Unicode" w:hAnsi="Lucida Sans Unicode" w:cs="Lucida Sans Unicode"/>
            <w:sz w:val="20"/>
            <w:szCs w:val="20"/>
          </w:rPr>
          <w:t>www.enarocanje.si</w:t>
        </w:r>
      </w:hyperlink>
      <w:r w:rsidRPr="00C652BD">
        <w:rPr>
          <w:rFonts w:ascii="Lucida Sans Unicode" w:hAnsi="Lucida Sans Unicode" w:cs="Lucida Sans Unicode"/>
          <w:sz w:val="20"/>
          <w:szCs w:val="20"/>
        </w:rPr>
        <w:t>. Spremembe in dopolnitve razpisne dokumentacije so sestavni del dokumentacije v zvezi z naročilom. V primeru premaknitve roka za oddajo ponudb se pravice in obveznosti naročnika in ponudnikov vežejo na nove roke, ki posledično izhajajo iz podaljšanega roka za oddajo ponudb.</w:t>
      </w:r>
    </w:p>
    <w:p w14:paraId="361050B0" w14:textId="77777777" w:rsidR="00B15310" w:rsidRPr="00C652BD" w:rsidRDefault="00B15310" w:rsidP="00B15310">
      <w:pPr>
        <w:pStyle w:val="Default"/>
        <w:jc w:val="both"/>
        <w:rPr>
          <w:rFonts w:ascii="Lucida Sans Unicode" w:hAnsi="Lucida Sans Unicode" w:cs="Lucida Sans Unicode"/>
          <w:sz w:val="20"/>
          <w:szCs w:val="20"/>
        </w:rPr>
      </w:pPr>
    </w:p>
    <w:p w14:paraId="2AF441D6" w14:textId="77777777" w:rsidR="00B15310" w:rsidRPr="0084226B" w:rsidRDefault="00B15310" w:rsidP="00B15310">
      <w:pPr>
        <w:pStyle w:val="Default"/>
        <w:jc w:val="both"/>
        <w:rPr>
          <w:rFonts w:ascii="Lucida Sans Unicode" w:hAnsi="Lucida Sans Unicode" w:cs="Lucida Sans Unicode"/>
          <w:sz w:val="20"/>
          <w:szCs w:val="20"/>
        </w:rPr>
      </w:pPr>
      <w:r w:rsidRPr="00C652BD">
        <w:rPr>
          <w:rFonts w:ascii="Lucida Sans Unicode" w:hAnsi="Lucida Sans Unicode" w:cs="Lucida Sans Unicode"/>
          <w:sz w:val="20"/>
          <w:szCs w:val="20"/>
        </w:rPr>
        <w:t>Vse spremembe ali dopolnitve razpisne dokumentacije bodo s trenutkom objave na portalu</w:t>
      </w:r>
      <w:r w:rsidRPr="0084226B">
        <w:rPr>
          <w:rFonts w:ascii="Lucida Sans Unicode" w:hAnsi="Lucida Sans Unicode" w:cs="Lucida Sans Unicode"/>
          <w:sz w:val="20"/>
          <w:szCs w:val="20"/>
        </w:rPr>
        <w:t xml:space="preserve"> javnih naročil sestavni del razpisne dokumentacije ter obvezujoči za vse ponudnike. </w:t>
      </w:r>
    </w:p>
    <w:p w14:paraId="5D16D419" w14:textId="4DB3D33B" w:rsidR="00F56761" w:rsidRDefault="00AF488C" w:rsidP="006D46F4">
      <w:pPr>
        <w:pStyle w:val="Naslov1"/>
      </w:pPr>
      <w:r w:rsidRPr="007828F9">
        <w:t>4</w:t>
      </w:r>
      <w:r w:rsidR="00D42122" w:rsidRPr="007828F9">
        <w:t>.</w:t>
      </w:r>
      <w:r w:rsidRPr="007828F9">
        <w:t xml:space="preserve"> </w:t>
      </w:r>
      <w:bookmarkStart w:id="15" w:name="_Toc356904116"/>
      <w:bookmarkStart w:id="16" w:name="_Toc436222802"/>
      <w:r w:rsidR="00F56761" w:rsidRPr="007828F9">
        <w:t>Oblika, jezik in stroški ponudbe</w:t>
      </w:r>
      <w:bookmarkEnd w:id="14"/>
      <w:bookmarkEnd w:id="15"/>
      <w:bookmarkEnd w:id="16"/>
    </w:p>
    <w:p w14:paraId="2A8CA0D5" w14:textId="273DB1BF" w:rsidR="004F2810" w:rsidRPr="00F87D33" w:rsidRDefault="004F2810" w:rsidP="00B15310">
      <w:pPr>
        <w:rPr>
          <w:rFonts w:ascii="Lucida Sans Unicode" w:eastAsia="Times New Roman" w:hAnsi="Lucida Sans Unicode" w:cs="Lucida Sans Unicode"/>
          <w:sz w:val="20"/>
          <w:szCs w:val="20"/>
          <w:lang w:eastAsia="sl-SI"/>
        </w:rPr>
      </w:pPr>
      <w:r w:rsidRPr="00F87D33">
        <w:rPr>
          <w:rFonts w:ascii="Lucida Sans Unicode" w:eastAsia="Times New Roman" w:hAnsi="Lucida Sans Unicode" w:cs="Lucida Sans Unicode"/>
          <w:sz w:val="20"/>
          <w:szCs w:val="20"/>
          <w:lang w:eastAsia="sl-SI"/>
        </w:rPr>
        <w:t>Ponudnik ponudbo odda elektronsko kot je navedeno v točki 2 te razpisne dokumentacije.</w:t>
      </w:r>
    </w:p>
    <w:p w14:paraId="4187E377" w14:textId="77777777" w:rsidR="00B15310" w:rsidRPr="00F87D33" w:rsidRDefault="00B15310" w:rsidP="00B15310">
      <w:pPr>
        <w:pStyle w:val="Default"/>
        <w:jc w:val="both"/>
        <w:rPr>
          <w:rFonts w:ascii="Lucida Sans Unicode" w:eastAsia="Times New Roman" w:hAnsi="Lucida Sans Unicode" w:cs="Lucida Sans Unicode"/>
          <w:color w:val="auto"/>
          <w:sz w:val="20"/>
          <w:szCs w:val="20"/>
          <w:lang w:eastAsia="sl-SI"/>
        </w:rPr>
      </w:pPr>
      <w:r w:rsidRPr="00F87D33">
        <w:rPr>
          <w:rFonts w:ascii="Lucida Sans Unicode" w:eastAsia="Times New Roman" w:hAnsi="Lucida Sans Unicode" w:cs="Lucida Sans Unicode"/>
          <w:color w:val="auto"/>
          <w:sz w:val="20"/>
          <w:szCs w:val="20"/>
          <w:lang w:eastAsia="sl-SI"/>
        </w:rPr>
        <w:t>Ponudniki lahko predložijo v tujem jeziku prospekte ali drugo tehnično dokumentacijo, ki ga bo moral ponudnik, v kolikor bo naročnik to ocenil kot potrebno, uradno prevesti v slovenski jezik, v določenem roku.</w:t>
      </w:r>
    </w:p>
    <w:p w14:paraId="152E2CAB" w14:textId="77777777" w:rsidR="00B15310" w:rsidRPr="00F87D33" w:rsidRDefault="00B15310" w:rsidP="00B15310">
      <w:pPr>
        <w:pStyle w:val="Default"/>
        <w:jc w:val="both"/>
        <w:rPr>
          <w:rFonts w:ascii="Lucida Sans Unicode" w:eastAsia="Times New Roman" w:hAnsi="Lucida Sans Unicode" w:cs="Lucida Sans Unicode"/>
          <w:color w:val="auto"/>
          <w:sz w:val="20"/>
          <w:szCs w:val="20"/>
          <w:lang w:eastAsia="sl-SI"/>
        </w:rPr>
      </w:pPr>
    </w:p>
    <w:p w14:paraId="277446D5" w14:textId="77777777" w:rsidR="00B15310" w:rsidRPr="00F87D33" w:rsidRDefault="00B15310" w:rsidP="00B15310">
      <w:pPr>
        <w:pStyle w:val="Default"/>
        <w:jc w:val="both"/>
        <w:rPr>
          <w:rFonts w:ascii="Lucida Sans Unicode" w:eastAsia="Times New Roman" w:hAnsi="Lucida Sans Unicode" w:cs="Lucida Sans Unicode"/>
          <w:color w:val="auto"/>
          <w:sz w:val="20"/>
          <w:szCs w:val="20"/>
          <w:lang w:eastAsia="sl-SI"/>
        </w:rPr>
      </w:pPr>
      <w:r w:rsidRPr="00F87D33">
        <w:rPr>
          <w:rFonts w:ascii="Lucida Sans Unicode" w:eastAsia="Times New Roman" w:hAnsi="Lucida Sans Unicode" w:cs="Lucida Sans Unicode"/>
          <w:color w:val="auto"/>
          <w:sz w:val="20"/>
          <w:szCs w:val="20"/>
          <w:lang w:eastAsia="sl-SI"/>
        </w:rPr>
        <w:t>Ponudbena dokumentacija mora biti podana na obrazcih iz prilog razpisne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32CE2163" w14:textId="77777777" w:rsidR="00B15310" w:rsidRPr="00F87D33" w:rsidRDefault="00B15310" w:rsidP="00B15310">
      <w:pPr>
        <w:pStyle w:val="Default"/>
        <w:jc w:val="both"/>
        <w:rPr>
          <w:rFonts w:ascii="Lucida Sans Unicode" w:eastAsia="Times New Roman" w:hAnsi="Lucida Sans Unicode" w:cs="Lucida Sans Unicode"/>
          <w:color w:val="auto"/>
          <w:sz w:val="20"/>
          <w:szCs w:val="20"/>
          <w:lang w:eastAsia="sl-SI"/>
        </w:rPr>
      </w:pPr>
    </w:p>
    <w:p w14:paraId="28E39BCC" w14:textId="05D914A2" w:rsidR="00B15310" w:rsidRDefault="00B15310" w:rsidP="00B15310">
      <w:pPr>
        <w:pStyle w:val="Default"/>
        <w:jc w:val="both"/>
        <w:rPr>
          <w:rFonts w:ascii="Lucida Sans Unicode" w:eastAsia="Times New Roman" w:hAnsi="Lucida Sans Unicode" w:cs="Lucida Sans Unicode"/>
          <w:color w:val="auto"/>
          <w:sz w:val="20"/>
          <w:szCs w:val="20"/>
          <w:lang w:eastAsia="sl-SI"/>
        </w:rPr>
      </w:pPr>
      <w:r w:rsidRPr="00F87D33">
        <w:rPr>
          <w:rFonts w:ascii="Lucida Sans Unicode" w:eastAsia="Times New Roman" w:hAnsi="Lucida Sans Unicode" w:cs="Lucida Sans Unicode"/>
          <w:color w:val="auto"/>
          <w:sz w:val="20"/>
          <w:szCs w:val="20"/>
          <w:lang w:eastAsia="sl-SI"/>
        </w:rPr>
        <w:t>Označeni deli ponudbene dokumentacije morajo biti podpisani s strani zakonitega zastopnika ponudnika ali druge osebe, pooblaščene za sklepanje pogodb predvidene vrste, vrednosti in obsega</w:t>
      </w:r>
      <w:r w:rsidR="00223A31" w:rsidRPr="00223A31">
        <w:rPr>
          <w:rFonts w:ascii="Lucida Sans Unicode" w:eastAsia="Times New Roman" w:hAnsi="Lucida Sans Unicode" w:cs="Lucida Sans Unicode"/>
          <w:color w:val="auto"/>
          <w:sz w:val="20"/>
          <w:szCs w:val="20"/>
          <w:lang w:eastAsia="sl-SI"/>
        </w:rPr>
        <w:t>, ter žigosani (če ponudnik pri svojem poslovanju uporablja žig) na mestih, kjer je to zahtevano. Ponudnik lahko fizični podpis nadomesti z elektronskim podpisom, v kolikor e-JN to dopušča in ni drugače določeno z razpisno dokumentacijo (v tem primeru žigosanje ni potrebno). Ponudniki so obvezani priložiti vse priloge, razen če v posamezni prilogi ni drugače navedeno.</w:t>
      </w:r>
    </w:p>
    <w:p w14:paraId="3FD70C7B" w14:textId="77777777" w:rsidR="00223A31" w:rsidRDefault="00223A31" w:rsidP="00B15310">
      <w:pPr>
        <w:pStyle w:val="Default"/>
        <w:jc w:val="both"/>
        <w:rPr>
          <w:rFonts w:ascii="Lucida Sans Unicode" w:eastAsia="Times New Roman" w:hAnsi="Lucida Sans Unicode" w:cs="Lucida Sans Unicode"/>
          <w:color w:val="auto"/>
          <w:sz w:val="20"/>
          <w:szCs w:val="20"/>
          <w:lang w:eastAsia="sl-SI"/>
        </w:rPr>
      </w:pPr>
    </w:p>
    <w:p w14:paraId="3EDCA9DD" w14:textId="73F941EC" w:rsidR="00B15310" w:rsidRPr="00F87D33" w:rsidRDefault="00223A31" w:rsidP="00B15310">
      <w:pPr>
        <w:pStyle w:val="Default"/>
        <w:jc w:val="both"/>
        <w:rPr>
          <w:rFonts w:ascii="Lucida Sans Unicode" w:eastAsia="Times New Roman" w:hAnsi="Lucida Sans Unicode" w:cs="Lucida Sans Unicode"/>
          <w:color w:val="auto"/>
          <w:sz w:val="20"/>
          <w:szCs w:val="20"/>
          <w:lang w:eastAsia="sl-SI"/>
        </w:rPr>
      </w:pPr>
      <w:r w:rsidRPr="008E1783">
        <w:rPr>
          <w:rFonts w:ascii="Lucida Sans Unicode" w:hAnsi="Lucida Sans Unicode" w:cs="Lucida Sans Unicode"/>
          <w:sz w:val="20"/>
          <w:szCs w:val="20"/>
        </w:rPr>
        <w:lastRenderedPageBreak/>
        <w:t xml:space="preserve">V kolikor ponudnik pri svojem poslovanju ne uporablja žiga, priloži ponudbi lastno izjavo iz katere bo razvidno, da pri svojem poslovanju ne uporablja žiga. V tem primeru zanj ne velja zahteva, da </w:t>
      </w:r>
      <w:proofErr w:type="spellStart"/>
      <w:r w:rsidRPr="008E1783">
        <w:rPr>
          <w:rFonts w:ascii="Lucida Sans Unicode" w:hAnsi="Lucida Sans Unicode" w:cs="Lucida Sans Unicode"/>
          <w:sz w:val="20"/>
          <w:szCs w:val="20"/>
        </w:rPr>
        <w:t>požigosa</w:t>
      </w:r>
      <w:proofErr w:type="spellEnd"/>
      <w:r w:rsidRPr="008E1783">
        <w:rPr>
          <w:rFonts w:ascii="Lucida Sans Unicode" w:hAnsi="Lucida Sans Unicode" w:cs="Lucida Sans Unicode"/>
          <w:sz w:val="20"/>
          <w:szCs w:val="20"/>
        </w:rPr>
        <w:t xml:space="preserve"> ponudbene dokumentacije na mestih, kjer je to zahtevano. </w:t>
      </w:r>
    </w:p>
    <w:p w14:paraId="326D6B70" w14:textId="77777777" w:rsidR="00B15310" w:rsidRPr="00F87D33" w:rsidRDefault="00B15310" w:rsidP="00B15310">
      <w:pPr>
        <w:pStyle w:val="Default"/>
        <w:jc w:val="both"/>
        <w:rPr>
          <w:rFonts w:ascii="Lucida Sans Unicode" w:eastAsia="Times New Roman" w:hAnsi="Lucida Sans Unicode" w:cs="Lucida Sans Unicode"/>
          <w:color w:val="auto"/>
          <w:sz w:val="20"/>
          <w:szCs w:val="20"/>
          <w:lang w:eastAsia="sl-SI"/>
        </w:rPr>
      </w:pPr>
      <w:r w:rsidRPr="00F87D33">
        <w:rPr>
          <w:rFonts w:ascii="Lucida Sans Unicode" w:eastAsia="Times New Roman" w:hAnsi="Lucida Sans Unicode" w:cs="Lucida Sans Unicode"/>
          <w:color w:val="auto"/>
          <w:sz w:val="20"/>
          <w:szCs w:val="20"/>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2ABF6D99" w14:textId="77777777" w:rsidR="00B15310" w:rsidRPr="00F87D33" w:rsidRDefault="00B15310" w:rsidP="00B15310">
      <w:pPr>
        <w:pStyle w:val="Default"/>
        <w:jc w:val="both"/>
        <w:rPr>
          <w:rFonts w:ascii="Lucida Sans Unicode" w:eastAsia="Times New Roman" w:hAnsi="Lucida Sans Unicode" w:cs="Lucida Sans Unicode"/>
          <w:color w:val="auto"/>
          <w:sz w:val="20"/>
          <w:szCs w:val="20"/>
          <w:lang w:eastAsia="sl-SI"/>
        </w:rPr>
      </w:pPr>
    </w:p>
    <w:p w14:paraId="0CDC4C1E" w14:textId="77777777" w:rsidR="00B15310" w:rsidRPr="00F87D33" w:rsidRDefault="00B15310" w:rsidP="00B15310">
      <w:pPr>
        <w:pStyle w:val="Default"/>
        <w:jc w:val="both"/>
        <w:rPr>
          <w:rFonts w:ascii="Lucida Sans Unicode" w:eastAsia="Times New Roman" w:hAnsi="Lucida Sans Unicode" w:cs="Lucida Sans Unicode"/>
          <w:color w:val="auto"/>
          <w:sz w:val="20"/>
          <w:szCs w:val="20"/>
          <w:lang w:eastAsia="sl-SI"/>
        </w:rPr>
      </w:pPr>
      <w:r w:rsidRPr="00F87D33">
        <w:rPr>
          <w:rFonts w:ascii="Lucida Sans Unicode" w:eastAsia="Times New Roman" w:hAnsi="Lucida Sans Unicode" w:cs="Lucida Sans Unicode"/>
          <w:color w:val="auto"/>
          <w:sz w:val="20"/>
          <w:szCs w:val="20"/>
          <w:lang w:eastAsia="sl-SI"/>
        </w:rPr>
        <w:t xml:space="preserve">V kolikor bo naročnik sam ali na predlog gospodarskega subjekta ugotovil, da je potrebno ponudbo dopolniti, bo naročnik postopal skladno s petim odstavkom 89. člena ZJN-3. </w:t>
      </w:r>
    </w:p>
    <w:p w14:paraId="7A60E3F3" w14:textId="77777777" w:rsidR="00B15310" w:rsidRPr="00F87D33" w:rsidRDefault="00B15310" w:rsidP="00B15310">
      <w:pPr>
        <w:pStyle w:val="Default"/>
        <w:jc w:val="both"/>
        <w:rPr>
          <w:rFonts w:ascii="Lucida Sans Unicode" w:eastAsia="Times New Roman" w:hAnsi="Lucida Sans Unicode" w:cs="Lucida Sans Unicode"/>
          <w:color w:val="auto"/>
          <w:sz w:val="20"/>
          <w:szCs w:val="20"/>
          <w:lang w:eastAsia="sl-SI"/>
        </w:rPr>
      </w:pPr>
    </w:p>
    <w:p w14:paraId="7215E54C" w14:textId="77777777" w:rsidR="00B15310" w:rsidRPr="00F87D33" w:rsidRDefault="00B15310" w:rsidP="00B15310">
      <w:pPr>
        <w:pStyle w:val="Default"/>
        <w:jc w:val="both"/>
        <w:rPr>
          <w:rFonts w:ascii="Lucida Sans Unicode" w:eastAsia="Times New Roman" w:hAnsi="Lucida Sans Unicode" w:cs="Lucida Sans Unicode"/>
          <w:color w:val="auto"/>
          <w:sz w:val="20"/>
          <w:szCs w:val="20"/>
          <w:lang w:eastAsia="sl-SI"/>
        </w:rPr>
      </w:pPr>
      <w:r w:rsidRPr="00F87D33">
        <w:rPr>
          <w:rFonts w:ascii="Lucida Sans Unicode" w:eastAsia="Times New Roman" w:hAnsi="Lucida Sans Unicode" w:cs="Lucida Sans Unicode"/>
          <w:color w:val="auto"/>
          <w:sz w:val="20"/>
          <w:szCs w:val="20"/>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D606EEA" w14:textId="77777777" w:rsidR="00F56761" w:rsidRPr="007828F9" w:rsidRDefault="00542AF7" w:rsidP="00C318FC">
      <w:pPr>
        <w:pStyle w:val="Naslov1"/>
        <w:spacing w:line="240" w:lineRule="auto"/>
      </w:pPr>
      <w:bookmarkStart w:id="17" w:name="_Toc356904117"/>
      <w:bookmarkStart w:id="18" w:name="_Toc436222803"/>
      <w:bookmarkStart w:id="19" w:name="_Toc510602694"/>
      <w:r w:rsidRPr="007828F9">
        <w:t>5</w:t>
      </w:r>
      <w:r w:rsidR="00D42122" w:rsidRPr="007828F9">
        <w:t>.</w:t>
      </w:r>
      <w:r w:rsidR="00F56761" w:rsidRPr="007828F9">
        <w:t xml:space="preserve"> Veljavnost ponudbe</w:t>
      </w:r>
      <w:bookmarkEnd w:id="17"/>
      <w:bookmarkEnd w:id="18"/>
      <w:bookmarkEnd w:id="19"/>
    </w:p>
    <w:p w14:paraId="778C07CE" w14:textId="77777777" w:rsidR="00D42122" w:rsidRPr="00F87D33" w:rsidRDefault="00D42122" w:rsidP="00C318FC">
      <w:pPr>
        <w:spacing w:after="0" w:line="240" w:lineRule="auto"/>
        <w:jc w:val="both"/>
        <w:rPr>
          <w:rFonts w:ascii="Lucida Sans Unicode" w:eastAsia="Times New Roman" w:hAnsi="Lucida Sans Unicode" w:cs="Lucida Sans Unicode"/>
          <w:sz w:val="20"/>
          <w:szCs w:val="20"/>
          <w:lang w:eastAsia="sl-SI"/>
        </w:rPr>
      </w:pPr>
    </w:p>
    <w:p w14:paraId="52147354" w14:textId="6EB8D699" w:rsidR="00F56761" w:rsidRPr="00F87D33" w:rsidRDefault="00F56761" w:rsidP="00C318FC">
      <w:pPr>
        <w:spacing w:after="0" w:line="240" w:lineRule="auto"/>
        <w:jc w:val="both"/>
        <w:rPr>
          <w:rFonts w:ascii="Lucida Sans Unicode" w:eastAsia="Times New Roman" w:hAnsi="Lucida Sans Unicode" w:cs="Lucida Sans Unicode"/>
          <w:sz w:val="20"/>
          <w:szCs w:val="20"/>
          <w:lang w:eastAsia="sl-SI"/>
        </w:rPr>
      </w:pPr>
      <w:r w:rsidRPr="00F87D33">
        <w:rPr>
          <w:rFonts w:ascii="Lucida Sans Unicode" w:eastAsia="Times New Roman" w:hAnsi="Lucida Sans Unicode" w:cs="Lucida Sans Unicode"/>
          <w:sz w:val="20"/>
          <w:szCs w:val="20"/>
          <w:lang w:eastAsia="sl-SI"/>
        </w:rPr>
        <w:t xml:space="preserve">Ponudba mora veljati najmanj </w:t>
      </w:r>
      <w:r w:rsidR="004F2810" w:rsidRPr="00F87D33">
        <w:rPr>
          <w:rFonts w:ascii="Lucida Sans Unicode" w:eastAsia="Times New Roman" w:hAnsi="Lucida Sans Unicode" w:cs="Lucida Sans Unicode"/>
          <w:sz w:val="20"/>
          <w:szCs w:val="20"/>
          <w:lang w:eastAsia="sl-SI"/>
        </w:rPr>
        <w:t xml:space="preserve">6 mesecev od objave obvestila o naročilu na portalu javnih naročil. </w:t>
      </w:r>
      <w:r w:rsidRPr="00F87D33">
        <w:rPr>
          <w:rFonts w:ascii="Lucida Sans Unicode" w:eastAsia="Times New Roman" w:hAnsi="Lucida Sans Unicode" w:cs="Lucida Sans Unicode"/>
          <w:sz w:val="20"/>
          <w:szCs w:val="20"/>
          <w:lang w:eastAsia="sl-SI"/>
        </w:rPr>
        <w:t xml:space="preserve">V primeru krajšega roka veljavnosti ponudbe se </w:t>
      </w:r>
      <w:r w:rsidR="00B56DC4" w:rsidRPr="00F87D33">
        <w:rPr>
          <w:rFonts w:ascii="Lucida Sans Unicode" w:eastAsia="Times New Roman" w:hAnsi="Lucida Sans Unicode" w:cs="Lucida Sans Unicode"/>
          <w:sz w:val="20"/>
          <w:szCs w:val="20"/>
          <w:lang w:eastAsia="sl-SI"/>
        </w:rPr>
        <w:t>ponudba izloči.</w:t>
      </w:r>
      <w:r w:rsidRPr="00F87D33">
        <w:rPr>
          <w:rFonts w:ascii="Lucida Sans Unicode" w:eastAsia="Times New Roman" w:hAnsi="Lucida Sans Unicode" w:cs="Lucida Sans Unicode"/>
          <w:sz w:val="20"/>
          <w:szCs w:val="20"/>
          <w:lang w:eastAsia="sl-SI"/>
        </w:rPr>
        <w:t xml:space="preserve"> </w:t>
      </w:r>
    </w:p>
    <w:p w14:paraId="75994357" w14:textId="77777777" w:rsidR="00B56DC4" w:rsidRPr="00F87D33" w:rsidRDefault="00B56DC4" w:rsidP="00C318FC">
      <w:pPr>
        <w:spacing w:after="0" w:line="240" w:lineRule="auto"/>
        <w:jc w:val="both"/>
        <w:rPr>
          <w:rFonts w:ascii="Lucida Sans Unicode" w:eastAsia="Times New Roman" w:hAnsi="Lucida Sans Unicode" w:cs="Lucida Sans Unicode"/>
          <w:sz w:val="20"/>
          <w:szCs w:val="20"/>
          <w:lang w:eastAsia="sl-SI"/>
        </w:rPr>
      </w:pPr>
    </w:p>
    <w:p w14:paraId="13B95B0B" w14:textId="775288F6" w:rsidR="00F56761" w:rsidRPr="00F87D33" w:rsidRDefault="00F56761" w:rsidP="00C318FC">
      <w:pPr>
        <w:spacing w:after="0" w:line="240" w:lineRule="auto"/>
        <w:jc w:val="both"/>
        <w:rPr>
          <w:rFonts w:ascii="Lucida Sans Unicode" w:eastAsia="Times New Roman" w:hAnsi="Lucida Sans Unicode" w:cs="Lucida Sans Unicode"/>
          <w:sz w:val="20"/>
          <w:szCs w:val="20"/>
          <w:lang w:eastAsia="sl-SI"/>
        </w:rPr>
      </w:pPr>
      <w:r w:rsidRPr="00F87D33">
        <w:rPr>
          <w:rFonts w:ascii="Lucida Sans Unicode" w:eastAsia="Times New Roman" w:hAnsi="Lucida Sans Unicode" w:cs="Lucida Sans Unicode"/>
          <w:sz w:val="20"/>
          <w:szCs w:val="20"/>
          <w:lang w:eastAsia="sl-SI"/>
        </w:rPr>
        <w:t xml:space="preserve">Naročnik lahko zahteva, da ponudniki podaljšajo čas veljavnosti ponudb za določeno dodatno obdobje. Ponudnik lahko zavrne zahtevo, ne da bi s tem zapadlo zavarovanje resnosti ponudbe, če je bilo dano. V kolikor ponudnik podaljša veljavnost ponudbe mora predložiti podaljšanje </w:t>
      </w:r>
      <w:r w:rsidR="003F4573" w:rsidRPr="00F87D33">
        <w:rPr>
          <w:rFonts w:ascii="Lucida Sans Unicode" w:eastAsia="Times New Roman" w:hAnsi="Lucida Sans Unicode" w:cs="Lucida Sans Unicode"/>
          <w:sz w:val="20"/>
          <w:szCs w:val="20"/>
          <w:lang w:eastAsia="sl-SI"/>
        </w:rPr>
        <w:t xml:space="preserve">zavarovanja </w:t>
      </w:r>
      <w:r w:rsidRPr="00F87D33">
        <w:rPr>
          <w:rFonts w:ascii="Lucida Sans Unicode" w:eastAsia="Times New Roman" w:hAnsi="Lucida Sans Unicode" w:cs="Lucida Sans Unicode"/>
          <w:sz w:val="20"/>
          <w:szCs w:val="20"/>
          <w:lang w:eastAsia="sl-SI"/>
        </w:rPr>
        <w:t>za resnost ponudbe.</w:t>
      </w:r>
    </w:p>
    <w:p w14:paraId="48E660FB" w14:textId="77777777" w:rsidR="00F56761" w:rsidRPr="007828F9" w:rsidRDefault="003F5EEF" w:rsidP="00C318FC">
      <w:pPr>
        <w:pStyle w:val="Naslov1"/>
        <w:spacing w:line="240" w:lineRule="auto"/>
      </w:pPr>
      <w:bookmarkStart w:id="20" w:name="_Toc356904118"/>
      <w:bookmarkStart w:id="21" w:name="_Toc436222804"/>
      <w:bookmarkStart w:id="22" w:name="_Toc510602695"/>
      <w:r w:rsidRPr="007828F9">
        <w:t>6</w:t>
      </w:r>
      <w:r w:rsidR="00D42122" w:rsidRPr="007828F9">
        <w:t>.</w:t>
      </w:r>
      <w:r w:rsidR="00F56761" w:rsidRPr="007828F9">
        <w:t xml:space="preserve"> Skupna ponudba</w:t>
      </w:r>
      <w:bookmarkEnd w:id="20"/>
      <w:bookmarkEnd w:id="21"/>
      <w:bookmarkEnd w:id="22"/>
    </w:p>
    <w:p w14:paraId="49234890" w14:textId="77777777" w:rsidR="00D42122" w:rsidRPr="007828F9" w:rsidRDefault="00D42122" w:rsidP="007828F9">
      <w:pPr>
        <w:spacing w:after="0" w:line="288" w:lineRule="auto"/>
        <w:jc w:val="both"/>
        <w:rPr>
          <w:rFonts w:ascii="Lucida Sans" w:hAnsi="Lucida Sans" w:cs="Arial"/>
          <w:sz w:val="20"/>
          <w:szCs w:val="20"/>
          <w:lang w:eastAsia="sl-SI"/>
        </w:rPr>
      </w:pPr>
      <w:bookmarkStart w:id="23" w:name="_Toc343021147"/>
      <w:bookmarkStart w:id="24" w:name="_Toc345670766"/>
      <w:bookmarkStart w:id="25" w:name="_Toc346696676"/>
    </w:p>
    <w:p w14:paraId="69A38BCF" w14:textId="43C1529F" w:rsidR="00F56761" w:rsidRPr="00F87D33" w:rsidRDefault="00F56761" w:rsidP="00C318FC">
      <w:pPr>
        <w:spacing w:after="0" w:line="240" w:lineRule="auto"/>
        <w:jc w:val="both"/>
        <w:rPr>
          <w:rFonts w:ascii="Lucida Sans Unicode" w:eastAsia="Times New Roman" w:hAnsi="Lucida Sans Unicode" w:cs="Lucida Sans Unicode"/>
          <w:sz w:val="20"/>
          <w:szCs w:val="20"/>
          <w:lang w:eastAsia="sl-SI"/>
        </w:rPr>
      </w:pPr>
      <w:r w:rsidRPr="00F87D33">
        <w:rPr>
          <w:rFonts w:ascii="Lucida Sans Unicode" w:eastAsia="Times New Roman" w:hAnsi="Lucida Sans Unicode" w:cs="Lucida Sans Unicode"/>
          <w:sz w:val="20"/>
          <w:szCs w:val="20"/>
          <w:lang w:eastAsia="sl-SI"/>
        </w:rPr>
        <w:t xml:space="preserve">Dovoljena je skupna ponudba več pogodbenih partnerjev. V poglavju </w:t>
      </w:r>
      <w:r w:rsidR="00AB430D" w:rsidRPr="00F87D33">
        <w:rPr>
          <w:rFonts w:ascii="Lucida Sans Unicode" w:eastAsia="Times New Roman" w:hAnsi="Lucida Sans Unicode" w:cs="Lucida Sans Unicode"/>
          <w:i/>
          <w:iCs/>
          <w:sz w:val="20"/>
          <w:szCs w:val="20"/>
          <w:lang w:eastAsia="sl-SI"/>
        </w:rPr>
        <w:t>Razlogi za izključitev in pogoji za sodelovanje</w:t>
      </w:r>
      <w:r w:rsidRPr="00F87D33">
        <w:rPr>
          <w:rFonts w:ascii="Lucida Sans Unicode" w:eastAsia="Times New Roman" w:hAnsi="Lucida Sans Unicode" w:cs="Lucida Sans Unicode"/>
          <w:sz w:val="20"/>
          <w:szCs w:val="20"/>
          <w:lang w:eastAsia="sl-SI"/>
        </w:rPr>
        <w:t xml:space="preserve"> je določeno, kateri pogoj mora v primeru skupne ponudbe izpolnjevati vsak izmed partnerjev oziroma, kateri pogoj lahko izpolnjujejo partnerji skupaj.</w:t>
      </w:r>
      <w:bookmarkEnd w:id="23"/>
      <w:bookmarkEnd w:id="24"/>
      <w:bookmarkEnd w:id="25"/>
      <w:r w:rsidRPr="00F87D33">
        <w:rPr>
          <w:rFonts w:ascii="Lucida Sans Unicode" w:eastAsia="Times New Roman" w:hAnsi="Lucida Sans Unicode" w:cs="Lucida Sans Unicode"/>
          <w:sz w:val="20"/>
          <w:szCs w:val="20"/>
          <w:lang w:eastAsia="sl-SI"/>
        </w:rPr>
        <w:t xml:space="preserve"> </w:t>
      </w:r>
      <w:r w:rsidR="00F87D33" w:rsidRPr="00F87D33">
        <w:rPr>
          <w:rFonts w:ascii="Lucida Sans Unicode" w:eastAsia="Times New Roman" w:hAnsi="Lucida Sans Unicode" w:cs="Lucida Sans Unicode"/>
          <w:sz w:val="20"/>
          <w:szCs w:val="20"/>
          <w:lang w:eastAsia="sl-SI"/>
        </w:rPr>
        <w:t>V razmerju do naročnika, partnerji neomejeno solidarno odgovarjajo za pripravljeno ponudbo in izvedbo celotnega naročila.</w:t>
      </w:r>
    </w:p>
    <w:p w14:paraId="423779B0" w14:textId="77777777" w:rsidR="00B56DC4" w:rsidRPr="00F87D33" w:rsidRDefault="00B56DC4" w:rsidP="00C318FC">
      <w:pPr>
        <w:spacing w:after="0" w:line="240" w:lineRule="auto"/>
        <w:jc w:val="both"/>
        <w:rPr>
          <w:rFonts w:ascii="Lucida Sans Unicode" w:eastAsia="Times New Roman" w:hAnsi="Lucida Sans Unicode" w:cs="Lucida Sans Unicode"/>
          <w:sz w:val="20"/>
          <w:szCs w:val="20"/>
          <w:lang w:eastAsia="sl-SI"/>
        </w:rPr>
      </w:pPr>
    </w:p>
    <w:p w14:paraId="65442795" w14:textId="77777777" w:rsidR="00F56761" w:rsidRPr="00F87D33" w:rsidRDefault="00F56761" w:rsidP="00C318FC">
      <w:pPr>
        <w:spacing w:after="0" w:line="240" w:lineRule="auto"/>
        <w:jc w:val="both"/>
        <w:rPr>
          <w:rFonts w:ascii="Lucida Sans Unicode" w:eastAsia="Times New Roman" w:hAnsi="Lucida Sans Unicode" w:cs="Lucida Sans Unicode"/>
          <w:sz w:val="20"/>
          <w:szCs w:val="20"/>
          <w:lang w:eastAsia="sl-SI"/>
        </w:rPr>
      </w:pPr>
      <w:r w:rsidRPr="00F87D33">
        <w:rPr>
          <w:rFonts w:ascii="Lucida Sans Unicode" w:eastAsia="Times New Roman" w:hAnsi="Lucida Sans Unicode" w:cs="Lucida Sans Unicode"/>
          <w:sz w:val="20"/>
          <w:szCs w:val="20"/>
          <w:lang w:eastAsia="sl-SI"/>
        </w:rPr>
        <w:t>V primeru skupne ponudbe je potrebno v ponudbi predložiti pogodbo o skupnem nastopu. Iz pogodbe o skupnem nastopu mora biti razvidno sledeče:</w:t>
      </w:r>
    </w:p>
    <w:p w14:paraId="02AF6662" w14:textId="77777777" w:rsidR="00F56761" w:rsidRPr="00F87D33" w:rsidRDefault="00F56761" w:rsidP="00C318FC">
      <w:pPr>
        <w:pStyle w:val="Odstavekseznama"/>
        <w:numPr>
          <w:ilvl w:val="0"/>
          <w:numId w:val="4"/>
        </w:numPr>
        <w:tabs>
          <w:tab w:val="num" w:pos="927"/>
        </w:tabs>
        <w:rPr>
          <w:rFonts w:ascii="Lucida Sans Unicode" w:eastAsia="Times New Roman" w:hAnsi="Lucida Sans Unicode" w:cs="Lucida Sans Unicode"/>
          <w:szCs w:val="20"/>
        </w:rPr>
      </w:pPr>
      <w:r w:rsidRPr="00F87D33">
        <w:rPr>
          <w:rFonts w:ascii="Lucida Sans Unicode" w:eastAsia="Times New Roman" w:hAnsi="Lucida Sans Unicode" w:cs="Lucida Sans Unicode"/>
          <w:szCs w:val="20"/>
        </w:rPr>
        <w:t xml:space="preserve">imenovanje nosilca posla pri izvedbi javnega naročila, </w:t>
      </w:r>
    </w:p>
    <w:p w14:paraId="1DF77C9E" w14:textId="77777777" w:rsidR="00F56761" w:rsidRPr="00F87D33" w:rsidRDefault="00F56761" w:rsidP="00C318FC">
      <w:pPr>
        <w:pStyle w:val="Odstavekseznama"/>
        <w:numPr>
          <w:ilvl w:val="0"/>
          <w:numId w:val="4"/>
        </w:numPr>
        <w:tabs>
          <w:tab w:val="num" w:pos="927"/>
        </w:tabs>
        <w:rPr>
          <w:rFonts w:ascii="Lucida Sans Unicode" w:eastAsia="Times New Roman" w:hAnsi="Lucida Sans Unicode" w:cs="Lucida Sans Unicode"/>
          <w:szCs w:val="20"/>
        </w:rPr>
      </w:pPr>
      <w:r w:rsidRPr="00F87D33">
        <w:rPr>
          <w:rFonts w:ascii="Lucida Sans Unicode" w:eastAsia="Times New Roman" w:hAnsi="Lucida Sans Unicode" w:cs="Lucida Sans Unicode"/>
          <w:szCs w:val="20"/>
        </w:rPr>
        <w:t xml:space="preserve">pooblastilo nosilcu posla in odgovorni osebi za podpis ponudbe ter podpis pogodbe, </w:t>
      </w:r>
    </w:p>
    <w:p w14:paraId="3A748A06" w14:textId="77777777" w:rsidR="00F56761" w:rsidRPr="00F87D33" w:rsidRDefault="00F56761" w:rsidP="00C318FC">
      <w:pPr>
        <w:pStyle w:val="Odstavekseznama"/>
        <w:numPr>
          <w:ilvl w:val="0"/>
          <w:numId w:val="4"/>
        </w:numPr>
        <w:tabs>
          <w:tab w:val="num" w:pos="927"/>
        </w:tabs>
        <w:rPr>
          <w:rFonts w:ascii="Lucida Sans Unicode" w:eastAsia="Times New Roman" w:hAnsi="Lucida Sans Unicode" w:cs="Lucida Sans Unicode"/>
          <w:szCs w:val="20"/>
        </w:rPr>
      </w:pPr>
      <w:r w:rsidRPr="00F87D33">
        <w:rPr>
          <w:rFonts w:ascii="Lucida Sans Unicode" w:eastAsia="Times New Roman" w:hAnsi="Lucida Sans Unicode" w:cs="Lucida Sans Unicode"/>
          <w:szCs w:val="20"/>
        </w:rPr>
        <w:t xml:space="preserve">izjava, da so vsi ponudniki v skupni ponudbi seznanjeni z navodili ponudnikom in razpisnimi pogoji ter merili za dodelitev javnega naročila in da z njimi v celoti soglašajo, </w:t>
      </w:r>
    </w:p>
    <w:p w14:paraId="23DFE3BE" w14:textId="77777777" w:rsidR="00F56761" w:rsidRPr="00F87D33" w:rsidRDefault="00F56761" w:rsidP="00C318FC">
      <w:pPr>
        <w:pStyle w:val="Odstavekseznama"/>
        <w:numPr>
          <w:ilvl w:val="0"/>
          <w:numId w:val="4"/>
        </w:numPr>
        <w:tabs>
          <w:tab w:val="num" w:pos="927"/>
        </w:tabs>
        <w:rPr>
          <w:rFonts w:ascii="Lucida Sans Unicode" w:eastAsia="Times New Roman" w:hAnsi="Lucida Sans Unicode" w:cs="Lucida Sans Unicode"/>
          <w:szCs w:val="20"/>
        </w:rPr>
      </w:pPr>
      <w:r w:rsidRPr="00F87D33">
        <w:rPr>
          <w:rFonts w:ascii="Lucida Sans Unicode" w:eastAsia="Times New Roman" w:hAnsi="Lucida Sans Unicode" w:cs="Lucida Sans Unicode"/>
          <w:szCs w:val="20"/>
        </w:rPr>
        <w:t>izjava, da so vsi ponudniki seznanjeni s plačilnimi pogoji iz razpisne dokumentacije,</w:t>
      </w:r>
    </w:p>
    <w:p w14:paraId="5F30C883" w14:textId="77777777" w:rsidR="00F56761" w:rsidRPr="00F87D33" w:rsidRDefault="00F56761" w:rsidP="00C318FC">
      <w:pPr>
        <w:pStyle w:val="Odstavekseznama"/>
        <w:numPr>
          <w:ilvl w:val="0"/>
          <w:numId w:val="4"/>
        </w:numPr>
        <w:tabs>
          <w:tab w:val="num" w:pos="927"/>
        </w:tabs>
        <w:rPr>
          <w:rFonts w:ascii="Lucida Sans Unicode" w:eastAsia="Times New Roman" w:hAnsi="Lucida Sans Unicode" w:cs="Lucida Sans Unicode"/>
          <w:szCs w:val="20"/>
        </w:rPr>
      </w:pPr>
      <w:r w:rsidRPr="00F87D33">
        <w:rPr>
          <w:rFonts w:ascii="Lucida Sans Unicode" w:eastAsia="Times New Roman" w:hAnsi="Lucida Sans Unicode" w:cs="Lucida Sans Unicode"/>
          <w:szCs w:val="20"/>
        </w:rPr>
        <w:t>določbe glede načina plačila preko nosilca posla,</w:t>
      </w:r>
    </w:p>
    <w:p w14:paraId="16D54A0E" w14:textId="068C28A5" w:rsidR="00420DB5" w:rsidRPr="00F87D33" w:rsidRDefault="00420DB5" w:rsidP="00C318FC">
      <w:pPr>
        <w:pStyle w:val="Odstavekseznama"/>
        <w:numPr>
          <w:ilvl w:val="0"/>
          <w:numId w:val="4"/>
        </w:numPr>
        <w:rPr>
          <w:rFonts w:ascii="Lucida Sans Unicode" w:eastAsia="Times New Roman" w:hAnsi="Lucida Sans Unicode" w:cs="Lucida Sans Unicode"/>
          <w:szCs w:val="20"/>
        </w:rPr>
      </w:pPr>
      <w:r w:rsidRPr="00F87D33">
        <w:rPr>
          <w:rFonts w:ascii="Lucida Sans Unicode" w:eastAsia="Times New Roman" w:hAnsi="Lucida Sans Unicode" w:cs="Lucida Sans Unicode"/>
          <w:szCs w:val="20"/>
        </w:rPr>
        <w:lastRenderedPageBreak/>
        <w:t>medsebojno odgovornost posameznih članov skupine za izvedbo naročila znotraj skupine,</w:t>
      </w:r>
    </w:p>
    <w:p w14:paraId="11E3C32A" w14:textId="77777777" w:rsidR="00420DB5" w:rsidRPr="00F87D33" w:rsidRDefault="00F56761" w:rsidP="00C318FC">
      <w:pPr>
        <w:pStyle w:val="Odstavekseznama"/>
        <w:numPr>
          <w:ilvl w:val="0"/>
          <w:numId w:val="4"/>
        </w:numPr>
        <w:tabs>
          <w:tab w:val="num" w:pos="927"/>
        </w:tabs>
        <w:rPr>
          <w:rFonts w:ascii="Lucida Sans Unicode" w:eastAsia="Times New Roman" w:hAnsi="Lucida Sans Unicode" w:cs="Lucida Sans Unicode"/>
          <w:szCs w:val="20"/>
        </w:rPr>
      </w:pPr>
      <w:r w:rsidRPr="00F87D33">
        <w:rPr>
          <w:rFonts w:ascii="Lucida Sans Unicode" w:eastAsia="Times New Roman" w:hAnsi="Lucida Sans Unicode" w:cs="Lucida Sans Unicode"/>
          <w:szCs w:val="20"/>
        </w:rPr>
        <w:t>navedba, da odgovarjajo naročniku za celotno obveznost in za vsak njen del vsi partnerji solidarno in vsak posebej v celoti</w:t>
      </w:r>
      <w:r w:rsidR="00420DB5" w:rsidRPr="00F87D33">
        <w:rPr>
          <w:rFonts w:ascii="Lucida Sans Unicode" w:eastAsia="Times New Roman" w:hAnsi="Lucida Sans Unicode" w:cs="Lucida Sans Unicode"/>
          <w:szCs w:val="20"/>
        </w:rPr>
        <w:t>,</w:t>
      </w:r>
    </w:p>
    <w:p w14:paraId="1A2ED682" w14:textId="77777777" w:rsidR="00420DB5" w:rsidRPr="00F87D33" w:rsidRDefault="00420DB5" w:rsidP="00C318FC">
      <w:pPr>
        <w:pStyle w:val="Odstavekseznama"/>
        <w:numPr>
          <w:ilvl w:val="0"/>
          <w:numId w:val="4"/>
        </w:numPr>
        <w:rPr>
          <w:rFonts w:ascii="Lucida Sans Unicode" w:eastAsia="Times New Roman" w:hAnsi="Lucida Sans Unicode" w:cs="Lucida Sans Unicode"/>
          <w:szCs w:val="20"/>
        </w:rPr>
      </w:pPr>
      <w:r w:rsidRPr="00F87D33">
        <w:rPr>
          <w:rFonts w:ascii="Lucida Sans Unicode" w:eastAsia="Times New Roman" w:hAnsi="Lucida Sans Unicode" w:cs="Lucida Sans Unicode"/>
          <w:szCs w:val="20"/>
        </w:rPr>
        <w:t>določila v primeru izstopa partnerja.</w:t>
      </w:r>
    </w:p>
    <w:p w14:paraId="6D893748" w14:textId="011013F2" w:rsidR="00F56761" w:rsidRPr="00F87D33" w:rsidRDefault="00F56761" w:rsidP="00C318FC">
      <w:pPr>
        <w:pStyle w:val="Odstavekseznama"/>
        <w:rPr>
          <w:rFonts w:ascii="Lucida Sans Unicode" w:eastAsia="Times New Roman" w:hAnsi="Lucida Sans Unicode" w:cs="Lucida Sans Unicode"/>
          <w:szCs w:val="20"/>
        </w:rPr>
      </w:pPr>
    </w:p>
    <w:p w14:paraId="519F3157" w14:textId="77777777" w:rsidR="00F56761" w:rsidRPr="00F87D33" w:rsidRDefault="00F56761" w:rsidP="00C318FC">
      <w:pPr>
        <w:spacing w:after="0" w:line="240" w:lineRule="auto"/>
        <w:jc w:val="both"/>
        <w:rPr>
          <w:rFonts w:ascii="Lucida Sans Unicode" w:eastAsia="Times New Roman" w:hAnsi="Lucida Sans Unicode" w:cs="Lucida Sans Unicode"/>
          <w:sz w:val="20"/>
          <w:szCs w:val="20"/>
          <w:lang w:eastAsia="sl-SI"/>
        </w:rPr>
      </w:pPr>
      <w:r w:rsidRPr="00F87D33">
        <w:rPr>
          <w:rFonts w:ascii="Lucida Sans Unicode" w:eastAsia="Times New Roman" w:hAnsi="Lucida Sans Unicode" w:cs="Lucida Sans Unicode"/>
          <w:sz w:val="20"/>
          <w:szCs w:val="20"/>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r w:rsidR="00690D5F" w:rsidRPr="00F87D33">
        <w:rPr>
          <w:rFonts w:ascii="Lucida Sans Unicode" w:eastAsia="Times New Roman" w:hAnsi="Lucida Sans Unicode" w:cs="Lucida Sans Unicode"/>
          <w:sz w:val="20"/>
          <w:szCs w:val="20"/>
          <w:lang w:eastAsia="sl-SI"/>
        </w:rPr>
        <w:t xml:space="preserve">Vsak partner v ponudbi mora predložiti samostojen </w:t>
      </w:r>
      <w:r w:rsidR="00DC7E54" w:rsidRPr="00F87D33">
        <w:rPr>
          <w:rFonts w:ascii="Lucida Sans Unicode" w:eastAsia="Times New Roman" w:hAnsi="Lucida Sans Unicode" w:cs="Lucida Sans Unicode"/>
          <w:sz w:val="20"/>
          <w:szCs w:val="20"/>
          <w:lang w:eastAsia="sl-SI"/>
        </w:rPr>
        <w:t xml:space="preserve">ESPD obrazec. </w:t>
      </w:r>
    </w:p>
    <w:p w14:paraId="3759A458" w14:textId="77777777" w:rsidR="00420DB5" w:rsidRPr="008E1783" w:rsidRDefault="00420DB5" w:rsidP="00C318FC">
      <w:pPr>
        <w:suppressAutoHyphens/>
        <w:spacing w:after="0" w:line="240" w:lineRule="auto"/>
        <w:rPr>
          <w:rFonts w:ascii="Lucida Sans Unicode" w:hAnsi="Lucida Sans Unicode" w:cs="Lucida Sans Unicode"/>
          <w:sz w:val="20"/>
          <w:szCs w:val="20"/>
          <w:lang w:eastAsia="zh-CN"/>
        </w:rPr>
      </w:pPr>
    </w:p>
    <w:p w14:paraId="0502A30F" w14:textId="77777777" w:rsidR="00420DB5" w:rsidRPr="008E1783" w:rsidRDefault="00420DB5" w:rsidP="00C318FC">
      <w:pPr>
        <w:pBdr>
          <w:top w:val="single" w:sz="4" w:space="1" w:color="auto"/>
          <w:left w:val="single" w:sz="4" w:space="4" w:color="auto"/>
          <w:bottom w:val="single" w:sz="4" w:space="1" w:color="auto"/>
          <w:right w:val="single" w:sz="4" w:space="4" w:color="auto"/>
        </w:pBdr>
        <w:suppressAutoHyphens/>
        <w:spacing w:after="0" w:line="240" w:lineRule="auto"/>
        <w:rPr>
          <w:rFonts w:ascii="Lucida Sans Unicode" w:hAnsi="Lucida Sans Unicode" w:cs="Lucida Sans Unicode"/>
          <w:b/>
          <w:bCs/>
          <w:sz w:val="20"/>
          <w:szCs w:val="20"/>
          <w:lang w:eastAsia="zh-CN"/>
        </w:rPr>
      </w:pPr>
      <w:r w:rsidRPr="008E1783">
        <w:rPr>
          <w:rFonts w:ascii="Lucida Sans Unicode" w:hAnsi="Lucida Sans Unicode" w:cs="Lucida Sans Unicode"/>
          <w:b/>
          <w:bCs/>
          <w:sz w:val="20"/>
          <w:szCs w:val="20"/>
          <w:lang w:eastAsia="zh-CN"/>
        </w:rPr>
        <w:t xml:space="preserve">V primeru skupne ponudbe je obvezna sestavina ponudbene dokumentacije kopija pravnega akta iz katere je razvidna vrednost, vrsta in obseg del, ki jih v ponudbi povzema posamezni partner. </w:t>
      </w:r>
    </w:p>
    <w:p w14:paraId="6334C25A" w14:textId="77777777" w:rsidR="00F56761" w:rsidRPr="007828F9" w:rsidRDefault="00542AF7" w:rsidP="00C318FC">
      <w:pPr>
        <w:pStyle w:val="Naslov1"/>
        <w:spacing w:line="240" w:lineRule="auto"/>
      </w:pPr>
      <w:bookmarkStart w:id="26" w:name="_Toc356904119"/>
      <w:bookmarkStart w:id="27" w:name="_Toc436222805"/>
      <w:bookmarkStart w:id="28" w:name="_Toc510602696"/>
      <w:r w:rsidRPr="007828F9">
        <w:t>7</w:t>
      </w:r>
      <w:r w:rsidR="00D42122" w:rsidRPr="007828F9">
        <w:t>.</w:t>
      </w:r>
      <w:r w:rsidR="00F56761" w:rsidRPr="007828F9">
        <w:t xml:space="preserve"> Ponudba s podizvajalci</w:t>
      </w:r>
      <w:bookmarkEnd w:id="26"/>
      <w:bookmarkEnd w:id="27"/>
      <w:bookmarkEnd w:id="28"/>
    </w:p>
    <w:p w14:paraId="7A10D82C" w14:textId="77777777" w:rsidR="00D42122" w:rsidRPr="00C318FC" w:rsidRDefault="00D42122" w:rsidP="00C318FC">
      <w:pPr>
        <w:spacing w:after="0" w:line="240" w:lineRule="auto"/>
        <w:jc w:val="both"/>
        <w:rPr>
          <w:rFonts w:ascii="Lucida Sans Unicode" w:hAnsi="Lucida Sans Unicode" w:cs="Lucida Sans Unicode"/>
          <w:sz w:val="20"/>
          <w:szCs w:val="20"/>
          <w:lang w:eastAsia="sl-SI"/>
        </w:rPr>
      </w:pPr>
    </w:p>
    <w:p w14:paraId="73421C3F" w14:textId="5CA0A251" w:rsidR="00F56761" w:rsidRPr="00C318FC" w:rsidRDefault="00F56761" w:rsidP="00C318FC">
      <w:pPr>
        <w:spacing w:after="0" w:line="240" w:lineRule="auto"/>
        <w:jc w:val="both"/>
        <w:rPr>
          <w:rFonts w:ascii="Lucida Sans Unicode" w:eastAsia="Times New Roman" w:hAnsi="Lucida Sans Unicode" w:cs="Lucida Sans Unicode"/>
          <w:sz w:val="20"/>
          <w:szCs w:val="20"/>
          <w:lang w:eastAsia="sl-SI"/>
        </w:rPr>
      </w:pPr>
      <w:r w:rsidRPr="00C318FC">
        <w:rPr>
          <w:rFonts w:ascii="Lucida Sans Unicode" w:eastAsia="Times New Roman" w:hAnsi="Lucida Sans Unicode" w:cs="Lucida Sans Unicode"/>
          <w:sz w:val="20"/>
          <w:szCs w:val="20"/>
          <w:lang w:eastAsia="sl-SI"/>
        </w:rPr>
        <w:t xml:space="preserve">Ponudnik, ki namerava pri izvedbi naročila nastopati s podizvajalci, mora </w:t>
      </w:r>
      <w:r w:rsidR="00547B34" w:rsidRPr="00C318FC">
        <w:rPr>
          <w:rFonts w:ascii="Lucida Sans Unicode" w:eastAsia="Times New Roman" w:hAnsi="Lucida Sans Unicode" w:cs="Lucida Sans Unicode"/>
          <w:sz w:val="20"/>
          <w:szCs w:val="20"/>
          <w:lang w:eastAsia="sl-SI"/>
        </w:rPr>
        <w:t xml:space="preserve">to navesti v </w:t>
      </w:r>
      <w:r w:rsidR="00EA77E2" w:rsidRPr="00C318FC">
        <w:rPr>
          <w:rFonts w:ascii="Lucida Sans Unicode" w:eastAsia="Times New Roman" w:hAnsi="Lucida Sans Unicode" w:cs="Lucida Sans Unicode"/>
          <w:sz w:val="20"/>
          <w:szCs w:val="20"/>
          <w:lang w:eastAsia="sl-SI"/>
        </w:rPr>
        <w:t>ESPD</w:t>
      </w:r>
      <w:r w:rsidR="00547B34" w:rsidRPr="00C318FC">
        <w:rPr>
          <w:rFonts w:ascii="Lucida Sans Unicode" w:eastAsia="Times New Roman" w:hAnsi="Lucida Sans Unicode" w:cs="Lucida Sans Unicode"/>
          <w:sz w:val="20"/>
          <w:szCs w:val="20"/>
          <w:lang w:eastAsia="sl-SI"/>
        </w:rPr>
        <w:t xml:space="preserve"> obrazcu</w:t>
      </w:r>
      <w:r w:rsidRPr="00C318FC">
        <w:rPr>
          <w:rFonts w:ascii="Lucida Sans Unicode" w:eastAsia="Times New Roman" w:hAnsi="Lucida Sans Unicode" w:cs="Lucida Sans Unicode"/>
          <w:sz w:val="20"/>
          <w:szCs w:val="20"/>
          <w:lang w:eastAsia="sl-SI"/>
        </w:rPr>
        <w:t xml:space="preserve">. Prijavljeni podizvajalci morajo izpolniti obrazec </w:t>
      </w:r>
      <w:r w:rsidR="00EA77E2" w:rsidRPr="00C318FC">
        <w:rPr>
          <w:rFonts w:ascii="Lucida Sans Unicode" w:eastAsia="Times New Roman" w:hAnsi="Lucida Sans Unicode" w:cs="Lucida Sans Unicode"/>
          <w:sz w:val="20"/>
          <w:szCs w:val="20"/>
          <w:lang w:eastAsia="sl-SI"/>
        </w:rPr>
        <w:t>ESPD</w:t>
      </w:r>
      <w:r w:rsidR="00AB430D" w:rsidRPr="00C318FC">
        <w:rPr>
          <w:rFonts w:ascii="Lucida Sans Unicode" w:eastAsia="Times New Roman" w:hAnsi="Lucida Sans Unicode" w:cs="Lucida Sans Unicode"/>
          <w:sz w:val="20"/>
          <w:szCs w:val="20"/>
          <w:lang w:eastAsia="sl-SI"/>
        </w:rPr>
        <w:t xml:space="preserve"> obrazec </w:t>
      </w:r>
      <w:r w:rsidRPr="00C318FC">
        <w:rPr>
          <w:rFonts w:ascii="Lucida Sans Unicode" w:eastAsia="Times New Roman" w:hAnsi="Lucida Sans Unicode" w:cs="Lucida Sans Unicode"/>
          <w:sz w:val="20"/>
          <w:szCs w:val="20"/>
          <w:lang w:eastAsia="sl-SI"/>
        </w:rPr>
        <w:t xml:space="preserve">in izpolnjevati pogoje, ki so v poglavju </w:t>
      </w:r>
      <w:r w:rsidR="00771046" w:rsidRPr="00C318FC">
        <w:rPr>
          <w:rFonts w:ascii="Lucida Sans Unicode" w:eastAsia="Times New Roman" w:hAnsi="Lucida Sans Unicode" w:cs="Lucida Sans Unicode"/>
          <w:sz w:val="20"/>
          <w:szCs w:val="20"/>
          <w:lang w:eastAsia="sl-SI"/>
        </w:rPr>
        <w:t>Razlogi za izključitev in pogoji za sodelovanje</w:t>
      </w:r>
      <w:r w:rsidR="00771046" w:rsidRPr="00C318FC" w:rsidDel="00771046">
        <w:rPr>
          <w:rFonts w:ascii="Lucida Sans Unicode" w:eastAsia="Times New Roman" w:hAnsi="Lucida Sans Unicode" w:cs="Lucida Sans Unicode"/>
          <w:sz w:val="20"/>
          <w:szCs w:val="20"/>
          <w:lang w:eastAsia="sl-SI"/>
        </w:rPr>
        <w:t xml:space="preserve"> </w:t>
      </w:r>
      <w:r w:rsidRPr="00C318FC">
        <w:rPr>
          <w:rFonts w:ascii="Lucida Sans Unicode" w:eastAsia="Times New Roman" w:hAnsi="Lucida Sans Unicode" w:cs="Lucida Sans Unicode"/>
          <w:sz w:val="20"/>
          <w:szCs w:val="20"/>
          <w:lang w:eastAsia="sl-SI"/>
        </w:rPr>
        <w:t xml:space="preserve"> določeni za podizvajalce, kar izkažejo s podpisom </w:t>
      </w:r>
      <w:r w:rsidR="00EA77E2" w:rsidRPr="00C318FC">
        <w:rPr>
          <w:rFonts w:ascii="Lucida Sans Unicode" w:eastAsia="Times New Roman" w:hAnsi="Lucida Sans Unicode" w:cs="Lucida Sans Unicode"/>
          <w:sz w:val="20"/>
          <w:szCs w:val="20"/>
          <w:lang w:eastAsia="sl-SI"/>
        </w:rPr>
        <w:t>ESPD</w:t>
      </w:r>
      <w:r w:rsidR="00AB430D" w:rsidRPr="00C318FC">
        <w:rPr>
          <w:rFonts w:ascii="Lucida Sans Unicode" w:eastAsia="Times New Roman" w:hAnsi="Lucida Sans Unicode" w:cs="Lucida Sans Unicode"/>
          <w:sz w:val="20"/>
          <w:szCs w:val="20"/>
          <w:lang w:eastAsia="sl-SI"/>
        </w:rPr>
        <w:t xml:space="preserve"> </w:t>
      </w:r>
      <w:r w:rsidRPr="00C318FC">
        <w:rPr>
          <w:rFonts w:ascii="Lucida Sans Unicode" w:eastAsia="Times New Roman" w:hAnsi="Lucida Sans Unicode" w:cs="Lucida Sans Unicode"/>
          <w:sz w:val="20"/>
          <w:szCs w:val="20"/>
          <w:lang w:eastAsia="sl-SI"/>
        </w:rPr>
        <w:t>obrazca</w:t>
      </w:r>
      <w:r w:rsidR="00B56DC4" w:rsidRPr="00C318FC">
        <w:rPr>
          <w:rFonts w:ascii="Lucida Sans Unicode" w:eastAsia="Times New Roman" w:hAnsi="Lucida Sans Unicode" w:cs="Lucida Sans Unicode"/>
          <w:sz w:val="20"/>
          <w:szCs w:val="20"/>
          <w:lang w:eastAsia="sl-SI"/>
        </w:rPr>
        <w:t>. V kolikor bo nominirani podizvajalec zahteval neposredno plačilo od naročnika</w:t>
      </w:r>
      <w:r w:rsidR="00B15310" w:rsidRPr="00C318FC">
        <w:rPr>
          <w:rFonts w:ascii="Lucida Sans Unicode" w:eastAsia="Times New Roman" w:hAnsi="Lucida Sans Unicode" w:cs="Lucida Sans Unicode"/>
          <w:sz w:val="20"/>
          <w:szCs w:val="20"/>
          <w:lang w:eastAsia="sl-SI"/>
        </w:rPr>
        <w:t>,</w:t>
      </w:r>
      <w:r w:rsidR="003F4573" w:rsidRPr="00C318FC">
        <w:rPr>
          <w:rFonts w:ascii="Lucida Sans Unicode" w:eastAsia="Times New Roman" w:hAnsi="Lucida Sans Unicode" w:cs="Lucida Sans Unicode"/>
          <w:sz w:val="20"/>
          <w:szCs w:val="20"/>
          <w:lang w:eastAsia="sl-SI"/>
        </w:rPr>
        <w:t xml:space="preserve"> mora predložiti z</w:t>
      </w:r>
      <w:r w:rsidR="00B56DC4" w:rsidRPr="00C318FC">
        <w:rPr>
          <w:rFonts w:ascii="Lucida Sans Unicode" w:eastAsia="Times New Roman" w:hAnsi="Lucida Sans Unicode" w:cs="Lucida Sans Unicode"/>
          <w:sz w:val="20"/>
          <w:szCs w:val="20"/>
          <w:lang w:eastAsia="sl-SI"/>
        </w:rPr>
        <w:t>ahtev</w:t>
      </w:r>
      <w:r w:rsidR="003F4573" w:rsidRPr="00C318FC">
        <w:rPr>
          <w:rFonts w:ascii="Lucida Sans Unicode" w:eastAsia="Times New Roman" w:hAnsi="Lucida Sans Unicode" w:cs="Lucida Sans Unicode"/>
          <w:sz w:val="20"/>
          <w:szCs w:val="20"/>
          <w:lang w:eastAsia="sl-SI"/>
        </w:rPr>
        <w:t>o</w:t>
      </w:r>
      <w:r w:rsidR="00B56DC4" w:rsidRPr="00C318FC">
        <w:rPr>
          <w:rFonts w:ascii="Lucida Sans Unicode" w:eastAsia="Times New Roman" w:hAnsi="Lucida Sans Unicode" w:cs="Lucida Sans Unicode"/>
          <w:sz w:val="20"/>
          <w:szCs w:val="20"/>
          <w:lang w:eastAsia="sl-SI"/>
        </w:rPr>
        <w:t xml:space="preserve"> za neposredno plačilo, </w:t>
      </w:r>
      <w:r w:rsidR="00771046" w:rsidRPr="00C318FC">
        <w:rPr>
          <w:rFonts w:ascii="Lucida Sans Unicode" w:eastAsia="Times New Roman" w:hAnsi="Lucida Sans Unicode" w:cs="Lucida Sans Unicode"/>
          <w:sz w:val="20"/>
          <w:szCs w:val="20"/>
          <w:lang w:eastAsia="sl-SI"/>
        </w:rPr>
        <w:t xml:space="preserve">h kateremu mora ponudnik podati pisno soglasje </w:t>
      </w:r>
      <w:r w:rsidR="00B56DC4" w:rsidRPr="00C318FC">
        <w:rPr>
          <w:rFonts w:ascii="Lucida Sans Unicode" w:eastAsia="Times New Roman" w:hAnsi="Lucida Sans Unicode" w:cs="Lucida Sans Unicode"/>
          <w:sz w:val="20"/>
          <w:szCs w:val="20"/>
          <w:lang w:eastAsia="sl-SI"/>
        </w:rPr>
        <w:t>oziroma vodilni partner v primeru skupne ponudbe.</w:t>
      </w:r>
    </w:p>
    <w:p w14:paraId="4A429E4A" w14:textId="77777777" w:rsidR="00F56761" w:rsidRPr="00C318FC" w:rsidRDefault="00F56761" w:rsidP="00C318FC">
      <w:pPr>
        <w:spacing w:after="0" w:line="240" w:lineRule="auto"/>
        <w:jc w:val="both"/>
        <w:rPr>
          <w:rFonts w:ascii="Lucida Sans Unicode" w:eastAsia="Times New Roman" w:hAnsi="Lucida Sans Unicode" w:cs="Lucida Sans Unicode"/>
          <w:sz w:val="20"/>
          <w:szCs w:val="20"/>
          <w:lang w:eastAsia="sl-SI"/>
        </w:rPr>
      </w:pPr>
    </w:p>
    <w:p w14:paraId="78BF4B08" w14:textId="77777777" w:rsidR="00070EDC" w:rsidRPr="00C318FC" w:rsidRDefault="00070EDC" w:rsidP="00C318FC">
      <w:pPr>
        <w:spacing w:line="240" w:lineRule="auto"/>
        <w:jc w:val="both"/>
        <w:rPr>
          <w:rFonts w:ascii="Lucida Sans Unicode" w:hAnsi="Lucida Sans Unicode" w:cs="Lucida Sans Unicode"/>
          <w:sz w:val="20"/>
          <w:szCs w:val="20"/>
        </w:rPr>
      </w:pPr>
      <w:bookmarkStart w:id="29" w:name="_Toc356904120"/>
      <w:r w:rsidRPr="00C318FC">
        <w:rPr>
          <w:rFonts w:ascii="Lucida Sans Unicode" w:hAnsi="Lucida Sans Unicode" w:cs="Lucida Sans Unicode"/>
          <w:sz w:val="20"/>
          <w:szCs w:val="20"/>
        </w:rPr>
        <w:t xml:space="preserve">Kadar namerava ponudnik izvesti javno naročilo s podizvajalci, mora v ponudbi:  </w:t>
      </w:r>
    </w:p>
    <w:p w14:paraId="5DAE5D0D" w14:textId="77777777" w:rsidR="00070EDC" w:rsidRPr="00C318FC" w:rsidRDefault="00070EDC" w:rsidP="00C318FC">
      <w:pPr>
        <w:widowControl w:val="0"/>
        <w:numPr>
          <w:ilvl w:val="0"/>
          <w:numId w:val="8"/>
        </w:numPr>
        <w:tabs>
          <w:tab w:val="num" w:pos="720"/>
        </w:tabs>
        <w:spacing w:after="0" w:line="240" w:lineRule="auto"/>
        <w:jc w:val="both"/>
        <w:rPr>
          <w:rFonts w:ascii="Lucida Sans Unicode" w:eastAsia="Times New Roman" w:hAnsi="Lucida Sans Unicode" w:cs="Lucida Sans Unicode"/>
          <w:szCs w:val="20"/>
        </w:rPr>
      </w:pPr>
      <w:r w:rsidRPr="00C318FC">
        <w:rPr>
          <w:rFonts w:ascii="Lucida Sans Unicode" w:eastAsia="Times New Roman" w:hAnsi="Lucida Sans Unicode" w:cs="Lucida Sans Unicode"/>
          <w:sz w:val="20"/>
          <w:szCs w:val="20"/>
          <w:lang w:eastAsia="sl-SI"/>
        </w:rPr>
        <w:t xml:space="preserve">navesti vse podizvajalce ter vsak del javnega naročila, ki ga </w:t>
      </w:r>
      <w:r w:rsidR="001515D5" w:rsidRPr="00C318FC">
        <w:rPr>
          <w:rFonts w:ascii="Lucida Sans Unicode" w:eastAsia="Times New Roman" w:hAnsi="Lucida Sans Unicode" w:cs="Lucida Sans Unicode"/>
          <w:sz w:val="20"/>
          <w:szCs w:val="20"/>
          <w:lang w:eastAsia="sl-SI"/>
        </w:rPr>
        <w:t xml:space="preserve">namerava oddati v </w:t>
      </w:r>
      <w:proofErr w:type="spellStart"/>
      <w:r w:rsidR="001515D5" w:rsidRPr="00C318FC">
        <w:rPr>
          <w:rFonts w:ascii="Lucida Sans Unicode" w:eastAsia="Times New Roman" w:hAnsi="Lucida Sans Unicode" w:cs="Lucida Sans Unicode"/>
          <w:sz w:val="20"/>
          <w:szCs w:val="20"/>
          <w:lang w:eastAsia="sl-SI"/>
        </w:rPr>
        <w:t>podizvajanje</w:t>
      </w:r>
      <w:proofErr w:type="spellEnd"/>
      <w:r w:rsidR="001515D5" w:rsidRPr="00C318FC">
        <w:rPr>
          <w:rFonts w:ascii="Lucida Sans Unicode" w:eastAsia="Times New Roman" w:hAnsi="Lucida Sans Unicode" w:cs="Lucida Sans Unicode"/>
          <w:sz w:val="20"/>
          <w:szCs w:val="20"/>
          <w:lang w:eastAsia="sl-SI"/>
        </w:rPr>
        <w:t>,</w:t>
      </w:r>
    </w:p>
    <w:p w14:paraId="0534B257" w14:textId="77777777" w:rsidR="00070EDC" w:rsidRPr="00C318FC" w:rsidRDefault="00070EDC" w:rsidP="00C318FC">
      <w:pPr>
        <w:widowControl w:val="0"/>
        <w:numPr>
          <w:ilvl w:val="0"/>
          <w:numId w:val="8"/>
        </w:numPr>
        <w:tabs>
          <w:tab w:val="num" w:pos="720"/>
        </w:tabs>
        <w:spacing w:after="0" w:line="240" w:lineRule="auto"/>
        <w:jc w:val="both"/>
        <w:rPr>
          <w:rFonts w:ascii="Lucida Sans Unicode" w:eastAsia="Times New Roman" w:hAnsi="Lucida Sans Unicode" w:cs="Lucida Sans Unicode"/>
          <w:szCs w:val="20"/>
        </w:rPr>
      </w:pPr>
      <w:r w:rsidRPr="00C318FC">
        <w:rPr>
          <w:rFonts w:ascii="Lucida Sans Unicode" w:eastAsia="Times New Roman" w:hAnsi="Lucida Sans Unicode" w:cs="Lucida Sans Unicode"/>
          <w:sz w:val="20"/>
          <w:szCs w:val="20"/>
          <w:lang w:eastAsia="sl-SI"/>
        </w:rPr>
        <w:t xml:space="preserve">kontaktne podatke in zakonite zastopnike predlaganih podizvajalcev, </w:t>
      </w:r>
    </w:p>
    <w:p w14:paraId="51AA5553" w14:textId="77777777" w:rsidR="00070EDC" w:rsidRPr="00C318FC" w:rsidRDefault="00070EDC" w:rsidP="00C318FC">
      <w:pPr>
        <w:widowControl w:val="0"/>
        <w:numPr>
          <w:ilvl w:val="0"/>
          <w:numId w:val="8"/>
        </w:numPr>
        <w:tabs>
          <w:tab w:val="num" w:pos="720"/>
        </w:tabs>
        <w:spacing w:after="0" w:line="240" w:lineRule="auto"/>
        <w:jc w:val="both"/>
        <w:rPr>
          <w:rFonts w:ascii="Lucida Sans Unicode" w:eastAsia="Times New Roman" w:hAnsi="Lucida Sans Unicode" w:cs="Lucida Sans Unicode"/>
          <w:szCs w:val="20"/>
        </w:rPr>
      </w:pPr>
      <w:r w:rsidRPr="00C318FC">
        <w:rPr>
          <w:rFonts w:ascii="Lucida Sans Unicode" w:eastAsia="Times New Roman" w:hAnsi="Lucida Sans Unicode" w:cs="Lucida Sans Unicode"/>
          <w:sz w:val="20"/>
          <w:szCs w:val="20"/>
          <w:lang w:eastAsia="sl-SI"/>
        </w:rPr>
        <w:t>izpolnjene ESPD teh podizvajalcev</w:t>
      </w:r>
      <w:r w:rsidR="001515D5" w:rsidRPr="00C318FC">
        <w:rPr>
          <w:rFonts w:ascii="Lucida Sans Unicode" w:eastAsia="Times New Roman" w:hAnsi="Lucida Sans Unicode" w:cs="Lucida Sans Unicode"/>
          <w:sz w:val="20"/>
          <w:szCs w:val="20"/>
          <w:lang w:eastAsia="sl-SI"/>
        </w:rPr>
        <w:t>,</w:t>
      </w:r>
    </w:p>
    <w:p w14:paraId="0E9820F4" w14:textId="77777777" w:rsidR="00070EDC" w:rsidRPr="00C318FC" w:rsidRDefault="00070EDC" w:rsidP="00C318FC">
      <w:pPr>
        <w:widowControl w:val="0"/>
        <w:numPr>
          <w:ilvl w:val="0"/>
          <w:numId w:val="8"/>
        </w:numPr>
        <w:tabs>
          <w:tab w:val="num" w:pos="720"/>
        </w:tabs>
        <w:spacing w:after="0" w:line="240" w:lineRule="auto"/>
        <w:jc w:val="both"/>
        <w:rPr>
          <w:rFonts w:ascii="Lucida Sans Unicode" w:eastAsia="Times New Roman" w:hAnsi="Lucida Sans Unicode" w:cs="Lucida Sans Unicode"/>
          <w:szCs w:val="20"/>
        </w:rPr>
      </w:pPr>
      <w:r w:rsidRPr="00C318FC">
        <w:rPr>
          <w:rFonts w:ascii="Lucida Sans Unicode" w:eastAsia="Times New Roman" w:hAnsi="Lucida Sans Unicode" w:cs="Lucida Sans Unicode"/>
          <w:sz w:val="20"/>
          <w:szCs w:val="20"/>
          <w:lang w:eastAsia="sl-SI"/>
        </w:rPr>
        <w:t>priložiti zahtevo podizvajalca za neposredno plačilo, če podizvajalec to zahteva</w:t>
      </w:r>
      <w:r w:rsidR="001515D5" w:rsidRPr="00C318FC">
        <w:rPr>
          <w:rFonts w:ascii="Lucida Sans Unicode" w:eastAsia="Times New Roman" w:hAnsi="Lucida Sans Unicode" w:cs="Lucida Sans Unicode"/>
          <w:sz w:val="20"/>
          <w:szCs w:val="20"/>
          <w:lang w:eastAsia="sl-SI"/>
        </w:rPr>
        <w:t>.</w:t>
      </w:r>
    </w:p>
    <w:p w14:paraId="7D34F546" w14:textId="77777777" w:rsidR="00070EDC" w:rsidRPr="00C318FC" w:rsidRDefault="00070EDC" w:rsidP="00C318FC">
      <w:pPr>
        <w:widowControl w:val="0"/>
        <w:numPr>
          <w:ilvl w:val="0"/>
          <w:numId w:val="8"/>
        </w:numPr>
        <w:tabs>
          <w:tab w:val="num" w:pos="720"/>
        </w:tabs>
        <w:spacing w:after="0" w:line="240" w:lineRule="auto"/>
        <w:jc w:val="both"/>
        <w:rPr>
          <w:rFonts w:ascii="Lucida Sans Unicode" w:eastAsia="Times New Roman" w:hAnsi="Lucida Sans Unicode" w:cs="Lucida Sans Unicode"/>
          <w:sz w:val="20"/>
          <w:szCs w:val="20"/>
          <w:lang w:eastAsia="sl-SI"/>
        </w:rPr>
      </w:pPr>
    </w:p>
    <w:p w14:paraId="73B266F4" w14:textId="77777777" w:rsidR="00070EDC" w:rsidRPr="00C318FC" w:rsidRDefault="00070EDC" w:rsidP="00C318FC">
      <w:pPr>
        <w:spacing w:line="240" w:lineRule="auto"/>
        <w:jc w:val="both"/>
        <w:rPr>
          <w:rFonts w:ascii="Lucida Sans Unicode" w:eastAsia="Times New Roman" w:hAnsi="Lucida Sans Unicode" w:cs="Lucida Sans Unicode"/>
          <w:sz w:val="20"/>
          <w:szCs w:val="20"/>
          <w:lang w:eastAsia="sl-SI"/>
        </w:rPr>
      </w:pPr>
      <w:r w:rsidRPr="00C318FC">
        <w:rPr>
          <w:rFonts w:ascii="Lucida Sans Unicode" w:eastAsia="Times New Roman" w:hAnsi="Lucida Sans Unicode" w:cs="Lucida Sans Unicode"/>
          <w:sz w:val="20"/>
          <w:szCs w:val="20"/>
          <w:lang w:eastAsia="sl-SI"/>
        </w:rPr>
        <w:t>V kolikor podizvajalec zahteva neposredno plačilo</w:t>
      </w:r>
      <w:r w:rsidR="00AD0BF4" w:rsidRPr="00C318FC">
        <w:rPr>
          <w:rFonts w:ascii="Lucida Sans Unicode" w:eastAsia="Times New Roman" w:hAnsi="Lucida Sans Unicode" w:cs="Lucida Sans Unicode"/>
          <w:sz w:val="20"/>
          <w:szCs w:val="20"/>
          <w:lang w:eastAsia="sl-SI"/>
        </w:rPr>
        <w:t>,</w:t>
      </w:r>
      <w:r w:rsidRPr="00C318FC">
        <w:rPr>
          <w:rFonts w:ascii="Lucida Sans Unicode" w:eastAsia="Times New Roman" w:hAnsi="Lucida Sans Unicode" w:cs="Lucida Sans Unicode"/>
          <w:sz w:val="20"/>
          <w:szCs w:val="20"/>
          <w:lang w:eastAsia="sl-SI"/>
        </w:rPr>
        <w:t xml:space="preserve"> mora v </w:t>
      </w:r>
      <w:r w:rsidRPr="00C318FC">
        <w:rPr>
          <w:rFonts w:ascii="Lucida Sans Unicode" w:eastAsia="Times New Roman" w:hAnsi="Lucida Sans Unicode" w:cs="Lucida Sans Unicode"/>
          <w:sz w:val="20"/>
          <w:szCs w:val="20"/>
          <w:u w:val="single"/>
          <w:lang w:eastAsia="sl-SI"/>
        </w:rPr>
        <w:t>ponudbi predložiti lastno izjavo</w:t>
      </w:r>
      <w:r w:rsidR="00AD0BF4" w:rsidRPr="00C318FC">
        <w:rPr>
          <w:rFonts w:ascii="Lucida Sans Unicode" w:eastAsia="Times New Roman" w:hAnsi="Lucida Sans Unicode" w:cs="Lucida Sans Unicode"/>
          <w:sz w:val="20"/>
          <w:szCs w:val="20"/>
          <w:lang w:eastAsia="sl-SI"/>
        </w:rPr>
        <w:t>,</w:t>
      </w:r>
      <w:r w:rsidRPr="00C318FC">
        <w:rPr>
          <w:rFonts w:ascii="Lucida Sans Unicode" w:eastAsia="Times New Roman" w:hAnsi="Lucida Sans Unicode" w:cs="Lucida Sans Unicode"/>
          <w:sz w:val="20"/>
          <w:szCs w:val="20"/>
          <w:lang w:eastAsia="sl-SI"/>
        </w:rPr>
        <w:t xml:space="preserve"> iz katere bo razvidno:</w:t>
      </w:r>
    </w:p>
    <w:p w14:paraId="1E248778" w14:textId="77777777" w:rsidR="00070EDC" w:rsidRPr="00C318FC" w:rsidRDefault="00070EDC" w:rsidP="00C318FC">
      <w:pPr>
        <w:widowControl w:val="0"/>
        <w:numPr>
          <w:ilvl w:val="0"/>
          <w:numId w:val="7"/>
        </w:numPr>
        <w:spacing w:after="0" w:line="240" w:lineRule="auto"/>
        <w:jc w:val="both"/>
        <w:rPr>
          <w:rFonts w:ascii="Lucida Sans Unicode" w:eastAsia="Times New Roman" w:hAnsi="Lucida Sans Unicode" w:cs="Lucida Sans Unicode"/>
          <w:sz w:val="20"/>
          <w:szCs w:val="20"/>
          <w:lang w:eastAsia="sl-SI"/>
        </w:rPr>
      </w:pPr>
      <w:r w:rsidRPr="00C318FC">
        <w:rPr>
          <w:rFonts w:ascii="Lucida Sans Unicode" w:eastAsia="Times New Roman" w:hAnsi="Lucida Sans Unicode" w:cs="Lucida Sans Unicode"/>
          <w:sz w:val="20"/>
          <w:szCs w:val="20"/>
          <w:lang w:eastAsia="sl-SI"/>
        </w:rPr>
        <w:t>izjava podizvajalca, da podaja soglasje naročniku, da naročnik namesto glavnega izvajalca poravna podizvajalčevo terjatev do glavnega izvajalca;</w:t>
      </w:r>
    </w:p>
    <w:p w14:paraId="7A6DBE90" w14:textId="77777777" w:rsidR="00070EDC" w:rsidRPr="00C318FC" w:rsidRDefault="00070EDC" w:rsidP="00C318FC">
      <w:pPr>
        <w:widowControl w:val="0"/>
        <w:numPr>
          <w:ilvl w:val="0"/>
          <w:numId w:val="7"/>
        </w:numPr>
        <w:spacing w:after="160" w:line="240" w:lineRule="auto"/>
        <w:jc w:val="both"/>
        <w:rPr>
          <w:rFonts w:ascii="Lucida Sans Unicode" w:eastAsia="Times New Roman" w:hAnsi="Lucida Sans Unicode" w:cs="Lucida Sans Unicode"/>
          <w:sz w:val="20"/>
          <w:szCs w:val="20"/>
          <w:lang w:eastAsia="sl-SI"/>
        </w:rPr>
      </w:pPr>
      <w:r w:rsidRPr="00C318FC">
        <w:rPr>
          <w:rFonts w:ascii="Lucida Sans Unicode" w:eastAsia="Times New Roman" w:hAnsi="Lucida Sans Unicode" w:cs="Lucida Sans Unicode"/>
          <w:sz w:val="20"/>
          <w:szCs w:val="20"/>
          <w:lang w:eastAsia="sl-SI"/>
        </w:rPr>
        <w:t>izjava ponudnika, da pooblašča naročnika, da na podlagi potrjenega računa oziroma situacije neposredno plačuje podizvajalcem.</w:t>
      </w:r>
    </w:p>
    <w:p w14:paraId="5F348E73" w14:textId="77777777" w:rsidR="00070EDC" w:rsidRPr="00C318FC" w:rsidRDefault="00070EDC" w:rsidP="00C318FC">
      <w:pPr>
        <w:spacing w:line="240" w:lineRule="auto"/>
        <w:jc w:val="both"/>
        <w:rPr>
          <w:rFonts w:ascii="Lucida Sans Unicode" w:eastAsia="Times New Roman" w:hAnsi="Lucida Sans Unicode" w:cs="Lucida Sans Unicode"/>
          <w:sz w:val="20"/>
          <w:szCs w:val="20"/>
          <w:lang w:eastAsia="sl-SI"/>
        </w:rPr>
      </w:pPr>
      <w:r w:rsidRPr="00C318FC">
        <w:rPr>
          <w:rFonts w:ascii="Lucida Sans Unicode" w:eastAsia="Times New Roman" w:hAnsi="Lucida Sans Unicode" w:cs="Lucida Sans Unicode"/>
          <w:sz w:val="20"/>
          <w:szCs w:val="20"/>
          <w:lang w:eastAsia="sl-SI"/>
        </w:rPr>
        <w:t xml:space="preserve">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w:t>
      </w:r>
      <w:r w:rsidRPr="00C318FC">
        <w:rPr>
          <w:rFonts w:ascii="Lucida Sans Unicode" w:eastAsia="Times New Roman" w:hAnsi="Lucida Sans Unicode" w:cs="Lucida Sans Unicode"/>
          <w:sz w:val="20"/>
          <w:szCs w:val="20"/>
          <w:lang w:eastAsia="sl-SI"/>
        </w:rPr>
        <w:lastRenderedPageBreak/>
        <w:t xml:space="preserve">v predmetnem javnem naročilu. </w:t>
      </w:r>
      <w:r w:rsidR="00187C4B" w:rsidRPr="00C318FC">
        <w:rPr>
          <w:rFonts w:ascii="Lucida Sans Unicode" w:eastAsia="Times New Roman" w:hAnsi="Lucida Sans Unicode" w:cs="Lucida Sans Unicode"/>
          <w:sz w:val="20"/>
          <w:szCs w:val="20"/>
          <w:lang w:eastAsia="sl-SI"/>
        </w:rPr>
        <w:t>V kolikor izjava ne bo predložena</w:t>
      </w:r>
      <w:r w:rsidR="00AD0BF4" w:rsidRPr="00C318FC">
        <w:rPr>
          <w:rFonts w:ascii="Lucida Sans Unicode" w:eastAsia="Times New Roman" w:hAnsi="Lucida Sans Unicode" w:cs="Lucida Sans Unicode"/>
          <w:sz w:val="20"/>
          <w:szCs w:val="20"/>
          <w:lang w:eastAsia="sl-SI"/>
        </w:rPr>
        <w:t>,</w:t>
      </w:r>
      <w:r w:rsidR="00187C4B" w:rsidRPr="00C318FC">
        <w:rPr>
          <w:rFonts w:ascii="Lucida Sans Unicode" w:eastAsia="Times New Roman" w:hAnsi="Lucida Sans Unicode" w:cs="Lucida Sans Unicode"/>
          <w:sz w:val="20"/>
          <w:szCs w:val="20"/>
          <w:lang w:eastAsia="sl-SI"/>
        </w:rPr>
        <w:t xml:space="preserve"> bo naročnik sprožil postopek za ugotovitev prekrška, skladno z določili ZJN-3.</w:t>
      </w:r>
    </w:p>
    <w:p w14:paraId="7E49C098" w14:textId="77777777" w:rsidR="00070EDC" w:rsidRPr="00C318FC" w:rsidRDefault="00070EDC" w:rsidP="00C318FC">
      <w:pPr>
        <w:spacing w:line="240" w:lineRule="auto"/>
        <w:jc w:val="both"/>
        <w:rPr>
          <w:rFonts w:ascii="Lucida Sans Unicode" w:eastAsia="Times New Roman" w:hAnsi="Lucida Sans Unicode" w:cs="Lucida Sans Unicode"/>
          <w:sz w:val="20"/>
          <w:szCs w:val="20"/>
          <w:lang w:eastAsia="sl-SI"/>
        </w:rPr>
      </w:pPr>
      <w:r w:rsidRPr="00C318FC">
        <w:rPr>
          <w:rFonts w:ascii="Lucida Sans Unicode" w:eastAsia="Times New Roman" w:hAnsi="Lucida Sans Unicode" w:cs="Lucida Sans Unicode"/>
          <w:sz w:val="20"/>
          <w:szCs w:val="20"/>
          <w:lang w:eastAsia="sl-SI"/>
        </w:rPr>
        <w:t>V kolikor bo glavni izvajalec nastopil s podizvajalcem</w:t>
      </w:r>
      <w:r w:rsidR="00AD0BF4" w:rsidRPr="00C318FC">
        <w:rPr>
          <w:rFonts w:ascii="Lucida Sans Unicode" w:eastAsia="Times New Roman" w:hAnsi="Lucida Sans Unicode" w:cs="Lucida Sans Unicode"/>
          <w:sz w:val="20"/>
          <w:szCs w:val="20"/>
          <w:lang w:eastAsia="sl-SI"/>
        </w:rPr>
        <w:t>,</w:t>
      </w:r>
      <w:r w:rsidRPr="00C318FC">
        <w:rPr>
          <w:rFonts w:ascii="Lucida Sans Unicode" w:eastAsia="Times New Roman" w:hAnsi="Lucida Sans Unicode" w:cs="Lucida Sans Unicode"/>
          <w:sz w:val="20"/>
          <w:szCs w:val="20"/>
          <w:lang w:eastAsia="sl-SI"/>
        </w:rPr>
        <w:t xml:space="preserve"> mora v ponudbi predložiti zgoraj navedena dokazila, katera bo </w:t>
      </w:r>
      <w:r w:rsidR="005A1C20" w:rsidRPr="00C318FC">
        <w:rPr>
          <w:rFonts w:ascii="Lucida Sans Unicode" w:eastAsia="Times New Roman" w:hAnsi="Lucida Sans Unicode" w:cs="Lucida Sans Unicode"/>
          <w:sz w:val="20"/>
          <w:szCs w:val="20"/>
          <w:lang w:eastAsia="sl-SI"/>
        </w:rPr>
        <w:t>moral</w:t>
      </w:r>
      <w:r w:rsidRPr="00C318FC">
        <w:rPr>
          <w:rFonts w:ascii="Lucida Sans Unicode" w:eastAsia="Times New Roman" w:hAnsi="Lucida Sans Unicode" w:cs="Lucida Sans Unicode"/>
          <w:sz w:val="20"/>
          <w:szCs w:val="20"/>
          <w:lang w:eastAsia="sl-SI"/>
        </w:rPr>
        <w:t xml:space="preserve"> predložiti tudi v primeru zamenjave podizvajalca</w:t>
      </w:r>
      <w:r w:rsidR="00575472" w:rsidRPr="00C318FC">
        <w:rPr>
          <w:rFonts w:ascii="Lucida Sans Unicode" w:eastAsia="Times New Roman" w:hAnsi="Lucida Sans Unicode" w:cs="Lucida Sans Unicode"/>
          <w:sz w:val="20"/>
          <w:szCs w:val="20"/>
          <w:lang w:eastAsia="sl-SI"/>
        </w:rPr>
        <w:t>,</w:t>
      </w:r>
      <w:r w:rsidRPr="00C318FC">
        <w:rPr>
          <w:rFonts w:ascii="Lucida Sans Unicode" w:eastAsia="Times New Roman" w:hAnsi="Lucida Sans Unicode" w:cs="Lucida Sans Unicode"/>
          <w:sz w:val="20"/>
          <w:szCs w:val="20"/>
          <w:lang w:eastAsia="sl-SI"/>
        </w:rPr>
        <w:t xml:space="preserve"> in sicer najkasneje v petih dneh po spremembi.</w:t>
      </w:r>
    </w:p>
    <w:p w14:paraId="6E6E79DB" w14:textId="77777777" w:rsidR="00070EDC" w:rsidRPr="00C318FC" w:rsidRDefault="00070EDC" w:rsidP="00C318FC">
      <w:pPr>
        <w:spacing w:line="240" w:lineRule="auto"/>
        <w:jc w:val="both"/>
        <w:rPr>
          <w:rFonts w:ascii="Lucida Sans Unicode" w:hAnsi="Lucida Sans Unicode" w:cs="Lucida Sans Unicode"/>
          <w:sz w:val="20"/>
          <w:szCs w:val="20"/>
        </w:rPr>
      </w:pPr>
      <w:r w:rsidRPr="00C318FC">
        <w:rPr>
          <w:rFonts w:ascii="Lucida Sans Unicode" w:hAnsi="Lucida Sans Unicode" w:cs="Lucida Sans Unicode"/>
          <w:sz w:val="20"/>
          <w:szCs w:val="20"/>
        </w:rPr>
        <w:t>Naročnik bo skladno z določilom četrtega odstavka 94. člena ZJN-3 zavrnil podizvajalca, ki izpolnjuje obvezne in neobvezne razloge za izključitev</w:t>
      </w:r>
      <w:r w:rsidR="00DC7E54" w:rsidRPr="00C318FC">
        <w:rPr>
          <w:rFonts w:ascii="Lucida Sans Unicode" w:hAnsi="Lucida Sans Unicode" w:cs="Lucida Sans Unicode"/>
          <w:sz w:val="20"/>
          <w:szCs w:val="20"/>
        </w:rPr>
        <w:t xml:space="preserve"> ter ne izpolnjuje pogojev za sod</w:t>
      </w:r>
      <w:r w:rsidR="00F232B2" w:rsidRPr="00C318FC">
        <w:rPr>
          <w:rFonts w:ascii="Lucida Sans Unicode" w:hAnsi="Lucida Sans Unicode" w:cs="Lucida Sans Unicode"/>
          <w:sz w:val="20"/>
          <w:szCs w:val="20"/>
        </w:rPr>
        <w:t>elovanje.</w:t>
      </w:r>
      <w:r w:rsidRPr="00C318FC">
        <w:rPr>
          <w:rFonts w:ascii="Lucida Sans Unicode" w:hAnsi="Lucida Sans Unicode" w:cs="Lucida Sans Unicode"/>
          <w:sz w:val="20"/>
          <w:szCs w:val="20"/>
        </w:rPr>
        <w:t xml:space="preserve"> V kolikor bo naročnik presodil, da bi zamenjava podizvajalca, ali vključitev novega podizvajalca vplivalo na nemoteno delo, ali če novi podizvajalec ne izpolnjuje zahtev, kot jih je naročnik določil za podizvajalce</w:t>
      </w:r>
      <w:r w:rsidR="00AD0BF4" w:rsidRPr="00C318FC">
        <w:rPr>
          <w:rFonts w:ascii="Lucida Sans Unicode" w:hAnsi="Lucida Sans Unicode" w:cs="Lucida Sans Unicode"/>
          <w:sz w:val="20"/>
          <w:szCs w:val="20"/>
        </w:rPr>
        <w:t>,</w:t>
      </w:r>
      <w:r w:rsidRPr="00C318FC">
        <w:rPr>
          <w:rFonts w:ascii="Lucida Sans Unicode" w:hAnsi="Lucida Sans Unicode" w:cs="Lucida Sans Unicode"/>
          <w:sz w:val="20"/>
          <w:szCs w:val="20"/>
        </w:rPr>
        <w:t xml:space="preserve"> bo podizvajalca zavrnil v roku 10 dni od prejema predloga o zamenjavi ali vključitvi novega podizvajalca. </w:t>
      </w:r>
    </w:p>
    <w:p w14:paraId="5E2969C0" w14:textId="77777777" w:rsidR="005735BD" w:rsidRPr="00C318FC" w:rsidRDefault="00070EDC" w:rsidP="00C318FC">
      <w:pPr>
        <w:spacing w:line="240" w:lineRule="auto"/>
        <w:jc w:val="both"/>
        <w:rPr>
          <w:rFonts w:ascii="Lucida Sans Unicode" w:hAnsi="Lucida Sans Unicode" w:cs="Lucida Sans Unicode"/>
          <w:sz w:val="20"/>
          <w:szCs w:val="20"/>
        </w:rPr>
      </w:pPr>
      <w:r w:rsidRPr="00C318FC">
        <w:rPr>
          <w:rFonts w:ascii="Lucida Sans Unicode" w:hAnsi="Lucida Sans Unicode" w:cs="Lucida Sans Unicode"/>
          <w:sz w:val="20"/>
          <w:szCs w:val="20"/>
        </w:rPr>
        <w:t xml:space="preserve">Ponudnik prevzema odgovornost za izvedbo celotnega javnega naročila, vključno z deli, ki jih je oddal podizvajalcem. </w:t>
      </w:r>
      <w:bookmarkStart w:id="30" w:name="_Toc436222806"/>
      <w:bookmarkStart w:id="31" w:name="_Toc510602697"/>
    </w:p>
    <w:p w14:paraId="71B12B17" w14:textId="77777777" w:rsidR="007C5A6F" w:rsidRPr="00916C22" w:rsidRDefault="007C5A6F" w:rsidP="00C318FC">
      <w:pPr>
        <w:pBdr>
          <w:top w:val="single" w:sz="4" w:space="1" w:color="auto"/>
          <w:left w:val="single" w:sz="4" w:space="4" w:color="auto"/>
          <w:bottom w:val="single" w:sz="4" w:space="1" w:color="auto"/>
          <w:right w:val="single" w:sz="4" w:space="4" w:color="auto"/>
        </w:pBdr>
        <w:suppressAutoHyphens/>
        <w:spacing w:after="0" w:line="240" w:lineRule="auto"/>
        <w:rPr>
          <w:rFonts w:ascii="Lucida Sans Unicode" w:hAnsi="Lucida Sans Unicode" w:cs="Lucida Sans Unicode"/>
          <w:b/>
          <w:bCs/>
          <w:sz w:val="20"/>
          <w:szCs w:val="20"/>
          <w:lang w:eastAsia="zh-CN"/>
        </w:rPr>
      </w:pPr>
      <w:r w:rsidRPr="008E1783">
        <w:rPr>
          <w:rFonts w:ascii="Lucida Sans Unicode" w:hAnsi="Lucida Sans Unicode" w:cs="Lucida Sans Unicode"/>
          <w:b/>
          <w:bCs/>
          <w:sz w:val="20"/>
          <w:szCs w:val="20"/>
          <w:lang w:eastAsia="zh-CN"/>
        </w:rPr>
        <w:t>V primeru ponudbe s podizvajalcem  je obvezna sestavina ponudbene dokumentacije kopija pravnega akta, npr. pogodbe, iz katerega je razvidena vrsta, vrednost in obseg, delež del, ki jih povzema podizvajalec.</w:t>
      </w:r>
    </w:p>
    <w:p w14:paraId="1C659883" w14:textId="77777777" w:rsidR="007C5A6F" w:rsidRDefault="007C5A6F" w:rsidP="00C318FC">
      <w:pPr>
        <w:spacing w:line="240" w:lineRule="auto"/>
        <w:jc w:val="both"/>
        <w:rPr>
          <w:rFonts w:ascii="Lucida Sans" w:hAnsi="Lucida Sans" w:cs="Arial"/>
          <w:sz w:val="20"/>
          <w:szCs w:val="20"/>
        </w:rPr>
      </w:pPr>
    </w:p>
    <w:p w14:paraId="52687E47" w14:textId="6B665BC5" w:rsidR="00F56761" w:rsidRPr="007828F9" w:rsidRDefault="00542AF7" w:rsidP="006D46F4">
      <w:pPr>
        <w:pStyle w:val="Naslov1"/>
      </w:pPr>
      <w:r w:rsidRPr="007828F9">
        <w:t>8</w:t>
      </w:r>
      <w:r w:rsidR="00D42122" w:rsidRPr="007828F9">
        <w:t>.</w:t>
      </w:r>
      <w:r w:rsidR="00F56761" w:rsidRPr="007828F9">
        <w:t xml:space="preserve"> Poslovna skrivnost in varovanje zaupnih podatkov</w:t>
      </w:r>
      <w:bookmarkEnd w:id="29"/>
      <w:bookmarkEnd w:id="30"/>
      <w:bookmarkEnd w:id="31"/>
      <w:r w:rsidR="00F56761" w:rsidRPr="007828F9">
        <w:t xml:space="preserve"> </w:t>
      </w:r>
    </w:p>
    <w:p w14:paraId="0DC13FAA" w14:textId="77777777" w:rsidR="00D42122" w:rsidRPr="007828F9" w:rsidRDefault="00D42122" w:rsidP="00C318FC">
      <w:pPr>
        <w:spacing w:after="0" w:line="240" w:lineRule="auto"/>
        <w:jc w:val="both"/>
        <w:rPr>
          <w:rFonts w:ascii="Lucida Sans" w:hAnsi="Lucida Sans" w:cs="Arial"/>
          <w:sz w:val="20"/>
          <w:szCs w:val="20"/>
          <w:lang w:eastAsia="sl-SI"/>
        </w:rPr>
      </w:pPr>
    </w:p>
    <w:p w14:paraId="7BD8C830" w14:textId="77777777" w:rsidR="007C5A6F" w:rsidRPr="00916C22" w:rsidRDefault="007C5A6F" w:rsidP="00C318FC">
      <w:pPr>
        <w:spacing w:line="240" w:lineRule="auto"/>
        <w:jc w:val="both"/>
        <w:rPr>
          <w:rFonts w:ascii="Lucida Sans Unicode" w:hAnsi="Lucida Sans Unicode" w:cs="Lucida Sans Unicode"/>
          <w:sz w:val="20"/>
          <w:szCs w:val="20"/>
        </w:rPr>
      </w:pPr>
      <w:r w:rsidRPr="00916C22">
        <w:rPr>
          <w:rFonts w:ascii="Lucida Sans Unicode" w:hAnsi="Lucida Sans Unicode" w:cs="Lucida Sans Unicode"/>
          <w:sz w:val="20"/>
          <w:szCs w:val="20"/>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58D3385E" w14:textId="575623A9" w:rsidR="007C5A6F" w:rsidRPr="00C318FC" w:rsidRDefault="007C5A6F" w:rsidP="00C318FC">
      <w:pPr>
        <w:spacing w:line="240" w:lineRule="auto"/>
        <w:jc w:val="both"/>
        <w:rPr>
          <w:rFonts w:ascii="Lucida Sans Unicode" w:hAnsi="Lucida Sans Unicode" w:cs="Lucida Sans Unicode"/>
          <w:sz w:val="20"/>
          <w:szCs w:val="20"/>
        </w:rPr>
      </w:pPr>
      <w:r w:rsidRPr="00916C22">
        <w:rPr>
          <w:rFonts w:ascii="Lucida Sans Unicode" w:hAnsi="Lucida Sans Unicode" w:cs="Lucida Sans Unicode"/>
          <w:sz w:val="20"/>
          <w:szCs w:val="20"/>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 Poslovna skrivnost ne morejo predstavljati podatki, ki so javni skladno s pravili ZJN-3 in pravno prakso Državne revizijske komisije.</w:t>
      </w:r>
    </w:p>
    <w:p w14:paraId="23E2AFF1" w14:textId="58863C78" w:rsidR="00F56761" w:rsidRPr="00A86E1F" w:rsidRDefault="00F56761" w:rsidP="00A86E1F">
      <w:pPr>
        <w:spacing w:after="0" w:line="240" w:lineRule="auto"/>
        <w:jc w:val="both"/>
        <w:rPr>
          <w:rFonts w:ascii="Lucida Sans Unicode" w:eastAsia="Times New Roman" w:hAnsi="Lucida Sans Unicode" w:cs="Lucida Sans Unicode"/>
          <w:sz w:val="20"/>
          <w:szCs w:val="20"/>
          <w:lang w:eastAsia="sl-SI"/>
        </w:rPr>
      </w:pPr>
      <w:r w:rsidRPr="00A86E1F">
        <w:rPr>
          <w:rFonts w:ascii="Lucida Sans Unicode" w:eastAsia="Times New Roman" w:hAnsi="Lucida Sans Unicode" w:cs="Lucida Sans Unicode"/>
          <w:sz w:val="20"/>
          <w:szCs w:val="20"/>
          <w:lang w:eastAsia="sl-SI"/>
        </w:rPr>
        <w:t>Ponudniki, ki z udeležbo v postopku oziroma v izvajanju pogodbenih obveznosti izvedo za zaupne podatke, so jih dolžni varovati v skladu s predpisi.</w:t>
      </w:r>
    </w:p>
    <w:p w14:paraId="30CAAA80" w14:textId="69FBC158" w:rsidR="00B15310" w:rsidRPr="00A86E1F" w:rsidRDefault="00B15310" w:rsidP="00A86E1F">
      <w:pPr>
        <w:spacing w:after="0" w:line="240" w:lineRule="auto"/>
        <w:jc w:val="both"/>
        <w:rPr>
          <w:rFonts w:ascii="Lucida Sans Unicode" w:eastAsia="Times New Roman" w:hAnsi="Lucida Sans Unicode" w:cs="Lucida Sans Unicode"/>
          <w:sz w:val="20"/>
          <w:szCs w:val="20"/>
          <w:lang w:eastAsia="sl-SI"/>
        </w:rPr>
      </w:pPr>
    </w:p>
    <w:p w14:paraId="784B6C50" w14:textId="77777777" w:rsidR="00B15310" w:rsidRDefault="00B15310" w:rsidP="00A86E1F">
      <w:pPr>
        <w:spacing w:after="0" w:line="240" w:lineRule="auto"/>
        <w:jc w:val="both"/>
        <w:rPr>
          <w:rFonts w:ascii="Lucida Sans Unicode" w:eastAsia="Times New Roman" w:hAnsi="Lucida Sans Unicode" w:cs="Lucida Sans Unicode"/>
          <w:sz w:val="20"/>
          <w:szCs w:val="20"/>
          <w:lang w:eastAsia="sl-SI"/>
        </w:rPr>
      </w:pPr>
      <w:r w:rsidRPr="00A86E1F">
        <w:rPr>
          <w:rFonts w:ascii="Lucida Sans Unicode" w:eastAsia="Times New Roman" w:hAnsi="Lucida Sans Unicode" w:cs="Lucida Sans Unicode"/>
          <w:sz w:val="20"/>
          <w:szCs w:val="20"/>
          <w:lang w:eastAsia="sl-SI"/>
        </w:rPr>
        <w:t>Vsi osebni podatki, ki bodo podani v ponudbi in njihova morebitna obdelava bo izvedena skladno z določili 6. člena Splošne uredbe EU o varstvu podatkov (GDPR, 2016/679) in bo potrebna zaradi izvedbe postopka oddaje javnega naročila skladno z ZJN-3.</w:t>
      </w:r>
    </w:p>
    <w:p w14:paraId="1DF12CB9" w14:textId="77777777" w:rsidR="00696D1D" w:rsidRDefault="00696D1D" w:rsidP="00A86E1F">
      <w:pPr>
        <w:spacing w:after="0" w:line="240" w:lineRule="auto"/>
        <w:jc w:val="both"/>
        <w:rPr>
          <w:rFonts w:ascii="Lucida Sans Unicode" w:eastAsia="Times New Roman" w:hAnsi="Lucida Sans Unicode" w:cs="Lucida Sans Unicode"/>
          <w:sz w:val="20"/>
          <w:szCs w:val="20"/>
          <w:lang w:eastAsia="sl-SI"/>
        </w:rPr>
      </w:pPr>
    </w:p>
    <w:p w14:paraId="5C2339D7" w14:textId="77777777" w:rsidR="00696D1D" w:rsidRPr="00A86E1F" w:rsidRDefault="00696D1D" w:rsidP="00A86E1F">
      <w:pPr>
        <w:spacing w:after="0" w:line="240" w:lineRule="auto"/>
        <w:jc w:val="both"/>
        <w:rPr>
          <w:rFonts w:ascii="Lucida Sans Unicode" w:eastAsia="Times New Roman" w:hAnsi="Lucida Sans Unicode" w:cs="Lucida Sans Unicode"/>
          <w:sz w:val="20"/>
          <w:szCs w:val="20"/>
          <w:lang w:eastAsia="sl-SI"/>
        </w:rPr>
      </w:pPr>
    </w:p>
    <w:p w14:paraId="4A847AE1" w14:textId="77777777" w:rsidR="00F56761" w:rsidRPr="00A86E1F" w:rsidRDefault="00542AF7" w:rsidP="00A86E1F">
      <w:pPr>
        <w:pStyle w:val="Naslov1"/>
        <w:spacing w:line="240" w:lineRule="auto"/>
      </w:pPr>
      <w:bookmarkStart w:id="32" w:name="_Toc436222807"/>
      <w:bookmarkStart w:id="33" w:name="_Toc510602698"/>
      <w:r w:rsidRPr="00A86E1F">
        <w:lastRenderedPageBreak/>
        <w:t>9</w:t>
      </w:r>
      <w:r w:rsidR="00D42122" w:rsidRPr="00A86E1F">
        <w:t xml:space="preserve">. </w:t>
      </w:r>
      <w:r w:rsidR="00F56761" w:rsidRPr="00A86E1F">
        <w:t>Posredovanje podatkov naročniku</w:t>
      </w:r>
      <w:bookmarkEnd w:id="32"/>
      <w:bookmarkEnd w:id="33"/>
    </w:p>
    <w:p w14:paraId="576AEAC5" w14:textId="77777777" w:rsidR="00D42122" w:rsidRPr="00A86E1F" w:rsidRDefault="00D42122" w:rsidP="00A86E1F">
      <w:pPr>
        <w:spacing w:after="0" w:line="240" w:lineRule="auto"/>
        <w:jc w:val="both"/>
        <w:rPr>
          <w:rFonts w:ascii="Lucida Sans Unicode" w:hAnsi="Lucida Sans Unicode" w:cs="Lucida Sans Unicode"/>
          <w:sz w:val="20"/>
          <w:szCs w:val="20"/>
          <w:lang w:eastAsia="sl-SI"/>
        </w:rPr>
      </w:pPr>
    </w:p>
    <w:p w14:paraId="3BBD6A06" w14:textId="77777777" w:rsidR="00F56761" w:rsidRPr="00A86E1F" w:rsidRDefault="00F56761" w:rsidP="00A86E1F">
      <w:pPr>
        <w:spacing w:after="0" w:line="240" w:lineRule="auto"/>
        <w:jc w:val="both"/>
        <w:rPr>
          <w:rFonts w:ascii="Lucida Sans Unicode" w:hAnsi="Lucida Sans Unicode" w:cs="Lucida Sans Unicode"/>
          <w:sz w:val="20"/>
          <w:szCs w:val="20"/>
          <w:lang w:eastAsia="sl-SI"/>
        </w:rPr>
      </w:pPr>
      <w:r w:rsidRPr="00A86E1F">
        <w:rPr>
          <w:rFonts w:ascii="Lucida Sans Unicode" w:hAnsi="Lucida Sans Unicode" w:cs="Lucida Sans Unicode"/>
          <w:sz w:val="20"/>
          <w:szCs w:val="20"/>
          <w:lang w:eastAsia="sl-SI"/>
        </w:rPr>
        <w:t xml:space="preserve">Izbrani ponudnik mora na naročnikov poziv v postopku javnega naročanja </w:t>
      </w:r>
      <w:r w:rsidR="00F232B2" w:rsidRPr="00A86E1F">
        <w:rPr>
          <w:rFonts w:ascii="Lucida Sans Unicode" w:hAnsi="Lucida Sans Unicode" w:cs="Lucida Sans Unicode"/>
          <w:sz w:val="20"/>
          <w:szCs w:val="20"/>
          <w:lang w:eastAsia="sl-SI"/>
        </w:rPr>
        <w:t>v roku</w:t>
      </w:r>
      <w:r w:rsidR="0062135A" w:rsidRPr="00A86E1F">
        <w:rPr>
          <w:rFonts w:ascii="Lucida Sans Unicode" w:hAnsi="Lucida Sans Unicode" w:cs="Lucida Sans Unicode"/>
          <w:sz w:val="20"/>
          <w:szCs w:val="20"/>
          <w:lang w:eastAsia="sl-SI"/>
        </w:rPr>
        <w:t>, ki ga bo določil naročnik posredovati podatke</w:t>
      </w:r>
      <w:r w:rsidRPr="00A86E1F">
        <w:rPr>
          <w:rFonts w:ascii="Lucida Sans Unicode" w:hAnsi="Lucida Sans Unicode" w:cs="Lucida Sans Unicode"/>
          <w:sz w:val="20"/>
          <w:szCs w:val="20"/>
          <w:lang w:eastAsia="sl-SI"/>
        </w:rPr>
        <w:t>:</w:t>
      </w:r>
    </w:p>
    <w:p w14:paraId="6C993594" w14:textId="77777777" w:rsidR="00F56761" w:rsidRPr="00A86E1F" w:rsidRDefault="00F56761" w:rsidP="00A86E1F">
      <w:pPr>
        <w:pStyle w:val="Odstavekseznama"/>
        <w:numPr>
          <w:ilvl w:val="0"/>
          <w:numId w:val="5"/>
        </w:numPr>
        <w:tabs>
          <w:tab w:val="num" w:pos="927"/>
        </w:tabs>
        <w:rPr>
          <w:rFonts w:ascii="Lucida Sans Unicode" w:eastAsia="Times New Roman" w:hAnsi="Lucida Sans Unicode" w:cs="Lucida Sans Unicode"/>
          <w:szCs w:val="20"/>
        </w:rPr>
      </w:pPr>
      <w:r w:rsidRPr="00A86E1F">
        <w:rPr>
          <w:rFonts w:ascii="Lucida Sans Unicode" w:eastAsia="Times New Roman" w:hAnsi="Lucida Sans Unicode" w:cs="Lucida Sans Unicode"/>
          <w:szCs w:val="20"/>
        </w:rPr>
        <w:t xml:space="preserve">svojih ustanoviteljih, družbenikih, delničarjih, </w:t>
      </w:r>
      <w:proofErr w:type="spellStart"/>
      <w:r w:rsidRPr="00A86E1F">
        <w:rPr>
          <w:rFonts w:ascii="Lucida Sans Unicode" w:eastAsia="Times New Roman" w:hAnsi="Lucida Sans Unicode" w:cs="Lucida Sans Unicode"/>
          <w:szCs w:val="20"/>
        </w:rPr>
        <w:t>komanditistih</w:t>
      </w:r>
      <w:proofErr w:type="spellEnd"/>
      <w:r w:rsidRPr="00A86E1F">
        <w:rPr>
          <w:rFonts w:ascii="Lucida Sans Unicode" w:eastAsia="Times New Roman" w:hAnsi="Lucida Sans Unicode" w:cs="Lucida Sans Unicode"/>
          <w:szCs w:val="20"/>
        </w:rPr>
        <w:t xml:space="preserve"> ali drugih lastnikih in podatke o lastniških deležih navedenih oseb;</w:t>
      </w:r>
    </w:p>
    <w:p w14:paraId="4CA960F5" w14:textId="77777777" w:rsidR="00F56761" w:rsidRPr="00A86E1F" w:rsidRDefault="00F56761" w:rsidP="00A86E1F">
      <w:pPr>
        <w:pStyle w:val="Odstavekseznama"/>
        <w:numPr>
          <w:ilvl w:val="0"/>
          <w:numId w:val="5"/>
        </w:numPr>
        <w:tabs>
          <w:tab w:val="num" w:pos="927"/>
        </w:tabs>
        <w:rPr>
          <w:rFonts w:ascii="Lucida Sans Unicode" w:eastAsia="Times New Roman" w:hAnsi="Lucida Sans Unicode" w:cs="Lucida Sans Unicode"/>
          <w:szCs w:val="20"/>
        </w:rPr>
      </w:pPr>
      <w:r w:rsidRPr="00A86E1F">
        <w:rPr>
          <w:rFonts w:ascii="Lucida Sans Unicode" w:eastAsia="Times New Roman" w:hAnsi="Lucida Sans Unicode" w:cs="Lucida Sans Unicode"/>
          <w:szCs w:val="20"/>
        </w:rPr>
        <w:t>gospodarskih subjektih, za katere se glede na določbe zakona, ki ureja gospodarske družbe, šteje, da so z njim povezane družbe.</w:t>
      </w:r>
    </w:p>
    <w:p w14:paraId="18F969F4" w14:textId="67EF8103" w:rsidR="00F56761" w:rsidRPr="00A86E1F" w:rsidRDefault="00AB430D" w:rsidP="00A86E1F">
      <w:pPr>
        <w:pStyle w:val="Naslov1"/>
        <w:spacing w:line="240" w:lineRule="auto"/>
      </w:pPr>
      <w:bookmarkStart w:id="34" w:name="_Toc436222808"/>
      <w:bookmarkStart w:id="35" w:name="_Toc510602699"/>
      <w:r w:rsidRPr="00A86E1F">
        <w:t>1</w:t>
      </w:r>
      <w:r w:rsidR="00542AF7" w:rsidRPr="00A86E1F">
        <w:t>0</w:t>
      </w:r>
      <w:r w:rsidR="00D42122" w:rsidRPr="00A86E1F">
        <w:t xml:space="preserve">. </w:t>
      </w:r>
      <w:r w:rsidR="00F56761" w:rsidRPr="00A86E1F">
        <w:t xml:space="preserve">Sprememba obsega predmeta javnega naročila in sklenitev </w:t>
      </w:r>
      <w:bookmarkEnd w:id="34"/>
      <w:bookmarkEnd w:id="35"/>
      <w:r w:rsidR="00660179" w:rsidRPr="00A86E1F">
        <w:t>okvirnega sporazuma</w:t>
      </w:r>
    </w:p>
    <w:p w14:paraId="33626C0A" w14:textId="77777777" w:rsidR="00D42122" w:rsidRPr="00A86E1F" w:rsidRDefault="00D42122" w:rsidP="00A86E1F">
      <w:pPr>
        <w:spacing w:after="0" w:line="240" w:lineRule="auto"/>
        <w:jc w:val="both"/>
        <w:rPr>
          <w:rFonts w:ascii="Lucida Sans Unicode" w:hAnsi="Lucida Sans Unicode" w:cs="Lucida Sans Unicode"/>
          <w:sz w:val="20"/>
          <w:szCs w:val="20"/>
          <w:lang w:eastAsia="sl-SI"/>
        </w:rPr>
      </w:pPr>
    </w:p>
    <w:p w14:paraId="17320676" w14:textId="77777777" w:rsidR="007C5A6F" w:rsidRPr="00A01808" w:rsidRDefault="007C5A6F" w:rsidP="00A86E1F">
      <w:pPr>
        <w:spacing w:after="0" w:line="240" w:lineRule="auto"/>
        <w:jc w:val="both"/>
        <w:rPr>
          <w:rFonts w:ascii="Lucida Sans Unicode" w:eastAsia="Times New Roman" w:hAnsi="Lucida Sans Unicode" w:cs="Lucida Sans Unicode"/>
          <w:sz w:val="20"/>
          <w:szCs w:val="20"/>
          <w:lang w:eastAsia="sl-SI"/>
        </w:rPr>
      </w:pPr>
      <w:r w:rsidRPr="00A86E1F">
        <w:rPr>
          <w:rFonts w:ascii="Lucida Sans Unicode" w:eastAsia="Times New Roman" w:hAnsi="Lucida Sans Unicode" w:cs="Lucida Sans Unicode"/>
          <w:sz w:val="20"/>
          <w:szCs w:val="20"/>
          <w:lang w:eastAsia="sl-SI"/>
        </w:rPr>
        <w:t>V skladu z 89. členom ZJN-3 si naročnik pridružuje pravico do ustavitve postopka, zavrnitve vseh ponudb, odstopa od izvedbe javnega naročila. Naročnik</w:t>
      </w:r>
      <w:r w:rsidRPr="00A01808">
        <w:rPr>
          <w:rFonts w:ascii="Lucida Sans Unicode" w:eastAsia="Times New Roman" w:hAnsi="Lucida Sans Unicode" w:cs="Lucida Sans Unicode"/>
          <w:sz w:val="20"/>
          <w:szCs w:val="20"/>
          <w:lang w:eastAsia="sl-SI"/>
        </w:rPr>
        <w:t xml:space="preserve"> si prav tako pridržuje pravico, da v primeru, če ne bo imel zagotovljenih vseh finančnih in ostalih sredstev, ne izbere nobenega ponudnika oziroma razveljavi javno naročilo ali zmanjša obseg dobav.</w:t>
      </w:r>
    </w:p>
    <w:p w14:paraId="25D05D2B" w14:textId="77777777" w:rsidR="00F56761" w:rsidRPr="00A01808" w:rsidRDefault="00F56761" w:rsidP="00A86E1F">
      <w:pPr>
        <w:spacing w:after="0" w:line="240" w:lineRule="auto"/>
        <w:jc w:val="both"/>
        <w:rPr>
          <w:rFonts w:ascii="Lucida Sans Unicode" w:eastAsia="Times New Roman" w:hAnsi="Lucida Sans Unicode" w:cs="Lucida Sans Unicode"/>
          <w:sz w:val="20"/>
          <w:szCs w:val="20"/>
          <w:lang w:eastAsia="sl-SI"/>
        </w:rPr>
      </w:pPr>
    </w:p>
    <w:p w14:paraId="4592F118" w14:textId="77777777" w:rsidR="00F56761" w:rsidRPr="00A01808" w:rsidRDefault="00F56761" w:rsidP="00A86E1F">
      <w:pPr>
        <w:spacing w:after="0" w:line="240" w:lineRule="auto"/>
        <w:jc w:val="both"/>
        <w:rPr>
          <w:rFonts w:ascii="Lucida Sans Unicode" w:eastAsia="Times New Roman" w:hAnsi="Lucida Sans Unicode" w:cs="Lucida Sans Unicode"/>
          <w:sz w:val="20"/>
          <w:szCs w:val="20"/>
          <w:lang w:eastAsia="sl-SI"/>
        </w:rPr>
      </w:pPr>
      <w:r w:rsidRPr="00A01808">
        <w:rPr>
          <w:rFonts w:ascii="Lucida Sans Unicode" w:eastAsia="Times New Roman" w:hAnsi="Lucida Sans Unicode" w:cs="Lucida Sans Unicode"/>
          <w:sz w:val="20"/>
          <w:szCs w:val="20"/>
          <w:lang w:eastAsia="sl-SI"/>
        </w:rPr>
        <w:t>S podpisom</w:t>
      </w:r>
      <w:r w:rsidR="00AB430D" w:rsidRPr="00A01808">
        <w:rPr>
          <w:rFonts w:ascii="Lucida Sans Unicode" w:eastAsia="Times New Roman" w:hAnsi="Lucida Sans Unicode" w:cs="Lucida Sans Unicode"/>
          <w:sz w:val="20"/>
          <w:szCs w:val="20"/>
          <w:lang w:eastAsia="sl-SI"/>
        </w:rPr>
        <w:t xml:space="preserve"> </w:t>
      </w:r>
      <w:r w:rsidR="00EA77E2" w:rsidRPr="00A01808">
        <w:rPr>
          <w:rFonts w:ascii="Lucida Sans Unicode" w:eastAsia="Times New Roman" w:hAnsi="Lucida Sans Unicode" w:cs="Lucida Sans Unicode"/>
          <w:sz w:val="20"/>
          <w:szCs w:val="20"/>
          <w:lang w:eastAsia="sl-SI"/>
        </w:rPr>
        <w:t>ESPD</w:t>
      </w:r>
      <w:r w:rsidR="00AB430D" w:rsidRPr="00A01808">
        <w:rPr>
          <w:rFonts w:ascii="Lucida Sans Unicode" w:eastAsia="Times New Roman" w:hAnsi="Lucida Sans Unicode" w:cs="Lucida Sans Unicode"/>
          <w:sz w:val="20"/>
          <w:szCs w:val="20"/>
          <w:lang w:eastAsia="sl-SI"/>
        </w:rPr>
        <w:t xml:space="preserve"> obrazca</w:t>
      </w:r>
      <w:r w:rsidRPr="00A01808">
        <w:rPr>
          <w:rFonts w:ascii="Lucida Sans Unicode" w:eastAsia="Times New Roman" w:hAnsi="Lucida Sans Unicode" w:cs="Lucida Sans Unicode"/>
          <w:sz w:val="20"/>
          <w:szCs w:val="20"/>
          <w:lang w:eastAsia="sl-SI"/>
        </w:rPr>
        <w:t xml:space="preserve"> ponudnik izkaže razumevanje in soglasje k navedenemu v gornjem odstavku.</w:t>
      </w:r>
    </w:p>
    <w:p w14:paraId="6A96F232" w14:textId="77777777" w:rsidR="00F56761" w:rsidRPr="00A01808" w:rsidRDefault="00F56761" w:rsidP="00A86E1F">
      <w:pPr>
        <w:tabs>
          <w:tab w:val="right" w:pos="496"/>
          <w:tab w:val="right" w:pos="8928"/>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3BD666DE" w14:textId="0A20838E" w:rsidR="00F56761" w:rsidRPr="00A01808" w:rsidRDefault="00F56761" w:rsidP="00A86E1F">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A01808">
        <w:rPr>
          <w:rFonts w:ascii="Lucida Sans Unicode" w:eastAsia="Times New Roman" w:hAnsi="Lucida Sans Unicode" w:cs="Lucida Sans Unicode"/>
          <w:sz w:val="20"/>
          <w:szCs w:val="20"/>
          <w:lang w:eastAsia="sl-SI"/>
        </w:rPr>
        <w:t xml:space="preserve">Pogodba bo sklenjena pod </w:t>
      </w:r>
      <w:proofErr w:type="spellStart"/>
      <w:r w:rsidRPr="00A01808">
        <w:rPr>
          <w:rFonts w:ascii="Lucida Sans Unicode" w:eastAsia="Times New Roman" w:hAnsi="Lucida Sans Unicode" w:cs="Lucida Sans Unicode"/>
          <w:sz w:val="20"/>
          <w:szCs w:val="20"/>
          <w:lang w:eastAsia="sl-SI"/>
        </w:rPr>
        <w:t>odložnim</w:t>
      </w:r>
      <w:proofErr w:type="spellEnd"/>
      <w:r w:rsidRPr="00A01808">
        <w:rPr>
          <w:rFonts w:ascii="Lucida Sans Unicode" w:eastAsia="Times New Roman" w:hAnsi="Lucida Sans Unicode" w:cs="Lucida Sans Unicode"/>
          <w:sz w:val="20"/>
          <w:szCs w:val="20"/>
          <w:lang w:eastAsia="sl-SI"/>
        </w:rPr>
        <w:t xml:space="preserve"> pogojem predložitve finančnega za</w:t>
      </w:r>
      <w:r w:rsidR="00AD0BF4" w:rsidRPr="00A01808">
        <w:rPr>
          <w:rFonts w:ascii="Lucida Sans Unicode" w:eastAsia="Times New Roman" w:hAnsi="Lucida Sans Unicode" w:cs="Lucida Sans Unicode"/>
          <w:sz w:val="20"/>
          <w:szCs w:val="20"/>
          <w:lang w:eastAsia="sl-SI"/>
        </w:rPr>
        <w:t>varovanja za dobro izvedbo del,</w:t>
      </w:r>
      <w:r w:rsidR="00AB430D" w:rsidRPr="00A01808">
        <w:rPr>
          <w:rFonts w:ascii="Lucida Sans Unicode" w:eastAsia="Times New Roman" w:hAnsi="Lucida Sans Unicode" w:cs="Lucida Sans Unicode"/>
          <w:sz w:val="20"/>
          <w:szCs w:val="20"/>
          <w:lang w:eastAsia="sl-SI"/>
        </w:rPr>
        <w:t xml:space="preserve"> </w:t>
      </w:r>
      <w:r w:rsidRPr="00A01808">
        <w:rPr>
          <w:rFonts w:ascii="Lucida Sans Unicode" w:eastAsia="Times New Roman" w:hAnsi="Lucida Sans Unicode" w:cs="Lucida Sans Unicode"/>
          <w:sz w:val="20"/>
          <w:szCs w:val="20"/>
          <w:lang w:eastAsia="sl-SI"/>
        </w:rPr>
        <w:t xml:space="preserve">kot izhaja iz vzorca </w:t>
      </w:r>
      <w:r w:rsidR="00660179" w:rsidRPr="00A01808">
        <w:rPr>
          <w:rFonts w:ascii="Lucida Sans Unicode" w:eastAsia="Times New Roman" w:hAnsi="Lucida Sans Unicode" w:cs="Lucida Sans Unicode"/>
          <w:sz w:val="20"/>
          <w:szCs w:val="20"/>
          <w:lang w:eastAsia="sl-SI"/>
        </w:rPr>
        <w:t>okvirnega sporazuma</w:t>
      </w:r>
      <w:r w:rsidRPr="00A01808">
        <w:rPr>
          <w:rFonts w:ascii="Lucida Sans Unicode" w:eastAsia="Times New Roman" w:hAnsi="Lucida Sans Unicode" w:cs="Lucida Sans Unicode"/>
          <w:sz w:val="20"/>
          <w:szCs w:val="20"/>
          <w:lang w:eastAsia="sl-SI"/>
        </w:rPr>
        <w:t>.</w:t>
      </w:r>
    </w:p>
    <w:p w14:paraId="2B353269" w14:textId="77777777" w:rsidR="00F56761" w:rsidRPr="00A01808" w:rsidRDefault="00F56761" w:rsidP="00A86E1F">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32DB9EDE" w14:textId="37474E16" w:rsidR="00F56761" w:rsidRPr="00A01808" w:rsidRDefault="007C5A6F" w:rsidP="00A86E1F">
      <w:pPr>
        <w:spacing w:after="0" w:line="240" w:lineRule="auto"/>
        <w:jc w:val="both"/>
        <w:rPr>
          <w:rFonts w:ascii="Lucida Sans Unicode" w:eastAsia="Times New Roman" w:hAnsi="Lucida Sans Unicode" w:cs="Lucida Sans Unicode"/>
          <w:sz w:val="20"/>
          <w:szCs w:val="20"/>
          <w:lang w:eastAsia="sl-SI"/>
        </w:rPr>
      </w:pPr>
      <w:r w:rsidRPr="00A01808">
        <w:rPr>
          <w:rFonts w:ascii="Lucida Sans Unicode" w:eastAsia="Times New Roman" w:hAnsi="Lucida Sans Unicode" w:cs="Lucida Sans Unicode"/>
          <w:sz w:val="20"/>
          <w:szCs w:val="20"/>
          <w:lang w:eastAsia="sl-SI"/>
        </w:rPr>
        <w:t xml:space="preserve">Če se ponudnik v petih (5) dneh od prejam poziva k podpisu okvirnega sporazuma ne bo odzval z vračilom podpisane verzije okvirnega sporazuma in ga poslal ali izročil na naslov/sedež naročnika (oddajna teorija), lahko naročnik šteje, da je izbrani ponudnik odstopil od okvirnega sporazuma. </w:t>
      </w:r>
      <w:r w:rsidR="00F56761" w:rsidRPr="00A01808">
        <w:rPr>
          <w:rFonts w:ascii="Lucida Sans Unicode" w:eastAsia="Times New Roman" w:hAnsi="Lucida Sans Unicode" w:cs="Lucida Sans Unicode"/>
          <w:sz w:val="20"/>
          <w:szCs w:val="20"/>
          <w:lang w:eastAsia="sl-SI"/>
        </w:rPr>
        <w:t>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2E6A7162" w14:textId="77777777" w:rsidR="00FA517D" w:rsidRPr="007828F9" w:rsidRDefault="00542AF7" w:rsidP="00A86E1F">
      <w:pPr>
        <w:pStyle w:val="Naslov1"/>
        <w:spacing w:line="240" w:lineRule="auto"/>
      </w:pPr>
      <w:bookmarkStart w:id="36" w:name="_Toc510602700"/>
      <w:r w:rsidRPr="007828F9">
        <w:t>11</w:t>
      </w:r>
      <w:r w:rsidR="00FA517D" w:rsidRPr="007828F9">
        <w:t>. Merilo za izbor</w:t>
      </w:r>
      <w:bookmarkEnd w:id="36"/>
      <w:r w:rsidR="004C7EF6" w:rsidRPr="007828F9">
        <w:t xml:space="preserve"> </w:t>
      </w:r>
    </w:p>
    <w:p w14:paraId="448C820F" w14:textId="77777777" w:rsidR="004B0D8E" w:rsidRPr="007828F9" w:rsidRDefault="004B0D8E" w:rsidP="00A86E1F">
      <w:pPr>
        <w:spacing w:after="0" w:line="240" w:lineRule="auto"/>
        <w:jc w:val="both"/>
        <w:rPr>
          <w:rFonts w:ascii="Lucida Sans" w:hAnsi="Lucida Sans" w:cs="Arial"/>
          <w:sz w:val="20"/>
          <w:szCs w:val="20"/>
          <w:lang w:eastAsia="sl-SI"/>
        </w:rPr>
      </w:pPr>
    </w:p>
    <w:p w14:paraId="5D6661E6" w14:textId="42824503" w:rsidR="00632C25" w:rsidRPr="00A01808" w:rsidRDefault="00A91DAC" w:rsidP="00A86E1F">
      <w:pPr>
        <w:spacing w:line="240" w:lineRule="auto"/>
        <w:jc w:val="both"/>
        <w:rPr>
          <w:rFonts w:ascii="Lucida Sans Unicode" w:eastAsia="Times New Roman" w:hAnsi="Lucida Sans Unicode" w:cs="Lucida Sans Unicode"/>
          <w:sz w:val="20"/>
          <w:szCs w:val="20"/>
          <w:lang w:eastAsia="sl-SI"/>
        </w:rPr>
      </w:pPr>
      <w:r w:rsidRPr="00A01808">
        <w:rPr>
          <w:rFonts w:ascii="Lucida Sans Unicode" w:eastAsia="Times New Roman" w:hAnsi="Lucida Sans Unicode" w:cs="Lucida Sans Unicode"/>
          <w:sz w:val="20"/>
          <w:szCs w:val="20"/>
          <w:lang w:eastAsia="sl-SI"/>
        </w:rPr>
        <w:t>Naročnik bo ekonomsko najugodnejšo ponudbo</w:t>
      </w:r>
      <w:r w:rsidR="0017113A" w:rsidRPr="00A01808">
        <w:rPr>
          <w:rFonts w:ascii="Lucida Sans Unicode" w:eastAsia="Times New Roman" w:hAnsi="Lucida Sans Unicode" w:cs="Lucida Sans Unicode"/>
          <w:sz w:val="20"/>
          <w:szCs w:val="20"/>
          <w:lang w:eastAsia="sl-SI"/>
        </w:rPr>
        <w:t xml:space="preserve"> za posamezen sklop</w:t>
      </w:r>
      <w:r w:rsidRPr="00A01808">
        <w:rPr>
          <w:rFonts w:ascii="Lucida Sans Unicode" w:eastAsia="Times New Roman" w:hAnsi="Lucida Sans Unicode" w:cs="Lucida Sans Unicode"/>
          <w:sz w:val="20"/>
          <w:szCs w:val="20"/>
          <w:lang w:eastAsia="sl-SI"/>
        </w:rPr>
        <w:t xml:space="preserve"> izbral na podlagi </w:t>
      </w:r>
      <w:r w:rsidR="00B754E3" w:rsidRPr="00A01808">
        <w:rPr>
          <w:rFonts w:ascii="Lucida Sans Unicode" w:eastAsia="Times New Roman" w:hAnsi="Lucida Sans Unicode" w:cs="Lucida Sans Unicode"/>
          <w:sz w:val="20"/>
          <w:szCs w:val="20"/>
          <w:lang w:eastAsia="sl-SI"/>
        </w:rPr>
        <w:t>s</w:t>
      </w:r>
      <w:r w:rsidR="00C95179" w:rsidRPr="00A01808">
        <w:rPr>
          <w:rFonts w:ascii="Lucida Sans Unicode" w:eastAsia="Times New Roman" w:hAnsi="Lucida Sans Unicode" w:cs="Lucida Sans Unicode"/>
          <w:sz w:val="20"/>
          <w:szCs w:val="20"/>
          <w:lang w:eastAsia="sl-SI"/>
        </w:rPr>
        <w:t>podaj navedenih meril</w:t>
      </w:r>
      <w:r w:rsidR="00B754E3" w:rsidRPr="00A01808">
        <w:rPr>
          <w:rFonts w:ascii="Lucida Sans Unicode" w:eastAsia="Times New Roman" w:hAnsi="Lucida Sans Unicode" w:cs="Lucida Sans Unicode"/>
          <w:sz w:val="20"/>
          <w:szCs w:val="20"/>
          <w:lang w:eastAsia="sl-SI"/>
        </w:rPr>
        <w:t>.</w:t>
      </w:r>
    </w:p>
    <w:p w14:paraId="3BC69656" w14:textId="0D5FA256" w:rsidR="003E4C3C" w:rsidRPr="00A01808" w:rsidRDefault="003E4C3C" w:rsidP="00A86E1F">
      <w:pPr>
        <w:spacing w:line="240" w:lineRule="auto"/>
        <w:jc w:val="both"/>
        <w:rPr>
          <w:rFonts w:ascii="Lucida Sans Unicode" w:eastAsia="Times New Roman" w:hAnsi="Lucida Sans Unicode" w:cs="Lucida Sans Unicode"/>
          <w:sz w:val="20"/>
          <w:szCs w:val="20"/>
          <w:lang w:eastAsia="sl-SI"/>
        </w:rPr>
      </w:pPr>
      <w:r w:rsidRPr="00A01808">
        <w:rPr>
          <w:rFonts w:ascii="Lucida Sans Unicode" w:eastAsia="Times New Roman" w:hAnsi="Lucida Sans Unicode" w:cs="Lucida Sans Unicode"/>
          <w:sz w:val="20"/>
          <w:szCs w:val="20"/>
          <w:lang w:eastAsia="sl-SI"/>
        </w:rPr>
        <w:t xml:space="preserve">Pri izračunu ponudbene vrednosti morajo ponudniki upoštevati vse elemente, ki vplivajo na izračun cene: kot so stroški dela, režijski stroški, morebitne nadure, amortizacijo opreme, zagotovitev potrebne tehnične opreme, orodja, strojev, naprav, vozil, stroške dela, prevozne stroške ter ostale stroške povezane z izvedbo javnega naročila, ki so razvidni iz popisa dela, materiala ter </w:t>
      </w:r>
      <w:r w:rsidR="00BD737D" w:rsidRPr="00A01808">
        <w:rPr>
          <w:rFonts w:ascii="Lucida Sans Unicode" w:eastAsia="Times New Roman" w:hAnsi="Lucida Sans Unicode" w:cs="Lucida Sans Unicode"/>
          <w:sz w:val="20"/>
          <w:szCs w:val="20"/>
          <w:lang w:eastAsia="sl-SI"/>
        </w:rPr>
        <w:t>sporazuma</w:t>
      </w:r>
      <w:r w:rsidRPr="00A01808">
        <w:rPr>
          <w:rFonts w:ascii="Lucida Sans Unicode" w:eastAsia="Times New Roman" w:hAnsi="Lucida Sans Unicode" w:cs="Lucida Sans Unicode"/>
          <w:sz w:val="20"/>
          <w:szCs w:val="20"/>
          <w:lang w:eastAsia="sl-SI"/>
        </w:rPr>
        <w:t xml:space="preserve"> in vplivajo na izračun cene. Vse cene se upoštevajo v EUR in brez DDV</w:t>
      </w:r>
      <w:r w:rsidR="0010602B" w:rsidRPr="00A01808">
        <w:rPr>
          <w:rFonts w:ascii="Lucida Sans Unicode" w:eastAsia="Times New Roman" w:hAnsi="Lucida Sans Unicode" w:cs="Lucida Sans Unicode"/>
          <w:sz w:val="20"/>
          <w:szCs w:val="20"/>
          <w:lang w:eastAsia="sl-SI"/>
        </w:rPr>
        <w:t>.</w:t>
      </w:r>
    </w:p>
    <w:p w14:paraId="405235EE" w14:textId="2D806CAD" w:rsidR="00696D1D" w:rsidRPr="00696D1D" w:rsidRDefault="003E4C3C" w:rsidP="00696D1D">
      <w:pPr>
        <w:spacing w:line="240" w:lineRule="auto"/>
        <w:jc w:val="both"/>
        <w:rPr>
          <w:rFonts w:ascii="Lucida Sans Unicode" w:eastAsia="Times New Roman" w:hAnsi="Lucida Sans Unicode" w:cs="Lucida Sans Unicode"/>
          <w:sz w:val="20"/>
          <w:szCs w:val="20"/>
          <w:lang w:eastAsia="sl-SI"/>
        </w:rPr>
      </w:pPr>
      <w:r w:rsidRPr="00696D1D">
        <w:rPr>
          <w:rFonts w:ascii="Lucida Sans Unicode" w:eastAsia="Times New Roman" w:hAnsi="Lucida Sans Unicode" w:cs="Lucida Sans Unicode"/>
          <w:sz w:val="20"/>
          <w:szCs w:val="20"/>
          <w:lang w:eastAsia="sl-SI"/>
        </w:rPr>
        <w:lastRenderedPageBreak/>
        <w:t xml:space="preserve">V kolikor več ponudnikov </w:t>
      </w:r>
      <w:r w:rsidR="00632C25" w:rsidRPr="00696D1D">
        <w:rPr>
          <w:rFonts w:ascii="Lucida Sans Unicode" w:eastAsia="Times New Roman" w:hAnsi="Lucida Sans Unicode" w:cs="Lucida Sans Unicode"/>
          <w:sz w:val="20"/>
          <w:szCs w:val="20"/>
          <w:lang w:eastAsia="sl-SI"/>
        </w:rPr>
        <w:t>prejelo enako število točk</w:t>
      </w:r>
      <w:r w:rsidR="00A85DBE" w:rsidRPr="00696D1D">
        <w:rPr>
          <w:rFonts w:ascii="Lucida Sans Unicode" w:eastAsia="Times New Roman" w:hAnsi="Lucida Sans Unicode" w:cs="Lucida Sans Unicode"/>
          <w:sz w:val="20"/>
          <w:szCs w:val="20"/>
          <w:lang w:eastAsia="sl-SI"/>
        </w:rPr>
        <w:t xml:space="preserve"> za posamezen sklop,</w:t>
      </w:r>
      <w:r w:rsidRPr="00696D1D">
        <w:rPr>
          <w:rFonts w:ascii="Lucida Sans Unicode" w:eastAsia="Times New Roman" w:hAnsi="Lucida Sans Unicode" w:cs="Lucida Sans Unicode"/>
          <w:sz w:val="20"/>
          <w:szCs w:val="20"/>
          <w:lang w:eastAsia="sl-SI"/>
        </w:rPr>
        <w:t xml:space="preserve"> se šteje kot najugodnejša ponudba tista, ki </w:t>
      </w:r>
      <w:r w:rsidR="00696D1D">
        <w:rPr>
          <w:rFonts w:ascii="Lucida Sans Unicode" w:eastAsia="Times New Roman" w:hAnsi="Lucida Sans Unicode" w:cs="Lucida Sans Unicode"/>
          <w:sz w:val="20"/>
          <w:szCs w:val="20"/>
          <w:lang w:eastAsia="sl-SI"/>
        </w:rPr>
        <w:t xml:space="preserve">bi imela </w:t>
      </w:r>
      <w:r w:rsidR="00696D1D" w:rsidRPr="00E21976">
        <w:rPr>
          <w:rFonts w:ascii="Lucida Sans Unicode" w:eastAsia="Times New Roman" w:hAnsi="Lucida Sans Unicode" w:cs="Lucida Sans Unicode"/>
          <w:sz w:val="20"/>
          <w:szCs w:val="20"/>
          <w:lang w:eastAsia="sl-SI"/>
        </w:rPr>
        <w:t>najnižjo</w:t>
      </w:r>
      <w:r w:rsidR="00E043EE" w:rsidRPr="00E21976">
        <w:rPr>
          <w:rFonts w:ascii="Lucida Sans Unicode" w:eastAsia="Times New Roman" w:hAnsi="Lucida Sans Unicode" w:cs="Lucida Sans Unicode"/>
          <w:sz w:val="20"/>
          <w:szCs w:val="20"/>
          <w:lang w:eastAsia="sl-SI"/>
        </w:rPr>
        <w:t xml:space="preserve"> </w:t>
      </w:r>
      <w:r w:rsidR="00696D1D" w:rsidRPr="00E21976">
        <w:rPr>
          <w:rFonts w:ascii="Lucida Sans Unicode" w:eastAsia="Times New Roman" w:hAnsi="Lucida Sans Unicode" w:cs="Lucida Sans Unicode"/>
          <w:sz w:val="20"/>
          <w:szCs w:val="20"/>
          <w:lang w:eastAsia="sl-SI"/>
        </w:rPr>
        <w:t xml:space="preserve">ponudbeno </w:t>
      </w:r>
      <w:r w:rsidR="00E043EE" w:rsidRPr="00E21976">
        <w:rPr>
          <w:rFonts w:ascii="Lucida Sans Unicode" w:eastAsia="Times New Roman" w:hAnsi="Lucida Sans Unicode" w:cs="Lucida Sans Unicode"/>
          <w:sz w:val="20"/>
          <w:szCs w:val="20"/>
          <w:lang w:eastAsia="sl-SI"/>
        </w:rPr>
        <w:t>ceno servisne ure</w:t>
      </w:r>
      <w:r w:rsidR="00E21976" w:rsidRPr="00E21976">
        <w:rPr>
          <w:rFonts w:ascii="Lucida Sans Unicode" w:eastAsia="Times New Roman" w:hAnsi="Lucida Sans Unicode" w:cs="Lucida Sans Unicode"/>
          <w:sz w:val="20"/>
          <w:szCs w:val="20"/>
          <w:lang w:eastAsia="sl-SI"/>
        </w:rPr>
        <w:t xml:space="preserve"> (sklop 2) oz. za servisna in vzdrževalna dela (sklop 1, 3, 4) oz. ser</w:t>
      </w:r>
      <w:r w:rsidR="00E043EE" w:rsidRPr="00E21976">
        <w:rPr>
          <w:rFonts w:ascii="Lucida Sans Unicode" w:eastAsia="Times New Roman" w:hAnsi="Lucida Sans Unicode" w:cs="Lucida Sans Unicode"/>
          <w:sz w:val="20"/>
          <w:szCs w:val="20"/>
          <w:lang w:eastAsia="sl-SI"/>
        </w:rPr>
        <w:t>.</w:t>
      </w:r>
      <w:r w:rsidR="00696D1D" w:rsidRPr="00E21976">
        <w:rPr>
          <w:rFonts w:ascii="Lucida Sans Unicode" w:eastAsia="Times New Roman" w:hAnsi="Lucida Sans Unicode" w:cs="Lucida Sans Unicode"/>
          <w:sz w:val="20"/>
          <w:szCs w:val="20"/>
          <w:lang w:eastAsia="sl-SI"/>
        </w:rPr>
        <w:t xml:space="preserve"> V primeru, da bosta tudi v tem primeru dve ali več ponudbi z isto najnižjo </w:t>
      </w:r>
      <w:r w:rsidR="00E21976">
        <w:rPr>
          <w:rFonts w:ascii="Lucida Sans Unicode" w:eastAsia="Times New Roman" w:hAnsi="Lucida Sans Unicode" w:cs="Lucida Sans Unicode"/>
          <w:sz w:val="20"/>
          <w:szCs w:val="20"/>
          <w:lang w:eastAsia="sl-SI"/>
        </w:rPr>
        <w:t xml:space="preserve">navedeno </w:t>
      </w:r>
      <w:r w:rsidR="00696D1D" w:rsidRPr="00E21976">
        <w:rPr>
          <w:rFonts w:ascii="Lucida Sans Unicode" w:eastAsia="Times New Roman" w:hAnsi="Lucida Sans Unicode" w:cs="Lucida Sans Unicode"/>
          <w:sz w:val="20"/>
          <w:szCs w:val="20"/>
          <w:lang w:eastAsia="sl-SI"/>
        </w:rPr>
        <w:t>ponudbeno ceno servisne ure</w:t>
      </w:r>
      <w:r w:rsidR="0036416E" w:rsidRPr="00E21976">
        <w:rPr>
          <w:rFonts w:ascii="Lucida Sans Unicode" w:eastAsia="Times New Roman" w:hAnsi="Lucida Sans Unicode" w:cs="Lucida Sans Unicode"/>
          <w:sz w:val="20"/>
          <w:szCs w:val="20"/>
          <w:lang w:eastAsia="sl-SI"/>
        </w:rPr>
        <w:t xml:space="preserve"> v posameznem</w:t>
      </w:r>
      <w:r w:rsidR="0036416E">
        <w:rPr>
          <w:rFonts w:ascii="Lucida Sans Unicode" w:eastAsia="Times New Roman" w:hAnsi="Lucida Sans Unicode" w:cs="Lucida Sans Unicode"/>
          <w:sz w:val="20"/>
          <w:szCs w:val="20"/>
          <w:lang w:eastAsia="sl-SI"/>
        </w:rPr>
        <w:t xml:space="preserve"> sklopu</w:t>
      </w:r>
      <w:r w:rsidR="00696D1D" w:rsidRPr="00696D1D">
        <w:rPr>
          <w:rFonts w:ascii="Lucida Sans Unicode" w:eastAsia="Times New Roman" w:hAnsi="Lucida Sans Unicode" w:cs="Lucida Sans Unicode"/>
          <w:sz w:val="20"/>
          <w:szCs w:val="20"/>
          <w:lang w:eastAsia="sl-SI"/>
        </w:rPr>
        <w:t>, bo naročnik z navedenimi ponudniki izvedel žrebanje pred oddajo naročila. Na žrebanje bo naročnik pisno povabil vse ponudnike, pri katerih je nastala navedena situacija (</w:t>
      </w:r>
      <w:r w:rsidR="00696D1D">
        <w:rPr>
          <w:rFonts w:ascii="Lucida Sans Unicode" w:eastAsia="Times New Roman" w:hAnsi="Lucida Sans Unicode" w:cs="Lucida Sans Unicode"/>
          <w:sz w:val="20"/>
          <w:szCs w:val="20"/>
          <w:lang w:eastAsia="sl-SI"/>
        </w:rPr>
        <w:t xml:space="preserve">enako število točk za posamezen sklop </w:t>
      </w:r>
      <w:r w:rsidR="00696D1D" w:rsidRPr="00696D1D">
        <w:rPr>
          <w:rFonts w:ascii="Lucida Sans Unicode" w:eastAsia="Times New Roman" w:hAnsi="Lucida Sans Unicode" w:cs="Lucida Sans Unicode"/>
          <w:sz w:val="20"/>
          <w:szCs w:val="20"/>
          <w:lang w:eastAsia="sl-SI"/>
        </w:rPr>
        <w:t xml:space="preserve">in hkrati </w:t>
      </w:r>
      <w:r w:rsidR="00696D1D">
        <w:rPr>
          <w:rFonts w:ascii="Lucida Sans Unicode" w:eastAsia="Times New Roman" w:hAnsi="Lucida Sans Unicode" w:cs="Lucida Sans Unicode"/>
          <w:sz w:val="20"/>
          <w:szCs w:val="20"/>
          <w:lang w:eastAsia="sl-SI"/>
        </w:rPr>
        <w:t xml:space="preserve">enaka </w:t>
      </w:r>
      <w:r w:rsidR="00696D1D" w:rsidRPr="00696D1D">
        <w:rPr>
          <w:rFonts w:ascii="Lucida Sans Unicode" w:eastAsia="Times New Roman" w:hAnsi="Lucida Sans Unicode" w:cs="Lucida Sans Unicode"/>
          <w:sz w:val="20"/>
          <w:szCs w:val="20"/>
          <w:lang w:eastAsia="sl-SI"/>
        </w:rPr>
        <w:t xml:space="preserve">najnižja </w:t>
      </w:r>
      <w:r w:rsidR="00E21976">
        <w:rPr>
          <w:rFonts w:ascii="Lucida Sans Unicode" w:eastAsia="Times New Roman" w:hAnsi="Lucida Sans Unicode" w:cs="Lucida Sans Unicode"/>
          <w:sz w:val="20"/>
          <w:szCs w:val="20"/>
          <w:lang w:eastAsia="sl-SI"/>
        </w:rPr>
        <w:t xml:space="preserve">navedena </w:t>
      </w:r>
      <w:r w:rsidR="00696D1D" w:rsidRPr="00696D1D">
        <w:rPr>
          <w:rFonts w:ascii="Lucida Sans Unicode" w:eastAsia="Times New Roman" w:hAnsi="Lucida Sans Unicode" w:cs="Lucida Sans Unicode"/>
          <w:sz w:val="20"/>
          <w:szCs w:val="20"/>
          <w:lang w:eastAsia="sl-SI"/>
        </w:rPr>
        <w:t xml:space="preserve">ponudbena cena </w:t>
      </w:r>
      <w:r w:rsidR="00696D1D">
        <w:rPr>
          <w:rFonts w:ascii="Lucida Sans Unicode" w:eastAsia="Times New Roman" w:hAnsi="Lucida Sans Unicode" w:cs="Lucida Sans Unicode"/>
          <w:sz w:val="20"/>
          <w:szCs w:val="20"/>
          <w:lang w:eastAsia="sl-SI"/>
        </w:rPr>
        <w:t>servisne ure</w:t>
      </w:r>
      <w:r w:rsidR="00696D1D" w:rsidRPr="00696D1D">
        <w:rPr>
          <w:rFonts w:ascii="Lucida Sans Unicode" w:eastAsia="Times New Roman" w:hAnsi="Lucida Sans Unicode" w:cs="Lucida Sans Unicode"/>
          <w:sz w:val="20"/>
          <w:szCs w:val="20"/>
          <w:lang w:eastAsia="sl-SI"/>
        </w:rPr>
        <w:t xml:space="preserve">). Žrebanje bo potekalo tako, da bosta bodo ponudniki žrebali z vlečenjem številk, pri čemer bodo ponudniki žrebal po vrstnem redu oddaje ponudb. Naročilo bo oddano ponudniku, ki bo izvlekel številko 1. </w:t>
      </w:r>
    </w:p>
    <w:p w14:paraId="6AC95A7B" w14:textId="77777777" w:rsidR="00696D1D" w:rsidRPr="00696D1D" w:rsidRDefault="00696D1D" w:rsidP="00696D1D">
      <w:pPr>
        <w:spacing w:line="240" w:lineRule="auto"/>
        <w:jc w:val="both"/>
        <w:rPr>
          <w:rFonts w:ascii="Lucida Sans Unicode" w:eastAsia="Times New Roman" w:hAnsi="Lucida Sans Unicode" w:cs="Lucida Sans Unicode"/>
          <w:sz w:val="20"/>
          <w:szCs w:val="20"/>
          <w:lang w:eastAsia="sl-SI"/>
        </w:rPr>
      </w:pPr>
      <w:r w:rsidRPr="00696D1D">
        <w:rPr>
          <w:rFonts w:ascii="Lucida Sans Unicode" w:eastAsia="Times New Roman" w:hAnsi="Lucida Sans Unicode" w:cs="Lucida Sans Unicode"/>
          <w:sz w:val="20"/>
          <w:szCs w:val="20"/>
          <w:lang w:eastAsia="sl-SI"/>
        </w:rPr>
        <w:t xml:space="preserve">Ponudnik, ki se ne bo udeležil žrebanja, ne bo sodeloval pri žrebu, kar pomeni, da njegova ponudba ne bo mogla biti izbrana. V primeru, da se žrebanja udeleži le en ponudnik, bo izbrana ponudba tega ponudnika. V primeru, da se žrebanja ne udeleži noben izmed ponudnikov, bo izbran ponudnik, ki je prej oddal ponudbo. </w:t>
      </w:r>
    </w:p>
    <w:p w14:paraId="427DB88F" w14:textId="77777777" w:rsidR="00696D1D" w:rsidRPr="00696D1D" w:rsidRDefault="00696D1D" w:rsidP="00696D1D">
      <w:pPr>
        <w:spacing w:line="240" w:lineRule="auto"/>
        <w:jc w:val="both"/>
        <w:rPr>
          <w:rFonts w:ascii="Lucida Sans Unicode" w:eastAsia="Times New Roman" w:hAnsi="Lucida Sans Unicode" w:cs="Lucida Sans Unicode"/>
          <w:sz w:val="20"/>
          <w:szCs w:val="20"/>
          <w:lang w:eastAsia="sl-SI"/>
        </w:rPr>
      </w:pPr>
      <w:r w:rsidRPr="00696D1D">
        <w:rPr>
          <w:rFonts w:ascii="Lucida Sans Unicode" w:eastAsia="Times New Roman" w:hAnsi="Lucida Sans Unicode" w:cs="Lucida Sans Unicode"/>
          <w:sz w:val="20"/>
          <w:szCs w:val="20"/>
          <w:lang w:eastAsia="sl-SI"/>
        </w:rPr>
        <w:t>Vsem ponudnikom, tudi tistim, ki ne bodo prisotni na žrebu, bo naročnik posredoval zapisnik žrebanja.</w:t>
      </w:r>
    </w:p>
    <w:p w14:paraId="714A9924" w14:textId="77777777" w:rsidR="00696D1D" w:rsidRDefault="00696D1D" w:rsidP="00A86E1F">
      <w:pPr>
        <w:pStyle w:val="Naslov1"/>
        <w:spacing w:line="240" w:lineRule="auto"/>
      </w:pPr>
      <w:bookmarkStart w:id="37" w:name="_Toc510602701"/>
    </w:p>
    <w:p w14:paraId="3B5DC396" w14:textId="273D2F41" w:rsidR="00632C25" w:rsidRPr="00A86E1F" w:rsidRDefault="00634E72" w:rsidP="00A86E1F">
      <w:pPr>
        <w:pStyle w:val="Naslov1"/>
        <w:spacing w:line="240" w:lineRule="auto"/>
      </w:pPr>
      <w:r w:rsidRPr="00A86E1F">
        <w:t>Merilo za izbor ponudnika v sklopu 1</w:t>
      </w:r>
      <w:bookmarkEnd w:id="37"/>
      <w:r w:rsidRPr="00A86E1F">
        <w:t xml:space="preserve"> </w:t>
      </w:r>
    </w:p>
    <w:p w14:paraId="0DFE6DE2" w14:textId="4BD16437" w:rsidR="00632C25" w:rsidRPr="00A86E1F" w:rsidRDefault="00632C25" w:rsidP="00A86E1F">
      <w:pPr>
        <w:pStyle w:val="Telobesedila"/>
        <w:spacing w:after="0" w:line="240" w:lineRule="auto"/>
        <w:jc w:val="both"/>
        <w:rPr>
          <w:rFonts w:ascii="Lucida Sans Unicode" w:hAnsi="Lucida Sans Unicode" w:cs="Lucida Sans Unicode"/>
          <w:sz w:val="20"/>
          <w:szCs w:val="20"/>
        </w:rPr>
      </w:pPr>
    </w:p>
    <w:tbl>
      <w:tblPr>
        <w:tblW w:w="0" w:type="auto"/>
        <w:tblInd w:w="-185" w:type="dxa"/>
        <w:tblLayout w:type="fixed"/>
        <w:tblCellMar>
          <w:left w:w="43" w:type="dxa"/>
        </w:tblCellMar>
        <w:tblLook w:val="0000" w:firstRow="0" w:lastRow="0" w:firstColumn="0" w:lastColumn="0" w:noHBand="0" w:noVBand="0"/>
      </w:tblPr>
      <w:tblGrid>
        <w:gridCol w:w="449"/>
        <w:gridCol w:w="5049"/>
        <w:gridCol w:w="3225"/>
      </w:tblGrid>
      <w:tr w:rsidR="007828F9" w:rsidRPr="00A86E1F" w14:paraId="2E78C1C8" w14:textId="3A1B8FE7" w:rsidTr="00BB0EC4">
        <w:tc>
          <w:tcPr>
            <w:tcW w:w="449" w:type="dxa"/>
            <w:tcBorders>
              <w:top w:val="single" w:sz="4" w:space="0" w:color="00000A"/>
              <w:left w:val="single" w:sz="4" w:space="0" w:color="00000A"/>
              <w:bottom w:val="single" w:sz="4" w:space="0" w:color="00000A"/>
            </w:tcBorders>
            <w:shd w:val="clear" w:color="auto" w:fill="FFFFFF"/>
          </w:tcPr>
          <w:p w14:paraId="74CA2B19" w14:textId="3AFE67A0" w:rsidR="00632C25" w:rsidRPr="00A86E1F" w:rsidRDefault="00632C25" w:rsidP="00A86E1F">
            <w:pPr>
              <w:pStyle w:val="Telobesedila"/>
              <w:snapToGrid w:val="0"/>
              <w:spacing w:after="0" w:line="240" w:lineRule="auto"/>
              <w:jc w:val="both"/>
              <w:rPr>
                <w:rFonts w:ascii="Lucida Sans Unicode" w:hAnsi="Lucida Sans Unicode" w:cs="Lucida Sans Unicode"/>
                <w:sz w:val="20"/>
                <w:szCs w:val="20"/>
              </w:rPr>
            </w:pPr>
          </w:p>
        </w:tc>
        <w:tc>
          <w:tcPr>
            <w:tcW w:w="5049" w:type="dxa"/>
            <w:tcBorders>
              <w:top w:val="single" w:sz="4" w:space="0" w:color="00000A"/>
              <w:left w:val="single" w:sz="4" w:space="0" w:color="00000A"/>
              <w:bottom w:val="single" w:sz="4" w:space="0" w:color="00000A"/>
            </w:tcBorders>
            <w:shd w:val="clear" w:color="auto" w:fill="FFFFFF"/>
          </w:tcPr>
          <w:p w14:paraId="0AE46089" w14:textId="697814E1" w:rsidR="00632C25" w:rsidRPr="00A86E1F" w:rsidRDefault="00632C25" w:rsidP="00A86E1F">
            <w:pPr>
              <w:pStyle w:val="Telobesedila"/>
              <w:spacing w:after="0" w:line="240" w:lineRule="auto"/>
              <w:jc w:val="both"/>
              <w:rPr>
                <w:rFonts w:ascii="Lucida Sans Unicode" w:hAnsi="Lucida Sans Unicode" w:cs="Lucida Sans Unicode"/>
                <w:b/>
                <w:bCs/>
                <w:sz w:val="20"/>
                <w:szCs w:val="20"/>
              </w:rPr>
            </w:pPr>
            <w:r w:rsidRPr="00A86E1F">
              <w:rPr>
                <w:rFonts w:ascii="Lucida Sans Unicode" w:hAnsi="Lucida Sans Unicode" w:cs="Lucida Sans Unicode"/>
                <w:b/>
                <w:bCs/>
                <w:sz w:val="20"/>
                <w:szCs w:val="20"/>
              </w:rPr>
              <w:t>MERILO</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76582462" w14:textId="6502DE6B"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b/>
                <w:bCs/>
                <w:sz w:val="20"/>
                <w:szCs w:val="20"/>
              </w:rPr>
              <w:t>UTEŽ (največje število točk)</w:t>
            </w:r>
          </w:p>
        </w:tc>
      </w:tr>
      <w:tr w:rsidR="007828F9" w:rsidRPr="00A86E1F" w14:paraId="257D54FE" w14:textId="3289D0D8" w:rsidTr="00BB0EC4">
        <w:tc>
          <w:tcPr>
            <w:tcW w:w="449" w:type="dxa"/>
            <w:tcBorders>
              <w:top w:val="single" w:sz="4" w:space="0" w:color="00000A"/>
              <w:left w:val="single" w:sz="4" w:space="0" w:color="00000A"/>
              <w:bottom w:val="single" w:sz="4" w:space="0" w:color="00000A"/>
            </w:tcBorders>
            <w:shd w:val="clear" w:color="auto" w:fill="FFFFFF"/>
          </w:tcPr>
          <w:p w14:paraId="69AEEAFF" w14:textId="3192F747" w:rsidR="00632C25" w:rsidRPr="00A86E1F" w:rsidRDefault="00632C25" w:rsidP="00A86E1F">
            <w:pPr>
              <w:pStyle w:val="Telobesedila"/>
              <w:snapToGrid w:val="0"/>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A</w:t>
            </w:r>
          </w:p>
        </w:tc>
        <w:tc>
          <w:tcPr>
            <w:tcW w:w="5049" w:type="dxa"/>
            <w:tcBorders>
              <w:top w:val="single" w:sz="4" w:space="0" w:color="00000A"/>
              <w:left w:val="single" w:sz="4" w:space="0" w:color="00000A"/>
              <w:bottom w:val="single" w:sz="4" w:space="0" w:color="00000A"/>
            </w:tcBorders>
            <w:shd w:val="clear" w:color="auto" w:fill="FFFFFF"/>
          </w:tcPr>
          <w:p w14:paraId="767A3491" w14:textId="22E0E8B6"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TA- Cena za navedena dela</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493F8926" w14:textId="6DF030B7"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60</w:t>
            </w:r>
          </w:p>
        </w:tc>
      </w:tr>
      <w:tr w:rsidR="007828F9" w:rsidRPr="00A86E1F" w14:paraId="06A653CF" w14:textId="10414F12" w:rsidTr="00BB0EC4">
        <w:tc>
          <w:tcPr>
            <w:tcW w:w="449" w:type="dxa"/>
            <w:tcBorders>
              <w:top w:val="single" w:sz="4" w:space="0" w:color="00000A"/>
              <w:left w:val="single" w:sz="4" w:space="0" w:color="00000A"/>
              <w:bottom w:val="single" w:sz="4" w:space="0" w:color="00000A"/>
            </w:tcBorders>
            <w:shd w:val="clear" w:color="auto" w:fill="FFFFFF"/>
          </w:tcPr>
          <w:p w14:paraId="5432541D" w14:textId="4E1E8A6C" w:rsidR="00632C25" w:rsidRPr="00A86E1F" w:rsidRDefault="00632C25" w:rsidP="00A86E1F">
            <w:pPr>
              <w:pStyle w:val="Telobesedila"/>
              <w:snapToGrid w:val="0"/>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B.</w:t>
            </w:r>
          </w:p>
        </w:tc>
        <w:tc>
          <w:tcPr>
            <w:tcW w:w="5049" w:type="dxa"/>
            <w:tcBorders>
              <w:top w:val="single" w:sz="4" w:space="0" w:color="00000A"/>
              <w:left w:val="single" w:sz="4" w:space="0" w:color="00000A"/>
              <w:bottom w:val="single" w:sz="4" w:space="0" w:color="00000A"/>
            </w:tcBorders>
            <w:shd w:val="clear" w:color="auto" w:fill="FFFFFF"/>
          </w:tcPr>
          <w:p w14:paraId="29D1AD16" w14:textId="1C134679"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TB- Cena servisne ure</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6BE9E295" w14:textId="0B1A6FD7"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20</w:t>
            </w:r>
          </w:p>
        </w:tc>
      </w:tr>
      <w:tr w:rsidR="007828F9" w:rsidRPr="00A86E1F" w14:paraId="4A9B14BF" w14:textId="4D10276F" w:rsidTr="00BB0EC4">
        <w:tc>
          <w:tcPr>
            <w:tcW w:w="449" w:type="dxa"/>
            <w:tcBorders>
              <w:top w:val="single" w:sz="4" w:space="0" w:color="00000A"/>
              <w:left w:val="single" w:sz="4" w:space="0" w:color="00000A"/>
              <w:bottom w:val="single" w:sz="4" w:space="0" w:color="00000A"/>
            </w:tcBorders>
            <w:shd w:val="clear" w:color="auto" w:fill="FFFFFF"/>
          </w:tcPr>
          <w:p w14:paraId="35E9F268" w14:textId="22F0B0CF" w:rsidR="00632C25" w:rsidRPr="008012C7" w:rsidRDefault="00632C25" w:rsidP="00A86E1F">
            <w:pPr>
              <w:pStyle w:val="Telobesedila"/>
              <w:spacing w:after="0" w:line="240" w:lineRule="auto"/>
              <w:jc w:val="both"/>
              <w:rPr>
                <w:rFonts w:ascii="Lucida Sans Unicode" w:hAnsi="Lucida Sans Unicode" w:cs="Lucida Sans Unicode"/>
                <w:sz w:val="20"/>
                <w:szCs w:val="20"/>
              </w:rPr>
            </w:pPr>
            <w:r w:rsidRPr="008012C7">
              <w:rPr>
                <w:rFonts w:ascii="Lucida Sans Unicode" w:hAnsi="Lucida Sans Unicode" w:cs="Lucida Sans Unicode"/>
                <w:sz w:val="20"/>
                <w:szCs w:val="20"/>
              </w:rPr>
              <w:t>C.</w:t>
            </w:r>
          </w:p>
        </w:tc>
        <w:tc>
          <w:tcPr>
            <w:tcW w:w="5049" w:type="dxa"/>
            <w:tcBorders>
              <w:top w:val="single" w:sz="4" w:space="0" w:color="00000A"/>
              <w:left w:val="single" w:sz="4" w:space="0" w:color="00000A"/>
              <w:bottom w:val="single" w:sz="4" w:space="0" w:color="00000A"/>
            </w:tcBorders>
            <w:shd w:val="clear" w:color="auto" w:fill="FFFFFF"/>
          </w:tcPr>
          <w:p w14:paraId="6B056130" w14:textId="69DFD05C" w:rsidR="00632C25" w:rsidRPr="008012C7" w:rsidRDefault="00632C25" w:rsidP="00A86E1F">
            <w:pPr>
              <w:pStyle w:val="Telobesedila"/>
              <w:spacing w:after="0" w:line="240" w:lineRule="auto"/>
              <w:jc w:val="both"/>
              <w:rPr>
                <w:rFonts w:ascii="Lucida Sans Unicode" w:hAnsi="Lucida Sans Unicode" w:cs="Lucida Sans Unicode"/>
                <w:sz w:val="20"/>
                <w:szCs w:val="20"/>
              </w:rPr>
            </w:pPr>
            <w:r w:rsidRPr="008012C7">
              <w:rPr>
                <w:rFonts w:ascii="Lucida Sans Unicode" w:hAnsi="Lucida Sans Unicode" w:cs="Lucida Sans Unicode"/>
                <w:sz w:val="20"/>
                <w:szCs w:val="20"/>
              </w:rPr>
              <w:t>TD-Popust na ceno nadomestnih delov ter drobnega in potrošnega materiala</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486E4D5F" w14:textId="7A98A573"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8012C7">
              <w:rPr>
                <w:rFonts w:ascii="Lucida Sans Unicode" w:hAnsi="Lucida Sans Unicode" w:cs="Lucida Sans Unicode"/>
                <w:sz w:val="20"/>
                <w:szCs w:val="20"/>
              </w:rPr>
              <w:t>20</w:t>
            </w:r>
          </w:p>
        </w:tc>
      </w:tr>
      <w:tr w:rsidR="007828F9" w:rsidRPr="00A86E1F" w14:paraId="51959FBE" w14:textId="6DC1143B" w:rsidTr="00BB0EC4">
        <w:tc>
          <w:tcPr>
            <w:tcW w:w="449" w:type="dxa"/>
            <w:tcBorders>
              <w:top w:val="single" w:sz="4" w:space="0" w:color="00000A"/>
              <w:left w:val="single" w:sz="4" w:space="0" w:color="00000A"/>
              <w:bottom w:val="single" w:sz="4" w:space="0" w:color="00000A"/>
            </w:tcBorders>
            <w:shd w:val="clear" w:color="auto" w:fill="FFFFFF"/>
          </w:tcPr>
          <w:p w14:paraId="3A77B80E" w14:textId="7FC5B47F" w:rsidR="00632C25" w:rsidRPr="00A86E1F" w:rsidRDefault="00632C25" w:rsidP="00A86E1F">
            <w:pPr>
              <w:pStyle w:val="Telobesedila"/>
              <w:snapToGrid w:val="0"/>
              <w:spacing w:after="0" w:line="240" w:lineRule="auto"/>
              <w:jc w:val="both"/>
              <w:rPr>
                <w:rFonts w:ascii="Lucida Sans Unicode" w:hAnsi="Lucida Sans Unicode" w:cs="Lucida Sans Unicode"/>
                <w:sz w:val="20"/>
                <w:szCs w:val="20"/>
              </w:rPr>
            </w:pPr>
          </w:p>
        </w:tc>
        <w:tc>
          <w:tcPr>
            <w:tcW w:w="5049" w:type="dxa"/>
            <w:tcBorders>
              <w:top w:val="single" w:sz="4" w:space="0" w:color="00000A"/>
              <w:left w:val="single" w:sz="4" w:space="0" w:color="00000A"/>
              <w:bottom w:val="single" w:sz="4" w:space="0" w:color="00000A"/>
            </w:tcBorders>
            <w:shd w:val="clear" w:color="auto" w:fill="FFFFFF"/>
          </w:tcPr>
          <w:p w14:paraId="1DDCD4AB" w14:textId="4BBA6F63" w:rsidR="00632C25" w:rsidRPr="00A86E1F" w:rsidRDefault="00632C25" w:rsidP="00A86E1F">
            <w:pPr>
              <w:pStyle w:val="Telobesedila"/>
              <w:spacing w:after="0" w:line="240" w:lineRule="auto"/>
              <w:jc w:val="both"/>
              <w:rPr>
                <w:rFonts w:ascii="Lucida Sans Unicode" w:hAnsi="Lucida Sans Unicode" w:cs="Lucida Sans Unicode"/>
                <w:b/>
                <w:bCs/>
                <w:sz w:val="20"/>
                <w:szCs w:val="20"/>
              </w:rPr>
            </w:pPr>
            <w:r w:rsidRPr="00A86E1F">
              <w:rPr>
                <w:rFonts w:ascii="Lucida Sans Unicode" w:hAnsi="Lucida Sans Unicode" w:cs="Lucida Sans Unicode"/>
                <w:b/>
                <w:bCs/>
                <w:sz w:val="20"/>
                <w:szCs w:val="20"/>
              </w:rPr>
              <w:t>T-SKUPAJ</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3BD766F5" w14:textId="7D096DAA"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100</w:t>
            </w:r>
          </w:p>
        </w:tc>
      </w:tr>
    </w:tbl>
    <w:p w14:paraId="741E1496" w14:textId="233216D8" w:rsidR="00632C25" w:rsidRPr="00A86E1F" w:rsidRDefault="00632C25" w:rsidP="00A86E1F">
      <w:pPr>
        <w:pStyle w:val="Telobesedila"/>
        <w:spacing w:after="0" w:line="240" w:lineRule="auto"/>
        <w:jc w:val="both"/>
        <w:rPr>
          <w:rFonts w:ascii="Lucida Sans Unicode" w:hAnsi="Lucida Sans Unicode" w:cs="Lucida Sans Unicode"/>
          <w:sz w:val="20"/>
          <w:szCs w:val="20"/>
        </w:rPr>
      </w:pPr>
    </w:p>
    <w:p w14:paraId="05CDD855" w14:textId="7D9733D2" w:rsidR="00896423" w:rsidRPr="00A86E1F" w:rsidRDefault="00896423" w:rsidP="00A86E1F">
      <w:pPr>
        <w:spacing w:line="240" w:lineRule="auto"/>
        <w:jc w:val="both"/>
        <w:rPr>
          <w:rFonts w:ascii="Lucida Sans Unicode" w:eastAsia="Arial Unicode MS" w:hAnsi="Lucida Sans Unicode" w:cs="Lucida Sans Unicode"/>
          <w:sz w:val="20"/>
          <w:szCs w:val="20"/>
        </w:rPr>
      </w:pPr>
      <w:r w:rsidRPr="00A86E1F">
        <w:rPr>
          <w:rFonts w:ascii="Lucida Sans Unicode" w:eastAsia="Arial Unicode MS" w:hAnsi="Lucida Sans Unicode" w:cs="Lucida Sans Unicode"/>
          <w:sz w:val="20"/>
          <w:szCs w:val="20"/>
        </w:rPr>
        <w:t>Skupno število točk, ki jih prejme ocenjevana ponudba, se izračuna tako, da se za vsako posamezno merilo izračuna število točk, ki se jih prejme iz ocenjevane ponudbe, nato pa se točke, ki jih ponudba prejme za vsako posamično merilo seštejejo.</w:t>
      </w:r>
    </w:p>
    <w:p w14:paraId="67682FBD" w14:textId="548B3395" w:rsidR="00632C25" w:rsidRPr="00A86E1F" w:rsidRDefault="00632C25" w:rsidP="00A86E1F">
      <w:pPr>
        <w:pStyle w:val="Telobesedila"/>
        <w:spacing w:after="0" w:line="240" w:lineRule="auto"/>
        <w:jc w:val="both"/>
        <w:rPr>
          <w:rFonts w:ascii="Lucida Sans Unicode" w:hAnsi="Lucida Sans Unicode" w:cs="Lucida Sans Unicode"/>
          <w:b/>
          <w:iCs/>
          <w:sz w:val="20"/>
          <w:szCs w:val="20"/>
          <w:u w:val="single"/>
        </w:rPr>
      </w:pPr>
      <w:r w:rsidRPr="00A86E1F">
        <w:rPr>
          <w:rFonts w:ascii="Lucida Sans Unicode" w:hAnsi="Lucida Sans Unicode" w:cs="Lucida Sans Unicode"/>
          <w:b/>
          <w:iCs/>
          <w:sz w:val="20"/>
          <w:szCs w:val="20"/>
          <w:u w:val="single"/>
        </w:rPr>
        <w:t>A. Cena za navedena dela</w:t>
      </w:r>
    </w:p>
    <w:p w14:paraId="22FC5D66" w14:textId="7B46BE68" w:rsidR="002B3C59" w:rsidRPr="00A86E1F" w:rsidRDefault="002B3C59" w:rsidP="00A86E1F">
      <w:pPr>
        <w:pStyle w:val="Telobesedila"/>
        <w:spacing w:after="0" w:line="240" w:lineRule="auto"/>
        <w:jc w:val="both"/>
        <w:rPr>
          <w:rFonts w:ascii="Lucida Sans Unicode" w:hAnsi="Lucida Sans Unicode" w:cs="Lucida Sans Unicode"/>
          <w:sz w:val="20"/>
          <w:szCs w:val="20"/>
        </w:rPr>
      </w:pPr>
    </w:p>
    <w:p w14:paraId="4697CF92" w14:textId="2AD60F16" w:rsidR="002B3C59" w:rsidRPr="00A86E1F" w:rsidRDefault="002B3C59"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Pri izračunu ponudbene vrednosti morajo ponudniki upoštevati vse elemente, ki vplivajo na izračun cene: dobavo, dostavo in montažo opreme ali rezervnih delov, opravljanje storitev in v obdobju servisiranja, stroške materiala in opreme, zagotovitev potrebne tehnične opreme, ter vse ostale elemente, ki vplivajo na izračun cene. V ponudbeni ceni je zajeta tudi vrednost vseh pripravljalnih in pomožnih del za izvedbo pogodbenih del, stroškov meritev, preiskav in atestov, zavarovanj, varnosti pri delu in drugih stroškov vse do primopredaje servisiran</w:t>
      </w:r>
      <w:r w:rsidR="003740AE" w:rsidRPr="00A86E1F">
        <w:rPr>
          <w:rFonts w:ascii="Lucida Sans Unicode" w:hAnsi="Lucida Sans Unicode" w:cs="Lucida Sans Unicode"/>
          <w:sz w:val="20"/>
          <w:szCs w:val="20"/>
        </w:rPr>
        <w:t>ega vozila</w:t>
      </w:r>
      <w:r w:rsidRPr="00A86E1F">
        <w:rPr>
          <w:rFonts w:ascii="Lucida Sans Unicode" w:hAnsi="Lucida Sans Unicode" w:cs="Lucida Sans Unicode"/>
          <w:sz w:val="20"/>
          <w:szCs w:val="20"/>
        </w:rPr>
        <w:t>.</w:t>
      </w:r>
    </w:p>
    <w:p w14:paraId="11277A02" w14:textId="49F5F31B"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Na podlagi navedenega merila lahko ponudnik, ki bo ponudil najnižjo ceno za navedena dela TA-   prejme 60 točk. </w:t>
      </w:r>
    </w:p>
    <w:p w14:paraId="3280526E" w14:textId="7B7C3962" w:rsidR="00C658C7" w:rsidRPr="00A86E1F" w:rsidRDefault="00C658C7" w:rsidP="00A86E1F">
      <w:pPr>
        <w:pStyle w:val="Telobesedila"/>
        <w:spacing w:after="0" w:line="240" w:lineRule="auto"/>
        <w:jc w:val="both"/>
        <w:rPr>
          <w:rFonts w:ascii="Lucida Sans Unicode" w:hAnsi="Lucida Sans Unicode" w:cs="Lucida Sans Unicode"/>
          <w:sz w:val="20"/>
          <w:szCs w:val="20"/>
        </w:rPr>
      </w:pPr>
    </w:p>
    <w:p w14:paraId="7FE7062C" w14:textId="053E8ABA"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Upošteva se ponudbeni predračun naveden v Prilogi – </w:t>
      </w:r>
      <w:r w:rsidR="00C658C7" w:rsidRPr="00A86E1F">
        <w:rPr>
          <w:rFonts w:ascii="Lucida Sans Unicode" w:hAnsi="Lucida Sans Unicode" w:cs="Lucida Sans Unicode"/>
          <w:sz w:val="20"/>
          <w:szCs w:val="20"/>
        </w:rPr>
        <w:t>Ponudbeni p</w:t>
      </w:r>
      <w:r w:rsidRPr="00A86E1F">
        <w:rPr>
          <w:rFonts w:ascii="Lucida Sans Unicode" w:hAnsi="Lucida Sans Unicode" w:cs="Lucida Sans Unicode"/>
          <w:sz w:val="20"/>
          <w:szCs w:val="20"/>
        </w:rPr>
        <w:t xml:space="preserve">redračun, brez DDV. Ponudba z najnižjo končno skupno ceno brez DDV po tem merilu prejme 60 točk, ostale ponudbe prejmejo sorazmerno manjše število točk, izračunano na podlagi spodnje formule. </w:t>
      </w:r>
    </w:p>
    <w:p w14:paraId="5CE4B95F" w14:textId="4B5CA336" w:rsidR="00632C25" w:rsidRPr="00A86E1F" w:rsidRDefault="00632C25" w:rsidP="00A86E1F">
      <w:pPr>
        <w:pStyle w:val="Telobesedila"/>
        <w:spacing w:after="0" w:line="240" w:lineRule="auto"/>
        <w:jc w:val="both"/>
        <w:rPr>
          <w:rFonts w:ascii="Lucida Sans Unicode" w:hAnsi="Lucida Sans Unicode" w:cs="Lucida Sans Unicode"/>
          <w:sz w:val="20"/>
          <w:szCs w:val="20"/>
        </w:rPr>
      </w:pPr>
    </w:p>
    <w:p w14:paraId="4DA86739" w14:textId="4E358449"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Število točk, ki jih ponudba ocenjevanega ponudnika prejme, bo naročnik izračunal po naslednji formuli:</w:t>
      </w:r>
    </w:p>
    <w:p w14:paraId="508CDD42" w14:textId="7620B60A" w:rsidR="00632C25" w:rsidRPr="00A86E1F" w:rsidRDefault="00632C25" w:rsidP="00A86E1F">
      <w:pPr>
        <w:pStyle w:val="Telobesedila"/>
        <w:spacing w:after="0" w:line="240" w:lineRule="auto"/>
        <w:jc w:val="both"/>
        <w:rPr>
          <w:rFonts w:ascii="Lucida Sans Unicode" w:hAnsi="Lucida Sans Unicode" w:cs="Lucida Sans Unicode"/>
          <w:sz w:val="20"/>
          <w:szCs w:val="20"/>
        </w:rPr>
      </w:pPr>
    </w:p>
    <w:p w14:paraId="471107DD" w14:textId="2E1DF0EB" w:rsidR="00632C25" w:rsidRPr="00A86E1F" w:rsidRDefault="00632C25" w:rsidP="00A86E1F">
      <w:pPr>
        <w:spacing w:line="240" w:lineRule="auto"/>
        <w:jc w:val="center"/>
        <w:rPr>
          <w:rFonts w:ascii="Lucida Sans Unicode" w:hAnsi="Lucida Sans Unicode" w:cs="Lucida Sans Unicode"/>
          <w:b/>
          <w:sz w:val="20"/>
          <w:szCs w:val="20"/>
        </w:rPr>
      </w:pPr>
      <w:r w:rsidRPr="00A86E1F">
        <w:rPr>
          <w:rFonts w:ascii="Lucida Sans Unicode" w:eastAsia="Arial" w:hAnsi="Lucida Sans Unicode" w:cs="Lucida Sans Unicode"/>
          <w:b/>
          <w:sz w:val="20"/>
          <w:szCs w:val="20"/>
        </w:rPr>
        <w:t xml:space="preserve">      </w:t>
      </w:r>
      <w:r w:rsidRPr="00A86E1F">
        <w:rPr>
          <w:rFonts w:ascii="Lucida Sans Unicode" w:hAnsi="Lucida Sans Unicode" w:cs="Lucida Sans Unicode"/>
          <w:b/>
          <w:sz w:val="20"/>
          <w:szCs w:val="20"/>
        </w:rPr>
        <w:t xml:space="preserve">C </w:t>
      </w:r>
      <w:r w:rsidRPr="00A86E1F">
        <w:rPr>
          <w:rFonts w:ascii="Lucida Sans Unicode" w:hAnsi="Lucida Sans Unicode" w:cs="Lucida Sans Unicode"/>
          <w:b/>
          <w:i/>
          <w:sz w:val="20"/>
          <w:szCs w:val="20"/>
        </w:rPr>
        <w:t>(najnižja)</w:t>
      </w:r>
    </w:p>
    <w:p w14:paraId="73678FC9" w14:textId="3D31A2C4" w:rsidR="00632C25" w:rsidRPr="00A86E1F" w:rsidRDefault="00632C25" w:rsidP="00A86E1F">
      <w:pPr>
        <w:spacing w:line="240" w:lineRule="auto"/>
        <w:jc w:val="center"/>
        <w:rPr>
          <w:rFonts w:ascii="Lucida Sans Unicode" w:eastAsia="Arial" w:hAnsi="Lucida Sans Unicode" w:cs="Lucida Sans Unicode"/>
          <w:b/>
          <w:sz w:val="20"/>
          <w:szCs w:val="20"/>
        </w:rPr>
      </w:pPr>
      <w:r w:rsidRPr="00A86E1F">
        <w:rPr>
          <w:rFonts w:ascii="Lucida Sans Unicode" w:hAnsi="Lucida Sans Unicode" w:cs="Lucida Sans Unicode"/>
          <w:b/>
          <w:sz w:val="20"/>
          <w:szCs w:val="20"/>
        </w:rPr>
        <w:t>TA</w:t>
      </w:r>
      <w:r w:rsidRPr="00A86E1F">
        <w:rPr>
          <w:rFonts w:ascii="Lucida Sans Unicode" w:hAnsi="Lucida Sans Unicode" w:cs="Lucida Sans Unicode"/>
          <w:b/>
          <w:i/>
          <w:sz w:val="20"/>
          <w:szCs w:val="20"/>
        </w:rPr>
        <w:t xml:space="preserve"> </w:t>
      </w:r>
      <w:r w:rsidRPr="00A86E1F">
        <w:rPr>
          <w:rFonts w:ascii="Lucida Sans Unicode" w:hAnsi="Lucida Sans Unicode" w:cs="Lucida Sans Unicode"/>
          <w:b/>
          <w:sz w:val="20"/>
          <w:szCs w:val="20"/>
        </w:rPr>
        <w:t xml:space="preserve">=  </w:t>
      </w:r>
      <w:r w:rsidRPr="00A86E1F">
        <w:rPr>
          <w:rFonts w:ascii="Lucida Sans Unicode" w:hAnsi="Lucida Sans Unicode" w:cs="Lucida Sans Unicode"/>
          <w:b/>
          <w:strike/>
          <w:sz w:val="20"/>
          <w:szCs w:val="20"/>
        </w:rPr>
        <w:t xml:space="preserve">                                </w:t>
      </w:r>
      <w:r w:rsidRPr="00A86E1F">
        <w:rPr>
          <w:rFonts w:ascii="Lucida Sans Unicode" w:hAnsi="Lucida Sans Unicode" w:cs="Lucida Sans Unicode"/>
          <w:b/>
          <w:sz w:val="20"/>
          <w:szCs w:val="20"/>
        </w:rPr>
        <w:t xml:space="preserve"> x 60</w:t>
      </w:r>
    </w:p>
    <w:p w14:paraId="6703FE70" w14:textId="3EACCE51" w:rsidR="00632C25" w:rsidRPr="00A86E1F" w:rsidRDefault="00632C25" w:rsidP="00A86E1F">
      <w:pPr>
        <w:spacing w:line="240" w:lineRule="auto"/>
        <w:jc w:val="center"/>
        <w:rPr>
          <w:rFonts w:ascii="Lucida Sans Unicode" w:hAnsi="Lucida Sans Unicode" w:cs="Lucida Sans Unicode"/>
          <w:sz w:val="20"/>
          <w:szCs w:val="20"/>
        </w:rPr>
      </w:pPr>
      <w:r w:rsidRPr="00A86E1F">
        <w:rPr>
          <w:rFonts w:ascii="Lucida Sans Unicode" w:eastAsia="Arial" w:hAnsi="Lucida Sans Unicode" w:cs="Lucida Sans Unicode"/>
          <w:b/>
          <w:sz w:val="20"/>
          <w:szCs w:val="20"/>
        </w:rPr>
        <w:t xml:space="preserve">         </w:t>
      </w:r>
      <w:r w:rsidRPr="00A86E1F">
        <w:rPr>
          <w:rFonts w:ascii="Lucida Sans Unicode" w:hAnsi="Lucida Sans Unicode" w:cs="Lucida Sans Unicode"/>
          <w:b/>
          <w:sz w:val="20"/>
          <w:szCs w:val="20"/>
        </w:rPr>
        <w:t xml:space="preserve">C </w:t>
      </w:r>
      <w:r w:rsidRPr="00A86E1F">
        <w:rPr>
          <w:rFonts w:ascii="Lucida Sans Unicode" w:hAnsi="Lucida Sans Unicode" w:cs="Lucida Sans Unicode"/>
          <w:b/>
          <w:i/>
          <w:sz w:val="20"/>
          <w:szCs w:val="20"/>
        </w:rPr>
        <w:t>(ocenjevana)</w:t>
      </w:r>
    </w:p>
    <w:p w14:paraId="36679D5D" w14:textId="7BA772BB"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pri čemer je:</w:t>
      </w:r>
    </w:p>
    <w:p w14:paraId="400CD313" w14:textId="61E96379" w:rsidR="00632C25" w:rsidRPr="00A86E1F" w:rsidRDefault="00632C25" w:rsidP="00A86E1F">
      <w:pPr>
        <w:pStyle w:val="Telobesedila"/>
        <w:spacing w:after="0" w:line="240" w:lineRule="auto"/>
        <w:jc w:val="both"/>
        <w:rPr>
          <w:rFonts w:ascii="Lucida Sans Unicode" w:hAnsi="Lucida Sans Unicode" w:cs="Lucida Sans Unicode"/>
          <w:sz w:val="20"/>
          <w:szCs w:val="20"/>
        </w:rPr>
      </w:pPr>
    </w:p>
    <w:p w14:paraId="470A5505" w14:textId="4D5BFCF5"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TA – število točk, ki jih prejme ocenjevana ponudba za navedena dela A</w:t>
      </w:r>
    </w:p>
    <w:p w14:paraId="726C87D7" w14:textId="6687187B"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C (najnižja) – najnižja ponujena skupna cena za navedena dela A</w:t>
      </w:r>
    </w:p>
    <w:p w14:paraId="48A439F1" w14:textId="3FB59DD1"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C (ocenjevana) –  skupna cena ocenjevane ponudbe za navedena dela A</w:t>
      </w:r>
    </w:p>
    <w:p w14:paraId="7CC63EFF" w14:textId="77777777" w:rsidR="00A86E1F" w:rsidRDefault="00A86E1F" w:rsidP="00A86E1F">
      <w:pPr>
        <w:pStyle w:val="Telobesedila"/>
        <w:spacing w:after="0" w:line="240" w:lineRule="auto"/>
        <w:jc w:val="both"/>
        <w:rPr>
          <w:rFonts w:ascii="Lucida Sans Unicode" w:hAnsi="Lucida Sans Unicode" w:cs="Lucida Sans Unicode"/>
          <w:b/>
          <w:iCs/>
          <w:sz w:val="20"/>
          <w:szCs w:val="20"/>
          <w:u w:val="single"/>
        </w:rPr>
      </w:pPr>
    </w:p>
    <w:p w14:paraId="045EEE95" w14:textId="62B960DF" w:rsidR="00632C25" w:rsidRPr="00A86E1F" w:rsidRDefault="00632C25" w:rsidP="00A86E1F">
      <w:pPr>
        <w:pStyle w:val="Telobesedila"/>
        <w:spacing w:after="0" w:line="240" w:lineRule="auto"/>
        <w:jc w:val="both"/>
        <w:rPr>
          <w:rFonts w:ascii="Lucida Sans Unicode" w:hAnsi="Lucida Sans Unicode" w:cs="Lucida Sans Unicode"/>
          <w:b/>
          <w:sz w:val="20"/>
          <w:szCs w:val="20"/>
        </w:rPr>
      </w:pPr>
      <w:r w:rsidRPr="00A86E1F">
        <w:rPr>
          <w:rFonts w:ascii="Lucida Sans Unicode" w:hAnsi="Lucida Sans Unicode" w:cs="Lucida Sans Unicode"/>
          <w:b/>
          <w:iCs/>
          <w:sz w:val="20"/>
          <w:szCs w:val="20"/>
          <w:u w:val="single"/>
        </w:rPr>
        <w:t>B. Cena servisne ure</w:t>
      </w:r>
    </w:p>
    <w:p w14:paraId="48F3827A" w14:textId="07427F88" w:rsidR="00632C25" w:rsidRPr="00A86E1F" w:rsidRDefault="00632C25" w:rsidP="00A86E1F">
      <w:pPr>
        <w:pStyle w:val="Telobesedila"/>
        <w:spacing w:after="0" w:line="240" w:lineRule="auto"/>
        <w:jc w:val="both"/>
        <w:rPr>
          <w:rFonts w:ascii="Lucida Sans Unicode" w:hAnsi="Lucida Sans Unicode" w:cs="Lucida Sans Unicode"/>
          <w:sz w:val="20"/>
          <w:szCs w:val="20"/>
        </w:rPr>
      </w:pPr>
    </w:p>
    <w:p w14:paraId="1E437D78" w14:textId="728D18CF"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Na podlagi navedenega merila lahko ponudnik, ki bo ponudil najnižjo ceno servisne ure TB- prejme 20 točk. </w:t>
      </w:r>
    </w:p>
    <w:p w14:paraId="5E5DE639" w14:textId="29FDA221" w:rsidR="00806625" w:rsidRPr="00A86E1F" w:rsidRDefault="00806625" w:rsidP="00A86E1F">
      <w:pPr>
        <w:pStyle w:val="Telobesedila"/>
        <w:spacing w:after="0" w:line="240" w:lineRule="auto"/>
        <w:jc w:val="both"/>
        <w:rPr>
          <w:rFonts w:ascii="Lucida Sans Unicode" w:hAnsi="Lucida Sans Unicode" w:cs="Lucida Sans Unicode"/>
          <w:sz w:val="20"/>
          <w:szCs w:val="20"/>
        </w:rPr>
      </w:pPr>
    </w:p>
    <w:p w14:paraId="53560E6B" w14:textId="0B7E260A" w:rsidR="002B3C59" w:rsidRPr="00A86E1F" w:rsidRDefault="002B3C59"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Ponudbene cene za stroške servisiranja so za čas trajanja </w:t>
      </w:r>
      <w:r w:rsidR="00BD737D" w:rsidRPr="00A86E1F">
        <w:rPr>
          <w:rFonts w:ascii="Lucida Sans Unicode" w:hAnsi="Lucida Sans Unicode" w:cs="Lucida Sans Unicode"/>
          <w:sz w:val="20"/>
          <w:szCs w:val="20"/>
        </w:rPr>
        <w:t>okvirnega sporazum</w:t>
      </w:r>
      <w:r w:rsidR="00D63893" w:rsidRPr="00A86E1F">
        <w:rPr>
          <w:rFonts w:ascii="Lucida Sans Unicode" w:hAnsi="Lucida Sans Unicode" w:cs="Lucida Sans Unicode"/>
          <w:sz w:val="20"/>
          <w:szCs w:val="20"/>
        </w:rPr>
        <w:t>a</w:t>
      </w:r>
      <w:r w:rsidRPr="00A86E1F">
        <w:rPr>
          <w:rFonts w:ascii="Lucida Sans Unicode" w:hAnsi="Lucida Sans Unicode" w:cs="Lucida Sans Unicode"/>
          <w:sz w:val="20"/>
          <w:szCs w:val="20"/>
        </w:rPr>
        <w:t xml:space="preserve"> fiksne. </w:t>
      </w:r>
    </w:p>
    <w:p w14:paraId="2774066C" w14:textId="016EB802" w:rsidR="002B3C59" w:rsidRPr="00A86E1F" w:rsidRDefault="002B3C59"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Ponudbene cene stroškov servisiranja morajo biti veljavne za ves čas trajanja obdobja servisiranja.</w:t>
      </w:r>
    </w:p>
    <w:p w14:paraId="29273820" w14:textId="0F95D369" w:rsidR="00632C25" w:rsidRPr="00A86E1F" w:rsidRDefault="00632C25" w:rsidP="00A86E1F">
      <w:pPr>
        <w:pStyle w:val="Telobesedila"/>
        <w:spacing w:after="0" w:line="240" w:lineRule="auto"/>
        <w:jc w:val="both"/>
        <w:rPr>
          <w:rFonts w:ascii="Lucida Sans Unicode" w:hAnsi="Lucida Sans Unicode" w:cs="Lucida Sans Unicode"/>
          <w:sz w:val="20"/>
          <w:szCs w:val="20"/>
        </w:rPr>
      </w:pPr>
    </w:p>
    <w:p w14:paraId="60A0E3C3" w14:textId="12CF5F32" w:rsidR="00B36D4A"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Cena servisne ure za servisna in vzdrževalna dela mora vključevati vse stroške, povezane z izvedbo storitve, npr. stroški dela, manipulativni stroški, ekološki stroški in vsi drugi stroški, ki jih bo imel ponudnik z realizacijo naročila. V ceni so upoštevani tudi morebitni popusti. </w:t>
      </w:r>
      <w:r w:rsidR="00B36D4A" w:rsidRPr="00A86E1F">
        <w:rPr>
          <w:rFonts w:ascii="Lucida Sans Unicode" w:hAnsi="Lucida Sans Unicode" w:cs="Lucida Sans Unicode"/>
          <w:sz w:val="20"/>
          <w:szCs w:val="20"/>
        </w:rPr>
        <w:t xml:space="preserve">Ponudnik lahko zaračuna polno servisno uro, če izvaja storitev več kot 45 minut, sicer sorazmerni del. Ponudnik mora zagotavljati servisiranje za ves čas pogodbenega razmerja. </w:t>
      </w:r>
    </w:p>
    <w:p w14:paraId="3DCD89CF" w14:textId="3883B10B" w:rsidR="00632C25" w:rsidRPr="00A86E1F" w:rsidRDefault="00632C25" w:rsidP="00A86E1F">
      <w:pPr>
        <w:pStyle w:val="Telobesedila"/>
        <w:spacing w:after="0" w:line="240" w:lineRule="auto"/>
        <w:jc w:val="both"/>
        <w:rPr>
          <w:rFonts w:ascii="Lucida Sans Unicode" w:hAnsi="Lucida Sans Unicode" w:cs="Lucida Sans Unicode"/>
          <w:sz w:val="20"/>
          <w:szCs w:val="20"/>
        </w:rPr>
      </w:pPr>
    </w:p>
    <w:p w14:paraId="112CB161" w14:textId="3EC29AE3"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Cena za servisno uro popravila je enotna ne glede na vrsto in zahtevnost dela in ne glede na tip vozila. </w:t>
      </w:r>
    </w:p>
    <w:p w14:paraId="7A9D8E48" w14:textId="4ABCD912" w:rsidR="00632C25" w:rsidRPr="00A86E1F" w:rsidRDefault="00632C25" w:rsidP="00A86E1F">
      <w:pPr>
        <w:pStyle w:val="Telobesedila"/>
        <w:spacing w:after="0" w:line="240" w:lineRule="auto"/>
        <w:jc w:val="both"/>
        <w:rPr>
          <w:rFonts w:ascii="Lucida Sans Unicode" w:hAnsi="Lucida Sans Unicode" w:cs="Lucida Sans Unicode"/>
          <w:sz w:val="20"/>
          <w:szCs w:val="20"/>
        </w:rPr>
      </w:pPr>
    </w:p>
    <w:p w14:paraId="09685B44" w14:textId="4188587D"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Upošteva se ponudbeni predračun naveden v Prilogi  – </w:t>
      </w:r>
      <w:r w:rsidR="00B36D4A" w:rsidRPr="00A86E1F">
        <w:rPr>
          <w:rFonts w:ascii="Lucida Sans Unicode" w:hAnsi="Lucida Sans Unicode" w:cs="Lucida Sans Unicode"/>
          <w:sz w:val="20"/>
          <w:szCs w:val="20"/>
        </w:rPr>
        <w:t>Ponudbeni p</w:t>
      </w:r>
      <w:r w:rsidRPr="00A86E1F">
        <w:rPr>
          <w:rFonts w:ascii="Lucida Sans Unicode" w:hAnsi="Lucida Sans Unicode" w:cs="Lucida Sans Unicode"/>
          <w:sz w:val="20"/>
          <w:szCs w:val="20"/>
        </w:rPr>
        <w:t xml:space="preserve">redračun, brez DDV. Ponudba z najnižjo    ceno servisne ure brez DDV po tem merilu prejme 20 točk, ostale ponudbe prejmejo sorazmerno manjše število točk, izračunano na podlagi spodnje formule. </w:t>
      </w:r>
    </w:p>
    <w:p w14:paraId="038203F8" w14:textId="26B78815" w:rsidR="00632C25" w:rsidRPr="00A86E1F" w:rsidRDefault="00632C25" w:rsidP="00A86E1F">
      <w:pPr>
        <w:pStyle w:val="Telobesedila"/>
        <w:spacing w:after="0" w:line="240" w:lineRule="auto"/>
        <w:jc w:val="both"/>
        <w:rPr>
          <w:rFonts w:ascii="Lucida Sans Unicode" w:hAnsi="Lucida Sans Unicode" w:cs="Lucida Sans Unicode"/>
          <w:sz w:val="20"/>
          <w:szCs w:val="20"/>
        </w:rPr>
      </w:pPr>
    </w:p>
    <w:p w14:paraId="5A541980" w14:textId="291E3020"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Število točk, ki jih ponudba ocenjevanega ponudnika prejme, bo naročnik izračunal po naslednji formuli:</w:t>
      </w:r>
    </w:p>
    <w:p w14:paraId="5FBFCBE8" w14:textId="6D74B294" w:rsidR="00632C25" w:rsidRDefault="00632C25" w:rsidP="00A86E1F">
      <w:pPr>
        <w:pStyle w:val="Telobesedila"/>
        <w:spacing w:after="0" w:line="240" w:lineRule="auto"/>
        <w:jc w:val="both"/>
        <w:rPr>
          <w:rFonts w:ascii="Lucida Sans Unicode" w:hAnsi="Lucida Sans Unicode" w:cs="Lucida Sans Unicode"/>
          <w:sz w:val="20"/>
          <w:szCs w:val="20"/>
        </w:rPr>
      </w:pPr>
    </w:p>
    <w:p w14:paraId="584E7948" w14:textId="77777777" w:rsidR="00696D1D" w:rsidRPr="00A86E1F" w:rsidRDefault="00696D1D" w:rsidP="00A86E1F">
      <w:pPr>
        <w:pStyle w:val="Telobesedila"/>
        <w:spacing w:after="0" w:line="240" w:lineRule="auto"/>
        <w:jc w:val="both"/>
        <w:rPr>
          <w:rFonts w:ascii="Lucida Sans Unicode" w:hAnsi="Lucida Sans Unicode" w:cs="Lucida Sans Unicode"/>
          <w:sz w:val="20"/>
          <w:szCs w:val="20"/>
        </w:rPr>
      </w:pPr>
    </w:p>
    <w:p w14:paraId="5BFE69A2" w14:textId="17DA97EA" w:rsidR="00632C25" w:rsidRPr="00A86E1F" w:rsidRDefault="00632C25" w:rsidP="00A86E1F">
      <w:pPr>
        <w:spacing w:line="240" w:lineRule="auto"/>
        <w:jc w:val="center"/>
        <w:rPr>
          <w:rFonts w:ascii="Lucida Sans Unicode" w:hAnsi="Lucida Sans Unicode" w:cs="Lucida Sans Unicode"/>
          <w:b/>
          <w:sz w:val="20"/>
          <w:szCs w:val="20"/>
        </w:rPr>
      </w:pPr>
      <w:r w:rsidRPr="00A86E1F">
        <w:rPr>
          <w:rFonts w:ascii="Lucida Sans Unicode" w:eastAsia="Arial" w:hAnsi="Lucida Sans Unicode" w:cs="Lucida Sans Unicode"/>
          <w:b/>
          <w:sz w:val="20"/>
          <w:szCs w:val="20"/>
        </w:rPr>
        <w:t xml:space="preserve">      </w:t>
      </w:r>
      <w:r w:rsidRPr="00A86E1F">
        <w:rPr>
          <w:rFonts w:ascii="Lucida Sans Unicode" w:hAnsi="Lucida Sans Unicode" w:cs="Lucida Sans Unicode"/>
          <w:b/>
          <w:sz w:val="20"/>
          <w:szCs w:val="20"/>
        </w:rPr>
        <w:t xml:space="preserve">C </w:t>
      </w:r>
      <w:r w:rsidRPr="00A86E1F">
        <w:rPr>
          <w:rFonts w:ascii="Lucida Sans Unicode" w:hAnsi="Lucida Sans Unicode" w:cs="Lucida Sans Unicode"/>
          <w:b/>
          <w:i/>
          <w:sz w:val="20"/>
          <w:szCs w:val="20"/>
        </w:rPr>
        <w:t>(najnižja)</w:t>
      </w:r>
    </w:p>
    <w:p w14:paraId="4A274A56" w14:textId="1B7535DB" w:rsidR="00632C25" w:rsidRPr="00A86E1F" w:rsidRDefault="00632C25" w:rsidP="00A86E1F">
      <w:pPr>
        <w:spacing w:line="240" w:lineRule="auto"/>
        <w:jc w:val="center"/>
        <w:rPr>
          <w:rFonts w:ascii="Lucida Sans Unicode" w:eastAsia="Arial" w:hAnsi="Lucida Sans Unicode" w:cs="Lucida Sans Unicode"/>
          <w:b/>
          <w:sz w:val="20"/>
          <w:szCs w:val="20"/>
        </w:rPr>
      </w:pPr>
      <w:r w:rsidRPr="00A86E1F">
        <w:rPr>
          <w:rFonts w:ascii="Lucida Sans Unicode" w:hAnsi="Lucida Sans Unicode" w:cs="Lucida Sans Unicode"/>
          <w:b/>
          <w:sz w:val="20"/>
          <w:szCs w:val="20"/>
        </w:rPr>
        <w:t xml:space="preserve">TB =  </w:t>
      </w:r>
      <w:r w:rsidRPr="00A86E1F">
        <w:rPr>
          <w:rFonts w:ascii="Lucida Sans Unicode" w:hAnsi="Lucida Sans Unicode" w:cs="Lucida Sans Unicode"/>
          <w:b/>
          <w:strike/>
          <w:sz w:val="20"/>
          <w:szCs w:val="20"/>
        </w:rPr>
        <w:t xml:space="preserve">                                </w:t>
      </w:r>
      <w:r w:rsidRPr="00A86E1F">
        <w:rPr>
          <w:rFonts w:ascii="Lucida Sans Unicode" w:hAnsi="Lucida Sans Unicode" w:cs="Lucida Sans Unicode"/>
          <w:b/>
          <w:sz w:val="20"/>
          <w:szCs w:val="20"/>
        </w:rPr>
        <w:t xml:space="preserve"> x 20</w:t>
      </w:r>
    </w:p>
    <w:p w14:paraId="605BA0F4" w14:textId="51C2EB40" w:rsidR="00632C25" w:rsidRPr="00A86E1F" w:rsidRDefault="00632C25" w:rsidP="00A86E1F">
      <w:pPr>
        <w:spacing w:line="240" w:lineRule="auto"/>
        <w:jc w:val="center"/>
        <w:rPr>
          <w:rFonts w:ascii="Lucida Sans Unicode" w:hAnsi="Lucida Sans Unicode" w:cs="Lucida Sans Unicode"/>
          <w:sz w:val="20"/>
          <w:szCs w:val="20"/>
        </w:rPr>
      </w:pPr>
      <w:r w:rsidRPr="00A86E1F">
        <w:rPr>
          <w:rFonts w:ascii="Lucida Sans Unicode" w:eastAsia="Arial" w:hAnsi="Lucida Sans Unicode" w:cs="Lucida Sans Unicode"/>
          <w:b/>
          <w:sz w:val="20"/>
          <w:szCs w:val="20"/>
        </w:rPr>
        <w:t xml:space="preserve">         </w:t>
      </w:r>
      <w:r w:rsidRPr="00A86E1F">
        <w:rPr>
          <w:rFonts w:ascii="Lucida Sans Unicode" w:hAnsi="Lucida Sans Unicode" w:cs="Lucida Sans Unicode"/>
          <w:b/>
          <w:sz w:val="20"/>
          <w:szCs w:val="20"/>
        </w:rPr>
        <w:t xml:space="preserve">C </w:t>
      </w:r>
      <w:r w:rsidRPr="00A86E1F">
        <w:rPr>
          <w:rFonts w:ascii="Lucida Sans Unicode" w:hAnsi="Lucida Sans Unicode" w:cs="Lucida Sans Unicode"/>
          <w:b/>
          <w:i/>
          <w:sz w:val="20"/>
          <w:szCs w:val="20"/>
        </w:rPr>
        <w:t>(ocenjevana)</w:t>
      </w:r>
    </w:p>
    <w:p w14:paraId="00C24CA2" w14:textId="53537EB0"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pri čemer je:</w:t>
      </w:r>
    </w:p>
    <w:p w14:paraId="39029415" w14:textId="45300FBC" w:rsidR="00632C25" w:rsidRPr="00A86E1F" w:rsidRDefault="00632C25" w:rsidP="00A86E1F">
      <w:pPr>
        <w:pStyle w:val="Telobesedila"/>
        <w:spacing w:after="0" w:line="240" w:lineRule="auto"/>
        <w:jc w:val="both"/>
        <w:rPr>
          <w:rFonts w:ascii="Lucida Sans Unicode" w:hAnsi="Lucida Sans Unicode" w:cs="Lucida Sans Unicode"/>
          <w:sz w:val="20"/>
          <w:szCs w:val="20"/>
        </w:rPr>
      </w:pPr>
    </w:p>
    <w:p w14:paraId="32F7AA12" w14:textId="74A062C1"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TB – število točk, ki jih prejme ocenjevana ponudba servisno uro B</w:t>
      </w:r>
    </w:p>
    <w:p w14:paraId="62443B92" w14:textId="0DCBDFDA"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C (najnižja) – najnižja ponujena cena za servisno uro B</w:t>
      </w:r>
    </w:p>
    <w:p w14:paraId="6EAE315E" w14:textId="6E20A1A3"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C (ocenjevana) – cena ocenjevane ponudbe za servisno uro B</w:t>
      </w:r>
    </w:p>
    <w:p w14:paraId="2BA8E17B" w14:textId="74E5EA1D" w:rsidR="00632C25" w:rsidRPr="00A86E1F" w:rsidRDefault="00632C25" w:rsidP="00A86E1F">
      <w:pPr>
        <w:pStyle w:val="Telobesedila"/>
        <w:spacing w:after="0" w:line="240" w:lineRule="auto"/>
        <w:jc w:val="both"/>
        <w:rPr>
          <w:rFonts w:ascii="Lucida Sans Unicode" w:hAnsi="Lucida Sans Unicode" w:cs="Lucida Sans Unicode"/>
          <w:sz w:val="20"/>
          <w:szCs w:val="20"/>
        </w:rPr>
      </w:pPr>
    </w:p>
    <w:p w14:paraId="70F35014" w14:textId="33535D23" w:rsidR="00C43381" w:rsidRPr="00A86E1F" w:rsidRDefault="00C43381" w:rsidP="00A86E1F">
      <w:pPr>
        <w:pStyle w:val="Telobesedila"/>
        <w:spacing w:after="0" w:line="240" w:lineRule="auto"/>
        <w:jc w:val="both"/>
        <w:rPr>
          <w:rFonts w:ascii="Lucida Sans Unicode" w:hAnsi="Lucida Sans Unicode" w:cs="Lucida Sans Unicode"/>
          <w:b/>
          <w:sz w:val="20"/>
          <w:szCs w:val="20"/>
        </w:rPr>
      </w:pPr>
    </w:p>
    <w:p w14:paraId="68CF968E" w14:textId="61FD5D89" w:rsidR="00C43381" w:rsidRPr="00A86E1F" w:rsidRDefault="00C43381"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Vozilo se v vsakem primeru (v okviru storitev pod A – </w:t>
      </w:r>
      <w:r w:rsidRPr="00A86E1F">
        <w:rPr>
          <w:rFonts w:ascii="Lucida Sans Unicode" w:hAnsi="Lucida Sans Unicode" w:cs="Lucida Sans Unicode"/>
          <w:i/>
          <w:sz w:val="20"/>
          <w:szCs w:val="20"/>
        </w:rPr>
        <w:t>Cena za navedena dela</w:t>
      </w:r>
      <w:r w:rsidRPr="00A86E1F">
        <w:rPr>
          <w:rFonts w:ascii="Lucida Sans Unicode" w:hAnsi="Lucida Sans Unicode" w:cs="Lucida Sans Unicode"/>
          <w:sz w:val="20"/>
          <w:szCs w:val="20"/>
        </w:rPr>
        <w:t xml:space="preserve">, storitev pod B – </w:t>
      </w:r>
      <w:r w:rsidRPr="00A86E1F">
        <w:rPr>
          <w:rFonts w:ascii="Lucida Sans Unicode" w:hAnsi="Lucida Sans Unicode" w:cs="Lucida Sans Unicode"/>
          <w:i/>
          <w:sz w:val="20"/>
          <w:szCs w:val="20"/>
        </w:rPr>
        <w:t>Cena servisne ure</w:t>
      </w:r>
      <w:r w:rsidRPr="00A86E1F">
        <w:rPr>
          <w:rFonts w:ascii="Lucida Sans Unicode" w:hAnsi="Lucida Sans Unicode" w:cs="Lucida Sans Unicode"/>
          <w:sz w:val="20"/>
          <w:szCs w:val="20"/>
        </w:rPr>
        <w:t xml:space="preserve"> in storitev oz. dobav pod C - </w:t>
      </w:r>
      <w:r w:rsidRPr="00A86E1F">
        <w:rPr>
          <w:rFonts w:ascii="Lucida Sans Unicode" w:hAnsi="Lucida Sans Unicode" w:cs="Lucida Sans Unicode"/>
          <w:i/>
          <w:iCs/>
          <w:sz w:val="20"/>
          <w:szCs w:val="20"/>
        </w:rPr>
        <w:t>Popust na ceno nadomestnih delov ter drobnega in potrošnega materiala</w:t>
      </w:r>
      <w:r w:rsidRPr="00A86E1F">
        <w:rPr>
          <w:rFonts w:ascii="Lucida Sans Unicode" w:hAnsi="Lucida Sans Unicode" w:cs="Lucida Sans Unicode"/>
          <w:sz w:val="20"/>
          <w:szCs w:val="20"/>
        </w:rPr>
        <w:t xml:space="preserve"> vedno prevzame na lokaciji naročnika, Savska </w:t>
      </w:r>
      <w:r w:rsidR="00B754E3" w:rsidRPr="00A86E1F">
        <w:rPr>
          <w:rFonts w:ascii="Lucida Sans Unicode" w:hAnsi="Lucida Sans Unicode" w:cs="Lucida Sans Unicode"/>
          <w:sz w:val="20"/>
          <w:szCs w:val="20"/>
        </w:rPr>
        <w:t xml:space="preserve">cesta </w:t>
      </w:r>
      <w:r w:rsidRPr="00A86E1F">
        <w:rPr>
          <w:rFonts w:ascii="Lucida Sans Unicode" w:hAnsi="Lucida Sans Unicode" w:cs="Lucida Sans Unicode"/>
          <w:sz w:val="20"/>
          <w:szCs w:val="20"/>
        </w:rPr>
        <w:t xml:space="preserve">34, Domžale in se ga na to mesto tudi pripelje nazaj. Ponudnik mora pri izračunu upoštevati vse prevozne in s tem povezane stroške in ni opravičen do nobeni dodatnih plačil v zvezi s prevzemom in predajo vozila na lokaciji Savska cesta 34, Domžale. </w:t>
      </w:r>
    </w:p>
    <w:p w14:paraId="4153F731" w14:textId="4FFA358D" w:rsidR="00C43381" w:rsidRPr="00A86E1F" w:rsidRDefault="00C43381" w:rsidP="00A86E1F">
      <w:pPr>
        <w:pStyle w:val="Telobesedila"/>
        <w:spacing w:after="0" w:line="240" w:lineRule="auto"/>
        <w:jc w:val="both"/>
        <w:rPr>
          <w:rFonts w:ascii="Lucida Sans Unicode" w:hAnsi="Lucida Sans Unicode" w:cs="Lucida Sans Unicode"/>
          <w:sz w:val="20"/>
          <w:szCs w:val="20"/>
        </w:rPr>
      </w:pPr>
    </w:p>
    <w:p w14:paraId="4D3EEA3E" w14:textId="5194C7F9" w:rsidR="00C43381" w:rsidRPr="00A86E1F" w:rsidRDefault="00C43381"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V primeru, da so na vozilu potrebni večji posegi (pod A oz. B oz. C) in servis ne bo opravljen v enem delovnem dnevu, ponudnik naročniku zagotovi brezplačno uporabo nadomestnega vozila.</w:t>
      </w:r>
    </w:p>
    <w:p w14:paraId="01AD2564" w14:textId="53C87226" w:rsidR="00C43381" w:rsidRPr="00A86E1F" w:rsidRDefault="00C43381" w:rsidP="00A86E1F">
      <w:pPr>
        <w:pStyle w:val="Telobesedila"/>
        <w:spacing w:after="0" w:line="240" w:lineRule="auto"/>
        <w:jc w:val="both"/>
        <w:rPr>
          <w:rFonts w:ascii="Lucida Sans Unicode" w:hAnsi="Lucida Sans Unicode" w:cs="Lucida Sans Unicode"/>
          <w:sz w:val="20"/>
          <w:szCs w:val="20"/>
        </w:rPr>
      </w:pPr>
    </w:p>
    <w:p w14:paraId="6A803123" w14:textId="29D92ED2" w:rsidR="00C43381" w:rsidRPr="00A86E1F" w:rsidRDefault="00C43381"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V primeru storitev v vrednosti nad 150 EUR ponudnik brezplačno opravi tudi notranje in zunanje čiščenje vozila.</w:t>
      </w:r>
    </w:p>
    <w:p w14:paraId="08DEE8C1" w14:textId="0BE5F0C1" w:rsidR="00632C25" w:rsidRPr="00A86E1F" w:rsidRDefault="00632C25" w:rsidP="00A86E1F">
      <w:pPr>
        <w:pStyle w:val="Telobesedila"/>
        <w:spacing w:after="0" w:line="240" w:lineRule="auto"/>
        <w:jc w:val="both"/>
        <w:rPr>
          <w:rFonts w:ascii="Lucida Sans Unicode" w:hAnsi="Lucida Sans Unicode" w:cs="Lucida Sans Unicode"/>
          <w:i/>
          <w:iCs/>
          <w:sz w:val="20"/>
          <w:szCs w:val="20"/>
        </w:rPr>
      </w:pPr>
    </w:p>
    <w:p w14:paraId="6A93E903" w14:textId="0F51D403" w:rsidR="00632C25" w:rsidRPr="00A86E1F" w:rsidRDefault="00632C25" w:rsidP="00A86E1F">
      <w:pPr>
        <w:pStyle w:val="Telobesedila"/>
        <w:spacing w:after="0" w:line="240" w:lineRule="auto"/>
        <w:jc w:val="both"/>
        <w:rPr>
          <w:rFonts w:ascii="Lucida Sans Unicode" w:hAnsi="Lucida Sans Unicode" w:cs="Lucida Sans Unicode"/>
          <w:b/>
          <w:i/>
          <w:iCs/>
          <w:sz w:val="20"/>
          <w:szCs w:val="20"/>
        </w:rPr>
      </w:pPr>
    </w:p>
    <w:p w14:paraId="475EFB12" w14:textId="02366CFC" w:rsidR="00632C25" w:rsidRPr="00A86E1F" w:rsidRDefault="00632C25" w:rsidP="00A86E1F">
      <w:pPr>
        <w:pStyle w:val="Telobesedila"/>
        <w:spacing w:after="0" w:line="240" w:lineRule="auto"/>
        <w:jc w:val="both"/>
        <w:rPr>
          <w:rFonts w:ascii="Lucida Sans Unicode" w:hAnsi="Lucida Sans Unicode" w:cs="Lucida Sans Unicode"/>
          <w:b/>
          <w:sz w:val="20"/>
          <w:szCs w:val="20"/>
        </w:rPr>
      </w:pPr>
      <w:r w:rsidRPr="00A86E1F">
        <w:rPr>
          <w:rFonts w:ascii="Lucida Sans Unicode" w:hAnsi="Lucida Sans Unicode" w:cs="Lucida Sans Unicode"/>
          <w:b/>
          <w:i/>
          <w:iCs/>
          <w:sz w:val="20"/>
          <w:szCs w:val="20"/>
        </w:rPr>
        <w:t>C. Popust na ceno nadomestnih delov ter drobnega in potrošnega materiala</w:t>
      </w:r>
    </w:p>
    <w:p w14:paraId="21D2B95B" w14:textId="7CFFBD82" w:rsidR="00632C25" w:rsidRPr="00A86E1F" w:rsidRDefault="00632C25" w:rsidP="00A86E1F">
      <w:pPr>
        <w:pStyle w:val="Telobesedila"/>
        <w:spacing w:after="0" w:line="240" w:lineRule="auto"/>
        <w:jc w:val="both"/>
        <w:rPr>
          <w:rFonts w:ascii="Lucida Sans Unicode" w:hAnsi="Lucida Sans Unicode" w:cs="Lucida Sans Unicode"/>
          <w:sz w:val="20"/>
          <w:szCs w:val="20"/>
        </w:rPr>
      </w:pPr>
    </w:p>
    <w:p w14:paraId="2C1DAD67" w14:textId="2A649EB0" w:rsidR="00DF2EEC"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Na podlagi navedenega merila lahko ponudnik, ki bo ponudil najvišji popust TD</w:t>
      </w:r>
      <w:r w:rsidR="00C43381" w:rsidRPr="00A86E1F">
        <w:rPr>
          <w:rFonts w:ascii="Lucida Sans Unicode" w:hAnsi="Lucida Sans Unicode" w:cs="Lucida Sans Unicode"/>
          <w:sz w:val="20"/>
          <w:szCs w:val="20"/>
        </w:rPr>
        <w:t xml:space="preserve"> </w:t>
      </w:r>
      <w:r w:rsidRPr="00A86E1F">
        <w:rPr>
          <w:rFonts w:ascii="Lucida Sans Unicode" w:hAnsi="Lucida Sans Unicode" w:cs="Lucida Sans Unicode"/>
          <w:sz w:val="20"/>
          <w:szCs w:val="20"/>
        </w:rPr>
        <w:t xml:space="preserve">- prejme 20 točk. </w:t>
      </w:r>
    </w:p>
    <w:p w14:paraId="09921DFD" w14:textId="7128895F" w:rsidR="00DF2EEC" w:rsidRPr="00A86E1F" w:rsidRDefault="00DF2EEC" w:rsidP="00A86E1F">
      <w:pPr>
        <w:pStyle w:val="Telobesedila"/>
        <w:spacing w:after="0" w:line="240" w:lineRule="auto"/>
        <w:jc w:val="both"/>
        <w:rPr>
          <w:rFonts w:ascii="Lucida Sans Unicode" w:hAnsi="Lucida Sans Unicode" w:cs="Lucida Sans Unicode"/>
          <w:sz w:val="20"/>
          <w:szCs w:val="20"/>
        </w:rPr>
      </w:pPr>
    </w:p>
    <w:p w14:paraId="45953705" w14:textId="7F05E874" w:rsidR="00C71A5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Drobni in potrošni material obsega podložke, vijake, pršila, mast, krpe, zašita vozila, hladilna tekočina itd.</w:t>
      </w:r>
      <w:r w:rsidR="00C71A55" w:rsidRPr="00A86E1F">
        <w:rPr>
          <w:rFonts w:ascii="Lucida Sans Unicode" w:hAnsi="Lucida Sans Unicode" w:cs="Lucida Sans Unicode"/>
          <w:b/>
          <w:sz w:val="20"/>
          <w:szCs w:val="20"/>
        </w:rPr>
        <w:t xml:space="preserve"> </w:t>
      </w:r>
      <w:r w:rsidR="00C71A55" w:rsidRPr="00A86E1F">
        <w:rPr>
          <w:rFonts w:ascii="Lucida Sans Unicode" w:hAnsi="Lucida Sans Unicode" w:cs="Lucida Sans Unicode"/>
          <w:sz w:val="20"/>
          <w:szCs w:val="20"/>
        </w:rPr>
        <w:t xml:space="preserve">Ponudnik bo vgrajene originalne nadomestne dele in drobni ter potrošni material obračunal po vsakokratnem veljavnem ceniku, veljavnem na dan sprejema vozila v servisno delavnico, z upoštevanim popustom. </w:t>
      </w:r>
    </w:p>
    <w:p w14:paraId="086C98EE" w14:textId="20B3A58D" w:rsidR="00632C25" w:rsidRPr="00A86E1F" w:rsidRDefault="00632C25" w:rsidP="00A86E1F">
      <w:pPr>
        <w:pStyle w:val="Telobesedila"/>
        <w:spacing w:after="0" w:line="240" w:lineRule="auto"/>
        <w:jc w:val="both"/>
        <w:rPr>
          <w:rFonts w:ascii="Lucida Sans Unicode" w:hAnsi="Lucida Sans Unicode" w:cs="Lucida Sans Unicode"/>
          <w:sz w:val="20"/>
          <w:szCs w:val="20"/>
        </w:rPr>
      </w:pPr>
    </w:p>
    <w:p w14:paraId="49339B55" w14:textId="283FC41E"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Upošteva se popust, naveden v odstotkih. Ponudba z najvišjim popustom po tem merilu prejme 20 točk, ostale ponudbe prejmejo sorazmerno manjše število točk, izračunano na podlagi spodnje formule. </w:t>
      </w:r>
    </w:p>
    <w:p w14:paraId="5BDAE08C" w14:textId="3153743D" w:rsidR="00632C25" w:rsidRPr="00A86E1F" w:rsidRDefault="00632C25" w:rsidP="00A86E1F">
      <w:pPr>
        <w:pStyle w:val="Telobesedila"/>
        <w:spacing w:after="0" w:line="240" w:lineRule="auto"/>
        <w:jc w:val="both"/>
        <w:rPr>
          <w:rFonts w:ascii="Lucida Sans Unicode" w:hAnsi="Lucida Sans Unicode" w:cs="Lucida Sans Unicode"/>
          <w:sz w:val="20"/>
          <w:szCs w:val="20"/>
        </w:rPr>
      </w:pPr>
    </w:p>
    <w:p w14:paraId="76E53E70" w14:textId="24613766"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Število točk, ki jih ponudba ocenjevanega ponudnika prejme, bo naročnik izračunal na podlagi spodnje formule:</w:t>
      </w:r>
    </w:p>
    <w:p w14:paraId="539937E3" w14:textId="40971581" w:rsidR="00632C25" w:rsidRPr="00A86E1F" w:rsidRDefault="00632C25" w:rsidP="00A86E1F">
      <w:pPr>
        <w:pStyle w:val="Telobesedila"/>
        <w:spacing w:after="0" w:line="240" w:lineRule="auto"/>
        <w:jc w:val="both"/>
        <w:rPr>
          <w:rFonts w:ascii="Lucida Sans Unicode" w:hAnsi="Lucida Sans Unicode" w:cs="Lucida Sans Unicode"/>
          <w:sz w:val="20"/>
          <w:szCs w:val="20"/>
        </w:rPr>
      </w:pPr>
    </w:p>
    <w:p w14:paraId="3801DA34" w14:textId="71104282" w:rsidR="00632C25" w:rsidRPr="00A86E1F" w:rsidRDefault="00632C25" w:rsidP="00A86E1F">
      <w:pPr>
        <w:spacing w:line="240" w:lineRule="auto"/>
        <w:jc w:val="center"/>
        <w:rPr>
          <w:rFonts w:ascii="Lucida Sans Unicode" w:hAnsi="Lucida Sans Unicode" w:cs="Lucida Sans Unicode"/>
          <w:b/>
          <w:sz w:val="20"/>
          <w:szCs w:val="20"/>
        </w:rPr>
      </w:pPr>
      <w:r w:rsidRPr="00A86E1F">
        <w:rPr>
          <w:rFonts w:ascii="Lucida Sans Unicode" w:eastAsia="Arial" w:hAnsi="Lucida Sans Unicode" w:cs="Lucida Sans Unicode"/>
          <w:b/>
          <w:sz w:val="20"/>
          <w:szCs w:val="20"/>
        </w:rPr>
        <w:t xml:space="preserve">      </w:t>
      </w:r>
      <w:r w:rsidRPr="00A86E1F">
        <w:rPr>
          <w:rFonts w:ascii="Lucida Sans Unicode" w:hAnsi="Lucida Sans Unicode" w:cs="Lucida Sans Unicode"/>
          <w:b/>
          <w:sz w:val="20"/>
          <w:szCs w:val="20"/>
        </w:rPr>
        <w:t xml:space="preserve">C </w:t>
      </w:r>
      <w:r w:rsidRPr="00A86E1F">
        <w:rPr>
          <w:rFonts w:ascii="Lucida Sans Unicode" w:hAnsi="Lucida Sans Unicode" w:cs="Lucida Sans Unicode"/>
          <w:b/>
          <w:i/>
          <w:sz w:val="20"/>
          <w:szCs w:val="20"/>
        </w:rPr>
        <w:t>(</w:t>
      </w:r>
      <w:r w:rsidR="001146BF" w:rsidRPr="00A86E1F">
        <w:rPr>
          <w:rFonts w:ascii="Lucida Sans Unicode" w:hAnsi="Lucida Sans Unicode" w:cs="Lucida Sans Unicode"/>
          <w:b/>
          <w:i/>
          <w:sz w:val="20"/>
          <w:szCs w:val="20"/>
        </w:rPr>
        <w:t>ocenjevana</w:t>
      </w:r>
      <w:r w:rsidRPr="00A86E1F">
        <w:rPr>
          <w:rFonts w:ascii="Lucida Sans Unicode" w:hAnsi="Lucida Sans Unicode" w:cs="Lucida Sans Unicode"/>
          <w:b/>
          <w:i/>
          <w:sz w:val="20"/>
          <w:szCs w:val="20"/>
        </w:rPr>
        <w:t>)</w:t>
      </w:r>
    </w:p>
    <w:p w14:paraId="3A1CD575" w14:textId="2CA4B0A9" w:rsidR="00632C25" w:rsidRPr="00A86E1F" w:rsidRDefault="00632C25" w:rsidP="00A86E1F">
      <w:pPr>
        <w:spacing w:line="240" w:lineRule="auto"/>
        <w:jc w:val="center"/>
        <w:rPr>
          <w:rFonts w:ascii="Lucida Sans Unicode" w:eastAsia="Arial" w:hAnsi="Lucida Sans Unicode" w:cs="Lucida Sans Unicode"/>
          <w:b/>
          <w:sz w:val="20"/>
          <w:szCs w:val="20"/>
        </w:rPr>
      </w:pPr>
      <w:r w:rsidRPr="00A86E1F">
        <w:rPr>
          <w:rFonts w:ascii="Lucida Sans Unicode" w:hAnsi="Lucida Sans Unicode" w:cs="Lucida Sans Unicode"/>
          <w:b/>
          <w:sz w:val="20"/>
          <w:szCs w:val="20"/>
        </w:rPr>
        <w:t>TC</w:t>
      </w:r>
      <w:r w:rsidRPr="00A86E1F">
        <w:rPr>
          <w:rFonts w:ascii="Lucida Sans Unicode" w:hAnsi="Lucida Sans Unicode" w:cs="Lucida Sans Unicode"/>
          <w:b/>
          <w:i/>
          <w:sz w:val="20"/>
          <w:szCs w:val="20"/>
        </w:rPr>
        <w:t xml:space="preserve"> </w:t>
      </w:r>
      <w:r w:rsidRPr="00A86E1F">
        <w:rPr>
          <w:rFonts w:ascii="Lucida Sans Unicode" w:hAnsi="Lucida Sans Unicode" w:cs="Lucida Sans Unicode"/>
          <w:b/>
          <w:sz w:val="20"/>
          <w:szCs w:val="20"/>
        </w:rPr>
        <w:t xml:space="preserve">=  </w:t>
      </w:r>
      <w:r w:rsidRPr="00A86E1F">
        <w:rPr>
          <w:rFonts w:ascii="Lucida Sans Unicode" w:hAnsi="Lucida Sans Unicode" w:cs="Lucida Sans Unicode"/>
          <w:b/>
          <w:strike/>
          <w:sz w:val="20"/>
          <w:szCs w:val="20"/>
        </w:rPr>
        <w:t xml:space="preserve">                                </w:t>
      </w:r>
      <w:r w:rsidRPr="00A86E1F">
        <w:rPr>
          <w:rFonts w:ascii="Lucida Sans Unicode" w:hAnsi="Lucida Sans Unicode" w:cs="Lucida Sans Unicode"/>
          <w:b/>
          <w:sz w:val="20"/>
          <w:szCs w:val="20"/>
        </w:rPr>
        <w:t xml:space="preserve"> x 20</w:t>
      </w:r>
    </w:p>
    <w:p w14:paraId="7F35B7CD" w14:textId="013432BD" w:rsidR="00632C25" w:rsidRPr="00A86E1F" w:rsidRDefault="00632C25" w:rsidP="00A86E1F">
      <w:pPr>
        <w:spacing w:line="240" w:lineRule="auto"/>
        <w:jc w:val="center"/>
        <w:rPr>
          <w:rFonts w:ascii="Lucida Sans Unicode" w:hAnsi="Lucida Sans Unicode" w:cs="Lucida Sans Unicode"/>
          <w:sz w:val="20"/>
          <w:szCs w:val="20"/>
        </w:rPr>
      </w:pPr>
      <w:r w:rsidRPr="00A86E1F">
        <w:rPr>
          <w:rFonts w:ascii="Lucida Sans Unicode" w:eastAsia="Arial" w:hAnsi="Lucida Sans Unicode" w:cs="Lucida Sans Unicode"/>
          <w:b/>
          <w:sz w:val="20"/>
          <w:szCs w:val="20"/>
        </w:rPr>
        <w:t xml:space="preserve">        </w:t>
      </w:r>
      <w:r w:rsidRPr="00A86E1F">
        <w:rPr>
          <w:rFonts w:ascii="Lucida Sans Unicode" w:hAnsi="Lucida Sans Unicode" w:cs="Lucida Sans Unicode"/>
          <w:b/>
          <w:sz w:val="20"/>
          <w:szCs w:val="20"/>
        </w:rPr>
        <w:t xml:space="preserve">C </w:t>
      </w:r>
      <w:r w:rsidRPr="00A86E1F">
        <w:rPr>
          <w:rFonts w:ascii="Lucida Sans Unicode" w:hAnsi="Lucida Sans Unicode" w:cs="Lucida Sans Unicode"/>
          <w:b/>
          <w:i/>
          <w:sz w:val="20"/>
          <w:szCs w:val="20"/>
        </w:rPr>
        <w:t>(</w:t>
      </w:r>
      <w:r w:rsidR="001146BF" w:rsidRPr="00A86E1F">
        <w:rPr>
          <w:rFonts w:ascii="Lucida Sans Unicode" w:hAnsi="Lucida Sans Unicode" w:cs="Lucida Sans Unicode"/>
          <w:b/>
          <w:i/>
          <w:sz w:val="20"/>
          <w:szCs w:val="20"/>
        </w:rPr>
        <w:t>najvišji</w:t>
      </w:r>
      <w:r w:rsidRPr="00A86E1F">
        <w:rPr>
          <w:rFonts w:ascii="Lucida Sans Unicode" w:hAnsi="Lucida Sans Unicode" w:cs="Lucida Sans Unicode"/>
          <w:b/>
          <w:i/>
          <w:sz w:val="20"/>
          <w:szCs w:val="20"/>
        </w:rPr>
        <w:t>)</w:t>
      </w:r>
    </w:p>
    <w:p w14:paraId="088F31CF" w14:textId="3654DF06"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pri čemer je:</w:t>
      </w:r>
    </w:p>
    <w:p w14:paraId="78768D17" w14:textId="70FCB382" w:rsidR="00632C25" w:rsidRPr="00A86E1F" w:rsidRDefault="00632C25" w:rsidP="00A86E1F">
      <w:pPr>
        <w:pStyle w:val="Telobesedila"/>
        <w:spacing w:after="0" w:line="240" w:lineRule="auto"/>
        <w:jc w:val="both"/>
        <w:rPr>
          <w:rFonts w:ascii="Lucida Sans Unicode" w:hAnsi="Lucida Sans Unicode" w:cs="Lucida Sans Unicode"/>
          <w:sz w:val="20"/>
          <w:szCs w:val="20"/>
        </w:rPr>
      </w:pPr>
    </w:p>
    <w:p w14:paraId="770FA2B7" w14:textId="7E7ECD49"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TC – število točk, ki jih prejme ocenjevana ponudba za popust D</w:t>
      </w:r>
    </w:p>
    <w:p w14:paraId="2DE22DF5" w14:textId="61689B21"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C (najvišja) – najvišji ponujeni popust za popust D</w:t>
      </w:r>
    </w:p>
    <w:p w14:paraId="5909E3FF" w14:textId="71419292" w:rsidR="00632C25" w:rsidRPr="00A86E1F" w:rsidRDefault="00632C25"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C (ocenjevana) –  popust ocenjevane ponudbe za popust D</w:t>
      </w:r>
    </w:p>
    <w:p w14:paraId="6B7C9F3A" w14:textId="7BA0DCA1" w:rsidR="00632C25" w:rsidRPr="00A86E1F" w:rsidRDefault="00632C25" w:rsidP="00A86E1F">
      <w:pPr>
        <w:pStyle w:val="Telobesedila"/>
        <w:spacing w:after="0" w:line="240" w:lineRule="auto"/>
        <w:jc w:val="both"/>
        <w:rPr>
          <w:rFonts w:ascii="Lucida Sans Unicode" w:hAnsi="Lucida Sans Unicode" w:cs="Lucida Sans Unicode"/>
          <w:sz w:val="20"/>
          <w:szCs w:val="20"/>
        </w:rPr>
      </w:pPr>
    </w:p>
    <w:p w14:paraId="30836122" w14:textId="05758B62" w:rsidR="00632C25" w:rsidRPr="00A86E1F" w:rsidRDefault="00632C25" w:rsidP="00A86E1F">
      <w:pPr>
        <w:pStyle w:val="Telobesedila"/>
        <w:spacing w:after="0" w:line="240" w:lineRule="auto"/>
        <w:jc w:val="both"/>
        <w:rPr>
          <w:rFonts w:ascii="Lucida Sans Unicode" w:hAnsi="Lucida Sans Unicode" w:cs="Lucida Sans Unicode"/>
          <w:b/>
          <w:sz w:val="20"/>
          <w:szCs w:val="20"/>
        </w:rPr>
      </w:pPr>
      <w:r w:rsidRPr="00A86E1F">
        <w:rPr>
          <w:rFonts w:ascii="Lucida Sans Unicode" w:hAnsi="Lucida Sans Unicode" w:cs="Lucida Sans Unicode"/>
          <w:b/>
          <w:sz w:val="20"/>
          <w:szCs w:val="20"/>
        </w:rPr>
        <w:t>Skupno število doseženih točk se izračuna po formuli</w:t>
      </w:r>
      <w:r w:rsidR="00394161" w:rsidRPr="00A86E1F">
        <w:rPr>
          <w:rFonts w:ascii="Lucida Sans Unicode" w:hAnsi="Lucida Sans Unicode" w:cs="Lucida Sans Unicode"/>
          <w:b/>
          <w:sz w:val="20"/>
          <w:szCs w:val="20"/>
        </w:rPr>
        <w:t xml:space="preserve"> za sklop 1</w:t>
      </w:r>
      <w:r w:rsidRPr="00A86E1F">
        <w:rPr>
          <w:rFonts w:ascii="Lucida Sans Unicode" w:hAnsi="Lucida Sans Unicode" w:cs="Lucida Sans Unicode"/>
          <w:b/>
          <w:sz w:val="20"/>
          <w:szCs w:val="20"/>
        </w:rPr>
        <w:t>:</w:t>
      </w:r>
    </w:p>
    <w:p w14:paraId="3B32192A" w14:textId="0970DA23" w:rsidR="00632C25" w:rsidRPr="00A86E1F" w:rsidRDefault="00632C25" w:rsidP="00A86E1F">
      <w:pPr>
        <w:pStyle w:val="Telobesedila"/>
        <w:spacing w:after="0" w:line="240" w:lineRule="auto"/>
        <w:jc w:val="both"/>
        <w:rPr>
          <w:rFonts w:ascii="Lucida Sans Unicode" w:hAnsi="Lucida Sans Unicode" w:cs="Lucida Sans Unicode"/>
          <w:b/>
          <w:sz w:val="20"/>
          <w:szCs w:val="20"/>
        </w:rPr>
      </w:pPr>
    </w:p>
    <w:tbl>
      <w:tblPr>
        <w:tblStyle w:val="Tabelamrea"/>
        <w:tblW w:w="0" w:type="auto"/>
        <w:tblLook w:val="04A0" w:firstRow="1" w:lastRow="0" w:firstColumn="1" w:lastColumn="0" w:noHBand="0" w:noVBand="1"/>
      </w:tblPr>
      <w:tblGrid>
        <w:gridCol w:w="1838"/>
      </w:tblGrid>
      <w:tr w:rsidR="007828F9" w:rsidRPr="00A86E1F" w14:paraId="1AC553F2" w14:textId="2E59C010" w:rsidTr="005478FF">
        <w:tc>
          <w:tcPr>
            <w:tcW w:w="1838" w:type="dxa"/>
          </w:tcPr>
          <w:p w14:paraId="0BFC227F" w14:textId="7E22FA2A" w:rsidR="005478FF" w:rsidRPr="00A86E1F" w:rsidRDefault="005478FF"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T= TA + TB + TC </w:t>
            </w:r>
          </w:p>
          <w:p w14:paraId="62C42B7D" w14:textId="1EE41080" w:rsidR="005478FF" w:rsidRPr="00A86E1F" w:rsidRDefault="005478FF" w:rsidP="00A86E1F">
            <w:pPr>
              <w:pStyle w:val="Telobesedila"/>
              <w:spacing w:after="0" w:line="240" w:lineRule="auto"/>
              <w:jc w:val="both"/>
              <w:rPr>
                <w:rFonts w:ascii="Lucida Sans Unicode" w:hAnsi="Lucida Sans Unicode" w:cs="Lucida Sans Unicode"/>
                <w:sz w:val="20"/>
                <w:szCs w:val="20"/>
              </w:rPr>
            </w:pPr>
          </w:p>
        </w:tc>
      </w:tr>
    </w:tbl>
    <w:p w14:paraId="113EA7CB" w14:textId="4429FD2E" w:rsidR="00B754E3" w:rsidRPr="00A86E1F" w:rsidRDefault="00B754E3" w:rsidP="00A86E1F">
      <w:pPr>
        <w:pStyle w:val="Naslov1"/>
        <w:spacing w:line="240" w:lineRule="auto"/>
      </w:pPr>
      <w:bookmarkStart w:id="38" w:name="__RefHeading___Toc815_305054815"/>
      <w:bookmarkStart w:id="39" w:name="__RefHeading___Toc817_305054815"/>
      <w:bookmarkStart w:id="40" w:name="__Fieldmark__1640_1557577921"/>
      <w:bookmarkStart w:id="41" w:name="__Fieldmark__20700_1557577921"/>
      <w:bookmarkStart w:id="42" w:name="__Fieldmark__20697_1557577921"/>
      <w:bookmarkStart w:id="43" w:name="__Fieldmark__1665_1557577921"/>
      <w:bookmarkStart w:id="44" w:name="__Fieldmark__20725_1557577921"/>
      <w:bookmarkStart w:id="45" w:name="__Fieldmark__20722_1557577921"/>
      <w:bookmarkStart w:id="46" w:name="__RefHeading___Toc819_305054815"/>
      <w:bookmarkEnd w:id="38"/>
      <w:bookmarkEnd w:id="39"/>
      <w:bookmarkEnd w:id="40"/>
      <w:bookmarkEnd w:id="41"/>
      <w:bookmarkEnd w:id="42"/>
      <w:bookmarkEnd w:id="43"/>
      <w:bookmarkEnd w:id="44"/>
      <w:bookmarkEnd w:id="45"/>
      <w:bookmarkEnd w:id="46"/>
    </w:p>
    <w:p w14:paraId="70B1C69E" w14:textId="2BB7CC19" w:rsidR="00712F03" w:rsidRPr="00A86E1F" w:rsidRDefault="00C95179" w:rsidP="00A86E1F">
      <w:pPr>
        <w:pStyle w:val="Naslov1"/>
        <w:spacing w:line="240" w:lineRule="auto"/>
      </w:pPr>
      <w:bookmarkStart w:id="47" w:name="_Toc510602702"/>
      <w:r w:rsidRPr="00A86E1F">
        <w:t>M</w:t>
      </w:r>
      <w:r w:rsidR="00712F03" w:rsidRPr="00A86E1F">
        <w:t>erilo za izbor ponudnika v sklopu 2</w:t>
      </w:r>
      <w:bookmarkEnd w:id="47"/>
    </w:p>
    <w:p w14:paraId="619AE438" w14:textId="77777777" w:rsidR="00C95179" w:rsidRPr="00A86E1F" w:rsidRDefault="00C95179" w:rsidP="00A86E1F">
      <w:pPr>
        <w:spacing w:line="240" w:lineRule="auto"/>
        <w:jc w:val="both"/>
        <w:rPr>
          <w:rFonts w:ascii="Lucida Sans Unicode" w:hAnsi="Lucida Sans Unicode" w:cs="Lucida Sans Unicode"/>
          <w:sz w:val="20"/>
          <w:szCs w:val="20"/>
        </w:rPr>
      </w:pPr>
    </w:p>
    <w:p w14:paraId="46A8AE07" w14:textId="1ED4B7C6" w:rsidR="00546C0F" w:rsidRPr="00A86E1F" w:rsidRDefault="00546C0F"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Naročnik bo ekonomsko najugodnejšo ponudbo izbral na podlagi najnižje skupne cene za predvideni obseg izvajanja storitev oz. materiala iz popisa del v času trajanja okvirnega sporazuma (vrednosti brez DDV).  </w:t>
      </w:r>
    </w:p>
    <w:p w14:paraId="3DD5081A" w14:textId="77777777" w:rsidR="00546C0F" w:rsidRPr="00A86E1F" w:rsidRDefault="00546C0F"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Pri izračunu ponudbene vrednosti morajo ponudniki upoštevati vse elemente, ki vplivajo na izračun cene: dobavo, dostavo in montažo opreme ali rezervnih delov, opravljanje storitev in v obdobju servisiranja, stroške materiala in opreme, zagotovitev potrebne tehnične opreme, ter vse ostale elemente, ki vplivajo na izračun cene. V ponudbeni ceni je zajeta tudi vrednost vseh pripravljalnih in pomožnih del za izvedbo pogodbenih del, stroškov meritev, preiskav in atestov, zavarovanj, varnosti pri delu in drugih stroškov vse do primopredaje servisiranega vozila.</w:t>
      </w:r>
    </w:p>
    <w:p w14:paraId="3F3B2D0C" w14:textId="39733E29" w:rsidR="00546C0F" w:rsidRPr="00A86E1F" w:rsidRDefault="00546C0F"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Vozilo se v vsakem primeru vedno prevzame na lokaciji naročnika, Savska </w:t>
      </w:r>
      <w:r w:rsidR="00B754E3" w:rsidRPr="00A86E1F">
        <w:rPr>
          <w:rFonts w:ascii="Lucida Sans Unicode" w:hAnsi="Lucida Sans Unicode" w:cs="Lucida Sans Unicode"/>
          <w:sz w:val="20"/>
          <w:szCs w:val="20"/>
        </w:rPr>
        <w:t xml:space="preserve">cesta </w:t>
      </w:r>
      <w:r w:rsidRPr="00A86E1F">
        <w:rPr>
          <w:rFonts w:ascii="Lucida Sans Unicode" w:hAnsi="Lucida Sans Unicode" w:cs="Lucida Sans Unicode"/>
          <w:sz w:val="20"/>
          <w:szCs w:val="20"/>
        </w:rPr>
        <w:t xml:space="preserve">34, Domžale in se ga na to mesto tudi pripelje nazaj. Ponudnik mora pri izračunu upoštevati vse prevozne in s tem povezane stroške in ni opravičen do nobeni dodatnih plačil v zvezi s prevzemom in predajo vozila na lokaciji Savska cesta 34, Domžale. </w:t>
      </w:r>
    </w:p>
    <w:p w14:paraId="3B594F45" w14:textId="7CF8372C" w:rsidR="00546C0F" w:rsidRPr="00A86E1F" w:rsidRDefault="00546C0F"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Cene so fiksne ves čas trajanja okvirnega sporazuma.</w:t>
      </w:r>
    </w:p>
    <w:p w14:paraId="5A486E51" w14:textId="24F7ACDA" w:rsidR="00546C0F" w:rsidRPr="00A86E1F" w:rsidRDefault="00546C0F"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V obrazc</w:t>
      </w:r>
      <w:r w:rsidR="008046E9" w:rsidRPr="00A86E1F">
        <w:rPr>
          <w:rFonts w:ascii="Lucida Sans Unicode" w:hAnsi="Lucida Sans Unicode" w:cs="Lucida Sans Unicode"/>
          <w:sz w:val="20"/>
          <w:szCs w:val="20"/>
        </w:rPr>
        <w:t>u</w:t>
      </w:r>
      <w:r w:rsidRPr="00A86E1F">
        <w:rPr>
          <w:rFonts w:ascii="Lucida Sans Unicode" w:hAnsi="Lucida Sans Unicode" w:cs="Lucida Sans Unicode"/>
          <w:sz w:val="20"/>
          <w:szCs w:val="20"/>
        </w:rPr>
        <w:t xml:space="preserve"> </w:t>
      </w:r>
      <w:r w:rsidRPr="00A86E1F">
        <w:rPr>
          <w:rFonts w:ascii="Lucida Sans Unicode" w:hAnsi="Lucida Sans Unicode" w:cs="Lucida Sans Unicode"/>
          <w:i/>
          <w:sz w:val="20"/>
          <w:szCs w:val="20"/>
        </w:rPr>
        <w:t>Ponudbeni predračun</w:t>
      </w:r>
      <w:r w:rsidRPr="00A86E1F">
        <w:rPr>
          <w:rFonts w:ascii="Lucida Sans Unicode" w:hAnsi="Lucida Sans Unicode" w:cs="Lucida Sans Unicode"/>
          <w:sz w:val="20"/>
          <w:szCs w:val="20"/>
        </w:rPr>
        <w:t xml:space="preserve"> je navedena ocenjena količina storitev za 24 mesecev, pri čemer si naročnik pridržuje pravico, da zmanjša ali poveča količino storitev oz. blaga. </w:t>
      </w:r>
    </w:p>
    <w:p w14:paraId="1AD81AD2" w14:textId="77777777" w:rsidR="00546C0F" w:rsidRPr="00A86E1F" w:rsidRDefault="00546C0F"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V primeru, da bosta prispeli dve ali več ponudbi z isto ponudbeno ceno, bo naročnik izbral ponudbo, ki bo prej prispela. </w:t>
      </w:r>
    </w:p>
    <w:p w14:paraId="0F47E4ED" w14:textId="3C7F2BEF" w:rsidR="00546C0F" w:rsidRDefault="00546C0F" w:rsidP="00A86E1F">
      <w:pPr>
        <w:spacing w:line="240" w:lineRule="auto"/>
        <w:jc w:val="both"/>
        <w:rPr>
          <w:rFonts w:ascii="Lucida Sans Unicode" w:hAnsi="Lucida Sans Unicode" w:cs="Lucida Sans Unicode"/>
          <w:i/>
          <w:sz w:val="20"/>
          <w:szCs w:val="20"/>
        </w:rPr>
      </w:pPr>
      <w:r w:rsidRPr="00A86E1F">
        <w:rPr>
          <w:rFonts w:ascii="Lucida Sans Unicode" w:hAnsi="Lucida Sans Unicode" w:cs="Lucida Sans Unicode"/>
          <w:sz w:val="20"/>
          <w:szCs w:val="20"/>
        </w:rPr>
        <w:lastRenderedPageBreak/>
        <w:t>Ponudnik mora izpolniti vse postavke v obrazc</w:t>
      </w:r>
      <w:r w:rsidR="00E5615D" w:rsidRPr="00A86E1F">
        <w:rPr>
          <w:rFonts w:ascii="Lucida Sans Unicode" w:hAnsi="Lucida Sans Unicode" w:cs="Lucida Sans Unicode"/>
          <w:sz w:val="20"/>
          <w:szCs w:val="20"/>
        </w:rPr>
        <w:t>ih</w:t>
      </w:r>
      <w:r w:rsidRPr="00A86E1F">
        <w:rPr>
          <w:rFonts w:ascii="Lucida Sans Unicode" w:hAnsi="Lucida Sans Unicode" w:cs="Lucida Sans Unicode"/>
          <w:sz w:val="20"/>
          <w:szCs w:val="20"/>
        </w:rPr>
        <w:t xml:space="preserve"> </w:t>
      </w:r>
      <w:r w:rsidRPr="00A86E1F">
        <w:rPr>
          <w:rFonts w:ascii="Lucida Sans Unicode" w:hAnsi="Lucida Sans Unicode" w:cs="Lucida Sans Unicode"/>
          <w:i/>
          <w:sz w:val="20"/>
          <w:szCs w:val="20"/>
        </w:rPr>
        <w:t>Ponudbeni predračun</w:t>
      </w:r>
      <w:r w:rsidR="00E5615D" w:rsidRPr="00A86E1F">
        <w:rPr>
          <w:rFonts w:ascii="Lucida Sans Unicode" w:hAnsi="Lucida Sans Unicode" w:cs="Lucida Sans Unicode"/>
          <w:i/>
          <w:sz w:val="20"/>
          <w:szCs w:val="20"/>
        </w:rPr>
        <w:t xml:space="preserve"> </w:t>
      </w:r>
      <w:r w:rsidR="00E5615D" w:rsidRPr="00A86E1F">
        <w:rPr>
          <w:rFonts w:ascii="Lucida Sans Unicode" w:hAnsi="Lucida Sans Unicode" w:cs="Lucida Sans Unicode"/>
          <w:iCs/>
          <w:sz w:val="20"/>
          <w:szCs w:val="20"/>
        </w:rPr>
        <w:t xml:space="preserve">in </w:t>
      </w:r>
      <w:r w:rsidR="00E5615D" w:rsidRPr="00A86E1F">
        <w:rPr>
          <w:rFonts w:ascii="Lucida Sans Unicode" w:hAnsi="Lucida Sans Unicode" w:cs="Lucida Sans Unicode"/>
          <w:i/>
          <w:sz w:val="20"/>
          <w:szCs w:val="20"/>
        </w:rPr>
        <w:t>Povzetku predračuna (rekapitulacija)</w:t>
      </w:r>
      <w:r w:rsidR="00B754E3" w:rsidRPr="00A86E1F">
        <w:rPr>
          <w:rFonts w:ascii="Lucida Sans Unicode" w:hAnsi="Lucida Sans Unicode" w:cs="Lucida Sans Unicode"/>
          <w:i/>
          <w:sz w:val="20"/>
          <w:szCs w:val="20"/>
        </w:rPr>
        <w:t>.</w:t>
      </w:r>
      <w:r w:rsidRPr="00A86E1F">
        <w:rPr>
          <w:rFonts w:ascii="Lucida Sans Unicode" w:hAnsi="Lucida Sans Unicode" w:cs="Lucida Sans Unicode"/>
          <w:i/>
          <w:sz w:val="20"/>
          <w:szCs w:val="20"/>
        </w:rPr>
        <w:t xml:space="preserve"> </w:t>
      </w:r>
    </w:p>
    <w:p w14:paraId="00B00664" w14:textId="77777777" w:rsidR="008012C7" w:rsidRDefault="008012C7" w:rsidP="00A86E1F">
      <w:pPr>
        <w:spacing w:line="240" w:lineRule="auto"/>
        <w:jc w:val="both"/>
        <w:rPr>
          <w:rFonts w:ascii="Lucida Sans Unicode" w:hAnsi="Lucida Sans Unicode" w:cs="Lucida Sans Unicode"/>
          <w:i/>
          <w:sz w:val="20"/>
          <w:szCs w:val="20"/>
        </w:rPr>
      </w:pPr>
    </w:p>
    <w:p w14:paraId="081863A7" w14:textId="53DE47F3" w:rsidR="0079711B" w:rsidRPr="00A86E1F" w:rsidRDefault="00634E72" w:rsidP="00696D1D">
      <w:pPr>
        <w:pStyle w:val="Naslov1"/>
        <w:spacing w:line="240" w:lineRule="auto"/>
      </w:pPr>
      <w:bookmarkStart w:id="48" w:name="_Toc510602703"/>
      <w:r w:rsidRPr="00A86E1F">
        <w:t>Merilo z</w:t>
      </w:r>
      <w:r w:rsidR="00C95179" w:rsidRPr="00A86E1F">
        <w:t>a</w:t>
      </w:r>
      <w:r w:rsidRPr="00A86E1F">
        <w:t xml:space="preserve"> izbor ponudnika v sklopu 3</w:t>
      </w:r>
      <w:bookmarkEnd w:id="48"/>
    </w:p>
    <w:p w14:paraId="2AB3A4C8"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p>
    <w:p w14:paraId="56EBB3F7" w14:textId="77777777" w:rsidR="00BE3337" w:rsidRPr="00A86E1F" w:rsidRDefault="00BE3337" w:rsidP="00A86E1F">
      <w:pPr>
        <w:pStyle w:val="Telobesedila"/>
        <w:spacing w:after="0" w:line="240" w:lineRule="auto"/>
        <w:jc w:val="both"/>
        <w:rPr>
          <w:rFonts w:ascii="Lucida Sans Unicode" w:hAnsi="Lucida Sans Unicode" w:cs="Lucida Sans Unicode"/>
          <w:sz w:val="20"/>
          <w:szCs w:val="20"/>
        </w:rPr>
      </w:pPr>
    </w:p>
    <w:tbl>
      <w:tblPr>
        <w:tblW w:w="0" w:type="auto"/>
        <w:tblInd w:w="-185" w:type="dxa"/>
        <w:tblLayout w:type="fixed"/>
        <w:tblCellMar>
          <w:left w:w="43" w:type="dxa"/>
        </w:tblCellMar>
        <w:tblLook w:val="0000" w:firstRow="0" w:lastRow="0" w:firstColumn="0" w:lastColumn="0" w:noHBand="0" w:noVBand="0"/>
      </w:tblPr>
      <w:tblGrid>
        <w:gridCol w:w="449"/>
        <w:gridCol w:w="5049"/>
        <w:gridCol w:w="3225"/>
      </w:tblGrid>
      <w:tr w:rsidR="007828F9" w:rsidRPr="00A86E1F" w14:paraId="07268B61" w14:textId="77777777" w:rsidTr="00BB0EC4">
        <w:tc>
          <w:tcPr>
            <w:tcW w:w="449" w:type="dxa"/>
            <w:tcBorders>
              <w:top w:val="single" w:sz="4" w:space="0" w:color="00000A"/>
              <w:left w:val="single" w:sz="4" w:space="0" w:color="00000A"/>
              <w:bottom w:val="single" w:sz="4" w:space="0" w:color="00000A"/>
            </w:tcBorders>
            <w:shd w:val="clear" w:color="auto" w:fill="FFFFFF"/>
          </w:tcPr>
          <w:p w14:paraId="2B63E7DE" w14:textId="77777777" w:rsidR="0079711B" w:rsidRPr="00A86E1F" w:rsidRDefault="0079711B" w:rsidP="00A86E1F">
            <w:pPr>
              <w:pStyle w:val="Telobesedila"/>
              <w:snapToGrid w:val="0"/>
              <w:spacing w:after="0" w:line="240" w:lineRule="auto"/>
              <w:jc w:val="both"/>
              <w:rPr>
                <w:rFonts w:ascii="Lucida Sans Unicode" w:hAnsi="Lucida Sans Unicode" w:cs="Lucida Sans Unicode"/>
                <w:sz w:val="20"/>
                <w:szCs w:val="20"/>
              </w:rPr>
            </w:pPr>
          </w:p>
        </w:tc>
        <w:tc>
          <w:tcPr>
            <w:tcW w:w="5049" w:type="dxa"/>
            <w:tcBorders>
              <w:top w:val="single" w:sz="4" w:space="0" w:color="00000A"/>
              <w:left w:val="single" w:sz="4" w:space="0" w:color="00000A"/>
              <w:bottom w:val="single" w:sz="4" w:space="0" w:color="00000A"/>
            </w:tcBorders>
            <w:shd w:val="clear" w:color="auto" w:fill="FFFFFF"/>
          </w:tcPr>
          <w:p w14:paraId="32C30106" w14:textId="77777777" w:rsidR="0079711B" w:rsidRPr="00A86E1F" w:rsidRDefault="0079711B" w:rsidP="00A86E1F">
            <w:pPr>
              <w:pStyle w:val="Telobesedila"/>
              <w:spacing w:after="0" w:line="240" w:lineRule="auto"/>
              <w:jc w:val="both"/>
              <w:rPr>
                <w:rFonts w:ascii="Lucida Sans Unicode" w:hAnsi="Lucida Sans Unicode" w:cs="Lucida Sans Unicode"/>
                <w:b/>
                <w:bCs/>
                <w:sz w:val="20"/>
                <w:szCs w:val="20"/>
              </w:rPr>
            </w:pPr>
            <w:r w:rsidRPr="00A86E1F">
              <w:rPr>
                <w:rFonts w:ascii="Lucida Sans Unicode" w:hAnsi="Lucida Sans Unicode" w:cs="Lucida Sans Unicode"/>
                <w:b/>
                <w:bCs/>
                <w:sz w:val="20"/>
                <w:szCs w:val="20"/>
              </w:rPr>
              <w:t>MERILO</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7E0B00B1"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b/>
                <w:bCs/>
                <w:sz w:val="20"/>
                <w:szCs w:val="20"/>
              </w:rPr>
              <w:t>UTEŽ (največje število točk)</w:t>
            </w:r>
          </w:p>
        </w:tc>
      </w:tr>
      <w:tr w:rsidR="007828F9" w:rsidRPr="00A86E1F" w14:paraId="4E6273BD" w14:textId="77777777" w:rsidTr="00BB0EC4">
        <w:tc>
          <w:tcPr>
            <w:tcW w:w="449" w:type="dxa"/>
            <w:tcBorders>
              <w:top w:val="single" w:sz="4" w:space="0" w:color="00000A"/>
              <w:left w:val="single" w:sz="4" w:space="0" w:color="00000A"/>
              <w:bottom w:val="single" w:sz="4" w:space="0" w:color="00000A"/>
            </w:tcBorders>
            <w:shd w:val="clear" w:color="auto" w:fill="FFFFFF"/>
          </w:tcPr>
          <w:p w14:paraId="6CBDAC20" w14:textId="77777777" w:rsidR="0079711B" w:rsidRPr="00A86E1F" w:rsidRDefault="0079711B" w:rsidP="00A86E1F">
            <w:pPr>
              <w:pStyle w:val="Telobesedila"/>
              <w:snapToGrid w:val="0"/>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A</w:t>
            </w:r>
          </w:p>
        </w:tc>
        <w:tc>
          <w:tcPr>
            <w:tcW w:w="5049" w:type="dxa"/>
            <w:tcBorders>
              <w:top w:val="single" w:sz="4" w:space="0" w:color="00000A"/>
              <w:left w:val="single" w:sz="4" w:space="0" w:color="00000A"/>
              <w:bottom w:val="single" w:sz="4" w:space="0" w:color="00000A"/>
            </w:tcBorders>
            <w:shd w:val="clear" w:color="auto" w:fill="FFFFFF"/>
          </w:tcPr>
          <w:p w14:paraId="4381480D"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TA- Cena za navedena dela</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51B60173"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50</w:t>
            </w:r>
          </w:p>
        </w:tc>
      </w:tr>
      <w:tr w:rsidR="007828F9" w:rsidRPr="00A86E1F" w14:paraId="10FE123A" w14:textId="77777777" w:rsidTr="00BB0EC4">
        <w:tc>
          <w:tcPr>
            <w:tcW w:w="449" w:type="dxa"/>
            <w:tcBorders>
              <w:top w:val="single" w:sz="4" w:space="0" w:color="00000A"/>
              <w:left w:val="single" w:sz="4" w:space="0" w:color="00000A"/>
              <w:bottom w:val="single" w:sz="4" w:space="0" w:color="00000A"/>
            </w:tcBorders>
            <w:shd w:val="clear" w:color="auto" w:fill="FFFFFF"/>
          </w:tcPr>
          <w:p w14:paraId="31FF0722" w14:textId="77777777" w:rsidR="0079711B" w:rsidRPr="00A86E1F" w:rsidRDefault="0079711B" w:rsidP="00A86E1F">
            <w:pPr>
              <w:pStyle w:val="Telobesedila"/>
              <w:snapToGrid w:val="0"/>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B.</w:t>
            </w:r>
          </w:p>
        </w:tc>
        <w:tc>
          <w:tcPr>
            <w:tcW w:w="5049" w:type="dxa"/>
            <w:tcBorders>
              <w:top w:val="single" w:sz="4" w:space="0" w:color="00000A"/>
              <w:left w:val="single" w:sz="4" w:space="0" w:color="00000A"/>
              <w:bottom w:val="single" w:sz="4" w:space="0" w:color="00000A"/>
            </w:tcBorders>
            <w:shd w:val="clear" w:color="auto" w:fill="FFFFFF"/>
          </w:tcPr>
          <w:p w14:paraId="1FC1654A"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TB- Cena servisne ure</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59579BBA"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30</w:t>
            </w:r>
          </w:p>
        </w:tc>
      </w:tr>
      <w:tr w:rsidR="007828F9" w:rsidRPr="00A86E1F" w14:paraId="3309A0D6" w14:textId="77777777" w:rsidTr="00BB0EC4">
        <w:tc>
          <w:tcPr>
            <w:tcW w:w="449" w:type="dxa"/>
            <w:tcBorders>
              <w:top w:val="single" w:sz="4" w:space="0" w:color="00000A"/>
              <w:left w:val="single" w:sz="4" w:space="0" w:color="00000A"/>
              <w:bottom w:val="single" w:sz="4" w:space="0" w:color="00000A"/>
            </w:tcBorders>
            <w:shd w:val="clear" w:color="auto" w:fill="FFFFFF"/>
          </w:tcPr>
          <w:p w14:paraId="7E0E04DF"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C.</w:t>
            </w:r>
          </w:p>
        </w:tc>
        <w:tc>
          <w:tcPr>
            <w:tcW w:w="5049" w:type="dxa"/>
            <w:tcBorders>
              <w:top w:val="single" w:sz="4" w:space="0" w:color="00000A"/>
              <w:left w:val="single" w:sz="4" w:space="0" w:color="00000A"/>
              <w:bottom w:val="single" w:sz="4" w:space="0" w:color="00000A"/>
            </w:tcBorders>
            <w:shd w:val="clear" w:color="auto" w:fill="FFFFFF"/>
          </w:tcPr>
          <w:p w14:paraId="7ADDDBFD"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TD-Popust na ceno nadomestnih delov ter drobnega in potrošnega materiala</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2C4D7837"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20</w:t>
            </w:r>
          </w:p>
        </w:tc>
      </w:tr>
      <w:tr w:rsidR="007828F9" w:rsidRPr="00A86E1F" w14:paraId="16921559" w14:textId="77777777" w:rsidTr="00BB0EC4">
        <w:tc>
          <w:tcPr>
            <w:tcW w:w="449" w:type="dxa"/>
            <w:tcBorders>
              <w:top w:val="single" w:sz="4" w:space="0" w:color="00000A"/>
              <w:left w:val="single" w:sz="4" w:space="0" w:color="00000A"/>
              <w:bottom w:val="single" w:sz="4" w:space="0" w:color="00000A"/>
            </w:tcBorders>
            <w:shd w:val="clear" w:color="auto" w:fill="FFFFFF"/>
          </w:tcPr>
          <w:p w14:paraId="136BF6D4" w14:textId="77777777" w:rsidR="0079711B" w:rsidRPr="00A86E1F" w:rsidRDefault="0079711B" w:rsidP="00A86E1F">
            <w:pPr>
              <w:pStyle w:val="Telobesedila"/>
              <w:snapToGrid w:val="0"/>
              <w:spacing w:after="0" w:line="240" w:lineRule="auto"/>
              <w:jc w:val="both"/>
              <w:rPr>
                <w:rFonts w:ascii="Lucida Sans Unicode" w:hAnsi="Lucida Sans Unicode" w:cs="Lucida Sans Unicode"/>
                <w:sz w:val="20"/>
                <w:szCs w:val="20"/>
              </w:rPr>
            </w:pPr>
          </w:p>
        </w:tc>
        <w:tc>
          <w:tcPr>
            <w:tcW w:w="5049" w:type="dxa"/>
            <w:tcBorders>
              <w:top w:val="single" w:sz="4" w:space="0" w:color="00000A"/>
              <w:left w:val="single" w:sz="4" w:space="0" w:color="00000A"/>
              <w:bottom w:val="single" w:sz="4" w:space="0" w:color="00000A"/>
            </w:tcBorders>
            <w:shd w:val="clear" w:color="auto" w:fill="FFFFFF"/>
          </w:tcPr>
          <w:p w14:paraId="2FE8E8A0" w14:textId="77777777" w:rsidR="0079711B" w:rsidRPr="00A86E1F" w:rsidRDefault="0079711B" w:rsidP="00A86E1F">
            <w:pPr>
              <w:pStyle w:val="Telobesedila"/>
              <w:spacing w:after="0" w:line="240" w:lineRule="auto"/>
              <w:jc w:val="both"/>
              <w:rPr>
                <w:rFonts w:ascii="Lucida Sans Unicode" w:hAnsi="Lucida Sans Unicode" w:cs="Lucida Sans Unicode"/>
                <w:b/>
                <w:bCs/>
                <w:sz w:val="20"/>
                <w:szCs w:val="20"/>
              </w:rPr>
            </w:pPr>
            <w:r w:rsidRPr="00A86E1F">
              <w:rPr>
                <w:rFonts w:ascii="Lucida Sans Unicode" w:hAnsi="Lucida Sans Unicode" w:cs="Lucida Sans Unicode"/>
                <w:b/>
                <w:bCs/>
                <w:sz w:val="20"/>
                <w:szCs w:val="20"/>
              </w:rPr>
              <w:t>T-SKUPAJ</w:t>
            </w:r>
          </w:p>
        </w:tc>
        <w:tc>
          <w:tcPr>
            <w:tcW w:w="3225" w:type="dxa"/>
            <w:tcBorders>
              <w:top w:val="single" w:sz="4" w:space="0" w:color="00000A"/>
              <w:left w:val="single" w:sz="4" w:space="0" w:color="00000A"/>
              <w:bottom w:val="single" w:sz="4" w:space="0" w:color="00000A"/>
              <w:right w:val="single" w:sz="4" w:space="0" w:color="00000A"/>
            </w:tcBorders>
            <w:shd w:val="clear" w:color="auto" w:fill="FFFFFF"/>
          </w:tcPr>
          <w:p w14:paraId="15311227"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100</w:t>
            </w:r>
          </w:p>
        </w:tc>
      </w:tr>
    </w:tbl>
    <w:p w14:paraId="7D49AD21"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p>
    <w:p w14:paraId="5DCCE117" w14:textId="22D01EF8" w:rsidR="008D1560" w:rsidRPr="00A86E1F" w:rsidRDefault="0079711B" w:rsidP="00A86E1F">
      <w:pPr>
        <w:spacing w:line="240" w:lineRule="auto"/>
        <w:jc w:val="both"/>
        <w:rPr>
          <w:rFonts w:ascii="Lucida Sans Unicode" w:hAnsi="Lucida Sans Unicode" w:cs="Lucida Sans Unicode"/>
          <w:sz w:val="20"/>
          <w:szCs w:val="20"/>
        </w:rPr>
      </w:pPr>
      <w:r w:rsidRPr="00A86E1F">
        <w:rPr>
          <w:rFonts w:ascii="Lucida Sans Unicode" w:eastAsia="Arial Unicode MS" w:hAnsi="Lucida Sans Unicode" w:cs="Lucida Sans Unicode"/>
          <w:sz w:val="20"/>
          <w:szCs w:val="20"/>
        </w:rPr>
        <w:t>Skupno število točk, ki jih prejme ocenjevana ponudba, se izračuna tako, da se za vsako posamezno merilo izračuna število točk, ki se jih prejme iz ocenjevane ponudbe, nato pa se točke, ki jih ponudba prejme za vsako posamično merilo seštejejo.</w:t>
      </w:r>
      <w:r w:rsidR="008D1560" w:rsidRPr="00A86E1F">
        <w:rPr>
          <w:rFonts w:ascii="Lucida Sans Unicode" w:eastAsia="Arial Unicode MS" w:hAnsi="Lucida Sans Unicode" w:cs="Lucida Sans Unicode"/>
          <w:sz w:val="20"/>
          <w:szCs w:val="20"/>
        </w:rPr>
        <w:t xml:space="preserve"> </w:t>
      </w:r>
      <w:r w:rsidR="008D1560" w:rsidRPr="00A86E1F">
        <w:rPr>
          <w:rFonts w:ascii="Lucida Sans Unicode" w:hAnsi="Lucida Sans Unicode" w:cs="Lucida Sans Unicode"/>
          <w:sz w:val="20"/>
          <w:szCs w:val="20"/>
        </w:rPr>
        <w:t>Naročnik bo ekonomsko najugodnejšo ponudbo izbral tisto, ki bo imela najvišjo vrednost T-skupaj.</w:t>
      </w:r>
    </w:p>
    <w:p w14:paraId="1CECCD93" w14:textId="77777777" w:rsidR="00C95179" w:rsidRPr="00A86E1F" w:rsidRDefault="00C95179" w:rsidP="00A86E1F">
      <w:pPr>
        <w:pStyle w:val="Telobesedila"/>
        <w:spacing w:after="0" w:line="240" w:lineRule="auto"/>
        <w:jc w:val="both"/>
        <w:rPr>
          <w:rFonts w:ascii="Lucida Sans Unicode" w:hAnsi="Lucida Sans Unicode" w:cs="Lucida Sans Unicode"/>
          <w:b/>
          <w:i/>
          <w:iCs/>
          <w:sz w:val="20"/>
          <w:szCs w:val="20"/>
        </w:rPr>
      </w:pPr>
    </w:p>
    <w:p w14:paraId="635F84F1" w14:textId="77777777" w:rsidR="0079711B" w:rsidRPr="00A86E1F" w:rsidRDefault="0079711B" w:rsidP="00A86E1F">
      <w:pPr>
        <w:pStyle w:val="Telobesedila"/>
        <w:spacing w:after="0" w:line="240" w:lineRule="auto"/>
        <w:jc w:val="both"/>
        <w:rPr>
          <w:rFonts w:ascii="Lucida Sans Unicode" w:hAnsi="Lucida Sans Unicode" w:cs="Lucida Sans Unicode"/>
          <w:b/>
          <w:i/>
          <w:iCs/>
          <w:sz w:val="20"/>
          <w:szCs w:val="20"/>
        </w:rPr>
      </w:pPr>
      <w:r w:rsidRPr="00A86E1F">
        <w:rPr>
          <w:rFonts w:ascii="Lucida Sans Unicode" w:hAnsi="Lucida Sans Unicode" w:cs="Lucida Sans Unicode"/>
          <w:b/>
          <w:i/>
          <w:iCs/>
          <w:sz w:val="20"/>
          <w:szCs w:val="20"/>
        </w:rPr>
        <w:t>A. Cena za navedena dela</w:t>
      </w:r>
    </w:p>
    <w:p w14:paraId="627C02C4"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p>
    <w:p w14:paraId="4A8304A6" w14:textId="77777777" w:rsidR="0079711B" w:rsidRPr="00A86E1F" w:rsidRDefault="0079711B"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Pri izračunu ponudbene vrednosti morajo ponudniki upoštevati vse elemente, ki vplivajo na izračun cene: dobavo, dostavo in montažo opreme ali rezervnih delov, opravljanje storitev in v obdobju servisiranja, stroške materiala in opreme, zagotovitev potrebne tehnične opreme, ter vse ostale elemente, ki vplivajo na izračun cene. V ponudbeni ceni je zajeta tudi vrednost vseh pripravljalnih in pomožnih del za izvedbo pogodbenih del, stroškov meritev, preiskav in atestov, zavarovanj, varnosti pri delu in drugih stroškov vse do primopredaje servisiranega vozila.</w:t>
      </w:r>
    </w:p>
    <w:p w14:paraId="4AECB3D1"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Na podlagi navedenega merila lahko ponudnik, ki bo ponudil najnižjo ceno za navedena dela TA-   prejme </w:t>
      </w:r>
      <w:r w:rsidR="00BB0EC4" w:rsidRPr="00A86E1F">
        <w:rPr>
          <w:rFonts w:ascii="Lucida Sans Unicode" w:hAnsi="Lucida Sans Unicode" w:cs="Lucida Sans Unicode"/>
          <w:sz w:val="20"/>
          <w:szCs w:val="20"/>
        </w:rPr>
        <w:t>5</w:t>
      </w:r>
      <w:r w:rsidRPr="00A86E1F">
        <w:rPr>
          <w:rFonts w:ascii="Lucida Sans Unicode" w:hAnsi="Lucida Sans Unicode" w:cs="Lucida Sans Unicode"/>
          <w:sz w:val="20"/>
          <w:szCs w:val="20"/>
        </w:rPr>
        <w:t xml:space="preserve">0 točk. </w:t>
      </w:r>
    </w:p>
    <w:p w14:paraId="75BB3276"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p>
    <w:p w14:paraId="298BDB65"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Upošteva se ponudbeni predračun naveden v Prilogi – Ponudbeni predračun, brez DDV. Ponudba z najnižjo končno skupno ceno brez DDV po tem merilu prejme </w:t>
      </w:r>
      <w:r w:rsidR="00BB0EC4" w:rsidRPr="00A86E1F">
        <w:rPr>
          <w:rFonts w:ascii="Lucida Sans Unicode" w:hAnsi="Lucida Sans Unicode" w:cs="Lucida Sans Unicode"/>
          <w:sz w:val="20"/>
          <w:szCs w:val="20"/>
        </w:rPr>
        <w:t>5</w:t>
      </w:r>
      <w:r w:rsidRPr="00A86E1F">
        <w:rPr>
          <w:rFonts w:ascii="Lucida Sans Unicode" w:hAnsi="Lucida Sans Unicode" w:cs="Lucida Sans Unicode"/>
          <w:sz w:val="20"/>
          <w:szCs w:val="20"/>
        </w:rPr>
        <w:t xml:space="preserve">0 točk, ostale ponudbe prejmejo sorazmerno manjše število točk, izračunano na podlagi spodnje formule. </w:t>
      </w:r>
    </w:p>
    <w:p w14:paraId="756C7559"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p>
    <w:p w14:paraId="7F2F38FA" w14:textId="23CAEE92" w:rsidR="0079711B" w:rsidRPr="00A86E1F" w:rsidRDefault="0079711B" w:rsidP="00A86E1F">
      <w:pPr>
        <w:pStyle w:val="Telobesedila"/>
        <w:spacing w:after="0" w:line="240" w:lineRule="auto"/>
        <w:jc w:val="both"/>
        <w:rPr>
          <w:rFonts w:ascii="Lucida Sans Unicode" w:eastAsia="Arial" w:hAnsi="Lucida Sans Unicode" w:cs="Lucida Sans Unicode"/>
          <w:b/>
          <w:sz w:val="20"/>
          <w:szCs w:val="20"/>
        </w:rPr>
      </w:pPr>
      <w:r w:rsidRPr="00A86E1F">
        <w:rPr>
          <w:rFonts w:ascii="Lucida Sans Unicode" w:hAnsi="Lucida Sans Unicode" w:cs="Lucida Sans Unicode"/>
          <w:sz w:val="20"/>
          <w:szCs w:val="20"/>
        </w:rPr>
        <w:t>Število točk, ki jih ponudba ocenjevanega ponudnika prejme, bo naročnik izračunal po naslednji formuli:</w:t>
      </w:r>
    </w:p>
    <w:p w14:paraId="51A9BF70" w14:textId="77777777" w:rsidR="0079711B" w:rsidRPr="00A86E1F" w:rsidRDefault="0079711B" w:rsidP="00A86E1F">
      <w:pPr>
        <w:spacing w:line="240" w:lineRule="auto"/>
        <w:jc w:val="center"/>
        <w:rPr>
          <w:rFonts w:ascii="Lucida Sans Unicode" w:hAnsi="Lucida Sans Unicode" w:cs="Lucida Sans Unicode"/>
          <w:b/>
          <w:sz w:val="20"/>
          <w:szCs w:val="20"/>
        </w:rPr>
      </w:pPr>
      <w:r w:rsidRPr="00A86E1F">
        <w:rPr>
          <w:rFonts w:ascii="Lucida Sans Unicode" w:eastAsia="Arial" w:hAnsi="Lucida Sans Unicode" w:cs="Lucida Sans Unicode"/>
          <w:b/>
          <w:sz w:val="20"/>
          <w:szCs w:val="20"/>
        </w:rPr>
        <w:t xml:space="preserve">   </w:t>
      </w:r>
      <w:r w:rsidRPr="00A86E1F">
        <w:rPr>
          <w:rFonts w:ascii="Lucida Sans Unicode" w:hAnsi="Lucida Sans Unicode" w:cs="Lucida Sans Unicode"/>
          <w:b/>
          <w:sz w:val="20"/>
          <w:szCs w:val="20"/>
        </w:rPr>
        <w:t xml:space="preserve">C </w:t>
      </w:r>
      <w:r w:rsidRPr="00A86E1F">
        <w:rPr>
          <w:rFonts w:ascii="Lucida Sans Unicode" w:hAnsi="Lucida Sans Unicode" w:cs="Lucida Sans Unicode"/>
          <w:b/>
          <w:i/>
          <w:sz w:val="20"/>
          <w:szCs w:val="20"/>
        </w:rPr>
        <w:t>(najnižja)</w:t>
      </w:r>
    </w:p>
    <w:p w14:paraId="782205D3" w14:textId="77777777" w:rsidR="0079711B" w:rsidRPr="00A86E1F" w:rsidRDefault="0079711B" w:rsidP="00A86E1F">
      <w:pPr>
        <w:spacing w:line="240" w:lineRule="auto"/>
        <w:jc w:val="center"/>
        <w:rPr>
          <w:rFonts w:ascii="Lucida Sans Unicode" w:eastAsia="Arial" w:hAnsi="Lucida Sans Unicode" w:cs="Lucida Sans Unicode"/>
          <w:b/>
          <w:sz w:val="20"/>
          <w:szCs w:val="20"/>
        </w:rPr>
      </w:pPr>
      <w:r w:rsidRPr="00A86E1F">
        <w:rPr>
          <w:rFonts w:ascii="Lucida Sans Unicode" w:hAnsi="Lucida Sans Unicode" w:cs="Lucida Sans Unicode"/>
          <w:b/>
          <w:sz w:val="20"/>
          <w:szCs w:val="20"/>
        </w:rPr>
        <w:t>TA</w:t>
      </w:r>
      <w:r w:rsidRPr="00A86E1F">
        <w:rPr>
          <w:rFonts w:ascii="Lucida Sans Unicode" w:hAnsi="Lucida Sans Unicode" w:cs="Lucida Sans Unicode"/>
          <w:b/>
          <w:i/>
          <w:sz w:val="20"/>
          <w:szCs w:val="20"/>
        </w:rPr>
        <w:t xml:space="preserve"> </w:t>
      </w:r>
      <w:r w:rsidRPr="00A86E1F">
        <w:rPr>
          <w:rFonts w:ascii="Lucida Sans Unicode" w:hAnsi="Lucida Sans Unicode" w:cs="Lucida Sans Unicode"/>
          <w:b/>
          <w:sz w:val="20"/>
          <w:szCs w:val="20"/>
        </w:rPr>
        <w:t xml:space="preserve">=  </w:t>
      </w:r>
      <w:r w:rsidRPr="00A86E1F">
        <w:rPr>
          <w:rFonts w:ascii="Lucida Sans Unicode" w:hAnsi="Lucida Sans Unicode" w:cs="Lucida Sans Unicode"/>
          <w:b/>
          <w:strike/>
          <w:sz w:val="20"/>
          <w:szCs w:val="20"/>
        </w:rPr>
        <w:t xml:space="preserve">                                </w:t>
      </w:r>
      <w:r w:rsidRPr="00A86E1F">
        <w:rPr>
          <w:rFonts w:ascii="Lucida Sans Unicode" w:hAnsi="Lucida Sans Unicode" w:cs="Lucida Sans Unicode"/>
          <w:b/>
          <w:sz w:val="20"/>
          <w:szCs w:val="20"/>
        </w:rPr>
        <w:t xml:space="preserve"> x 50</w:t>
      </w:r>
    </w:p>
    <w:p w14:paraId="4C465D32" w14:textId="77777777" w:rsidR="0079711B" w:rsidRPr="00A86E1F" w:rsidRDefault="0079711B" w:rsidP="00A86E1F">
      <w:pPr>
        <w:spacing w:line="240" w:lineRule="auto"/>
        <w:jc w:val="center"/>
        <w:rPr>
          <w:rFonts w:ascii="Lucida Sans Unicode" w:hAnsi="Lucida Sans Unicode" w:cs="Lucida Sans Unicode"/>
          <w:sz w:val="20"/>
          <w:szCs w:val="20"/>
        </w:rPr>
      </w:pPr>
      <w:r w:rsidRPr="00A86E1F">
        <w:rPr>
          <w:rFonts w:ascii="Lucida Sans Unicode" w:eastAsia="Arial" w:hAnsi="Lucida Sans Unicode" w:cs="Lucida Sans Unicode"/>
          <w:b/>
          <w:sz w:val="20"/>
          <w:szCs w:val="20"/>
        </w:rPr>
        <w:t xml:space="preserve">         </w:t>
      </w:r>
      <w:r w:rsidRPr="00A86E1F">
        <w:rPr>
          <w:rFonts w:ascii="Lucida Sans Unicode" w:hAnsi="Lucida Sans Unicode" w:cs="Lucida Sans Unicode"/>
          <w:b/>
          <w:sz w:val="20"/>
          <w:szCs w:val="20"/>
        </w:rPr>
        <w:t xml:space="preserve">C </w:t>
      </w:r>
      <w:r w:rsidRPr="00A86E1F">
        <w:rPr>
          <w:rFonts w:ascii="Lucida Sans Unicode" w:hAnsi="Lucida Sans Unicode" w:cs="Lucida Sans Unicode"/>
          <w:b/>
          <w:i/>
          <w:sz w:val="20"/>
          <w:szCs w:val="20"/>
        </w:rPr>
        <w:t>(ocenjevana)</w:t>
      </w:r>
    </w:p>
    <w:p w14:paraId="32A4CFCA"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lastRenderedPageBreak/>
        <w:t>pri čemer je:</w:t>
      </w:r>
    </w:p>
    <w:p w14:paraId="77C4542B"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p>
    <w:p w14:paraId="41DDE304"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TA – število točk, ki jih prejme ocenjevana ponudba za navedena dela A</w:t>
      </w:r>
    </w:p>
    <w:p w14:paraId="785AF1C8"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C (najnižja) – najnižja ponujena skupna cena za navedena dela A</w:t>
      </w:r>
    </w:p>
    <w:p w14:paraId="53FA83FC"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C (ocenjevana) –  skupna cena ocenjevane ponudbe za navedena dela A</w:t>
      </w:r>
    </w:p>
    <w:p w14:paraId="6112B79C" w14:textId="77777777" w:rsidR="0079711B" w:rsidRPr="00A86E1F" w:rsidRDefault="0079711B" w:rsidP="00A86E1F">
      <w:pPr>
        <w:pStyle w:val="Telobesedila"/>
        <w:spacing w:after="0" w:line="240" w:lineRule="auto"/>
        <w:jc w:val="both"/>
        <w:rPr>
          <w:rFonts w:ascii="Lucida Sans Unicode" w:hAnsi="Lucida Sans Unicode" w:cs="Lucida Sans Unicode"/>
          <w:b/>
          <w:i/>
          <w:sz w:val="20"/>
          <w:szCs w:val="20"/>
        </w:rPr>
      </w:pPr>
      <w:r w:rsidRPr="00A86E1F">
        <w:rPr>
          <w:rFonts w:ascii="Lucida Sans Unicode" w:hAnsi="Lucida Sans Unicode" w:cs="Lucida Sans Unicode"/>
          <w:b/>
          <w:i/>
          <w:iCs/>
          <w:sz w:val="20"/>
          <w:szCs w:val="20"/>
        </w:rPr>
        <w:t>B. Cena servisne ure</w:t>
      </w:r>
    </w:p>
    <w:p w14:paraId="696497C0" w14:textId="77777777" w:rsidR="0079711B" w:rsidRPr="00A86E1F" w:rsidRDefault="0079711B" w:rsidP="00A86E1F">
      <w:pPr>
        <w:spacing w:line="240" w:lineRule="auto"/>
        <w:jc w:val="both"/>
        <w:rPr>
          <w:rFonts w:ascii="Lucida Sans Unicode" w:eastAsia="Arial Unicode MS" w:hAnsi="Lucida Sans Unicode" w:cs="Lucida Sans Unicode"/>
          <w:sz w:val="20"/>
          <w:szCs w:val="20"/>
        </w:rPr>
      </w:pPr>
    </w:p>
    <w:p w14:paraId="531E9CAE" w14:textId="77777777" w:rsidR="0079711B" w:rsidRPr="00A86E1F" w:rsidRDefault="0079711B" w:rsidP="00A86E1F">
      <w:pPr>
        <w:spacing w:line="240" w:lineRule="auto"/>
        <w:jc w:val="both"/>
        <w:rPr>
          <w:rFonts w:ascii="Lucida Sans Unicode" w:eastAsia="Arial Unicode MS" w:hAnsi="Lucida Sans Unicode" w:cs="Lucida Sans Unicode"/>
          <w:sz w:val="20"/>
          <w:szCs w:val="20"/>
        </w:rPr>
      </w:pPr>
      <w:r w:rsidRPr="00A86E1F">
        <w:rPr>
          <w:rFonts w:ascii="Lucida Sans Unicode" w:eastAsia="Arial Unicode MS" w:hAnsi="Lucida Sans Unicode" w:cs="Lucida Sans Unicode"/>
          <w:sz w:val="20"/>
          <w:szCs w:val="20"/>
        </w:rPr>
        <w:t xml:space="preserve">Na podlagi navedenega merila lahko ponudnik, ki bo ponudil najnižjo ceno servisne ure TB- prejme </w:t>
      </w:r>
      <w:r w:rsidR="00BB0EC4" w:rsidRPr="00A86E1F">
        <w:rPr>
          <w:rFonts w:ascii="Lucida Sans Unicode" w:eastAsia="Arial Unicode MS" w:hAnsi="Lucida Sans Unicode" w:cs="Lucida Sans Unicode"/>
          <w:sz w:val="20"/>
          <w:szCs w:val="20"/>
        </w:rPr>
        <w:t>3</w:t>
      </w:r>
      <w:r w:rsidRPr="00A86E1F">
        <w:rPr>
          <w:rFonts w:ascii="Lucida Sans Unicode" w:eastAsia="Arial Unicode MS" w:hAnsi="Lucida Sans Unicode" w:cs="Lucida Sans Unicode"/>
          <w:sz w:val="20"/>
          <w:szCs w:val="20"/>
        </w:rPr>
        <w:t xml:space="preserve">0 točk. </w:t>
      </w:r>
    </w:p>
    <w:p w14:paraId="40A324CF" w14:textId="77777777" w:rsidR="0079711B" w:rsidRPr="00A86E1F" w:rsidRDefault="0079711B" w:rsidP="00A86E1F">
      <w:pPr>
        <w:spacing w:line="240" w:lineRule="auto"/>
        <w:jc w:val="both"/>
        <w:rPr>
          <w:rFonts w:ascii="Lucida Sans Unicode" w:eastAsia="Arial Unicode MS" w:hAnsi="Lucida Sans Unicode" w:cs="Lucida Sans Unicode"/>
          <w:sz w:val="20"/>
          <w:szCs w:val="20"/>
        </w:rPr>
      </w:pPr>
      <w:r w:rsidRPr="00A86E1F">
        <w:rPr>
          <w:rFonts w:ascii="Lucida Sans Unicode" w:eastAsia="Arial Unicode MS" w:hAnsi="Lucida Sans Unicode" w:cs="Lucida Sans Unicode"/>
          <w:sz w:val="20"/>
          <w:szCs w:val="20"/>
        </w:rPr>
        <w:t xml:space="preserve">Ponudbene cene za stroške servisiranja so za čas trajanja pogodbe fiksne. </w:t>
      </w:r>
    </w:p>
    <w:p w14:paraId="4DC7EDDF" w14:textId="77777777" w:rsidR="0079711B" w:rsidRPr="00A86E1F" w:rsidRDefault="0079711B" w:rsidP="00A86E1F">
      <w:pPr>
        <w:spacing w:line="240" w:lineRule="auto"/>
        <w:jc w:val="both"/>
        <w:rPr>
          <w:rFonts w:ascii="Lucida Sans Unicode" w:eastAsiaTheme="minorHAnsi" w:hAnsi="Lucida Sans Unicode" w:cs="Lucida Sans Unicode"/>
          <w:bCs/>
          <w:sz w:val="20"/>
          <w:szCs w:val="20"/>
        </w:rPr>
      </w:pPr>
      <w:r w:rsidRPr="00A86E1F">
        <w:rPr>
          <w:rFonts w:ascii="Lucida Sans Unicode" w:eastAsiaTheme="minorHAnsi" w:hAnsi="Lucida Sans Unicode" w:cs="Lucida Sans Unicode"/>
          <w:bCs/>
          <w:sz w:val="20"/>
          <w:szCs w:val="20"/>
        </w:rPr>
        <w:t>Ponudbene cene stroškov servisiranja morajo biti veljavne za ves čas trajanja obdobja servisiranja.</w:t>
      </w:r>
    </w:p>
    <w:p w14:paraId="09FD583C"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p>
    <w:p w14:paraId="572EAF91" w14:textId="77777777" w:rsidR="0079711B" w:rsidRPr="00A86E1F" w:rsidRDefault="0079711B"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Cena servisne ure za servisna in vzdrževalna dela mora vključevati vse stroške, povezane z izvedbo storitve, npr. stroški dela, manipulativni stroški, ekološki stroški in vsi drugi stroški, ki jih bo imel ponudnik z realizacijo naročila. V ceni so upoštevani tudi morebitni popusti. Ponudnik lahko zaračuna polno servisno uro, če izvaja storitev več kot 45 minut, sicer sorazmerni del. Ponudnik mora zagotavljati servisiranje za ves čas pogodbenega razmerja. </w:t>
      </w:r>
    </w:p>
    <w:p w14:paraId="3512293D"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p>
    <w:p w14:paraId="14C4E1A7"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Cena za servisno uro popravila je enotna ne glede na vrsto in zahtevnost dela in ne glede na tip vozila. </w:t>
      </w:r>
    </w:p>
    <w:p w14:paraId="60118B00"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p>
    <w:p w14:paraId="1C0E55D8"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Upošteva se ponudbeni predračun naveden v Prilogi  – Ponudbeni predračun, brez DDV. Ponudba z najnižjo    ceno servisne ure brez DDV po tem merilu prejme </w:t>
      </w:r>
      <w:r w:rsidR="001D3CE1" w:rsidRPr="00A86E1F">
        <w:rPr>
          <w:rFonts w:ascii="Lucida Sans Unicode" w:hAnsi="Lucida Sans Unicode" w:cs="Lucida Sans Unicode"/>
          <w:sz w:val="20"/>
          <w:szCs w:val="20"/>
        </w:rPr>
        <w:t>3</w:t>
      </w:r>
      <w:r w:rsidRPr="00A86E1F">
        <w:rPr>
          <w:rFonts w:ascii="Lucida Sans Unicode" w:hAnsi="Lucida Sans Unicode" w:cs="Lucida Sans Unicode"/>
          <w:sz w:val="20"/>
          <w:szCs w:val="20"/>
        </w:rPr>
        <w:t xml:space="preserve">0 točk, ostale ponudbe prejmejo sorazmerno manjše število točk, izračunano na podlagi spodnje formule. </w:t>
      </w:r>
    </w:p>
    <w:p w14:paraId="6D0006F3"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p>
    <w:p w14:paraId="35177D0F"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p>
    <w:p w14:paraId="612567C3"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Število točk, ki jih ponudba ocenjevanega ponudnika prejme, bo naročnik izračunal po naslednji formuli:</w:t>
      </w:r>
    </w:p>
    <w:p w14:paraId="77500DAD" w14:textId="77777777" w:rsidR="00EF74A3" w:rsidRPr="00A86E1F" w:rsidRDefault="00EF74A3" w:rsidP="00A86E1F">
      <w:pPr>
        <w:pStyle w:val="Telobesedila"/>
        <w:spacing w:after="0" w:line="240" w:lineRule="auto"/>
        <w:jc w:val="both"/>
        <w:rPr>
          <w:rFonts w:ascii="Lucida Sans Unicode" w:hAnsi="Lucida Sans Unicode" w:cs="Lucida Sans Unicode"/>
          <w:sz w:val="20"/>
          <w:szCs w:val="20"/>
        </w:rPr>
      </w:pPr>
    </w:p>
    <w:p w14:paraId="01F0B066" w14:textId="77777777" w:rsidR="0079711B" w:rsidRPr="00A86E1F" w:rsidRDefault="0079711B" w:rsidP="00A86E1F">
      <w:pPr>
        <w:spacing w:line="240" w:lineRule="auto"/>
        <w:jc w:val="center"/>
        <w:rPr>
          <w:rFonts w:ascii="Lucida Sans Unicode" w:hAnsi="Lucida Sans Unicode" w:cs="Lucida Sans Unicode"/>
          <w:b/>
          <w:sz w:val="20"/>
          <w:szCs w:val="20"/>
        </w:rPr>
      </w:pPr>
      <w:r w:rsidRPr="00A86E1F">
        <w:rPr>
          <w:rFonts w:ascii="Lucida Sans Unicode" w:eastAsia="Arial" w:hAnsi="Lucida Sans Unicode" w:cs="Lucida Sans Unicode"/>
          <w:b/>
          <w:sz w:val="20"/>
          <w:szCs w:val="20"/>
        </w:rPr>
        <w:t xml:space="preserve">      </w:t>
      </w:r>
      <w:r w:rsidRPr="00A86E1F">
        <w:rPr>
          <w:rFonts w:ascii="Lucida Sans Unicode" w:hAnsi="Lucida Sans Unicode" w:cs="Lucida Sans Unicode"/>
          <w:b/>
          <w:sz w:val="20"/>
          <w:szCs w:val="20"/>
        </w:rPr>
        <w:t xml:space="preserve">C </w:t>
      </w:r>
      <w:r w:rsidRPr="00A86E1F">
        <w:rPr>
          <w:rFonts w:ascii="Lucida Sans Unicode" w:hAnsi="Lucida Sans Unicode" w:cs="Lucida Sans Unicode"/>
          <w:b/>
          <w:i/>
          <w:sz w:val="20"/>
          <w:szCs w:val="20"/>
        </w:rPr>
        <w:t>(najnižja)</w:t>
      </w:r>
    </w:p>
    <w:p w14:paraId="09ABE4E4" w14:textId="77777777" w:rsidR="0079711B" w:rsidRPr="00A86E1F" w:rsidRDefault="0079711B" w:rsidP="00A86E1F">
      <w:pPr>
        <w:spacing w:line="240" w:lineRule="auto"/>
        <w:jc w:val="center"/>
        <w:rPr>
          <w:rFonts w:ascii="Lucida Sans Unicode" w:eastAsia="Arial" w:hAnsi="Lucida Sans Unicode" w:cs="Lucida Sans Unicode"/>
          <w:b/>
          <w:sz w:val="20"/>
          <w:szCs w:val="20"/>
        </w:rPr>
      </w:pPr>
      <w:r w:rsidRPr="00A86E1F">
        <w:rPr>
          <w:rFonts w:ascii="Lucida Sans Unicode" w:hAnsi="Lucida Sans Unicode" w:cs="Lucida Sans Unicode"/>
          <w:b/>
          <w:sz w:val="20"/>
          <w:szCs w:val="20"/>
        </w:rPr>
        <w:t xml:space="preserve">TB =  </w:t>
      </w:r>
      <w:r w:rsidRPr="00A86E1F">
        <w:rPr>
          <w:rFonts w:ascii="Lucida Sans Unicode" w:hAnsi="Lucida Sans Unicode" w:cs="Lucida Sans Unicode"/>
          <w:b/>
          <w:strike/>
          <w:sz w:val="20"/>
          <w:szCs w:val="20"/>
        </w:rPr>
        <w:t xml:space="preserve">                                </w:t>
      </w:r>
      <w:r w:rsidRPr="00A86E1F">
        <w:rPr>
          <w:rFonts w:ascii="Lucida Sans Unicode" w:hAnsi="Lucida Sans Unicode" w:cs="Lucida Sans Unicode"/>
          <w:b/>
          <w:sz w:val="20"/>
          <w:szCs w:val="20"/>
        </w:rPr>
        <w:t xml:space="preserve"> x 30</w:t>
      </w:r>
    </w:p>
    <w:p w14:paraId="2278BC46" w14:textId="77777777" w:rsidR="0079711B" w:rsidRPr="00A86E1F" w:rsidRDefault="0079711B" w:rsidP="00A86E1F">
      <w:pPr>
        <w:spacing w:line="240" w:lineRule="auto"/>
        <w:jc w:val="center"/>
        <w:rPr>
          <w:rFonts w:ascii="Lucida Sans Unicode" w:hAnsi="Lucida Sans Unicode" w:cs="Lucida Sans Unicode"/>
          <w:sz w:val="20"/>
          <w:szCs w:val="20"/>
        </w:rPr>
      </w:pPr>
      <w:r w:rsidRPr="00A86E1F">
        <w:rPr>
          <w:rFonts w:ascii="Lucida Sans Unicode" w:eastAsia="Arial" w:hAnsi="Lucida Sans Unicode" w:cs="Lucida Sans Unicode"/>
          <w:b/>
          <w:sz w:val="20"/>
          <w:szCs w:val="20"/>
        </w:rPr>
        <w:t xml:space="preserve">         </w:t>
      </w:r>
      <w:r w:rsidRPr="00A86E1F">
        <w:rPr>
          <w:rFonts w:ascii="Lucida Sans Unicode" w:hAnsi="Lucida Sans Unicode" w:cs="Lucida Sans Unicode"/>
          <w:b/>
          <w:sz w:val="20"/>
          <w:szCs w:val="20"/>
        </w:rPr>
        <w:t xml:space="preserve">C </w:t>
      </w:r>
      <w:r w:rsidRPr="00A86E1F">
        <w:rPr>
          <w:rFonts w:ascii="Lucida Sans Unicode" w:hAnsi="Lucida Sans Unicode" w:cs="Lucida Sans Unicode"/>
          <w:b/>
          <w:i/>
          <w:sz w:val="20"/>
          <w:szCs w:val="20"/>
        </w:rPr>
        <w:t>(ocenjevana)</w:t>
      </w:r>
    </w:p>
    <w:p w14:paraId="5E7541E5"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pri čemer je:</w:t>
      </w:r>
    </w:p>
    <w:p w14:paraId="536DDD46"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p>
    <w:p w14:paraId="38CE97F4"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TB – število točk, ki jih prejme ocenjevana ponudba servisno uro B</w:t>
      </w:r>
    </w:p>
    <w:p w14:paraId="68A83717"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C (najnižja) – najnižja ponujena cena za servisno uro B</w:t>
      </w:r>
    </w:p>
    <w:p w14:paraId="18566A30"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C (ocenjevana) – cena ocenjevane ponudbe za servisno uro B</w:t>
      </w:r>
    </w:p>
    <w:p w14:paraId="79F43B5D" w14:textId="77777777" w:rsidR="0032550A" w:rsidRPr="00A86E1F" w:rsidRDefault="0032550A" w:rsidP="00A86E1F">
      <w:pPr>
        <w:spacing w:line="240" w:lineRule="auto"/>
        <w:jc w:val="both"/>
        <w:rPr>
          <w:rFonts w:ascii="Lucida Sans Unicode" w:hAnsi="Lucida Sans Unicode" w:cs="Lucida Sans Unicode"/>
          <w:sz w:val="20"/>
          <w:szCs w:val="20"/>
        </w:rPr>
      </w:pPr>
    </w:p>
    <w:p w14:paraId="236EEDB5" w14:textId="181E4B99" w:rsidR="0032550A" w:rsidRPr="00A86E1F" w:rsidRDefault="0032550A"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lastRenderedPageBreak/>
        <w:t xml:space="preserve">Vozilo se v vsakem primeru (v okviru storitev pod A – </w:t>
      </w:r>
      <w:r w:rsidRPr="00A86E1F">
        <w:rPr>
          <w:rFonts w:ascii="Lucida Sans Unicode" w:hAnsi="Lucida Sans Unicode" w:cs="Lucida Sans Unicode"/>
          <w:i/>
          <w:sz w:val="20"/>
          <w:szCs w:val="20"/>
        </w:rPr>
        <w:t>Cena za navedena dela</w:t>
      </w:r>
      <w:r w:rsidRPr="00A86E1F">
        <w:rPr>
          <w:rFonts w:ascii="Lucida Sans Unicode" w:hAnsi="Lucida Sans Unicode" w:cs="Lucida Sans Unicode"/>
          <w:sz w:val="20"/>
          <w:szCs w:val="20"/>
        </w:rPr>
        <w:t xml:space="preserve">, storitev pod B – </w:t>
      </w:r>
      <w:r w:rsidRPr="00A86E1F">
        <w:rPr>
          <w:rFonts w:ascii="Lucida Sans Unicode" w:hAnsi="Lucida Sans Unicode" w:cs="Lucida Sans Unicode"/>
          <w:i/>
          <w:sz w:val="20"/>
          <w:szCs w:val="20"/>
        </w:rPr>
        <w:t>Cena servisne ure</w:t>
      </w:r>
      <w:r w:rsidRPr="00A86E1F">
        <w:rPr>
          <w:rFonts w:ascii="Lucida Sans Unicode" w:hAnsi="Lucida Sans Unicode" w:cs="Lucida Sans Unicode"/>
          <w:sz w:val="20"/>
          <w:szCs w:val="20"/>
        </w:rPr>
        <w:t xml:space="preserve"> in storitev oz. dobav pod C - </w:t>
      </w:r>
      <w:r w:rsidRPr="00A86E1F">
        <w:rPr>
          <w:rFonts w:ascii="Lucida Sans Unicode" w:hAnsi="Lucida Sans Unicode" w:cs="Lucida Sans Unicode"/>
          <w:i/>
          <w:iCs/>
          <w:sz w:val="20"/>
          <w:szCs w:val="20"/>
        </w:rPr>
        <w:t>Popust na ceno nadomestnih delov ter drobnega in potrošnega materiala</w:t>
      </w:r>
      <w:r w:rsidRPr="00A86E1F">
        <w:rPr>
          <w:rFonts w:ascii="Lucida Sans Unicode" w:hAnsi="Lucida Sans Unicode" w:cs="Lucida Sans Unicode"/>
          <w:sz w:val="20"/>
          <w:szCs w:val="20"/>
        </w:rPr>
        <w:t xml:space="preserve"> vedno prevzame na lokaciji naročnika, Savska cesta 34, Domžale in se ga na to mesto tudi pripelje nazaj. Ponudnik mora pri izračunu upoštevati vse prevozne in s tem povezane stroške in ni opravičen do nobeni dodatnih plačil v zvezi s prevzemom in predajo vozila na lokaciji Savska cesta 34, Domžale. </w:t>
      </w:r>
    </w:p>
    <w:p w14:paraId="5D46DE55" w14:textId="77777777" w:rsidR="00B11E9D" w:rsidRPr="00A86E1F" w:rsidRDefault="00B11E9D" w:rsidP="00A86E1F">
      <w:pPr>
        <w:spacing w:line="240" w:lineRule="auto"/>
        <w:jc w:val="both"/>
        <w:rPr>
          <w:rFonts w:ascii="Lucida Sans Unicode" w:hAnsi="Lucida Sans Unicode" w:cs="Lucida Sans Unicode"/>
          <w:sz w:val="20"/>
          <w:szCs w:val="20"/>
        </w:rPr>
      </w:pPr>
    </w:p>
    <w:p w14:paraId="0197C579" w14:textId="77777777" w:rsidR="0079711B" w:rsidRPr="00A86E1F" w:rsidRDefault="0079711B" w:rsidP="00A86E1F">
      <w:pPr>
        <w:pStyle w:val="Telobesedila"/>
        <w:spacing w:after="0" w:line="240" w:lineRule="auto"/>
        <w:jc w:val="both"/>
        <w:rPr>
          <w:rFonts w:ascii="Lucida Sans Unicode" w:hAnsi="Lucida Sans Unicode" w:cs="Lucida Sans Unicode"/>
          <w:b/>
          <w:sz w:val="20"/>
          <w:szCs w:val="20"/>
        </w:rPr>
      </w:pPr>
      <w:r w:rsidRPr="00A86E1F">
        <w:rPr>
          <w:rFonts w:ascii="Lucida Sans Unicode" w:hAnsi="Lucida Sans Unicode" w:cs="Lucida Sans Unicode"/>
          <w:b/>
          <w:i/>
          <w:iCs/>
          <w:sz w:val="20"/>
          <w:szCs w:val="20"/>
        </w:rPr>
        <w:t>C. Popust na ceno nadomestnih delov ter drobnega in potrošnega materiala</w:t>
      </w:r>
    </w:p>
    <w:p w14:paraId="367F5859"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p>
    <w:p w14:paraId="4E6D314E"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Na podlagi navedenega merila lahko ponudnik, ki bo ponudil najvišji popust TD- prejme 20 točk. </w:t>
      </w:r>
    </w:p>
    <w:p w14:paraId="4E096868"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Drobni in potrošni material obsega podložke, vijake, pršila, mast, krpe, zašita vozila, hladilna tekočina itd.</w:t>
      </w:r>
      <w:r w:rsidRPr="00A86E1F">
        <w:rPr>
          <w:rFonts w:ascii="Lucida Sans Unicode" w:hAnsi="Lucida Sans Unicode" w:cs="Lucida Sans Unicode"/>
          <w:b/>
          <w:sz w:val="20"/>
          <w:szCs w:val="20"/>
        </w:rPr>
        <w:t xml:space="preserve"> </w:t>
      </w:r>
      <w:r w:rsidRPr="00A86E1F">
        <w:rPr>
          <w:rFonts w:ascii="Lucida Sans Unicode" w:hAnsi="Lucida Sans Unicode" w:cs="Lucida Sans Unicode"/>
          <w:sz w:val="20"/>
          <w:szCs w:val="20"/>
        </w:rPr>
        <w:t xml:space="preserve">Ponudnik bo vgrajene originalne nadomestne dele in drobni ter potrošni material obračunal po vsakokratnem veljavnem ceniku, veljavnem na dan sprejema vozila v servisno delavnico, z upoštevanim popustom. </w:t>
      </w:r>
    </w:p>
    <w:p w14:paraId="59F74D46"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p>
    <w:p w14:paraId="7F5C5B0E"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Upošteva se popust, naveden v odstotkih. Ponudba z najvišjim popustom po tem merilu prejme 20 točk, ostale ponudbe prejmejo sorazmerno manjše število točk, izračunano na podlagi spodnje formule. </w:t>
      </w:r>
    </w:p>
    <w:p w14:paraId="151E261E"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p>
    <w:p w14:paraId="40A91475"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Število točk, ki jih ponudba ocenjevanega ponudnika prejme, bo naročnik izračunal na podlagi spodnje formule:</w:t>
      </w:r>
    </w:p>
    <w:p w14:paraId="318291E4"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p>
    <w:p w14:paraId="792392F2" w14:textId="77777777" w:rsidR="0079711B" w:rsidRPr="00A86E1F" w:rsidRDefault="0079711B" w:rsidP="00A86E1F">
      <w:pPr>
        <w:spacing w:line="240" w:lineRule="auto"/>
        <w:jc w:val="center"/>
        <w:rPr>
          <w:rFonts w:ascii="Lucida Sans Unicode" w:hAnsi="Lucida Sans Unicode" w:cs="Lucida Sans Unicode"/>
          <w:b/>
          <w:sz w:val="20"/>
          <w:szCs w:val="20"/>
        </w:rPr>
      </w:pPr>
      <w:r w:rsidRPr="00A86E1F">
        <w:rPr>
          <w:rFonts w:ascii="Lucida Sans Unicode" w:eastAsia="Arial" w:hAnsi="Lucida Sans Unicode" w:cs="Lucida Sans Unicode"/>
          <w:b/>
          <w:sz w:val="20"/>
          <w:szCs w:val="20"/>
        </w:rPr>
        <w:t xml:space="preserve">      </w:t>
      </w:r>
      <w:r w:rsidRPr="00A86E1F">
        <w:rPr>
          <w:rFonts w:ascii="Lucida Sans Unicode" w:hAnsi="Lucida Sans Unicode" w:cs="Lucida Sans Unicode"/>
          <w:b/>
          <w:sz w:val="20"/>
          <w:szCs w:val="20"/>
        </w:rPr>
        <w:t xml:space="preserve">C </w:t>
      </w:r>
      <w:r w:rsidRPr="00A86E1F">
        <w:rPr>
          <w:rFonts w:ascii="Lucida Sans Unicode" w:hAnsi="Lucida Sans Unicode" w:cs="Lucida Sans Unicode"/>
          <w:b/>
          <w:i/>
          <w:sz w:val="20"/>
          <w:szCs w:val="20"/>
        </w:rPr>
        <w:t>(</w:t>
      </w:r>
      <w:r w:rsidR="00BF2D8D" w:rsidRPr="00A86E1F">
        <w:rPr>
          <w:rFonts w:ascii="Lucida Sans Unicode" w:hAnsi="Lucida Sans Unicode" w:cs="Lucida Sans Unicode"/>
          <w:b/>
          <w:i/>
          <w:sz w:val="20"/>
          <w:szCs w:val="20"/>
        </w:rPr>
        <w:t>ocenjevana</w:t>
      </w:r>
      <w:r w:rsidRPr="00A86E1F">
        <w:rPr>
          <w:rFonts w:ascii="Lucida Sans Unicode" w:hAnsi="Lucida Sans Unicode" w:cs="Lucida Sans Unicode"/>
          <w:b/>
          <w:i/>
          <w:sz w:val="20"/>
          <w:szCs w:val="20"/>
        </w:rPr>
        <w:t>)</w:t>
      </w:r>
    </w:p>
    <w:p w14:paraId="64C933D1" w14:textId="77777777" w:rsidR="0079711B" w:rsidRPr="00A86E1F" w:rsidRDefault="0079711B" w:rsidP="00A86E1F">
      <w:pPr>
        <w:spacing w:line="240" w:lineRule="auto"/>
        <w:jc w:val="center"/>
        <w:rPr>
          <w:rFonts w:ascii="Lucida Sans Unicode" w:eastAsia="Arial" w:hAnsi="Lucida Sans Unicode" w:cs="Lucida Sans Unicode"/>
          <w:b/>
          <w:sz w:val="20"/>
          <w:szCs w:val="20"/>
        </w:rPr>
      </w:pPr>
      <w:r w:rsidRPr="00A86E1F">
        <w:rPr>
          <w:rFonts w:ascii="Lucida Sans Unicode" w:hAnsi="Lucida Sans Unicode" w:cs="Lucida Sans Unicode"/>
          <w:b/>
          <w:sz w:val="20"/>
          <w:szCs w:val="20"/>
        </w:rPr>
        <w:t>TC</w:t>
      </w:r>
      <w:r w:rsidRPr="00A86E1F">
        <w:rPr>
          <w:rFonts w:ascii="Lucida Sans Unicode" w:hAnsi="Lucida Sans Unicode" w:cs="Lucida Sans Unicode"/>
          <w:b/>
          <w:i/>
          <w:sz w:val="20"/>
          <w:szCs w:val="20"/>
        </w:rPr>
        <w:t xml:space="preserve"> </w:t>
      </w:r>
      <w:r w:rsidRPr="00A86E1F">
        <w:rPr>
          <w:rFonts w:ascii="Lucida Sans Unicode" w:hAnsi="Lucida Sans Unicode" w:cs="Lucida Sans Unicode"/>
          <w:b/>
          <w:sz w:val="20"/>
          <w:szCs w:val="20"/>
        </w:rPr>
        <w:t xml:space="preserve">=  </w:t>
      </w:r>
      <w:r w:rsidRPr="00A86E1F">
        <w:rPr>
          <w:rFonts w:ascii="Lucida Sans Unicode" w:hAnsi="Lucida Sans Unicode" w:cs="Lucida Sans Unicode"/>
          <w:b/>
          <w:strike/>
          <w:sz w:val="20"/>
          <w:szCs w:val="20"/>
        </w:rPr>
        <w:t xml:space="preserve">                                </w:t>
      </w:r>
      <w:r w:rsidRPr="00A86E1F">
        <w:rPr>
          <w:rFonts w:ascii="Lucida Sans Unicode" w:hAnsi="Lucida Sans Unicode" w:cs="Lucida Sans Unicode"/>
          <w:b/>
          <w:sz w:val="20"/>
          <w:szCs w:val="20"/>
        </w:rPr>
        <w:t xml:space="preserve"> x 20</w:t>
      </w:r>
    </w:p>
    <w:p w14:paraId="15D5B3F7" w14:textId="77777777" w:rsidR="0079711B" w:rsidRPr="00A86E1F" w:rsidRDefault="0079711B" w:rsidP="00A86E1F">
      <w:pPr>
        <w:spacing w:line="240" w:lineRule="auto"/>
        <w:jc w:val="center"/>
        <w:rPr>
          <w:rFonts w:ascii="Lucida Sans Unicode" w:hAnsi="Lucida Sans Unicode" w:cs="Lucida Sans Unicode"/>
          <w:sz w:val="20"/>
          <w:szCs w:val="20"/>
        </w:rPr>
      </w:pPr>
      <w:r w:rsidRPr="00A86E1F">
        <w:rPr>
          <w:rFonts w:ascii="Lucida Sans Unicode" w:eastAsia="Arial" w:hAnsi="Lucida Sans Unicode" w:cs="Lucida Sans Unicode"/>
          <w:b/>
          <w:sz w:val="20"/>
          <w:szCs w:val="20"/>
        </w:rPr>
        <w:t xml:space="preserve">         </w:t>
      </w:r>
      <w:r w:rsidRPr="00A86E1F">
        <w:rPr>
          <w:rFonts w:ascii="Lucida Sans Unicode" w:hAnsi="Lucida Sans Unicode" w:cs="Lucida Sans Unicode"/>
          <w:b/>
          <w:sz w:val="20"/>
          <w:szCs w:val="20"/>
        </w:rPr>
        <w:t xml:space="preserve">C </w:t>
      </w:r>
      <w:r w:rsidRPr="00A86E1F">
        <w:rPr>
          <w:rFonts w:ascii="Lucida Sans Unicode" w:hAnsi="Lucida Sans Unicode" w:cs="Lucida Sans Unicode"/>
          <w:b/>
          <w:i/>
          <w:sz w:val="20"/>
          <w:szCs w:val="20"/>
        </w:rPr>
        <w:t>(</w:t>
      </w:r>
      <w:r w:rsidR="00BF2D8D" w:rsidRPr="00A86E1F">
        <w:rPr>
          <w:rFonts w:ascii="Lucida Sans Unicode" w:hAnsi="Lucida Sans Unicode" w:cs="Lucida Sans Unicode"/>
          <w:b/>
          <w:i/>
          <w:sz w:val="20"/>
          <w:szCs w:val="20"/>
        </w:rPr>
        <w:t>najvišji</w:t>
      </w:r>
      <w:r w:rsidRPr="00A86E1F">
        <w:rPr>
          <w:rFonts w:ascii="Lucida Sans Unicode" w:hAnsi="Lucida Sans Unicode" w:cs="Lucida Sans Unicode"/>
          <w:b/>
          <w:i/>
          <w:sz w:val="20"/>
          <w:szCs w:val="20"/>
        </w:rPr>
        <w:t>)</w:t>
      </w:r>
    </w:p>
    <w:p w14:paraId="583B3B04"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pri čemer je:</w:t>
      </w:r>
    </w:p>
    <w:p w14:paraId="7353DCAB"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p>
    <w:p w14:paraId="7345929D"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TC – število točk, ki jih prejme ocenjevana ponudba za popust D</w:t>
      </w:r>
    </w:p>
    <w:p w14:paraId="4F169309"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C (najvišja) – najvišji ponujeni popust za popust D</w:t>
      </w:r>
    </w:p>
    <w:p w14:paraId="30139FCE"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C (ocenjevana) –  popust ocenjevane ponudbe za popust D</w:t>
      </w:r>
    </w:p>
    <w:p w14:paraId="7BE66C03"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p>
    <w:p w14:paraId="51CAA88C"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p>
    <w:p w14:paraId="66B0EDA1" w14:textId="77777777" w:rsidR="0079711B" w:rsidRPr="00A86E1F" w:rsidRDefault="0079711B" w:rsidP="00A86E1F">
      <w:pPr>
        <w:pStyle w:val="Telobesedila"/>
        <w:spacing w:after="0" w:line="240" w:lineRule="auto"/>
        <w:jc w:val="both"/>
        <w:rPr>
          <w:rFonts w:ascii="Lucida Sans Unicode" w:hAnsi="Lucida Sans Unicode" w:cs="Lucida Sans Unicode"/>
          <w:b/>
          <w:sz w:val="20"/>
          <w:szCs w:val="20"/>
        </w:rPr>
      </w:pPr>
      <w:r w:rsidRPr="00A86E1F">
        <w:rPr>
          <w:rFonts w:ascii="Lucida Sans Unicode" w:hAnsi="Lucida Sans Unicode" w:cs="Lucida Sans Unicode"/>
          <w:b/>
          <w:sz w:val="20"/>
          <w:szCs w:val="20"/>
        </w:rPr>
        <w:t xml:space="preserve">Skupno število doseženih točk se izračuna po formuli za sklop </w:t>
      </w:r>
      <w:r w:rsidR="00634E72" w:rsidRPr="00A86E1F">
        <w:rPr>
          <w:rFonts w:ascii="Lucida Sans Unicode" w:hAnsi="Lucida Sans Unicode" w:cs="Lucida Sans Unicode"/>
          <w:b/>
          <w:sz w:val="20"/>
          <w:szCs w:val="20"/>
        </w:rPr>
        <w:t>3</w:t>
      </w:r>
      <w:r w:rsidRPr="00A86E1F">
        <w:rPr>
          <w:rFonts w:ascii="Lucida Sans Unicode" w:hAnsi="Lucida Sans Unicode" w:cs="Lucida Sans Unicode"/>
          <w:b/>
          <w:sz w:val="20"/>
          <w:szCs w:val="20"/>
        </w:rPr>
        <w:t>:</w:t>
      </w:r>
    </w:p>
    <w:p w14:paraId="2C993379" w14:textId="77777777" w:rsidR="0079711B" w:rsidRPr="00A86E1F" w:rsidRDefault="0079711B" w:rsidP="00A86E1F">
      <w:pPr>
        <w:pStyle w:val="Telobesedila"/>
        <w:spacing w:after="0" w:line="240" w:lineRule="auto"/>
        <w:jc w:val="both"/>
        <w:rPr>
          <w:rFonts w:ascii="Lucida Sans Unicode" w:hAnsi="Lucida Sans Unicode" w:cs="Lucida Sans Unicode"/>
          <w:b/>
          <w:sz w:val="20"/>
          <w:szCs w:val="20"/>
        </w:rPr>
      </w:pPr>
    </w:p>
    <w:tbl>
      <w:tblPr>
        <w:tblStyle w:val="Tabelamrea"/>
        <w:tblW w:w="0" w:type="auto"/>
        <w:tblLook w:val="04A0" w:firstRow="1" w:lastRow="0" w:firstColumn="1" w:lastColumn="0" w:noHBand="0" w:noVBand="1"/>
      </w:tblPr>
      <w:tblGrid>
        <w:gridCol w:w="1838"/>
      </w:tblGrid>
      <w:tr w:rsidR="007828F9" w:rsidRPr="00A86E1F" w14:paraId="3162A33B" w14:textId="77777777" w:rsidTr="00BB0EC4">
        <w:tc>
          <w:tcPr>
            <w:tcW w:w="1838" w:type="dxa"/>
          </w:tcPr>
          <w:p w14:paraId="0C5877B6"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T= TA + TB + TC </w:t>
            </w:r>
          </w:p>
          <w:p w14:paraId="38F530EC"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p>
        </w:tc>
      </w:tr>
    </w:tbl>
    <w:p w14:paraId="301CCB94" w14:textId="77777777" w:rsidR="0079711B" w:rsidRPr="00A86E1F" w:rsidRDefault="0079711B" w:rsidP="00A86E1F">
      <w:pPr>
        <w:pStyle w:val="Telobesedila"/>
        <w:spacing w:after="0" w:line="240" w:lineRule="auto"/>
        <w:jc w:val="both"/>
        <w:rPr>
          <w:rFonts w:ascii="Lucida Sans Unicode" w:hAnsi="Lucida Sans Unicode" w:cs="Lucida Sans Unicode"/>
          <w:sz w:val="20"/>
          <w:szCs w:val="20"/>
        </w:rPr>
      </w:pPr>
    </w:p>
    <w:p w14:paraId="5BBAA8A2" w14:textId="5F555D9F" w:rsidR="004B0D8E" w:rsidRPr="00A86E1F" w:rsidRDefault="00634E72"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lang w:eastAsia="sl-SI"/>
        </w:rPr>
        <w:t>P</w:t>
      </w:r>
      <w:r w:rsidR="003E4C3C" w:rsidRPr="00A86E1F">
        <w:rPr>
          <w:rFonts w:ascii="Lucida Sans Unicode" w:hAnsi="Lucida Sans Unicode" w:cs="Lucida Sans Unicode"/>
          <w:sz w:val="20"/>
          <w:szCs w:val="20"/>
          <w:lang w:eastAsia="sl-SI"/>
        </w:rPr>
        <w:t xml:space="preserve">onudnik izpolni </w:t>
      </w:r>
      <w:r w:rsidR="003E4C3C" w:rsidRPr="00A86E1F">
        <w:rPr>
          <w:rFonts w:ascii="Lucida Sans Unicode" w:hAnsi="Lucida Sans Unicode" w:cs="Lucida Sans Unicode"/>
          <w:b/>
          <w:i/>
          <w:sz w:val="20"/>
          <w:szCs w:val="20"/>
          <w:lang w:eastAsia="sl-SI"/>
        </w:rPr>
        <w:t>Ponudbeni predračun</w:t>
      </w:r>
      <w:r w:rsidR="003E4C3C" w:rsidRPr="00A86E1F">
        <w:rPr>
          <w:rFonts w:ascii="Lucida Sans Unicode" w:hAnsi="Lucida Sans Unicode" w:cs="Lucida Sans Unicode"/>
          <w:sz w:val="20"/>
          <w:szCs w:val="20"/>
          <w:lang w:eastAsia="sl-SI"/>
        </w:rPr>
        <w:t xml:space="preserve"> </w:t>
      </w:r>
      <w:r w:rsidR="005478FF" w:rsidRPr="00A86E1F">
        <w:rPr>
          <w:rFonts w:ascii="Lucida Sans Unicode" w:hAnsi="Lucida Sans Unicode" w:cs="Lucida Sans Unicode"/>
          <w:sz w:val="20"/>
          <w:szCs w:val="20"/>
          <w:lang w:eastAsia="sl-SI"/>
        </w:rPr>
        <w:t xml:space="preserve">za sklop za katerega oddaja ponudbo </w:t>
      </w:r>
      <w:r w:rsidR="003E4C3C" w:rsidRPr="00A86E1F">
        <w:rPr>
          <w:rFonts w:ascii="Lucida Sans Unicode" w:hAnsi="Lucida Sans Unicode" w:cs="Lucida Sans Unicode"/>
          <w:sz w:val="20"/>
          <w:szCs w:val="20"/>
          <w:lang w:eastAsia="sl-SI"/>
        </w:rPr>
        <w:t xml:space="preserve">in </w:t>
      </w:r>
      <w:r w:rsidR="00F04FEE" w:rsidRPr="00A86E1F">
        <w:rPr>
          <w:rFonts w:ascii="Lucida Sans Unicode" w:hAnsi="Lucida Sans Unicode" w:cs="Lucida Sans Unicode"/>
          <w:b/>
          <w:i/>
          <w:sz w:val="20"/>
          <w:szCs w:val="20"/>
          <w:lang w:eastAsia="sl-SI"/>
        </w:rPr>
        <w:t>Povzetek predračuna (rekapitulacija)</w:t>
      </w:r>
      <w:r w:rsidR="003E4C3C" w:rsidRPr="00A86E1F">
        <w:rPr>
          <w:rFonts w:ascii="Lucida Sans Unicode" w:hAnsi="Lucida Sans Unicode" w:cs="Lucida Sans Unicode"/>
          <w:sz w:val="20"/>
          <w:szCs w:val="20"/>
          <w:lang w:eastAsia="sl-SI"/>
        </w:rPr>
        <w:t xml:space="preserve">. </w:t>
      </w:r>
      <w:r w:rsidR="003E4C3C" w:rsidRPr="00A86E1F">
        <w:rPr>
          <w:rFonts w:ascii="Lucida Sans Unicode" w:hAnsi="Lucida Sans Unicode" w:cs="Lucida Sans Unicode"/>
          <w:sz w:val="20"/>
          <w:szCs w:val="20"/>
          <w:u w:val="single"/>
        </w:rPr>
        <w:t xml:space="preserve">Ponudbena cena se poda v EUR, </w:t>
      </w:r>
      <w:r w:rsidR="004B0D8E" w:rsidRPr="00A86E1F">
        <w:rPr>
          <w:rFonts w:ascii="Lucida Sans Unicode" w:hAnsi="Lucida Sans Unicode" w:cs="Lucida Sans Unicode"/>
          <w:sz w:val="20"/>
          <w:szCs w:val="20"/>
          <w:u w:val="single"/>
        </w:rPr>
        <w:t>na 2 decimalki</w:t>
      </w:r>
      <w:r w:rsidR="00C110B8" w:rsidRPr="00A86E1F">
        <w:rPr>
          <w:rFonts w:ascii="Lucida Sans Unicode" w:hAnsi="Lucida Sans Unicode" w:cs="Lucida Sans Unicode"/>
          <w:sz w:val="20"/>
          <w:szCs w:val="20"/>
          <w:u w:val="single"/>
        </w:rPr>
        <w:t xml:space="preserve"> natančno.</w:t>
      </w:r>
      <w:r w:rsidR="00C110B8" w:rsidRPr="00A86E1F" w:rsidDel="00C110B8">
        <w:rPr>
          <w:rFonts w:ascii="Lucida Sans Unicode" w:hAnsi="Lucida Sans Unicode" w:cs="Lucida Sans Unicode"/>
          <w:sz w:val="20"/>
          <w:szCs w:val="20"/>
        </w:rPr>
        <w:t xml:space="preserve"> </w:t>
      </w:r>
    </w:p>
    <w:p w14:paraId="533F3D0D" w14:textId="77777777" w:rsidR="00206934" w:rsidRDefault="00206934" w:rsidP="00A86E1F">
      <w:pPr>
        <w:spacing w:after="0" w:line="240" w:lineRule="auto"/>
        <w:jc w:val="both"/>
        <w:rPr>
          <w:rFonts w:ascii="Lucida Sans Unicode" w:hAnsi="Lucida Sans Unicode" w:cs="Lucida Sans Unicode"/>
          <w:sz w:val="20"/>
          <w:szCs w:val="20"/>
          <w:lang w:eastAsia="sl-SI"/>
        </w:rPr>
      </w:pPr>
    </w:p>
    <w:p w14:paraId="7EA580E1" w14:textId="71800DB4" w:rsidR="00206934" w:rsidRPr="00A86E1F" w:rsidRDefault="00206934" w:rsidP="00A86E1F">
      <w:pPr>
        <w:pStyle w:val="Naslov1"/>
        <w:spacing w:line="240" w:lineRule="auto"/>
      </w:pPr>
      <w:r w:rsidRPr="00A86E1F">
        <w:lastRenderedPageBreak/>
        <w:t>Merilo za izbor ponudnika v sklopu 4</w:t>
      </w:r>
    </w:p>
    <w:p w14:paraId="2E4E3A44" w14:textId="77777777" w:rsidR="00206934" w:rsidRPr="00A86E1F" w:rsidRDefault="00206934" w:rsidP="00A86E1F">
      <w:pPr>
        <w:spacing w:line="240" w:lineRule="auto"/>
        <w:jc w:val="both"/>
        <w:rPr>
          <w:rFonts w:ascii="Lucida Sans Unicode" w:hAnsi="Lucida Sans Unicode" w:cs="Lucida Sans Unicode"/>
          <w:sz w:val="20"/>
          <w:szCs w:val="20"/>
        </w:rPr>
      </w:pPr>
    </w:p>
    <w:p w14:paraId="0A1E065E" w14:textId="51999F86" w:rsidR="00206934" w:rsidRPr="00A86E1F" w:rsidRDefault="00206934"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Naročnik bo ekonomsko najugodnejšo ponudbo izbral na podlagi najnižje skupne cene za predvideni obseg izvajanja storitev.</w:t>
      </w:r>
    </w:p>
    <w:p w14:paraId="3CE6F873" w14:textId="43444F55" w:rsidR="00206934" w:rsidRPr="00A86E1F" w:rsidRDefault="00206934"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Pri izračunu ponudbene vrednosti morajo ponudniki upoštevati vse elemente, ki vplivajo na izračun cene: dobavo, dostavo in montažo opreme ali rezervnih delov, opravljanje storitev in v obdobju servisiranja, stroške materiala in opreme, zagotovitev potrebne tehnične opreme, ter vse ostale elemente, ki vplivajo na izračun cene. V ponudbeni ceni je zajeta tudi vrednost vseh pripravljalnih in pomožnih del za izvedbo pogodbenih del, stroškov meritev, preiskav in atestov, zavarovanj, varnosti pri delu in drugih stroškov vse do primopredaje servisiranega delovnega stroja.</w:t>
      </w:r>
    </w:p>
    <w:p w14:paraId="03D62561" w14:textId="7E83D9E4" w:rsidR="00206934" w:rsidRPr="00A86E1F" w:rsidRDefault="004C6337"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Težko gradbeno mehanizacijo</w:t>
      </w:r>
      <w:r w:rsidR="00206934" w:rsidRPr="00A86E1F">
        <w:rPr>
          <w:rFonts w:ascii="Lucida Sans Unicode" w:hAnsi="Lucida Sans Unicode" w:cs="Lucida Sans Unicode"/>
          <w:sz w:val="20"/>
          <w:szCs w:val="20"/>
        </w:rPr>
        <w:t xml:space="preserve"> se v vsakem primeru vedno prevzame/servisira na lokaciji naročnika, Center za ravnanje z odpadki Dob, Gorjuša Domžale in se ga na to mesto tudi pripelje nazaj. Ponudnik mora pri izračunu upoštevati vse morebitne prevozne in s tem povezane stroške in ni opravičen do nobeni dodatnih plačil v zvezi s prevzemom in predajo vozila na lokaciji. </w:t>
      </w:r>
    </w:p>
    <w:p w14:paraId="4964A64C" w14:textId="77777777" w:rsidR="00206934" w:rsidRPr="00A86E1F" w:rsidRDefault="00206934"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Cene so fiksne ves čas trajanja okvirnega sporazuma.</w:t>
      </w:r>
    </w:p>
    <w:p w14:paraId="354C83F5" w14:textId="77777777" w:rsidR="00206934" w:rsidRPr="00A86E1F" w:rsidRDefault="00206934"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V obrazcu </w:t>
      </w:r>
      <w:r w:rsidRPr="00A86E1F">
        <w:rPr>
          <w:rFonts w:ascii="Lucida Sans Unicode" w:hAnsi="Lucida Sans Unicode" w:cs="Lucida Sans Unicode"/>
          <w:i/>
          <w:sz w:val="20"/>
          <w:szCs w:val="20"/>
        </w:rPr>
        <w:t>Ponudbeni predračun</w:t>
      </w:r>
      <w:r w:rsidRPr="00A86E1F">
        <w:rPr>
          <w:rFonts w:ascii="Lucida Sans Unicode" w:hAnsi="Lucida Sans Unicode" w:cs="Lucida Sans Unicode"/>
          <w:sz w:val="20"/>
          <w:szCs w:val="20"/>
        </w:rPr>
        <w:t xml:space="preserve"> je navedena ocenjena količina storitev za 24 mesecev, pri čemer si naročnik pridržuje pravico, da zmanjša ali poveča količino storitev oz. blaga. </w:t>
      </w:r>
    </w:p>
    <w:p w14:paraId="536F1962" w14:textId="276087E5" w:rsidR="00206934" w:rsidRPr="00A86E1F" w:rsidRDefault="00206934"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V primeru, da bosta prispeli dve ali več ponudbi z isto ponudbeno ceno, bo naročnik izbral ponudbo, ki bo imela nižjo servisno urno postavko.</w:t>
      </w:r>
    </w:p>
    <w:p w14:paraId="682D9419" w14:textId="77777777" w:rsidR="00206934" w:rsidRPr="00A86E1F" w:rsidRDefault="00206934" w:rsidP="00A86E1F">
      <w:pPr>
        <w:spacing w:line="240" w:lineRule="auto"/>
        <w:jc w:val="both"/>
        <w:rPr>
          <w:rFonts w:ascii="Lucida Sans Unicode" w:hAnsi="Lucida Sans Unicode" w:cs="Lucida Sans Unicode"/>
          <w:i/>
          <w:sz w:val="20"/>
          <w:szCs w:val="20"/>
        </w:rPr>
      </w:pPr>
      <w:r w:rsidRPr="00A86E1F">
        <w:rPr>
          <w:rFonts w:ascii="Lucida Sans Unicode" w:hAnsi="Lucida Sans Unicode" w:cs="Lucida Sans Unicode"/>
          <w:sz w:val="20"/>
          <w:szCs w:val="20"/>
        </w:rPr>
        <w:t xml:space="preserve">Ponudnik mora izpolniti vse postavke v obrazcih </w:t>
      </w:r>
      <w:r w:rsidRPr="00A86E1F">
        <w:rPr>
          <w:rFonts w:ascii="Lucida Sans Unicode" w:hAnsi="Lucida Sans Unicode" w:cs="Lucida Sans Unicode"/>
          <w:i/>
          <w:sz w:val="20"/>
          <w:szCs w:val="20"/>
        </w:rPr>
        <w:t xml:space="preserve">Ponudbeni predračun </w:t>
      </w:r>
      <w:r w:rsidRPr="00A86E1F">
        <w:rPr>
          <w:rFonts w:ascii="Lucida Sans Unicode" w:hAnsi="Lucida Sans Unicode" w:cs="Lucida Sans Unicode"/>
          <w:iCs/>
          <w:sz w:val="20"/>
          <w:szCs w:val="20"/>
        </w:rPr>
        <w:t xml:space="preserve">in </w:t>
      </w:r>
      <w:r w:rsidRPr="00A86E1F">
        <w:rPr>
          <w:rFonts w:ascii="Lucida Sans Unicode" w:hAnsi="Lucida Sans Unicode" w:cs="Lucida Sans Unicode"/>
          <w:i/>
          <w:sz w:val="20"/>
          <w:szCs w:val="20"/>
        </w:rPr>
        <w:t xml:space="preserve">Povzetku predračuna (rekapitulacija). </w:t>
      </w:r>
    </w:p>
    <w:p w14:paraId="26BA774F" w14:textId="77777777" w:rsidR="00EF4571" w:rsidRPr="00A86E1F" w:rsidRDefault="00AB430D" w:rsidP="00A86E1F">
      <w:pPr>
        <w:pStyle w:val="Naslov1"/>
        <w:spacing w:line="240" w:lineRule="auto"/>
      </w:pPr>
      <w:r w:rsidRPr="00A86E1F">
        <w:t>1</w:t>
      </w:r>
      <w:r w:rsidR="00542AF7" w:rsidRPr="00A86E1F">
        <w:t>2</w:t>
      </w:r>
      <w:r w:rsidRPr="00A86E1F">
        <w:t>. Finančna zavarovanja</w:t>
      </w:r>
    </w:p>
    <w:p w14:paraId="5A7FE385" w14:textId="77777777" w:rsidR="00C1618A" w:rsidRPr="00A86E1F" w:rsidRDefault="00C1618A" w:rsidP="00A86E1F">
      <w:pPr>
        <w:spacing w:after="0" w:line="240" w:lineRule="auto"/>
        <w:jc w:val="both"/>
        <w:rPr>
          <w:rFonts w:ascii="Lucida Sans Unicode" w:hAnsi="Lucida Sans Unicode" w:cs="Lucida Sans Unicode"/>
          <w:b/>
          <w:sz w:val="20"/>
          <w:szCs w:val="20"/>
        </w:rPr>
      </w:pPr>
    </w:p>
    <w:p w14:paraId="77484CA4" w14:textId="77777777" w:rsidR="00AB430D" w:rsidRPr="00A86E1F" w:rsidRDefault="00AB430D" w:rsidP="00A86E1F">
      <w:pPr>
        <w:spacing w:after="0" w:line="240" w:lineRule="auto"/>
        <w:jc w:val="both"/>
        <w:rPr>
          <w:rFonts w:ascii="Lucida Sans Unicode" w:hAnsi="Lucida Sans Unicode" w:cs="Lucida Sans Unicode"/>
          <w:sz w:val="20"/>
          <w:szCs w:val="20"/>
          <w:lang w:eastAsia="sl-SI"/>
        </w:rPr>
      </w:pPr>
      <w:r w:rsidRPr="00A86E1F">
        <w:rPr>
          <w:rFonts w:ascii="Lucida Sans Unicode" w:hAnsi="Lucida Sans Unicode" w:cs="Lucida Sans Unicode"/>
          <w:sz w:val="20"/>
          <w:szCs w:val="20"/>
          <w:lang w:eastAsia="sl-SI"/>
        </w:rPr>
        <w:t>Ponudnik mora za zavarovanje izpolnitve svoje obveznosti naročniku predložiti finančna zavarovanja</w:t>
      </w:r>
      <w:r w:rsidR="005C739D" w:rsidRPr="00A86E1F">
        <w:rPr>
          <w:rFonts w:ascii="Lucida Sans Unicode" w:hAnsi="Lucida Sans Unicode" w:cs="Lucida Sans Unicode"/>
          <w:sz w:val="20"/>
          <w:szCs w:val="20"/>
          <w:lang w:eastAsia="sl-SI"/>
        </w:rPr>
        <w:t xml:space="preserve"> v obliki bančne garancije</w:t>
      </w:r>
      <w:r w:rsidRPr="00A86E1F">
        <w:rPr>
          <w:rFonts w:ascii="Lucida Sans Unicode" w:hAnsi="Lucida Sans Unicode" w:cs="Lucida Sans Unicode"/>
          <w:sz w:val="20"/>
          <w:szCs w:val="20"/>
          <w:lang w:eastAsia="sl-SI"/>
        </w:rPr>
        <w:t>, kot izhajajo iz vzorcev v razpisni dokumentaciji, oziroma na dokumentih, ki se po vsebini ne smejo razlikovati od vzorcev finančnih zavarovanj iz razpisne dokumentacije. Ponudnik lahko kot finančno zavarovanje predloži tudi ustrezno zavarovanje pri zavarovalnicah</w:t>
      </w:r>
      <w:r w:rsidR="005C739D" w:rsidRPr="00A86E1F">
        <w:rPr>
          <w:rFonts w:ascii="Lucida Sans Unicode" w:hAnsi="Lucida Sans Unicode" w:cs="Lucida Sans Unicode"/>
          <w:sz w:val="20"/>
          <w:szCs w:val="20"/>
          <w:lang w:eastAsia="sl-SI"/>
        </w:rPr>
        <w:t xml:space="preserve"> (kavcijsko zavarovanje)</w:t>
      </w:r>
      <w:r w:rsidRPr="00A86E1F">
        <w:rPr>
          <w:rFonts w:ascii="Lucida Sans Unicode" w:hAnsi="Lucida Sans Unicode" w:cs="Lucida Sans Unicode"/>
          <w:sz w:val="20"/>
          <w:szCs w:val="20"/>
          <w:lang w:eastAsia="sl-SI"/>
        </w:rPr>
        <w:t>, ki pa se po vsebini ne sme razlikovati od vzorca</w:t>
      </w:r>
      <w:r w:rsidR="003F4573" w:rsidRPr="00A86E1F">
        <w:rPr>
          <w:rFonts w:ascii="Lucida Sans Unicode" w:hAnsi="Lucida Sans Unicode" w:cs="Lucida Sans Unicode"/>
          <w:sz w:val="20"/>
          <w:szCs w:val="20"/>
          <w:lang w:eastAsia="sl-SI"/>
        </w:rPr>
        <w:t xml:space="preserve"> finančnih zavarovanj</w:t>
      </w:r>
      <w:r w:rsidR="00D55E6F" w:rsidRPr="00A86E1F">
        <w:rPr>
          <w:rFonts w:ascii="Lucida Sans Unicode" w:hAnsi="Lucida Sans Unicode" w:cs="Lucida Sans Unicode"/>
          <w:sz w:val="20"/>
          <w:szCs w:val="20"/>
          <w:lang w:eastAsia="sl-SI"/>
        </w:rPr>
        <w:t xml:space="preserve"> v ra</w:t>
      </w:r>
      <w:r w:rsidR="002462D5" w:rsidRPr="00A86E1F">
        <w:rPr>
          <w:rFonts w:ascii="Lucida Sans Unicode" w:hAnsi="Lucida Sans Unicode" w:cs="Lucida Sans Unicode"/>
          <w:sz w:val="20"/>
          <w:szCs w:val="20"/>
          <w:lang w:eastAsia="sl-SI"/>
        </w:rPr>
        <w:t>zpisni dokumentaciji</w:t>
      </w:r>
      <w:r w:rsidRPr="00A86E1F">
        <w:rPr>
          <w:rFonts w:ascii="Lucida Sans Unicode" w:hAnsi="Lucida Sans Unicode" w:cs="Lucida Sans Unicode"/>
          <w:sz w:val="20"/>
          <w:szCs w:val="20"/>
          <w:lang w:eastAsia="sl-SI"/>
        </w:rPr>
        <w:t>.</w:t>
      </w:r>
    </w:p>
    <w:p w14:paraId="2BB11BED" w14:textId="77777777" w:rsidR="00AB430D" w:rsidRPr="00A86E1F" w:rsidRDefault="00AB430D" w:rsidP="00A86E1F">
      <w:pPr>
        <w:spacing w:after="0" w:line="240" w:lineRule="auto"/>
        <w:jc w:val="both"/>
        <w:rPr>
          <w:rFonts w:ascii="Lucida Sans Unicode" w:hAnsi="Lucida Sans Unicode" w:cs="Lucida Sans Unicode"/>
          <w:sz w:val="20"/>
          <w:szCs w:val="20"/>
          <w:lang w:eastAsia="sl-SI"/>
        </w:rPr>
      </w:pPr>
    </w:p>
    <w:p w14:paraId="44891FC0" w14:textId="77777777" w:rsidR="00AB430D" w:rsidRPr="00A86E1F" w:rsidRDefault="00AB430D" w:rsidP="00A86E1F">
      <w:pPr>
        <w:spacing w:after="0" w:line="240" w:lineRule="auto"/>
        <w:jc w:val="both"/>
        <w:rPr>
          <w:rFonts w:ascii="Lucida Sans Unicode" w:hAnsi="Lucida Sans Unicode" w:cs="Lucida Sans Unicode"/>
          <w:sz w:val="20"/>
          <w:szCs w:val="20"/>
          <w:lang w:eastAsia="sl-SI"/>
        </w:rPr>
      </w:pPr>
      <w:r w:rsidRPr="00A86E1F">
        <w:rPr>
          <w:rFonts w:ascii="Lucida Sans Unicode" w:hAnsi="Lucida Sans Unicode" w:cs="Lucida Sans Unicode"/>
          <w:sz w:val="20"/>
          <w:szCs w:val="20"/>
          <w:lang w:eastAsia="sl-SI"/>
        </w:rPr>
        <w:t xml:space="preserve">Pri ponudbi s podizvajalci </w:t>
      </w:r>
      <w:r w:rsidR="003F4573" w:rsidRPr="00A86E1F">
        <w:rPr>
          <w:rFonts w:ascii="Lucida Sans Unicode" w:hAnsi="Lucida Sans Unicode" w:cs="Lucida Sans Unicode"/>
          <w:sz w:val="20"/>
          <w:szCs w:val="20"/>
          <w:lang w:eastAsia="sl-SI"/>
        </w:rPr>
        <w:t>zavarovanje</w:t>
      </w:r>
      <w:r w:rsidRPr="00A86E1F">
        <w:rPr>
          <w:rFonts w:ascii="Lucida Sans Unicode" w:hAnsi="Lucida Sans Unicode" w:cs="Lucida Sans Unicode"/>
          <w:sz w:val="20"/>
          <w:szCs w:val="20"/>
          <w:lang w:eastAsia="sl-SI"/>
        </w:rPr>
        <w:t xml:space="preserve"> predloži glavni ponudnik, pri skupni ponudbi pa nosilec posla.</w:t>
      </w:r>
    </w:p>
    <w:p w14:paraId="5B93DB9F" w14:textId="77777777" w:rsidR="00AB430D" w:rsidRPr="00A86E1F" w:rsidRDefault="00AB430D" w:rsidP="00A86E1F">
      <w:pPr>
        <w:spacing w:after="0" w:line="240" w:lineRule="auto"/>
        <w:jc w:val="both"/>
        <w:rPr>
          <w:rFonts w:ascii="Lucida Sans Unicode" w:hAnsi="Lucida Sans Unicode" w:cs="Lucida Sans Unicode"/>
          <w:sz w:val="20"/>
          <w:szCs w:val="20"/>
          <w:lang w:eastAsia="sl-SI"/>
        </w:rPr>
      </w:pPr>
    </w:p>
    <w:p w14:paraId="525D388E" w14:textId="40D27860" w:rsidR="00AB430D" w:rsidRPr="00A86E1F" w:rsidRDefault="00AB430D" w:rsidP="00A86E1F">
      <w:pPr>
        <w:spacing w:after="0" w:line="240" w:lineRule="auto"/>
        <w:jc w:val="both"/>
        <w:rPr>
          <w:rFonts w:ascii="Lucida Sans Unicode" w:hAnsi="Lucida Sans Unicode" w:cs="Lucida Sans Unicode"/>
          <w:sz w:val="20"/>
          <w:szCs w:val="20"/>
          <w:lang w:eastAsia="sl-SI"/>
        </w:rPr>
      </w:pPr>
      <w:r w:rsidRPr="00A86E1F">
        <w:rPr>
          <w:rFonts w:ascii="Lucida Sans Unicode" w:hAnsi="Lucida Sans Unicode" w:cs="Lucida Sans Unicode"/>
          <w:sz w:val="20"/>
          <w:szCs w:val="20"/>
          <w:lang w:eastAsia="sl-SI"/>
        </w:rPr>
        <w:t>Izbrani ponudnik, s katerim sklene naročnik</w:t>
      </w:r>
      <w:r w:rsidR="004B0070" w:rsidRPr="00A86E1F">
        <w:rPr>
          <w:rFonts w:ascii="Lucida Sans Unicode" w:hAnsi="Lucida Sans Unicode" w:cs="Lucida Sans Unicode"/>
          <w:sz w:val="20"/>
          <w:szCs w:val="20"/>
          <w:lang w:eastAsia="sl-SI"/>
        </w:rPr>
        <w:t xml:space="preserve"> okvirni sporazum</w:t>
      </w:r>
      <w:r w:rsidRPr="00A86E1F">
        <w:rPr>
          <w:rFonts w:ascii="Lucida Sans Unicode" w:hAnsi="Lucida Sans Unicode" w:cs="Lucida Sans Unicode"/>
          <w:sz w:val="20"/>
          <w:szCs w:val="20"/>
          <w:lang w:eastAsia="sl-SI"/>
        </w:rPr>
        <w:t xml:space="preserve">, jamči </w:t>
      </w:r>
      <w:r w:rsidR="000208E6" w:rsidRPr="00A86E1F">
        <w:rPr>
          <w:rFonts w:ascii="Lucida Sans Unicode" w:hAnsi="Lucida Sans Unicode" w:cs="Lucida Sans Unicode"/>
          <w:sz w:val="20"/>
          <w:szCs w:val="20"/>
          <w:lang w:eastAsia="sl-SI"/>
        </w:rPr>
        <w:t xml:space="preserve">za pravilno izvedbo pogodbenih obveznosti in </w:t>
      </w:r>
      <w:r w:rsidRPr="00A86E1F">
        <w:rPr>
          <w:rFonts w:ascii="Lucida Sans Unicode" w:hAnsi="Lucida Sans Unicode" w:cs="Lucida Sans Unicode"/>
          <w:sz w:val="20"/>
          <w:szCs w:val="20"/>
          <w:lang w:eastAsia="sl-SI"/>
        </w:rPr>
        <w:t xml:space="preserve"> odpravo vseh vrst napak oziroma nepravilnosti, skladno z določili Obligacijskega zakonika in predpisi, ki urejajo področje predmeta javnega naročila.</w:t>
      </w:r>
    </w:p>
    <w:p w14:paraId="63951962" w14:textId="77777777" w:rsidR="006F51AD" w:rsidRPr="00A86E1F" w:rsidRDefault="006F51AD" w:rsidP="00A86E1F">
      <w:pPr>
        <w:spacing w:after="0" w:line="240" w:lineRule="auto"/>
        <w:jc w:val="both"/>
        <w:rPr>
          <w:rFonts w:ascii="Lucida Sans Unicode" w:hAnsi="Lucida Sans Unicode" w:cs="Lucida Sans Unicode"/>
          <w:sz w:val="20"/>
          <w:szCs w:val="20"/>
          <w:lang w:eastAsia="sl-SI"/>
        </w:rPr>
      </w:pPr>
    </w:p>
    <w:p w14:paraId="62625CA8" w14:textId="088A18B4" w:rsidR="006F51AD" w:rsidRPr="00A86E1F" w:rsidRDefault="006F51AD" w:rsidP="00A86E1F">
      <w:pPr>
        <w:spacing w:line="240" w:lineRule="auto"/>
        <w:rPr>
          <w:rFonts w:ascii="Lucida Sans Unicode" w:hAnsi="Lucida Sans Unicode" w:cs="Lucida Sans Unicode"/>
          <w:sz w:val="20"/>
          <w:szCs w:val="20"/>
        </w:rPr>
      </w:pPr>
      <w:r w:rsidRPr="00A86E1F">
        <w:rPr>
          <w:rFonts w:ascii="Lucida Sans Unicode" w:hAnsi="Lucida Sans Unicode" w:cs="Lucida Sans Unicode"/>
          <w:sz w:val="20"/>
          <w:szCs w:val="20"/>
        </w:rPr>
        <w:lastRenderedPageBreak/>
        <w:t xml:space="preserve">Finančna zavarovanja morajo biti brezpogojna in plačljiva na prvi poziv. </w:t>
      </w:r>
    </w:p>
    <w:p w14:paraId="4CD27DB1" w14:textId="77777777" w:rsidR="00ED2020" w:rsidRPr="00A86E1F" w:rsidRDefault="00197AB9" w:rsidP="00A86E1F">
      <w:pPr>
        <w:pStyle w:val="Naslov2"/>
        <w:spacing w:line="240" w:lineRule="auto"/>
        <w:rPr>
          <w:rFonts w:ascii="Lucida Sans Unicode" w:hAnsi="Lucida Sans Unicode" w:cs="Lucida Sans Unicode"/>
          <w:sz w:val="20"/>
          <w:szCs w:val="20"/>
        </w:rPr>
      </w:pPr>
      <w:bookmarkStart w:id="49" w:name="_Toc510602704"/>
      <w:r w:rsidRPr="00A86E1F">
        <w:rPr>
          <w:rFonts w:ascii="Lucida Sans Unicode" w:hAnsi="Lucida Sans Unicode" w:cs="Lucida Sans Unicode"/>
          <w:sz w:val="20"/>
          <w:szCs w:val="20"/>
        </w:rPr>
        <w:t>12.1. Finančno zavarovanje za resnost ponudbe</w:t>
      </w:r>
      <w:bookmarkEnd w:id="49"/>
    </w:p>
    <w:p w14:paraId="1E8EA088" w14:textId="36C82C71" w:rsidR="00E11D1F" w:rsidRPr="00A86E1F" w:rsidRDefault="00197AB9"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Ponudnik mora v ponudbi </w:t>
      </w:r>
      <w:r w:rsidR="009656C8" w:rsidRPr="00A86E1F">
        <w:rPr>
          <w:rFonts w:ascii="Lucida Sans Unicode" w:hAnsi="Lucida Sans Unicode" w:cs="Lucida Sans Unicode"/>
          <w:sz w:val="20"/>
          <w:szCs w:val="20"/>
        </w:rPr>
        <w:t>za sklop 1</w:t>
      </w:r>
      <w:r w:rsidR="00251990" w:rsidRPr="00A86E1F">
        <w:rPr>
          <w:rFonts w:ascii="Lucida Sans Unicode" w:hAnsi="Lucida Sans Unicode" w:cs="Lucida Sans Unicode"/>
          <w:sz w:val="20"/>
          <w:szCs w:val="20"/>
        </w:rPr>
        <w:t xml:space="preserve"> </w:t>
      </w:r>
      <w:r w:rsidR="004C6337" w:rsidRPr="00A86E1F">
        <w:rPr>
          <w:rFonts w:ascii="Lucida Sans Unicode" w:hAnsi="Lucida Sans Unicode" w:cs="Lucida Sans Unicode"/>
          <w:sz w:val="20"/>
          <w:szCs w:val="20"/>
        </w:rPr>
        <w:t>in</w:t>
      </w:r>
      <w:r w:rsidR="00251990" w:rsidRPr="00A86E1F">
        <w:rPr>
          <w:rFonts w:ascii="Lucida Sans Unicode" w:hAnsi="Lucida Sans Unicode" w:cs="Lucida Sans Unicode"/>
          <w:sz w:val="20"/>
          <w:szCs w:val="20"/>
        </w:rPr>
        <w:t xml:space="preserve"> sklop 4</w:t>
      </w:r>
      <w:r w:rsidR="009656C8" w:rsidRPr="00A86E1F">
        <w:rPr>
          <w:rFonts w:ascii="Lucida Sans Unicode" w:hAnsi="Lucida Sans Unicode" w:cs="Lucida Sans Unicode"/>
          <w:sz w:val="20"/>
          <w:szCs w:val="20"/>
        </w:rPr>
        <w:t xml:space="preserve"> </w:t>
      </w:r>
      <w:r w:rsidRPr="00A86E1F">
        <w:rPr>
          <w:rFonts w:ascii="Lucida Sans Unicode" w:hAnsi="Lucida Sans Unicode" w:cs="Lucida Sans Unicode"/>
          <w:sz w:val="20"/>
          <w:szCs w:val="20"/>
        </w:rPr>
        <w:t xml:space="preserve">predložiti </w:t>
      </w:r>
      <w:r w:rsidR="009656C8" w:rsidRPr="00A86E1F">
        <w:rPr>
          <w:rFonts w:ascii="Lucida Sans Unicode" w:hAnsi="Lucida Sans Unicode" w:cs="Lucida Sans Unicode"/>
          <w:sz w:val="20"/>
          <w:szCs w:val="20"/>
        </w:rPr>
        <w:t>finančno zavarovanje za resnost ponudbe v obliki brezpogojne, brez protesta in na prvi poziv unovčljive menice, skupaj z menično izjavo v višini 1.200,00 EUR</w:t>
      </w:r>
      <w:r w:rsidR="00251990" w:rsidRPr="00A86E1F">
        <w:rPr>
          <w:rFonts w:ascii="Lucida Sans Unicode" w:hAnsi="Lucida Sans Unicode" w:cs="Lucida Sans Unicode"/>
          <w:sz w:val="20"/>
          <w:szCs w:val="20"/>
        </w:rPr>
        <w:t xml:space="preserve"> za s</w:t>
      </w:r>
      <w:r w:rsidR="004C6337" w:rsidRPr="00A86E1F">
        <w:rPr>
          <w:rFonts w:ascii="Lucida Sans Unicode" w:hAnsi="Lucida Sans Unicode" w:cs="Lucida Sans Unicode"/>
          <w:sz w:val="20"/>
          <w:szCs w:val="20"/>
        </w:rPr>
        <w:t>k</w:t>
      </w:r>
      <w:r w:rsidR="00251990" w:rsidRPr="00A86E1F">
        <w:rPr>
          <w:rFonts w:ascii="Lucida Sans Unicode" w:hAnsi="Lucida Sans Unicode" w:cs="Lucida Sans Unicode"/>
          <w:sz w:val="20"/>
          <w:szCs w:val="20"/>
        </w:rPr>
        <w:t>lop 1</w:t>
      </w:r>
      <w:r w:rsidR="004C6337" w:rsidRPr="00A86E1F">
        <w:rPr>
          <w:rFonts w:ascii="Lucida Sans Unicode" w:hAnsi="Lucida Sans Unicode" w:cs="Lucida Sans Unicode"/>
          <w:sz w:val="20"/>
          <w:szCs w:val="20"/>
        </w:rPr>
        <w:t xml:space="preserve"> / </w:t>
      </w:r>
      <w:r w:rsidR="00251990" w:rsidRPr="00A86E1F">
        <w:rPr>
          <w:rFonts w:ascii="Lucida Sans Unicode" w:hAnsi="Lucida Sans Unicode" w:cs="Lucida Sans Unicode"/>
          <w:sz w:val="20"/>
          <w:szCs w:val="20"/>
        </w:rPr>
        <w:t xml:space="preserve">v višini </w:t>
      </w:r>
      <w:r w:rsidR="004C6337" w:rsidRPr="00A86E1F">
        <w:rPr>
          <w:rFonts w:ascii="Lucida Sans Unicode" w:hAnsi="Lucida Sans Unicode" w:cs="Lucida Sans Unicode"/>
          <w:sz w:val="20"/>
          <w:szCs w:val="20"/>
        </w:rPr>
        <w:t>2</w:t>
      </w:r>
      <w:r w:rsidR="00251990" w:rsidRPr="00A86E1F">
        <w:rPr>
          <w:rFonts w:ascii="Lucida Sans Unicode" w:hAnsi="Lucida Sans Unicode" w:cs="Lucida Sans Unicode"/>
          <w:sz w:val="20"/>
          <w:szCs w:val="20"/>
        </w:rPr>
        <w:t>.</w:t>
      </w:r>
      <w:r w:rsidR="004C6337" w:rsidRPr="00A86E1F">
        <w:rPr>
          <w:rFonts w:ascii="Lucida Sans Unicode" w:hAnsi="Lucida Sans Unicode" w:cs="Lucida Sans Unicode"/>
          <w:sz w:val="20"/>
          <w:szCs w:val="20"/>
        </w:rPr>
        <w:t>0</w:t>
      </w:r>
      <w:r w:rsidR="00251990" w:rsidRPr="00A86E1F">
        <w:rPr>
          <w:rFonts w:ascii="Lucida Sans Unicode" w:hAnsi="Lucida Sans Unicode" w:cs="Lucida Sans Unicode"/>
          <w:sz w:val="20"/>
          <w:szCs w:val="20"/>
        </w:rPr>
        <w:t>00,00 EUR za sklop 4</w:t>
      </w:r>
      <w:r w:rsidR="004C6337" w:rsidRPr="00A86E1F">
        <w:rPr>
          <w:rFonts w:ascii="Lucida Sans Unicode" w:hAnsi="Lucida Sans Unicode" w:cs="Lucida Sans Unicode"/>
          <w:sz w:val="20"/>
          <w:szCs w:val="20"/>
        </w:rPr>
        <w:t>.</w:t>
      </w:r>
    </w:p>
    <w:p w14:paraId="5C8A9138" w14:textId="7D113DEE" w:rsidR="009656C8" w:rsidRPr="00A86E1F" w:rsidRDefault="009656C8" w:rsidP="00A86E1F">
      <w:pPr>
        <w:spacing w:after="0" w:line="240" w:lineRule="auto"/>
        <w:jc w:val="both"/>
        <w:rPr>
          <w:rFonts w:ascii="Lucida Sans Unicode" w:hAnsi="Lucida Sans Unicode" w:cs="Lucida Sans Unicode"/>
          <w:sz w:val="20"/>
          <w:szCs w:val="20"/>
        </w:rPr>
      </w:pPr>
    </w:p>
    <w:tbl>
      <w:tblPr>
        <w:tblStyle w:val="Tabelamrea"/>
        <w:tblW w:w="0" w:type="auto"/>
        <w:tblLook w:val="04A0" w:firstRow="1" w:lastRow="0" w:firstColumn="1" w:lastColumn="0" w:noHBand="0" w:noVBand="1"/>
      </w:tblPr>
      <w:tblGrid>
        <w:gridCol w:w="9062"/>
      </w:tblGrid>
      <w:tr w:rsidR="009656C8" w:rsidRPr="00A86E1F" w14:paraId="6731B4EF" w14:textId="77777777" w:rsidTr="005D1241">
        <w:tc>
          <w:tcPr>
            <w:tcW w:w="9062" w:type="dxa"/>
          </w:tcPr>
          <w:p w14:paraId="5C91FA07" w14:textId="77777777" w:rsidR="009656C8" w:rsidRPr="00A86E1F" w:rsidRDefault="009656C8" w:rsidP="00A86E1F">
            <w:pPr>
              <w:spacing w:line="240" w:lineRule="auto"/>
              <w:jc w:val="both"/>
              <w:rPr>
                <w:rFonts w:ascii="Lucida Sans Unicode" w:hAnsi="Lucida Sans Unicode" w:cs="Lucida Sans Unicode"/>
                <w:b/>
              </w:rPr>
            </w:pPr>
            <w:r w:rsidRPr="00A86E1F">
              <w:rPr>
                <w:rFonts w:ascii="Lucida Sans Unicode" w:hAnsi="Lucida Sans Unicode" w:cs="Lucida Sans Unicode"/>
                <w:sz w:val="20"/>
                <w:szCs w:val="20"/>
              </w:rPr>
              <w:t>Zavarovanje za resnost ponudbe v obliki menice mora podpisano in v izvirniku do roka za oddajo ponudbe v fizični obliki, skupaj z menično izjavo, prispeti na naslov naročnika, sicer bo naročnik ponudbo označil kot nepravočasno in jo bo izločil. Menico, skupaj z menično izjavo, mora ponudnik posredovati v ustrezno opremljeni ovojnici z oznako javnega naročila, pošiljatelja in navedbo »ne-odpiraj«. V kolikor bo skupaj z menico in menično izjavo predložena še kakršna koli druga dokumentacija, ta ne bo štela kot del ponudbene dokumentacije.</w:t>
            </w:r>
            <w:r w:rsidRPr="00A86E1F">
              <w:rPr>
                <w:rFonts w:ascii="Lucida Sans Unicode" w:hAnsi="Lucida Sans Unicode" w:cs="Lucida Sans Unicode"/>
                <w:b/>
              </w:rPr>
              <w:t xml:space="preserve">  </w:t>
            </w:r>
          </w:p>
        </w:tc>
      </w:tr>
    </w:tbl>
    <w:p w14:paraId="78F71F38" w14:textId="77777777" w:rsidR="009656C8" w:rsidRPr="00A86E1F" w:rsidRDefault="009656C8" w:rsidP="00A86E1F">
      <w:pPr>
        <w:spacing w:line="240" w:lineRule="auto"/>
        <w:jc w:val="both"/>
        <w:rPr>
          <w:rFonts w:ascii="Lucida Sans Unicode" w:hAnsi="Lucida Sans Unicode" w:cs="Lucida Sans Unicode"/>
          <w:sz w:val="20"/>
          <w:szCs w:val="20"/>
        </w:rPr>
      </w:pPr>
    </w:p>
    <w:p w14:paraId="3B75A4D9" w14:textId="77777777" w:rsidR="009656C8" w:rsidRPr="00A86E1F" w:rsidRDefault="009656C8"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Predložena menična izjava mora po vsebini ustrezati vzorcu kot izhaja iz obrazca </w:t>
      </w:r>
      <w:r w:rsidRPr="00A86E1F">
        <w:rPr>
          <w:rFonts w:ascii="Lucida Sans Unicode" w:hAnsi="Lucida Sans Unicode" w:cs="Lucida Sans Unicode"/>
          <w:i/>
          <w:sz w:val="20"/>
          <w:szCs w:val="20"/>
        </w:rPr>
        <w:t xml:space="preserve">Menična izjava. </w:t>
      </w:r>
      <w:r w:rsidRPr="00A86E1F">
        <w:rPr>
          <w:rFonts w:ascii="Lucida Sans Unicode" w:hAnsi="Lucida Sans Unicode" w:cs="Lucida Sans Unicode"/>
          <w:sz w:val="20"/>
          <w:szCs w:val="20"/>
        </w:rPr>
        <w:t xml:space="preserve">Kot obvezno prilogo k obrazcu </w:t>
      </w:r>
      <w:r w:rsidRPr="00A86E1F">
        <w:rPr>
          <w:rFonts w:ascii="Lucida Sans Unicode" w:hAnsi="Lucida Sans Unicode" w:cs="Lucida Sans Unicode"/>
          <w:i/>
          <w:sz w:val="20"/>
          <w:szCs w:val="20"/>
        </w:rPr>
        <w:t>Menična izjava-resnost ponudbe</w:t>
      </w:r>
      <w:r w:rsidRPr="00A86E1F">
        <w:rPr>
          <w:rFonts w:ascii="Lucida Sans Unicode" w:hAnsi="Lucida Sans Unicode" w:cs="Lucida Sans Unicode"/>
          <w:sz w:val="20"/>
          <w:szCs w:val="20"/>
        </w:rPr>
        <w:t xml:space="preserve"> mora ponudnik v ponudbi predložiti 1 podpisano in žigosano bianco menico.</w:t>
      </w:r>
    </w:p>
    <w:p w14:paraId="1981C6C7" w14:textId="77777777" w:rsidR="009656C8" w:rsidRPr="00A86E1F" w:rsidRDefault="009656C8" w:rsidP="00A86E1F">
      <w:pPr>
        <w:spacing w:after="0" w:line="240" w:lineRule="auto"/>
        <w:jc w:val="both"/>
        <w:rPr>
          <w:rFonts w:ascii="Lucida Sans Unicode" w:hAnsi="Lucida Sans Unicode" w:cs="Lucida Sans Unicode"/>
          <w:sz w:val="20"/>
          <w:szCs w:val="20"/>
        </w:rPr>
      </w:pPr>
    </w:p>
    <w:p w14:paraId="422CCFA9" w14:textId="746D3B4B" w:rsidR="004B5570" w:rsidRPr="00A86E1F" w:rsidRDefault="00E11D1F"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Za sklopa 2 in 3 mora predložiti brezpogojno in na prvi poziv unovčljivo </w:t>
      </w:r>
      <w:r w:rsidR="00197AB9" w:rsidRPr="00A86E1F">
        <w:rPr>
          <w:rFonts w:ascii="Lucida Sans Unicode" w:hAnsi="Lucida Sans Unicode" w:cs="Lucida Sans Unicode"/>
          <w:sz w:val="20"/>
          <w:szCs w:val="20"/>
        </w:rPr>
        <w:t>bančno garancijo ali kavcijsko zavarovanje v višini</w:t>
      </w:r>
      <w:r w:rsidR="008A49AA" w:rsidRPr="00A86E1F">
        <w:rPr>
          <w:rFonts w:ascii="Lucida Sans Unicode" w:hAnsi="Lucida Sans Unicode" w:cs="Lucida Sans Unicode"/>
          <w:sz w:val="20"/>
          <w:szCs w:val="20"/>
        </w:rPr>
        <w:t>:</w:t>
      </w:r>
      <w:r w:rsidR="00197AB9" w:rsidRPr="00A86E1F">
        <w:rPr>
          <w:rFonts w:ascii="Lucida Sans Unicode" w:hAnsi="Lucida Sans Unicode" w:cs="Lucida Sans Unicode"/>
          <w:sz w:val="20"/>
          <w:szCs w:val="20"/>
        </w:rPr>
        <w:t xml:space="preserve"> </w:t>
      </w:r>
    </w:p>
    <w:p w14:paraId="4C275080" w14:textId="77777777" w:rsidR="004B5570" w:rsidRPr="00A86E1F" w:rsidRDefault="004B5570" w:rsidP="00A86E1F">
      <w:pPr>
        <w:spacing w:after="0" w:line="240" w:lineRule="auto"/>
        <w:jc w:val="both"/>
        <w:rPr>
          <w:rFonts w:ascii="Lucida Sans Unicode" w:hAnsi="Lucida Sans Unicode" w:cs="Lucida Sans Unicode"/>
          <w:sz w:val="20"/>
          <w:szCs w:val="20"/>
        </w:rPr>
      </w:pPr>
    </w:p>
    <w:p w14:paraId="35CC8AF2" w14:textId="25284351" w:rsidR="00C21EA1" w:rsidRPr="00A86E1F" w:rsidRDefault="00C21EA1"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Sklop 2: </w:t>
      </w:r>
      <w:r w:rsidR="00BB470F" w:rsidRPr="00A86E1F">
        <w:rPr>
          <w:rFonts w:ascii="Lucida Sans Unicode" w:hAnsi="Lucida Sans Unicode" w:cs="Lucida Sans Unicode"/>
          <w:sz w:val="20"/>
          <w:szCs w:val="20"/>
        </w:rPr>
        <w:t>8</w:t>
      </w:r>
      <w:r w:rsidRPr="00A86E1F">
        <w:rPr>
          <w:rFonts w:ascii="Lucida Sans Unicode" w:hAnsi="Lucida Sans Unicode" w:cs="Lucida Sans Unicode"/>
          <w:sz w:val="20"/>
          <w:szCs w:val="20"/>
        </w:rPr>
        <w:t>.</w:t>
      </w:r>
      <w:r w:rsidR="00BB470F" w:rsidRPr="00A86E1F">
        <w:rPr>
          <w:rFonts w:ascii="Lucida Sans Unicode" w:hAnsi="Lucida Sans Unicode" w:cs="Lucida Sans Unicode"/>
          <w:sz w:val="20"/>
          <w:szCs w:val="20"/>
        </w:rPr>
        <w:t>4</w:t>
      </w:r>
      <w:r w:rsidRPr="00A86E1F">
        <w:rPr>
          <w:rFonts w:ascii="Lucida Sans Unicode" w:hAnsi="Lucida Sans Unicode" w:cs="Lucida Sans Unicode"/>
          <w:sz w:val="20"/>
          <w:szCs w:val="20"/>
        </w:rPr>
        <w:t>00,00 EUR</w:t>
      </w:r>
    </w:p>
    <w:p w14:paraId="02FB3232" w14:textId="7B7C9D42" w:rsidR="00197AB9" w:rsidRPr="00A86E1F" w:rsidRDefault="00C21EA1"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Sklop 3: </w:t>
      </w:r>
      <w:r w:rsidR="00BB470F" w:rsidRPr="00A86E1F">
        <w:rPr>
          <w:rFonts w:ascii="Lucida Sans Unicode" w:hAnsi="Lucida Sans Unicode" w:cs="Lucida Sans Unicode"/>
          <w:sz w:val="20"/>
          <w:szCs w:val="20"/>
        </w:rPr>
        <w:t>9</w:t>
      </w:r>
      <w:r w:rsidR="00B2362B" w:rsidRPr="00A86E1F">
        <w:rPr>
          <w:rFonts w:ascii="Lucida Sans Unicode" w:hAnsi="Lucida Sans Unicode" w:cs="Lucida Sans Unicode"/>
          <w:sz w:val="20"/>
          <w:szCs w:val="20"/>
        </w:rPr>
        <w:t>.</w:t>
      </w:r>
      <w:r w:rsidR="00BB470F" w:rsidRPr="00A86E1F">
        <w:rPr>
          <w:rFonts w:ascii="Lucida Sans Unicode" w:hAnsi="Lucida Sans Unicode" w:cs="Lucida Sans Unicode"/>
          <w:sz w:val="20"/>
          <w:szCs w:val="20"/>
        </w:rPr>
        <w:t>3</w:t>
      </w:r>
      <w:r w:rsidR="00B2362B" w:rsidRPr="00A86E1F">
        <w:rPr>
          <w:rFonts w:ascii="Lucida Sans Unicode" w:hAnsi="Lucida Sans Unicode" w:cs="Lucida Sans Unicode"/>
          <w:sz w:val="20"/>
          <w:szCs w:val="20"/>
        </w:rPr>
        <w:t>00,00 EUR</w:t>
      </w:r>
      <w:r w:rsidR="00197AB9" w:rsidRPr="00A86E1F">
        <w:rPr>
          <w:rFonts w:ascii="Lucida Sans Unicode" w:hAnsi="Lucida Sans Unicode" w:cs="Lucida Sans Unicode"/>
          <w:sz w:val="20"/>
          <w:szCs w:val="20"/>
        </w:rPr>
        <w:t xml:space="preserve"> </w:t>
      </w:r>
    </w:p>
    <w:p w14:paraId="79C15831" w14:textId="77777777" w:rsidR="00197AB9" w:rsidRPr="00A86E1F" w:rsidRDefault="00197AB9" w:rsidP="00A86E1F">
      <w:pPr>
        <w:spacing w:after="0" w:line="240" w:lineRule="auto"/>
        <w:jc w:val="both"/>
        <w:rPr>
          <w:rFonts w:ascii="Lucida Sans Unicode" w:hAnsi="Lucida Sans Unicode" w:cs="Lucida Sans Unicode"/>
          <w:sz w:val="20"/>
          <w:szCs w:val="20"/>
        </w:rPr>
      </w:pPr>
    </w:p>
    <w:p w14:paraId="09613A34" w14:textId="4654B007" w:rsidR="00197AB9" w:rsidRPr="0051045E" w:rsidRDefault="00197AB9"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Predloženo finančno zavarovanje mora po vsebini ustrezati vzorcu kot izhaja iz obrazca</w:t>
      </w:r>
      <w:r w:rsidR="00E11D1F" w:rsidRPr="00A86E1F">
        <w:rPr>
          <w:rFonts w:ascii="Lucida Sans Unicode" w:hAnsi="Lucida Sans Unicode" w:cs="Lucida Sans Unicode"/>
          <w:sz w:val="20"/>
          <w:szCs w:val="20"/>
        </w:rPr>
        <w:t xml:space="preserve"> </w:t>
      </w:r>
      <w:r w:rsidR="00E11D1F" w:rsidRPr="00A86E1F">
        <w:rPr>
          <w:rFonts w:ascii="Lucida Sans Unicode" w:hAnsi="Lucida Sans Unicode" w:cs="Lucida Sans Unicode"/>
          <w:i/>
          <w:iCs/>
          <w:sz w:val="20"/>
          <w:szCs w:val="20"/>
        </w:rPr>
        <w:t>Menična izjava</w:t>
      </w:r>
      <w:r w:rsidR="00E11D1F" w:rsidRPr="00A86E1F">
        <w:rPr>
          <w:rFonts w:ascii="Lucida Sans Unicode" w:hAnsi="Lucida Sans Unicode" w:cs="Lucida Sans Unicode"/>
          <w:sz w:val="20"/>
          <w:szCs w:val="20"/>
        </w:rPr>
        <w:t xml:space="preserve"> (za sklop 1</w:t>
      </w:r>
      <w:r w:rsidR="006723BF" w:rsidRPr="00A86E1F">
        <w:rPr>
          <w:rFonts w:ascii="Lucida Sans Unicode" w:hAnsi="Lucida Sans Unicode" w:cs="Lucida Sans Unicode"/>
          <w:sz w:val="20"/>
          <w:szCs w:val="20"/>
        </w:rPr>
        <w:t xml:space="preserve"> oz. 4</w:t>
      </w:r>
      <w:r w:rsidR="00E11D1F" w:rsidRPr="00A86E1F">
        <w:rPr>
          <w:rFonts w:ascii="Lucida Sans Unicode" w:hAnsi="Lucida Sans Unicode" w:cs="Lucida Sans Unicode"/>
          <w:sz w:val="20"/>
          <w:szCs w:val="20"/>
        </w:rPr>
        <w:t>) oz.</w:t>
      </w:r>
      <w:r w:rsidRPr="00A86E1F">
        <w:rPr>
          <w:rFonts w:ascii="Lucida Sans Unicode" w:hAnsi="Lucida Sans Unicode" w:cs="Lucida Sans Unicode"/>
          <w:sz w:val="20"/>
          <w:szCs w:val="20"/>
        </w:rPr>
        <w:t xml:space="preserve"> </w:t>
      </w:r>
      <w:r w:rsidR="00E11D1F" w:rsidRPr="00A86E1F">
        <w:rPr>
          <w:rFonts w:ascii="Lucida Sans Unicode" w:hAnsi="Lucida Sans Unicode" w:cs="Lucida Sans Unicode"/>
          <w:sz w:val="20"/>
          <w:szCs w:val="20"/>
        </w:rPr>
        <w:t xml:space="preserve">obrazca </w:t>
      </w:r>
      <w:r w:rsidRPr="00A86E1F">
        <w:rPr>
          <w:rFonts w:ascii="Lucida Sans Unicode" w:hAnsi="Lucida Sans Unicode" w:cs="Lucida Sans Unicode"/>
          <w:i/>
          <w:sz w:val="20"/>
          <w:szCs w:val="20"/>
        </w:rPr>
        <w:t>Bančna garancija za resnost ponudbe</w:t>
      </w:r>
      <w:r w:rsidR="00E11D1F" w:rsidRPr="00A86E1F">
        <w:rPr>
          <w:rFonts w:ascii="Lucida Sans Unicode" w:hAnsi="Lucida Sans Unicode" w:cs="Lucida Sans Unicode"/>
          <w:i/>
          <w:sz w:val="20"/>
          <w:szCs w:val="20"/>
        </w:rPr>
        <w:t xml:space="preserve"> (za sklop </w:t>
      </w:r>
      <w:r w:rsidR="00E11D1F" w:rsidRPr="0051045E">
        <w:rPr>
          <w:rFonts w:ascii="Lucida Sans Unicode" w:hAnsi="Lucida Sans Unicode" w:cs="Lucida Sans Unicode"/>
          <w:i/>
          <w:sz w:val="20"/>
          <w:szCs w:val="20"/>
        </w:rPr>
        <w:t>2 oz. 3)</w:t>
      </w:r>
      <w:r w:rsidRPr="0051045E">
        <w:rPr>
          <w:rFonts w:ascii="Lucida Sans Unicode" w:hAnsi="Lucida Sans Unicode" w:cs="Lucida Sans Unicode"/>
          <w:i/>
          <w:sz w:val="20"/>
          <w:szCs w:val="20"/>
        </w:rPr>
        <w:t xml:space="preserve">. </w:t>
      </w:r>
    </w:p>
    <w:p w14:paraId="0C1D3DAC" w14:textId="77777777" w:rsidR="009656C8" w:rsidRPr="0051045E" w:rsidRDefault="009656C8" w:rsidP="00A86E1F">
      <w:pPr>
        <w:spacing w:after="0" w:line="240" w:lineRule="auto"/>
        <w:jc w:val="both"/>
        <w:rPr>
          <w:rFonts w:ascii="Lucida Sans Unicode" w:hAnsi="Lucida Sans Unicode" w:cs="Lucida Sans Unicode"/>
          <w:sz w:val="20"/>
          <w:szCs w:val="20"/>
        </w:rPr>
      </w:pPr>
    </w:p>
    <w:p w14:paraId="6A7714A4" w14:textId="4B19773A" w:rsidR="00197AB9" w:rsidRPr="0051045E" w:rsidRDefault="00197AB9" w:rsidP="00A86E1F">
      <w:pPr>
        <w:spacing w:after="0" w:line="240" w:lineRule="auto"/>
        <w:jc w:val="both"/>
        <w:rPr>
          <w:rFonts w:ascii="Lucida Sans Unicode" w:hAnsi="Lucida Sans Unicode" w:cs="Lucida Sans Unicode"/>
          <w:sz w:val="20"/>
          <w:szCs w:val="20"/>
        </w:rPr>
      </w:pPr>
      <w:r w:rsidRPr="0051045E">
        <w:rPr>
          <w:rFonts w:ascii="Lucida Sans Unicode" w:hAnsi="Lucida Sans Unicode" w:cs="Lucida Sans Unicode"/>
          <w:sz w:val="20"/>
          <w:szCs w:val="20"/>
        </w:rPr>
        <w:t xml:space="preserve">Veljavnost zavarovanja za resnost ponudbe mora znašati najmanj do </w:t>
      </w:r>
      <w:r w:rsidR="0051045E" w:rsidRPr="0051045E">
        <w:rPr>
          <w:rFonts w:ascii="Lucida Sans Unicode" w:hAnsi="Lucida Sans Unicode" w:cs="Lucida Sans Unicode"/>
          <w:sz w:val="20"/>
          <w:szCs w:val="20"/>
        </w:rPr>
        <w:t>2</w:t>
      </w:r>
      <w:r w:rsidR="002375F2" w:rsidRPr="0051045E">
        <w:rPr>
          <w:rFonts w:ascii="Lucida Sans Unicode" w:hAnsi="Lucida Sans Unicode" w:cs="Lucida Sans Unicode"/>
          <w:sz w:val="20"/>
          <w:szCs w:val="20"/>
        </w:rPr>
        <w:t>0.</w:t>
      </w:r>
      <w:r w:rsidR="0051045E">
        <w:rPr>
          <w:rFonts w:ascii="Lucida Sans Unicode" w:hAnsi="Lucida Sans Unicode" w:cs="Lucida Sans Unicode"/>
          <w:sz w:val="20"/>
          <w:szCs w:val="20"/>
        </w:rPr>
        <w:t xml:space="preserve"> </w:t>
      </w:r>
      <w:r w:rsidR="0051045E" w:rsidRPr="0051045E">
        <w:rPr>
          <w:rFonts w:ascii="Lucida Sans Unicode" w:hAnsi="Lucida Sans Unicode" w:cs="Lucida Sans Unicode"/>
          <w:sz w:val="20"/>
          <w:szCs w:val="20"/>
        </w:rPr>
        <w:t>5</w:t>
      </w:r>
      <w:r w:rsidR="002375F2" w:rsidRPr="0051045E">
        <w:rPr>
          <w:rFonts w:ascii="Lucida Sans Unicode" w:hAnsi="Lucida Sans Unicode" w:cs="Lucida Sans Unicode"/>
          <w:sz w:val="20"/>
          <w:szCs w:val="20"/>
        </w:rPr>
        <w:t>.</w:t>
      </w:r>
      <w:r w:rsidR="0051045E">
        <w:rPr>
          <w:rFonts w:ascii="Lucida Sans Unicode" w:hAnsi="Lucida Sans Unicode" w:cs="Lucida Sans Unicode"/>
          <w:sz w:val="20"/>
          <w:szCs w:val="20"/>
        </w:rPr>
        <w:t xml:space="preserve"> </w:t>
      </w:r>
      <w:r w:rsidR="002375F2" w:rsidRPr="0051045E">
        <w:rPr>
          <w:rFonts w:ascii="Lucida Sans Unicode" w:hAnsi="Lucida Sans Unicode" w:cs="Lucida Sans Unicode"/>
          <w:sz w:val="20"/>
          <w:szCs w:val="20"/>
        </w:rPr>
        <w:t>202</w:t>
      </w:r>
      <w:r w:rsidR="0051045E" w:rsidRPr="0051045E">
        <w:rPr>
          <w:rFonts w:ascii="Lucida Sans Unicode" w:hAnsi="Lucida Sans Unicode" w:cs="Lucida Sans Unicode"/>
          <w:sz w:val="20"/>
          <w:szCs w:val="20"/>
        </w:rPr>
        <w:t>5</w:t>
      </w:r>
      <w:r w:rsidRPr="0051045E">
        <w:rPr>
          <w:rFonts w:ascii="Lucida Sans Unicode" w:hAnsi="Lucida Sans Unicode" w:cs="Lucida Sans Unicode"/>
          <w:sz w:val="20"/>
          <w:szCs w:val="20"/>
        </w:rPr>
        <w:t>, z možnostjo podaljšanja na zahtevo naročnika.</w:t>
      </w:r>
    </w:p>
    <w:p w14:paraId="755FCF16" w14:textId="49FD23C5" w:rsidR="00197AB9" w:rsidRPr="0051045E" w:rsidRDefault="00197AB9" w:rsidP="00A86E1F">
      <w:pPr>
        <w:spacing w:after="0" w:line="240" w:lineRule="auto"/>
        <w:jc w:val="both"/>
        <w:rPr>
          <w:rFonts w:ascii="Lucida Sans Unicode" w:hAnsi="Lucida Sans Unicode" w:cs="Lucida Sans Unicode"/>
          <w:sz w:val="20"/>
          <w:szCs w:val="20"/>
        </w:rPr>
      </w:pPr>
    </w:p>
    <w:p w14:paraId="58C58163" w14:textId="3197880F" w:rsidR="009656C8" w:rsidRPr="00A86E1F" w:rsidRDefault="009656C8" w:rsidP="00A86E1F">
      <w:pPr>
        <w:spacing w:line="240" w:lineRule="auto"/>
        <w:jc w:val="both"/>
        <w:rPr>
          <w:rFonts w:ascii="Lucida Sans Unicode" w:hAnsi="Lucida Sans Unicode" w:cs="Lucida Sans Unicode"/>
          <w:b/>
          <w:sz w:val="20"/>
          <w:szCs w:val="20"/>
        </w:rPr>
      </w:pPr>
      <w:r w:rsidRPr="0051045E">
        <w:rPr>
          <w:rFonts w:ascii="Lucida Sans Unicode" w:hAnsi="Lucida Sans Unicode" w:cs="Lucida Sans Unicode"/>
          <w:b/>
          <w:sz w:val="20"/>
          <w:szCs w:val="20"/>
        </w:rPr>
        <w:t>Če ponudnik odda ponudbo za več sklopov mora predložiti finančno zavarovanje za vsak sklop</w:t>
      </w:r>
      <w:r w:rsidRPr="00A86E1F">
        <w:rPr>
          <w:rFonts w:ascii="Lucida Sans Unicode" w:hAnsi="Lucida Sans Unicode" w:cs="Lucida Sans Unicode"/>
          <w:b/>
          <w:sz w:val="20"/>
          <w:szCs w:val="20"/>
        </w:rPr>
        <w:t xml:space="preserve"> posebej.</w:t>
      </w:r>
    </w:p>
    <w:p w14:paraId="2EAB31BF" w14:textId="77777777" w:rsidR="008D46AB" w:rsidRPr="00A86E1F" w:rsidRDefault="008D46AB" w:rsidP="00A86E1F">
      <w:pPr>
        <w:spacing w:line="240" w:lineRule="auto"/>
        <w:jc w:val="both"/>
        <w:rPr>
          <w:rFonts w:ascii="Lucida Sans Unicode" w:hAnsi="Lucida Sans Unicode" w:cs="Lucida Sans Unicode"/>
          <w:sz w:val="20"/>
          <w:szCs w:val="20"/>
        </w:rPr>
      </w:pPr>
      <w:proofErr w:type="spellStart"/>
      <w:r w:rsidRPr="00A86E1F">
        <w:rPr>
          <w:rFonts w:ascii="Lucida Sans Unicode" w:hAnsi="Lucida Sans Unicode" w:cs="Lucida Sans Unicode"/>
          <w:sz w:val="20"/>
          <w:szCs w:val="20"/>
        </w:rPr>
        <w:t>Neunovčena</w:t>
      </w:r>
      <w:proofErr w:type="spellEnd"/>
      <w:r w:rsidRPr="00A86E1F">
        <w:rPr>
          <w:rFonts w:ascii="Lucida Sans Unicode" w:hAnsi="Lucida Sans Unicode" w:cs="Lucida Sans Unicode"/>
          <w:sz w:val="20"/>
          <w:szCs w:val="20"/>
        </w:rPr>
        <w:t xml:space="preserve"> menična izjava se po zaključku postopka oddaje javnega naročila vrne ponudniku na njegovo zahtevo. </w:t>
      </w:r>
    </w:p>
    <w:p w14:paraId="77987454" w14:textId="626CFB3B" w:rsidR="00197AB9" w:rsidRPr="00A86E1F" w:rsidRDefault="008D46AB"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Z</w:t>
      </w:r>
      <w:r w:rsidR="00197AB9" w:rsidRPr="00A86E1F">
        <w:rPr>
          <w:rFonts w:ascii="Lucida Sans Unicode" w:hAnsi="Lucida Sans Unicode" w:cs="Lucida Sans Unicode"/>
          <w:sz w:val="20"/>
          <w:szCs w:val="20"/>
        </w:rPr>
        <w:t xml:space="preserve">avarovanje za resnost ponudbe bo unovčeno v naslednjih primerih: </w:t>
      </w:r>
    </w:p>
    <w:p w14:paraId="2EB3A5BD" w14:textId="77777777" w:rsidR="00197AB9" w:rsidRPr="00A86E1F" w:rsidRDefault="00197AB9" w:rsidP="00A86E1F">
      <w:pPr>
        <w:pStyle w:val="Odstavekseznama"/>
        <w:numPr>
          <w:ilvl w:val="0"/>
          <w:numId w:val="22"/>
        </w:numPr>
        <w:rPr>
          <w:rFonts w:ascii="Lucida Sans Unicode" w:hAnsi="Lucida Sans Unicode" w:cs="Lucida Sans Unicode"/>
          <w:szCs w:val="20"/>
        </w:rPr>
      </w:pPr>
      <w:r w:rsidRPr="00A86E1F">
        <w:rPr>
          <w:rFonts w:ascii="Lucida Sans Unicode" w:hAnsi="Lucida Sans Unicode" w:cs="Lucida Sans Unicode"/>
          <w:szCs w:val="20"/>
        </w:rPr>
        <w:t>če ponudnik umakne ali spremeni ponudbo v času njene veljavnosti, navedene v ponudbi ali</w:t>
      </w:r>
    </w:p>
    <w:p w14:paraId="3CEA1ACD" w14:textId="77777777" w:rsidR="00197AB9" w:rsidRPr="00A86E1F" w:rsidRDefault="00197AB9" w:rsidP="00A86E1F">
      <w:pPr>
        <w:pStyle w:val="Odstavekseznama"/>
        <w:numPr>
          <w:ilvl w:val="0"/>
          <w:numId w:val="22"/>
        </w:numPr>
        <w:rPr>
          <w:rFonts w:ascii="Lucida Sans Unicode" w:hAnsi="Lucida Sans Unicode" w:cs="Lucida Sans Unicode"/>
          <w:szCs w:val="20"/>
        </w:rPr>
      </w:pPr>
      <w:r w:rsidRPr="00A86E1F">
        <w:rPr>
          <w:rFonts w:ascii="Lucida Sans Unicode" w:hAnsi="Lucida Sans Unicode" w:cs="Lucida Sans Unicode"/>
          <w:szCs w:val="20"/>
        </w:rPr>
        <w:lastRenderedPageBreak/>
        <w:t>če ponudnik, ki ga je naročnik v času veljavnosti ponudbe obvestil o sprejetju njegove ponudbe:</w:t>
      </w:r>
    </w:p>
    <w:p w14:paraId="5FEF1791" w14:textId="77777777" w:rsidR="00CF2F3F" w:rsidRPr="00A86E1F" w:rsidRDefault="00CF2F3F" w:rsidP="00A86E1F">
      <w:pPr>
        <w:pStyle w:val="Odstavekseznama"/>
        <w:numPr>
          <w:ilvl w:val="0"/>
          <w:numId w:val="29"/>
        </w:numPr>
        <w:spacing w:before="0"/>
        <w:ind w:left="1276" w:hanging="425"/>
        <w:rPr>
          <w:rFonts w:ascii="Lucida Sans Unicode" w:hAnsi="Lucida Sans Unicode" w:cs="Lucida Sans Unicode"/>
          <w:szCs w:val="20"/>
          <w:lang w:eastAsia="en-US"/>
        </w:rPr>
      </w:pPr>
      <w:r w:rsidRPr="00A86E1F">
        <w:rPr>
          <w:rFonts w:ascii="Lucida Sans Unicode" w:hAnsi="Lucida Sans Unicode" w:cs="Lucida Sans Unicode"/>
          <w:szCs w:val="20"/>
          <w:lang w:eastAsia="en-US"/>
        </w:rPr>
        <w:t>ne izpolni, v roku, določenem s strani upravičenca ne podpiše pogodbe ali zavrne sklenitev pogodbe v skladu z določbami navodil ponudnikom ali</w:t>
      </w:r>
    </w:p>
    <w:p w14:paraId="72680BAF" w14:textId="3830A317" w:rsidR="00CF2F3F" w:rsidRPr="00A86E1F" w:rsidRDefault="00CF2F3F" w:rsidP="00A86E1F">
      <w:pPr>
        <w:pStyle w:val="Odstavekseznama"/>
        <w:numPr>
          <w:ilvl w:val="0"/>
          <w:numId w:val="29"/>
        </w:numPr>
        <w:spacing w:before="0"/>
        <w:ind w:left="1276" w:hanging="425"/>
        <w:rPr>
          <w:rFonts w:ascii="Lucida Sans Unicode" w:hAnsi="Lucida Sans Unicode" w:cs="Lucida Sans Unicode"/>
          <w:szCs w:val="20"/>
          <w:lang w:eastAsia="en-US"/>
        </w:rPr>
      </w:pPr>
      <w:r w:rsidRPr="00A86E1F">
        <w:rPr>
          <w:rFonts w:ascii="Lucida Sans Unicode" w:hAnsi="Lucida Sans Unicode" w:cs="Lucida Sans Unicode"/>
          <w:szCs w:val="20"/>
          <w:lang w:eastAsia="en-US"/>
        </w:rPr>
        <w:t>ne predloži ali zavrne predložitev finančnega zavarovanja za dobro izvedbo pogodbenih obveznosti v skladu z določbami navodil ponudnikom ali</w:t>
      </w:r>
    </w:p>
    <w:p w14:paraId="1C953C00" w14:textId="43193626" w:rsidR="00CF2F3F" w:rsidRPr="00A86E1F" w:rsidRDefault="00CF2F3F" w:rsidP="00A86E1F">
      <w:pPr>
        <w:pStyle w:val="Odstavekseznama"/>
        <w:numPr>
          <w:ilvl w:val="0"/>
          <w:numId w:val="29"/>
        </w:numPr>
        <w:spacing w:before="0"/>
        <w:ind w:left="1276" w:hanging="425"/>
        <w:rPr>
          <w:rFonts w:ascii="Lucida Sans Unicode" w:hAnsi="Lucida Sans Unicode" w:cs="Lucida Sans Unicode"/>
          <w:szCs w:val="20"/>
          <w:lang w:eastAsia="en-US"/>
        </w:rPr>
      </w:pPr>
      <w:r w:rsidRPr="00A86E1F">
        <w:rPr>
          <w:rFonts w:ascii="Lucida Sans Unicode" w:hAnsi="Lucida Sans Unicode" w:cs="Lucida Sans Unicode"/>
          <w:szCs w:val="20"/>
          <w:lang w:eastAsia="en-US"/>
        </w:rPr>
        <w:t>če ne predloži novega finančnega zavarovanja na poziv upravičena v primeru podaljšanja veljavnosti ponudbe.</w:t>
      </w:r>
    </w:p>
    <w:p w14:paraId="0EB97ACA" w14:textId="77777777" w:rsidR="00197AB9" w:rsidRPr="00A86E1F" w:rsidRDefault="00197AB9" w:rsidP="00A86E1F">
      <w:pPr>
        <w:spacing w:after="0" w:line="240" w:lineRule="auto"/>
        <w:contextualSpacing/>
        <w:jc w:val="both"/>
        <w:rPr>
          <w:rFonts w:ascii="Lucida Sans Unicode" w:eastAsia="Times New Roman" w:hAnsi="Lucida Sans Unicode" w:cs="Lucida Sans Unicode"/>
          <w:sz w:val="20"/>
          <w:szCs w:val="20"/>
          <w:lang w:eastAsia="sl-SI"/>
        </w:rPr>
      </w:pPr>
    </w:p>
    <w:p w14:paraId="7CA85CC3" w14:textId="77777777" w:rsidR="00197AB9" w:rsidRPr="00A86E1F" w:rsidRDefault="00197AB9" w:rsidP="00A86E1F">
      <w:pPr>
        <w:spacing w:after="0" w:line="240" w:lineRule="auto"/>
        <w:jc w:val="both"/>
        <w:rPr>
          <w:rFonts w:ascii="Lucida Sans Unicode" w:eastAsia="Times New Roman" w:hAnsi="Lucida Sans Unicode" w:cs="Lucida Sans Unicode"/>
          <w:sz w:val="20"/>
          <w:szCs w:val="20"/>
          <w:lang w:eastAsia="sl-SI"/>
        </w:rPr>
      </w:pPr>
      <w:r w:rsidRPr="00A86E1F">
        <w:rPr>
          <w:rFonts w:ascii="Lucida Sans Unicode" w:eastAsia="Times New Roman" w:hAnsi="Lucida Sans Unicode" w:cs="Lucida Sans Unicode"/>
          <w:sz w:val="20"/>
          <w:szCs w:val="20"/>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1FBACAF" w14:textId="77777777" w:rsidR="00197AB9" w:rsidRPr="00A86E1F" w:rsidRDefault="00197AB9" w:rsidP="00A86E1F">
      <w:pPr>
        <w:spacing w:after="0" w:line="240" w:lineRule="auto"/>
        <w:contextualSpacing/>
        <w:jc w:val="both"/>
        <w:rPr>
          <w:rFonts w:ascii="Lucida Sans Unicode" w:eastAsia="Times New Roman" w:hAnsi="Lucida Sans Unicode" w:cs="Lucida Sans Unicode"/>
          <w:sz w:val="20"/>
          <w:szCs w:val="20"/>
          <w:lang w:eastAsia="sl-SI"/>
        </w:rPr>
      </w:pPr>
    </w:p>
    <w:p w14:paraId="346F9985" w14:textId="77777777" w:rsidR="00197AB9" w:rsidRPr="00A86E1F" w:rsidRDefault="00197AB9" w:rsidP="00A86E1F">
      <w:pPr>
        <w:spacing w:after="0" w:line="240" w:lineRule="auto"/>
        <w:jc w:val="both"/>
        <w:rPr>
          <w:rFonts w:ascii="Lucida Sans Unicode" w:hAnsi="Lucida Sans Unicode" w:cs="Lucida Sans Unicode"/>
          <w:b/>
          <w:sz w:val="20"/>
          <w:szCs w:val="20"/>
          <w:lang w:eastAsia="sl-SI"/>
        </w:rPr>
      </w:pPr>
      <w:r w:rsidRPr="00A86E1F">
        <w:rPr>
          <w:rFonts w:ascii="Lucida Sans Unicode" w:hAnsi="Lucida Sans Unicode" w:cs="Lucida Sans Unicode"/>
          <w:b/>
          <w:sz w:val="20"/>
          <w:szCs w:val="20"/>
          <w:lang w:eastAsia="sl-SI"/>
        </w:rPr>
        <w:t>DOKAZILA:</w:t>
      </w:r>
    </w:p>
    <w:p w14:paraId="38615404" w14:textId="0DA86EAA" w:rsidR="00197AB9" w:rsidRPr="00A86E1F" w:rsidRDefault="00197AB9" w:rsidP="00A86E1F">
      <w:pPr>
        <w:pStyle w:val="Odstavekseznama"/>
        <w:numPr>
          <w:ilvl w:val="0"/>
          <w:numId w:val="8"/>
        </w:numPr>
        <w:rPr>
          <w:rFonts w:ascii="Lucida Sans Unicode" w:hAnsi="Lucida Sans Unicode" w:cs="Lucida Sans Unicode"/>
          <w:b/>
          <w:szCs w:val="20"/>
        </w:rPr>
      </w:pPr>
      <w:r w:rsidRPr="00A86E1F">
        <w:rPr>
          <w:rFonts w:ascii="Lucida Sans Unicode" w:hAnsi="Lucida Sans Unicode" w:cs="Lucida Sans Unicode"/>
          <w:szCs w:val="20"/>
        </w:rPr>
        <w:t>Ponudnik predloži</w:t>
      </w:r>
      <w:r w:rsidR="00E11D1F" w:rsidRPr="00A86E1F">
        <w:rPr>
          <w:rFonts w:ascii="Lucida Sans Unicode" w:hAnsi="Lucida Sans Unicode" w:cs="Lucida Sans Unicode"/>
          <w:szCs w:val="20"/>
        </w:rPr>
        <w:t xml:space="preserve"> menico z Menično izjavo (za sklop 1</w:t>
      </w:r>
      <w:r w:rsidR="006723BF" w:rsidRPr="00A86E1F">
        <w:rPr>
          <w:rFonts w:ascii="Lucida Sans Unicode" w:hAnsi="Lucida Sans Unicode" w:cs="Lucida Sans Unicode"/>
          <w:szCs w:val="20"/>
        </w:rPr>
        <w:t xml:space="preserve"> oz. 4</w:t>
      </w:r>
      <w:r w:rsidR="00E11D1F" w:rsidRPr="00A86E1F">
        <w:rPr>
          <w:rFonts w:ascii="Lucida Sans Unicode" w:hAnsi="Lucida Sans Unicode" w:cs="Lucida Sans Unicode"/>
          <w:szCs w:val="20"/>
        </w:rPr>
        <w:t xml:space="preserve">)  oz. </w:t>
      </w:r>
      <w:r w:rsidRPr="00A86E1F">
        <w:rPr>
          <w:rFonts w:ascii="Lucida Sans Unicode" w:hAnsi="Lucida Sans Unicode" w:cs="Lucida Sans Unicode"/>
          <w:szCs w:val="20"/>
        </w:rPr>
        <w:t xml:space="preserve">bančno garancijo </w:t>
      </w:r>
      <w:r w:rsidR="00E21C73" w:rsidRPr="00A86E1F">
        <w:rPr>
          <w:rFonts w:ascii="Lucida Sans Unicode" w:hAnsi="Lucida Sans Unicode" w:cs="Lucida Sans Unicode"/>
          <w:szCs w:val="20"/>
        </w:rPr>
        <w:t>ali kavcijsko zavarovanje</w:t>
      </w:r>
      <w:r w:rsidR="00E11D1F" w:rsidRPr="00A86E1F">
        <w:rPr>
          <w:rFonts w:ascii="Lucida Sans Unicode" w:hAnsi="Lucida Sans Unicode" w:cs="Lucida Sans Unicode"/>
          <w:szCs w:val="20"/>
        </w:rPr>
        <w:t xml:space="preserve"> (za sklopa 2 oz. 3)</w:t>
      </w:r>
      <w:r w:rsidR="00E21C73" w:rsidRPr="00A86E1F">
        <w:rPr>
          <w:rFonts w:ascii="Lucida Sans Unicode" w:hAnsi="Lucida Sans Unicode" w:cs="Lucida Sans Unicode"/>
          <w:szCs w:val="20"/>
        </w:rPr>
        <w:t xml:space="preserve"> </w:t>
      </w:r>
      <w:r w:rsidRPr="00A86E1F">
        <w:rPr>
          <w:rFonts w:ascii="Lucida Sans Unicode" w:hAnsi="Lucida Sans Unicode" w:cs="Lucida Sans Unicode"/>
          <w:szCs w:val="20"/>
        </w:rPr>
        <w:t>za resnost ponudbe, ki je po vsebini enaka vzorcu</w:t>
      </w:r>
      <w:r w:rsidR="00E11D1F" w:rsidRPr="00A86E1F">
        <w:rPr>
          <w:rFonts w:ascii="Lucida Sans Unicode" w:hAnsi="Lucida Sans Unicode" w:cs="Lucida Sans Unicode"/>
          <w:szCs w:val="20"/>
        </w:rPr>
        <w:t xml:space="preserve"> </w:t>
      </w:r>
      <w:r w:rsidR="00E11D1F" w:rsidRPr="00A86E1F">
        <w:rPr>
          <w:rFonts w:ascii="Lucida Sans Unicode" w:hAnsi="Lucida Sans Unicode" w:cs="Lucida Sans Unicode"/>
          <w:i/>
          <w:iCs/>
          <w:szCs w:val="20"/>
        </w:rPr>
        <w:t>Menične izjave</w:t>
      </w:r>
      <w:r w:rsidR="00E11D1F" w:rsidRPr="00A86E1F">
        <w:rPr>
          <w:rFonts w:ascii="Lucida Sans Unicode" w:hAnsi="Lucida Sans Unicode" w:cs="Lucida Sans Unicode"/>
          <w:szCs w:val="20"/>
        </w:rPr>
        <w:t xml:space="preserve"> oz. </w:t>
      </w:r>
      <w:r w:rsidRPr="00A86E1F">
        <w:rPr>
          <w:rFonts w:ascii="Lucida Sans Unicode" w:hAnsi="Lucida Sans Unicode" w:cs="Lucida Sans Unicode"/>
          <w:i/>
          <w:szCs w:val="20"/>
        </w:rPr>
        <w:t>Bančne garancije za resnost ponudbe</w:t>
      </w:r>
      <w:r w:rsidRPr="00A86E1F">
        <w:rPr>
          <w:rFonts w:ascii="Lucida Sans Unicode" w:hAnsi="Lucida Sans Unicode" w:cs="Lucida Sans Unicode"/>
          <w:szCs w:val="20"/>
        </w:rPr>
        <w:t>, ki je del te razpisne dokumentacije.</w:t>
      </w:r>
      <w:r w:rsidRPr="00A86E1F">
        <w:rPr>
          <w:rFonts w:ascii="Lucida Sans Unicode" w:hAnsi="Lucida Sans Unicode" w:cs="Lucida Sans Unicode"/>
          <w:b/>
          <w:szCs w:val="20"/>
        </w:rPr>
        <w:t xml:space="preserve"> </w:t>
      </w:r>
    </w:p>
    <w:p w14:paraId="1203CD93" w14:textId="77777777" w:rsidR="0090328A" w:rsidRPr="00A86E1F" w:rsidRDefault="0090328A" w:rsidP="00A86E1F">
      <w:pPr>
        <w:spacing w:line="240" w:lineRule="auto"/>
        <w:rPr>
          <w:rFonts w:ascii="Lucida Sans Unicode" w:hAnsi="Lucida Sans Unicode" w:cs="Lucida Sans Unicode"/>
          <w:sz w:val="20"/>
          <w:szCs w:val="20"/>
          <w:lang w:eastAsia="sl-SI"/>
        </w:rPr>
      </w:pPr>
    </w:p>
    <w:p w14:paraId="3756C29F" w14:textId="77777777" w:rsidR="00EF4571" w:rsidRPr="00A86E1F" w:rsidRDefault="00536CF7" w:rsidP="00A86E1F">
      <w:pPr>
        <w:pStyle w:val="Naslov2"/>
        <w:spacing w:line="240" w:lineRule="auto"/>
        <w:rPr>
          <w:rFonts w:ascii="Lucida Sans Unicode" w:hAnsi="Lucida Sans Unicode" w:cs="Lucida Sans Unicode"/>
          <w:sz w:val="20"/>
          <w:szCs w:val="20"/>
        </w:rPr>
      </w:pPr>
      <w:bookmarkStart w:id="50" w:name="_Toc402336692"/>
      <w:bookmarkStart w:id="51" w:name="_Toc510602705"/>
      <w:r w:rsidRPr="00A86E1F">
        <w:rPr>
          <w:rFonts w:ascii="Lucida Sans Unicode" w:hAnsi="Lucida Sans Unicode" w:cs="Lucida Sans Unicode"/>
          <w:sz w:val="20"/>
          <w:szCs w:val="20"/>
        </w:rPr>
        <w:t>1</w:t>
      </w:r>
      <w:r w:rsidR="00542AF7" w:rsidRPr="00A86E1F">
        <w:rPr>
          <w:rFonts w:ascii="Lucida Sans Unicode" w:hAnsi="Lucida Sans Unicode" w:cs="Lucida Sans Unicode"/>
          <w:sz w:val="20"/>
          <w:szCs w:val="20"/>
        </w:rPr>
        <w:t>2</w:t>
      </w:r>
      <w:r w:rsidR="00EF4571" w:rsidRPr="00A86E1F">
        <w:rPr>
          <w:rFonts w:ascii="Lucida Sans Unicode" w:hAnsi="Lucida Sans Unicode" w:cs="Lucida Sans Unicode"/>
          <w:sz w:val="20"/>
          <w:szCs w:val="20"/>
        </w:rPr>
        <w:t>.</w:t>
      </w:r>
      <w:r w:rsidR="00E21C73" w:rsidRPr="00A86E1F">
        <w:rPr>
          <w:rFonts w:ascii="Lucida Sans Unicode" w:hAnsi="Lucida Sans Unicode" w:cs="Lucida Sans Unicode"/>
          <w:sz w:val="20"/>
          <w:szCs w:val="20"/>
        </w:rPr>
        <w:t>2</w:t>
      </w:r>
      <w:r w:rsidR="00EF4571" w:rsidRPr="00A86E1F">
        <w:rPr>
          <w:rFonts w:ascii="Lucida Sans Unicode" w:hAnsi="Lucida Sans Unicode" w:cs="Lucida Sans Unicode"/>
          <w:sz w:val="20"/>
          <w:szCs w:val="20"/>
        </w:rPr>
        <w:t>. Finančno zavarovanje za dobro izvedbo pogodbenih obveznosti</w:t>
      </w:r>
      <w:bookmarkEnd w:id="50"/>
      <w:bookmarkEnd w:id="51"/>
    </w:p>
    <w:p w14:paraId="167514A6" w14:textId="6A964BC3" w:rsidR="001519D8" w:rsidRPr="00A86E1F" w:rsidRDefault="001128B5" w:rsidP="00A86E1F">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r w:rsidRPr="00A86E1F">
        <w:rPr>
          <w:rFonts w:ascii="Lucida Sans Unicode" w:eastAsia="Times New Roman" w:hAnsi="Lucida Sans Unicode" w:cs="Lucida Sans Unicode"/>
          <w:kern w:val="3"/>
          <w:sz w:val="20"/>
          <w:szCs w:val="20"/>
          <w:lang w:eastAsia="sl-SI"/>
        </w:rPr>
        <w:t xml:space="preserve">Izbrani ponudnik mora najpozneje v roku </w:t>
      </w:r>
      <w:r w:rsidR="00B05FF1" w:rsidRPr="00A86E1F">
        <w:rPr>
          <w:rFonts w:ascii="Lucida Sans Unicode" w:eastAsia="Times New Roman" w:hAnsi="Lucida Sans Unicode" w:cs="Lucida Sans Unicode"/>
          <w:kern w:val="3"/>
          <w:sz w:val="20"/>
          <w:szCs w:val="20"/>
          <w:lang w:eastAsia="sl-SI"/>
        </w:rPr>
        <w:t>petnajst</w:t>
      </w:r>
      <w:r w:rsidR="001716F4" w:rsidRPr="00A86E1F">
        <w:rPr>
          <w:rFonts w:ascii="Lucida Sans Unicode" w:eastAsia="Times New Roman" w:hAnsi="Lucida Sans Unicode" w:cs="Lucida Sans Unicode"/>
          <w:kern w:val="3"/>
          <w:sz w:val="20"/>
          <w:szCs w:val="20"/>
          <w:lang w:eastAsia="sl-SI"/>
        </w:rPr>
        <w:t xml:space="preserve"> </w:t>
      </w:r>
      <w:r w:rsidRPr="00A86E1F">
        <w:rPr>
          <w:rFonts w:ascii="Lucida Sans Unicode" w:eastAsia="Times New Roman" w:hAnsi="Lucida Sans Unicode" w:cs="Lucida Sans Unicode"/>
          <w:kern w:val="3"/>
          <w:sz w:val="20"/>
          <w:szCs w:val="20"/>
          <w:lang w:eastAsia="sl-SI"/>
        </w:rPr>
        <w:t>(</w:t>
      </w:r>
      <w:r w:rsidR="001716F4" w:rsidRPr="00A86E1F">
        <w:rPr>
          <w:rFonts w:ascii="Lucida Sans Unicode" w:eastAsia="Times New Roman" w:hAnsi="Lucida Sans Unicode" w:cs="Lucida Sans Unicode"/>
          <w:kern w:val="3"/>
          <w:sz w:val="20"/>
          <w:szCs w:val="20"/>
          <w:lang w:eastAsia="sl-SI"/>
        </w:rPr>
        <w:t>1</w:t>
      </w:r>
      <w:r w:rsidR="00B05FF1" w:rsidRPr="00A86E1F">
        <w:rPr>
          <w:rFonts w:ascii="Lucida Sans Unicode" w:eastAsia="Times New Roman" w:hAnsi="Lucida Sans Unicode" w:cs="Lucida Sans Unicode"/>
          <w:kern w:val="3"/>
          <w:sz w:val="20"/>
          <w:szCs w:val="20"/>
          <w:lang w:eastAsia="sl-SI"/>
        </w:rPr>
        <w:t>5</w:t>
      </w:r>
      <w:r w:rsidRPr="00A86E1F">
        <w:rPr>
          <w:rFonts w:ascii="Lucida Sans Unicode" w:eastAsia="Times New Roman" w:hAnsi="Lucida Sans Unicode" w:cs="Lucida Sans Unicode"/>
          <w:kern w:val="3"/>
          <w:sz w:val="20"/>
          <w:szCs w:val="20"/>
          <w:lang w:eastAsia="sl-SI"/>
        </w:rPr>
        <w:t xml:space="preserve">) dni po sklenitvi </w:t>
      </w:r>
      <w:r w:rsidR="004B0070" w:rsidRPr="00A86E1F">
        <w:rPr>
          <w:rFonts w:ascii="Lucida Sans Unicode" w:eastAsia="Times New Roman" w:hAnsi="Lucida Sans Unicode" w:cs="Lucida Sans Unicode"/>
          <w:kern w:val="3"/>
          <w:sz w:val="20"/>
          <w:szCs w:val="20"/>
          <w:lang w:eastAsia="sl-SI"/>
        </w:rPr>
        <w:t xml:space="preserve">okvirnega sporazuma </w:t>
      </w:r>
      <w:r w:rsidRPr="00A86E1F">
        <w:rPr>
          <w:rFonts w:ascii="Lucida Sans Unicode" w:eastAsia="Times New Roman" w:hAnsi="Lucida Sans Unicode" w:cs="Lucida Sans Unicode"/>
          <w:kern w:val="3"/>
          <w:sz w:val="20"/>
          <w:szCs w:val="20"/>
          <w:lang w:eastAsia="sl-SI"/>
        </w:rPr>
        <w:t xml:space="preserve">kot pogoj za veljavnost izročiti naročniku bančno garancijo </w:t>
      </w:r>
      <w:r w:rsidR="00DC3368" w:rsidRPr="00A86E1F">
        <w:rPr>
          <w:rFonts w:ascii="Lucida Sans Unicode" w:eastAsia="Times New Roman" w:hAnsi="Lucida Sans Unicode" w:cs="Lucida Sans Unicode"/>
          <w:kern w:val="3"/>
          <w:sz w:val="20"/>
          <w:szCs w:val="20"/>
          <w:lang w:eastAsia="sl-SI"/>
        </w:rPr>
        <w:t xml:space="preserve">ali kavcijsko zavarovanje </w:t>
      </w:r>
      <w:r w:rsidRPr="00A86E1F">
        <w:rPr>
          <w:rFonts w:ascii="Lucida Sans Unicode" w:eastAsia="Times New Roman" w:hAnsi="Lucida Sans Unicode" w:cs="Lucida Sans Unicode"/>
          <w:kern w:val="3"/>
          <w:sz w:val="20"/>
          <w:szCs w:val="20"/>
          <w:lang w:eastAsia="sl-SI"/>
        </w:rPr>
        <w:t>za dobro izvedbo pogodbenih obveznosti v višini</w:t>
      </w:r>
      <w:r w:rsidR="008C2894" w:rsidRPr="00A86E1F">
        <w:rPr>
          <w:rFonts w:ascii="Lucida Sans Unicode" w:eastAsia="Times New Roman" w:hAnsi="Lucida Sans Unicode" w:cs="Lucida Sans Unicode"/>
          <w:kern w:val="3"/>
          <w:sz w:val="20"/>
          <w:szCs w:val="20"/>
          <w:lang w:eastAsia="sl-SI"/>
        </w:rPr>
        <w:t>:</w:t>
      </w:r>
    </w:p>
    <w:p w14:paraId="24A5D157" w14:textId="30E51839" w:rsidR="001519D8" w:rsidRPr="00A86E1F" w:rsidRDefault="001519D8"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Sklop 1: </w:t>
      </w:r>
      <w:r w:rsidR="005D4704" w:rsidRPr="00A86E1F">
        <w:rPr>
          <w:rFonts w:ascii="Lucida Sans Unicode" w:hAnsi="Lucida Sans Unicode" w:cs="Lucida Sans Unicode"/>
          <w:sz w:val="20"/>
          <w:szCs w:val="20"/>
        </w:rPr>
        <w:t>4</w:t>
      </w:r>
      <w:r w:rsidRPr="00A86E1F">
        <w:rPr>
          <w:rFonts w:ascii="Lucida Sans Unicode" w:hAnsi="Lucida Sans Unicode" w:cs="Lucida Sans Unicode"/>
          <w:sz w:val="20"/>
          <w:szCs w:val="20"/>
        </w:rPr>
        <w:t>.</w:t>
      </w:r>
      <w:r w:rsidR="008428EE" w:rsidRPr="00A86E1F">
        <w:rPr>
          <w:rFonts w:ascii="Lucida Sans Unicode" w:hAnsi="Lucida Sans Unicode" w:cs="Lucida Sans Unicode"/>
          <w:sz w:val="20"/>
          <w:szCs w:val="20"/>
        </w:rPr>
        <w:t>2</w:t>
      </w:r>
      <w:r w:rsidRPr="00A86E1F">
        <w:rPr>
          <w:rFonts w:ascii="Lucida Sans Unicode" w:hAnsi="Lucida Sans Unicode" w:cs="Lucida Sans Unicode"/>
          <w:sz w:val="20"/>
          <w:szCs w:val="20"/>
        </w:rPr>
        <w:t>00,00 EUR</w:t>
      </w:r>
    </w:p>
    <w:p w14:paraId="085CB074" w14:textId="4092EC82" w:rsidR="001519D8" w:rsidRPr="00A86E1F" w:rsidRDefault="001519D8"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Sklop 2: </w:t>
      </w:r>
      <w:r w:rsidR="008428EE" w:rsidRPr="00A86E1F">
        <w:rPr>
          <w:rFonts w:ascii="Lucida Sans Unicode" w:hAnsi="Lucida Sans Unicode" w:cs="Lucida Sans Unicode"/>
          <w:sz w:val="20"/>
          <w:szCs w:val="20"/>
        </w:rPr>
        <w:t>28</w:t>
      </w:r>
      <w:r w:rsidRPr="00A86E1F">
        <w:rPr>
          <w:rFonts w:ascii="Lucida Sans Unicode" w:hAnsi="Lucida Sans Unicode" w:cs="Lucida Sans Unicode"/>
          <w:sz w:val="20"/>
          <w:szCs w:val="20"/>
        </w:rPr>
        <w:t>.000,00 EUR</w:t>
      </w:r>
    </w:p>
    <w:p w14:paraId="66EA0E4E" w14:textId="170BF971" w:rsidR="001519D8" w:rsidRPr="00A86E1F" w:rsidRDefault="001519D8"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Sklop 3: </w:t>
      </w:r>
      <w:r w:rsidR="00AF4604" w:rsidRPr="00A86E1F">
        <w:rPr>
          <w:rFonts w:ascii="Lucida Sans Unicode" w:hAnsi="Lucida Sans Unicode" w:cs="Lucida Sans Unicode"/>
          <w:sz w:val="20"/>
          <w:szCs w:val="20"/>
        </w:rPr>
        <w:t>30</w:t>
      </w:r>
      <w:r w:rsidRPr="00A86E1F">
        <w:rPr>
          <w:rFonts w:ascii="Lucida Sans Unicode" w:hAnsi="Lucida Sans Unicode" w:cs="Lucida Sans Unicode"/>
          <w:sz w:val="20"/>
          <w:szCs w:val="20"/>
        </w:rPr>
        <w:t xml:space="preserve">.000,00 EUR </w:t>
      </w:r>
    </w:p>
    <w:p w14:paraId="21B5BF66" w14:textId="53D12618" w:rsidR="00777B3E" w:rsidRPr="00A86E1F" w:rsidRDefault="00777B3E"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Sklop 4: 6.000,00 EUR</w:t>
      </w:r>
      <w:r w:rsidR="008428EE" w:rsidRPr="00A86E1F">
        <w:rPr>
          <w:rFonts w:ascii="Lucida Sans Unicode" w:hAnsi="Lucida Sans Unicode" w:cs="Lucida Sans Unicode"/>
          <w:sz w:val="20"/>
          <w:szCs w:val="20"/>
        </w:rPr>
        <w:t>.</w:t>
      </w:r>
    </w:p>
    <w:p w14:paraId="3C33C112" w14:textId="77777777" w:rsidR="001519D8" w:rsidRPr="00A86E1F" w:rsidRDefault="001519D8" w:rsidP="00A86E1F">
      <w:pPr>
        <w:suppressAutoHyphens/>
        <w:autoSpaceDN w:val="0"/>
        <w:spacing w:after="0" w:line="240" w:lineRule="auto"/>
        <w:jc w:val="both"/>
        <w:textAlignment w:val="baseline"/>
        <w:rPr>
          <w:rFonts w:ascii="Lucida Sans Unicode" w:hAnsi="Lucida Sans Unicode" w:cs="Lucida Sans Unicode"/>
          <w:sz w:val="20"/>
          <w:szCs w:val="20"/>
          <w:lang w:eastAsia="sl-SI"/>
        </w:rPr>
      </w:pPr>
    </w:p>
    <w:p w14:paraId="2882973F" w14:textId="79CBF0D2" w:rsidR="001128B5" w:rsidRPr="00A86E1F" w:rsidRDefault="001128B5" w:rsidP="00A86E1F">
      <w:pPr>
        <w:spacing w:before="120" w:after="120" w:line="240" w:lineRule="auto"/>
        <w:jc w:val="both"/>
        <w:rPr>
          <w:rFonts w:ascii="Lucida Sans Unicode" w:eastAsia="Times New Roman" w:hAnsi="Lucida Sans Unicode" w:cs="Lucida Sans Unicode"/>
          <w:sz w:val="20"/>
          <w:szCs w:val="20"/>
          <w:lang w:eastAsia="sl-SI"/>
        </w:rPr>
      </w:pPr>
      <w:r w:rsidRPr="00A86E1F">
        <w:rPr>
          <w:rFonts w:ascii="Lucida Sans Unicode" w:eastAsia="Times New Roman" w:hAnsi="Lucida Sans Unicode" w:cs="Lucida Sans Unicode"/>
          <w:sz w:val="20"/>
          <w:szCs w:val="20"/>
          <w:lang w:eastAsia="sl-SI"/>
        </w:rPr>
        <w:t xml:space="preserve">Ponudnik mora v ponudbeni dokumentaciji na obrazcu </w:t>
      </w:r>
      <w:r w:rsidRPr="00A86E1F">
        <w:rPr>
          <w:rFonts w:ascii="Lucida Sans Unicode" w:eastAsia="Times New Roman" w:hAnsi="Lucida Sans Unicode" w:cs="Lucida Sans Unicode"/>
          <w:i/>
          <w:iCs/>
          <w:sz w:val="20"/>
          <w:szCs w:val="20"/>
          <w:lang w:eastAsia="sl-SI"/>
        </w:rPr>
        <w:t xml:space="preserve">Izjava o predložitvi bančne garancije </w:t>
      </w:r>
      <w:r w:rsidR="00D843A2" w:rsidRPr="00A86E1F">
        <w:rPr>
          <w:rFonts w:ascii="Lucida Sans Unicode" w:eastAsia="Times New Roman" w:hAnsi="Lucida Sans Unicode" w:cs="Lucida Sans Unicode"/>
          <w:i/>
          <w:iCs/>
          <w:sz w:val="20"/>
          <w:szCs w:val="20"/>
          <w:lang w:eastAsia="sl-SI"/>
        </w:rPr>
        <w:t xml:space="preserve">ali kavcijskega zavarovanja </w:t>
      </w:r>
      <w:r w:rsidRPr="00A86E1F">
        <w:rPr>
          <w:rFonts w:ascii="Lucida Sans Unicode" w:eastAsia="Times New Roman" w:hAnsi="Lucida Sans Unicode" w:cs="Lucida Sans Unicode"/>
          <w:i/>
          <w:iCs/>
          <w:sz w:val="20"/>
          <w:szCs w:val="20"/>
          <w:lang w:eastAsia="sl-SI"/>
        </w:rPr>
        <w:t>za dobro izvedbo pogodbenih obveznosti</w:t>
      </w:r>
      <w:r w:rsidRPr="00A86E1F">
        <w:rPr>
          <w:rFonts w:ascii="Lucida Sans Unicode" w:eastAsia="Times New Roman" w:hAnsi="Lucida Sans Unicode" w:cs="Lucida Sans Unicode"/>
          <w:sz w:val="20"/>
          <w:szCs w:val="20"/>
          <w:lang w:eastAsia="sl-SI"/>
        </w:rPr>
        <w:t xml:space="preserve"> </w:t>
      </w:r>
      <w:r w:rsidRPr="00A86E1F">
        <w:rPr>
          <w:rFonts w:ascii="Lucida Sans Unicode" w:eastAsia="Times New Roman" w:hAnsi="Lucida Sans Unicode" w:cs="Lucida Sans Unicode"/>
          <w:b/>
          <w:bCs/>
          <w:sz w:val="20"/>
          <w:szCs w:val="20"/>
          <w:lang w:eastAsia="sl-SI"/>
        </w:rPr>
        <w:t>predložiti lastno izjavo</w:t>
      </w:r>
      <w:r w:rsidRPr="00A86E1F">
        <w:rPr>
          <w:rFonts w:ascii="Lucida Sans Unicode" w:eastAsia="Times New Roman" w:hAnsi="Lucida Sans Unicode" w:cs="Lucida Sans Unicode"/>
          <w:sz w:val="20"/>
          <w:szCs w:val="20"/>
          <w:lang w:eastAsia="sl-SI"/>
        </w:rPr>
        <w:t xml:space="preserve">, da bo v </w:t>
      </w:r>
      <w:r w:rsidR="001716F4" w:rsidRPr="00A86E1F">
        <w:rPr>
          <w:rFonts w:ascii="Lucida Sans Unicode" w:eastAsia="Times New Roman" w:hAnsi="Lucida Sans Unicode" w:cs="Lucida Sans Unicode"/>
          <w:sz w:val="20"/>
          <w:szCs w:val="20"/>
          <w:lang w:eastAsia="sl-SI"/>
        </w:rPr>
        <w:t xml:space="preserve">desetih </w:t>
      </w:r>
      <w:r w:rsidRPr="00A86E1F">
        <w:rPr>
          <w:rFonts w:ascii="Lucida Sans Unicode" w:eastAsia="Times New Roman" w:hAnsi="Lucida Sans Unicode" w:cs="Lucida Sans Unicode"/>
          <w:sz w:val="20"/>
          <w:szCs w:val="20"/>
          <w:lang w:eastAsia="sl-SI"/>
        </w:rPr>
        <w:t>(</w:t>
      </w:r>
      <w:r w:rsidR="001716F4" w:rsidRPr="00A86E1F">
        <w:rPr>
          <w:rFonts w:ascii="Lucida Sans Unicode" w:eastAsia="Times New Roman" w:hAnsi="Lucida Sans Unicode" w:cs="Lucida Sans Unicode"/>
          <w:sz w:val="20"/>
          <w:szCs w:val="20"/>
          <w:lang w:eastAsia="sl-SI"/>
        </w:rPr>
        <w:t>10</w:t>
      </w:r>
      <w:r w:rsidRPr="00A86E1F">
        <w:rPr>
          <w:rFonts w:ascii="Lucida Sans Unicode" w:eastAsia="Times New Roman" w:hAnsi="Lucida Sans Unicode" w:cs="Lucida Sans Unicode"/>
          <w:sz w:val="20"/>
          <w:szCs w:val="20"/>
          <w:lang w:eastAsia="sl-SI"/>
        </w:rPr>
        <w:t xml:space="preserve">) dneh po sklenitvi pogodbe naročniku izročil bančno garancijo </w:t>
      </w:r>
      <w:r w:rsidR="00DC3368" w:rsidRPr="00A86E1F">
        <w:rPr>
          <w:rFonts w:ascii="Lucida Sans Unicode" w:eastAsia="Times New Roman" w:hAnsi="Lucida Sans Unicode" w:cs="Lucida Sans Unicode"/>
          <w:sz w:val="20"/>
          <w:szCs w:val="20"/>
          <w:lang w:eastAsia="sl-SI"/>
        </w:rPr>
        <w:t xml:space="preserve">oz. kavcijsko zavarovanje </w:t>
      </w:r>
      <w:r w:rsidRPr="00A86E1F">
        <w:rPr>
          <w:rFonts w:ascii="Lucida Sans Unicode" w:eastAsia="Times New Roman" w:hAnsi="Lucida Sans Unicode" w:cs="Lucida Sans Unicode"/>
          <w:sz w:val="20"/>
          <w:szCs w:val="20"/>
          <w:lang w:eastAsia="sl-SI"/>
        </w:rPr>
        <w:t xml:space="preserve">za dobro izvedbo pogodbenih obveznosti in ponudnik </w:t>
      </w:r>
      <w:r w:rsidRPr="00A86E1F">
        <w:rPr>
          <w:rFonts w:ascii="Lucida Sans Unicode" w:eastAsia="Times New Roman" w:hAnsi="Lucida Sans Unicode" w:cs="Lucida Sans Unicode"/>
          <w:b/>
          <w:bCs/>
          <w:sz w:val="20"/>
          <w:szCs w:val="20"/>
          <w:lang w:eastAsia="sl-SI"/>
        </w:rPr>
        <w:t>podpiše ter ožigosa</w:t>
      </w:r>
      <w:r w:rsidRPr="00A86E1F">
        <w:rPr>
          <w:rFonts w:ascii="Lucida Sans Unicode" w:eastAsia="Times New Roman" w:hAnsi="Lucida Sans Unicode" w:cs="Lucida Sans Unicode"/>
          <w:sz w:val="20"/>
          <w:szCs w:val="20"/>
          <w:lang w:eastAsia="sl-SI"/>
        </w:rPr>
        <w:t xml:space="preserve"> obrazec Bančna garancija</w:t>
      </w:r>
      <w:r w:rsidR="00B11E9D" w:rsidRPr="00A86E1F">
        <w:rPr>
          <w:rFonts w:ascii="Lucida Sans Unicode" w:eastAsia="Times New Roman" w:hAnsi="Lucida Sans Unicode" w:cs="Lucida Sans Unicode"/>
          <w:sz w:val="20"/>
          <w:szCs w:val="20"/>
          <w:lang w:eastAsia="sl-SI"/>
        </w:rPr>
        <w:t>/kavcijsko zavarovanje</w:t>
      </w:r>
      <w:r w:rsidRPr="00A86E1F">
        <w:rPr>
          <w:rFonts w:ascii="Lucida Sans Unicode" w:eastAsia="Times New Roman" w:hAnsi="Lucida Sans Unicode" w:cs="Lucida Sans Unicode"/>
          <w:sz w:val="20"/>
          <w:szCs w:val="20"/>
          <w:lang w:eastAsia="sl-SI"/>
        </w:rPr>
        <w:t xml:space="preserve"> za dobro izvedbo pogodbenih obveznosti. Garancija mora biti veljavna najmanj 40 dni po koncu veljavnosti pogodbe za izvedbo predmeta javnega naročila</w:t>
      </w:r>
      <w:r w:rsidR="00DB2699" w:rsidRPr="00A86E1F">
        <w:rPr>
          <w:rFonts w:ascii="Lucida Sans Unicode" w:eastAsia="Times New Roman" w:hAnsi="Lucida Sans Unicode" w:cs="Lucida Sans Unicode"/>
          <w:sz w:val="20"/>
          <w:szCs w:val="20"/>
          <w:lang w:eastAsia="sl-SI"/>
        </w:rPr>
        <w:t xml:space="preserve">, z možnostjo podaljšanja. </w:t>
      </w:r>
    </w:p>
    <w:p w14:paraId="69A6B13F" w14:textId="77777777" w:rsidR="00A86E1F" w:rsidRDefault="00A86E1F" w:rsidP="00A86E1F">
      <w:pPr>
        <w:pStyle w:val="Naslov1"/>
        <w:spacing w:line="240" w:lineRule="auto"/>
      </w:pPr>
      <w:bookmarkStart w:id="52" w:name="_Ref355957080"/>
      <w:bookmarkStart w:id="53" w:name="_Ref355961069"/>
      <w:bookmarkStart w:id="54" w:name="_Ref355961152"/>
      <w:bookmarkStart w:id="55" w:name="_Toc402336693"/>
      <w:bookmarkStart w:id="56" w:name="_Toc510602706"/>
    </w:p>
    <w:p w14:paraId="59775671" w14:textId="77777777" w:rsidR="00A86E1F" w:rsidRDefault="00A86E1F" w:rsidP="00A86E1F">
      <w:pPr>
        <w:pStyle w:val="Naslov1"/>
        <w:spacing w:line="240" w:lineRule="auto"/>
      </w:pPr>
    </w:p>
    <w:p w14:paraId="659BD695" w14:textId="77777777" w:rsidR="00A86E1F" w:rsidRDefault="00A86E1F" w:rsidP="00A86E1F">
      <w:pPr>
        <w:pStyle w:val="Naslov1"/>
        <w:spacing w:line="240" w:lineRule="auto"/>
      </w:pPr>
    </w:p>
    <w:p w14:paraId="308FBD48" w14:textId="77777777" w:rsidR="00A86E1F" w:rsidRDefault="00A86E1F" w:rsidP="00A86E1F">
      <w:pPr>
        <w:pStyle w:val="Naslov1"/>
        <w:spacing w:line="240" w:lineRule="auto"/>
      </w:pPr>
    </w:p>
    <w:p w14:paraId="347A05AD" w14:textId="77777777" w:rsidR="00A86E1F" w:rsidRDefault="00A86E1F" w:rsidP="00A86E1F">
      <w:pPr>
        <w:pStyle w:val="Naslov1"/>
        <w:spacing w:line="240" w:lineRule="auto"/>
      </w:pPr>
    </w:p>
    <w:p w14:paraId="3C6B2044" w14:textId="77777777" w:rsidR="00A86E1F" w:rsidRDefault="00A86E1F" w:rsidP="00A86E1F">
      <w:pPr>
        <w:pStyle w:val="Naslov1"/>
        <w:spacing w:line="240" w:lineRule="auto"/>
      </w:pPr>
    </w:p>
    <w:p w14:paraId="3BFBBD57" w14:textId="48388C4C" w:rsidR="00EF4571" w:rsidRPr="00A86E1F" w:rsidRDefault="00A86E1F" w:rsidP="00A86E1F">
      <w:pPr>
        <w:pStyle w:val="Naslov1"/>
        <w:spacing w:line="240" w:lineRule="auto"/>
      </w:pPr>
      <w:r>
        <w:lastRenderedPageBreak/>
        <w:t>1</w:t>
      </w:r>
      <w:r w:rsidR="00542AF7" w:rsidRPr="00A86E1F">
        <w:t>3</w:t>
      </w:r>
      <w:r w:rsidR="00D42122" w:rsidRPr="00A86E1F">
        <w:t>.</w:t>
      </w:r>
      <w:r w:rsidR="00EF4571" w:rsidRPr="00A86E1F">
        <w:t xml:space="preserve"> </w:t>
      </w:r>
      <w:r w:rsidR="00864239" w:rsidRPr="00A86E1F">
        <w:t>Razlogi za izključitev in p</w:t>
      </w:r>
      <w:r w:rsidR="00EF4571" w:rsidRPr="00A86E1F">
        <w:t xml:space="preserve">ogoji za </w:t>
      </w:r>
      <w:r w:rsidR="00864239" w:rsidRPr="00A86E1F">
        <w:t>priznanje sposobnosti</w:t>
      </w:r>
      <w:bookmarkEnd w:id="52"/>
      <w:bookmarkEnd w:id="53"/>
      <w:bookmarkEnd w:id="54"/>
      <w:bookmarkEnd w:id="55"/>
      <w:bookmarkEnd w:id="56"/>
    </w:p>
    <w:p w14:paraId="088D4BA1" w14:textId="77777777" w:rsidR="00A86E1F" w:rsidRDefault="00A86E1F" w:rsidP="00A86E1F">
      <w:pPr>
        <w:autoSpaceDE w:val="0"/>
        <w:autoSpaceDN w:val="0"/>
        <w:adjustRightInd w:val="0"/>
        <w:spacing w:after="0" w:line="240" w:lineRule="auto"/>
        <w:jc w:val="both"/>
        <w:rPr>
          <w:rFonts w:ascii="Lucida Sans Unicode" w:hAnsi="Lucida Sans Unicode" w:cs="Lucida Sans Unicode"/>
          <w:sz w:val="20"/>
          <w:szCs w:val="20"/>
        </w:rPr>
      </w:pPr>
    </w:p>
    <w:p w14:paraId="7A482DAD" w14:textId="5F101F4A" w:rsidR="00CF2F3F" w:rsidRPr="00A86E1F" w:rsidRDefault="00CF2F3F" w:rsidP="00A86E1F">
      <w:pPr>
        <w:autoSpaceDE w:val="0"/>
        <w:autoSpaceDN w:val="0"/>
        <w:adjustRightInd w:val="0"/>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Za ugotavljanje sposobnosti mora gospodarski subjekt izpolnjevati pogoje in zahteve skladno z določbami ZJN-3 in določbami razpisne dokumentacije. </w:t>
      </w:r>
    </w:p>
    <w:p w14:paraId="292DA101" w14:textId="77777777" w:rsidR="00DB2D60" w:rsidRPr="00A86E1F" w:rsidRDefault="00DB2D60" w:rsidP="00A86E1F">
      <w:pPr>
        <w:autoSpaceDE w:val="0"/>
        <w:autoSpaceDN w:val="0"/>
        <w:adjustRightInd w:val="0"/>
        <w:spacing w:after="0" w:line="240" w:lineRule="auto"/>
        <w:jc w:val="both"/>
        <w:rPr>
          <w:rFonts w:ascii="Lucida Sans Unicode" w:hAnsi="Lucida Sans Unicode" w:cs="Lucida Sans Unicode"/>
          <w:sz w:val="20"/>
          <w:szCs w:val="20"/>
        </w:rPr>
      </w:pPr>
    </w:p>
    <w:p w14:paraId="45D59521" w14:textId="0652BD2B" w:rsidR="00DB2D60" w:rsidRPr="00A86E1F" w:rsidRDefault="00DB2D60"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V primeru, da gospodarski subjekt nastopa v skupni ponudbi, mora zahtevane pogoje za ugotavljanje sposobnosti, kjer je to v razpisni dokumentaciji določeno, izpolnjevati tudi vsak od partnerjev v primeru skupne ponudbe. </w:t>
      </w:r>
    </w:p>
    <w:p w14:paraId="1AC45AD2" w14:textId="77777777" w:rsidR="00CF2F3F" w:rsidRPr="00A86E1F" w:rsidRDefault="00CF2F3F" w:rsidP="00A86E1F">
      <w:pPr>
        <w:autoSpaceDE w:val="0"/>
        <w:autoSpaceDN w:val="0"/>
        <w:adjustRightInd w:val="0"/>
        <w:spacing w:after="0" w:line="240" w:lineRule="auto"/>
        <w:jc w:val="both"/>
        <w:rPr>
          <w:rFonts w:ascii="Lucida Sans Unicode" w:hAnsi="Lucida Sans Unicode" w:cs="Lucida Sans Unicode"/>
          <w:sz w:val="20"/>
          <w:szCs w:val="20"/>
        </w:rPr>
      </w:pPr>
    </w:p>
    <w:p w14:paraId="0AE12678" w14:textId="77777777" w:rsidR="00DB2D60" w:rsidRPr="00A86E1F" w:rsidRDefault="00DB2D60"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Naročnik si pridružuje pravico, da za vsakega od postavljenih pogojev zahteva dodatna dokazila, izjave oz. dokumente. Naročnik ima pravico od ponudnika v postopku preverjanja ponudbe in ponudnika v skladu z določili ZJN-3 zahtevati dokazila ali soglasja, ki bodo izkazovala, da je obstoj in vsebina navedb v ponudbi ponudnika resnična, ponudnik pa jih je dolžan predložiti v postavljenem roku. Naročnik si pridržuje pravico, da za potrebe preverjanja priznanja sposobnosti od ponudnikov po prejemu ponudb zahteva predložitev dodatne dokumentacije v postavljenem roku. </w:t>
      </w:r>
    </w:p>
    <w:p w14:paraId="7A8D8276" w14:textId="77777777" w:rsidR="00DB2D60" w:rsidRPr="00A86E1F" w:rsidRDefault="00DB2D60" w:rsidP="00A86E1F">
      <w:pPr>
        <w:spacing w:after="0" w:line="240" w:lineRule="auto"/>
        <w:rPr>
          <w:rFonts w:ascii="Lucida Sans Unicode" w:hAnsi="Lucida Sans Unicode" w:cs="Lucida Sans Unicode"/>
          <w:sz w:val="20"/>
          <w:szCs w:val="20"/>
        </w:rPr>
      </w:pPr>
    </w:p>
    <w:p w14:paraId="21D2E3E7" w14:textId="77777777" w:rsidR="00DB2D60" w:rsidRPr="00A86E1F" w:rsidRDefault="00DB2D60" w:rsidP="00A86E1F">
      <w:pPr>
        <w:spacing w:after="0" w:line="240" w:lineRule="auto"/>
        <w:rPr>
          <w:rFonts w:ascii="Lucida Sans Unicode" w:hAnsi="Lucida Sans Unicode" w:cs="Lucida Sans Unicode"/>
          <w:sz w:val="20"/>
          <w:szCs w:val="20"/>
        </w:rPr>
      </w:pPr>
      <w:r w:rsidRPr="00A86E1F">
        <w:rPr>
          <w:rFonts w:ascii="Lucida Sans Unicode" w:hAnsi="Lucida Sans Unicode" w:cs="Lucida Sans Unicode"/>
          <w:sz w:val="20"/>
          <w:szCs w:val="20"/>
        </w:rPr>
        <w:t>Naročnik bo iz postopka javnega naročanja izločil ponudnika, ki bo izpolnjeval naslednje razloge za izključitev:</w:t>
      </w:r>
    </w:p>
    <w:p w14:paraId="4108E75B" w14:textId="77777777" w:rsidR="00864239" w:rsidRPr="00A86E1F" w:rsidRDefault="00864239" w:rsidP="00A86E1F">
      <w:pPr>
        <w:pStyle w:val="Naslov2"/>
        <w:spacing w:line="240" w:lineRule="auto"/>
        <w:rPr>
          <w:rFonts w:ascii="Lucida Sans Unicode" w:eastAsia="Calibri" w:hAnsi="Lucida Sans Unicode" w:cs="Lucida Sans Unicode"/>
          <w:bCs w:val="0"/>
          <w:sz w:val="20"/>
          <w:szCs w:val="20"/>
        </w:rPr>
      </w:pPr>
      <w:bookmarkStart w:id="57" w:name="_Toc510602707"/>
      <w:r w:rsidRPr="00A86E1F">
        <w:rPr>
          <w:rFonts w:ascii="Lucida Sans Unicode" w:hAnsi="Lucida Sans Unicode" w:cs="Lucida Sans Unicode"/>
          <w:sz w:val="20"/>
          <w:szCs w:val="20"/>
        </w:rPr>
        <w:t>1</w:t>
      </w:r>
      <w:r w:rsidR="00542AF7" w:rsidRPr="00A86E1F">
        <w:rPr>
          <w:rFonts w:ascii="Lucida Sans Unicode" w:hAnsi="Lucida Sans Unicode" w:cs="Lucida Sans Unicode"/>
          <w:sz w:val="20"/>
          <w:szCs w:val="20"/>
        </w:rPr>
        <w:t>3</w:t>
      </w:r>
      <w:r w:rsidRPr="00A86E1F">
        <w:rPr>
          <w:rFonts w:ascii="Lucida Sans Unicode" w:hAnsi="Lucida Sans Unicode" w:cs="Lucida Sans Unicode"/>
          <w:sz w:val="20"/>
          <w:szCs w:val="20"/>
        </w:rPr>
        <w:t>.1</w:t>
      </w:r>
      <w:r w:rsidRPr="00A86E1F">
        <w:rPr>
          <w:rFonts w:ascii="Lucida Sans Unicode" w:eastAsia="Calibri" w:hAnsi="Lucida Sans Unicode" w:cs="Lucida Sans Unicode"/>
          <w:bCs w:val="0"/>
          <w:sz w:val="20"/>
          <w:szCs w:val="20"/>
        </w:rPr>
        <w:t>. Predhodna nekaznovanost</w:t>
      </w:r>
      <w:bookmarkEnd w:id="57"/>
    </w:p>
    <w:p w14:paraId="3962B614" w14:textId="77777777" w:rsidR="00DB2D60" w:rsidRPr="00A86E1F" w:rsidRDefault="00DB2D60" w:rsidP="00A86E1F">
      <w:pPr>
        <w:spacing w:line="240" w:lineRule="auto"/>
        <w:rPr>
          <w:rFonts w:ascii="Lucida Sans Unicode" w:hAnsi="Lucida Sans Unicode" w:cs="Lucida Sans Unicode"/>
          <w:sz w:val="20"/>
          <w:szCs w:val="20"/>
        </w:rPr>
      </w:pPr>
      <w:bookmarkStart w:id="58" w:name="_Toc510075343"/>
      <w:r w:rsidRPr="00A86E1F">
        <w:rPr>
          <w:rFonts w:ascii="Lucida Sans Unicode" w:hAnsi="Lucida Sans Unicode" w:cs="Lucida Sans Unicode"/>
          <w:sz w:val="20"/>
          <w:szCs w:val="20"/>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kaznivih dejanj, iz 1. odst. 75. člena ZJN-3, ali za primerljiva kazniva dejanja, ki jih izrečejo tuja sodišča. </w:t>
      </w:r>
    </w:p>
    <w:p w14:paraId="1AEFFFE0" w14:textId="77777777" w:rsidR="00DB2D60" w:rsidRPr="00A86E1F" w:rsidRDefault="00DB2D60" w:rsidP="00A86E1F">
      <w:pPr>
        <w:spacing w:line="240" w:lineRule="auto"/>
        <w:rPr>
          <w:rFonts w:ascii="Lucida Sans Unicode" w:hAnsi="Lucida Sans Unicode" w:cs="Lucida Sans Unicode"/>
          <w:sz w:val="20"/>
          <w:szCs w:val="20"/>
        </w:rPr>
      </w:pPr>
      <w:r w:rsidRPr="00A86E1F">
        <w:rPr>
          <w:rFonts w:ascii="Lucida Sans Unicode" w:hAnsi="Lucida Sans Unicode" w:cs="Lucida Sans Unicode"/>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437E95A" w14:textId="77777777" w:rsidR="00DB2D60" w:rsidRPr="00A86E1F" w:rsidRDefault="00DB2D60" w:rsidP="00A86E1F">
      <w:pPr>
        <w:spacing w:after="0" w:line="240" w:lineRule="auto"/>
        <w:rPr>
          <w:rFonts w:ascii="Lucida Sans Unicode" w:hAnsi="Lucida Sans Unicode" w:cs="Lucida Sans Unicode"/>
          <w:b/>
          <w:bCs/>
          <w:color w:val="000000"/>
          <w:sz w:val="20"/>
          <w:szCs w:val="20"/>
        </w:rPr>
      </w:pPr>
      <w:r w:rsidRPr="00A86E1F">
        <w:rPr>
          <w:rFonts w:ascii="Lucida Sans Unicode" w:hAnsi="Lucida Sans Unicode" w:cs="Lucida Sans Unicode"/>
          <w:b/>
          <w:bCs/>
          <w:color w:val="000000"/>
          <w:sz w:val="20"/>
          <w:szCs w:val="20"/>
        </w:rPr>
        <w:t xml:space="preserve">DOKAZILA: </w:t>
      </w:r>
    </w:p>
    <w:p w14:paraId="6FFFE547" w14:textId="77777777" w:rsidR="00DB2D60" w:rsidRPr="00A86E1F" w:rsidRDefault="00DB2D60" w:rsidP="00A86E1F">
      <w:pPr>
        <w:spacing w:after="0" w:line="240" w:lineRule="auto"/>
        <w:rPr>
          <w:rFonts w:ascii="Lucida Sans Unicode" w:hAnsi="Lucida Sans Unicode" w:cs="Lucida Sans Unicode"/>
          <w:b/>
          <w:bCs/>
          <w:color w:val="000000"/>
          <w:sz w:val="20"/>
          <w:szCs w:val="20"/>
        </w:rPr>
      </w:pPr>
      <w:r w:rsidRPr="00A86E1F">
        <w:rPr>
          <w:rFonts w:ascii="Lucida Sans Unicode" w:hAnsi="Lucida Sans Unicode" w:cs="Lucida Sans Unicode"/>
          <w:b/>
          <w:bCs/>
          <w:color w:val="000000"/>
          <w:sz w:val="20"/>
          <w:szCs w:val="20"/>
        </w:rPr>
        <w:t xml:space="preserve">- Izpolnjen obrazec ESPD </w:t>
      </w:r>
    </w:p>
    <w:p w14:paraId="470BCEDA" w14:textId="77777777" w:rsidR="00DB2D60" w:rsidRPr="00A86E1F" w:rsidRDefault="00DB2D60" w:rsidP="00A86E1F">
      <w:pPr>
        <w:spacing w:line="240" w:lineRule="auto"/>
        <w:rPr>
          <w:rFonts w:ascii="Lucida Sans Unicode" w:hAnsi="Lucida Sans Unicode" w:cs="Lucida Sans Unicode"/>
          <w:i/>
          <w:iCs/>
          <w:sz w:val="20"/>
          <w:szCs w:val="20"/>
        </w:rPr>
      </w:pPr>
      <w:r w:rsidRPr="00A86E1F">
        <w:rPr>
          <w:rFonts w:ascii="Lucida Sans Unicode" w:hAnsi="Lucida Sans Unicode" w:cs="Lucida Sans Unicode"/>
          <w:i/>
          <w:iCs/>
          <w:sz w:val="20"/>
          <w:szCs w:val="20"/>
        </w:rPr>
        <w:t>Razlog za izključitev se nanaša v primeru skupne ponudbe na vsakega izmed partnerjev, v primeru nastopa s podizvajalci pa tudi za podizvajalce. Razlog za izključitev se nanaša tudi za gospodarske subjekte, na kapacitete katerih se ponudnik sklicuje.</w:t>
      </w:r>
    </w:p>
    <w:p w14:paraId="2B0B56FD" w14:textId="77777777" w:rsidR="00DB2D60" w:rsidRPr="00A86E1F" w:rsidRDefault="00DB2D60" w:rsidP="00A86E1F">
      <w:pPr>
        <w:spacing w:line="240" w:lineRule="auto"/>
        <w:rPr>
          <w:rFonts w:ascii="Lucida Sans Unicode" w:hAnsi="Lucida Sans Unicode" w:cs="Lucida Sans Unicode"/>
          <w:sz w:val="20"/>
          <w:szCs w:val="20"/>
        </w:rPr>
      </w:pPr>
      <w:r w:rsidRPr="00A86E1F">
        <w:rPr>
          <w:rFonts w:ascii="Lucida Sans Unicode" w:hAnsi="Lucida Sans Unicode" w:cs="Lucida Sans Unicode"/>
          <w:sz w:val="20"/>
          <w:szCs w:val="20"/>
        </w:rPr>
        <w:t xml:space="preserve">Ponudnik lahko uveljavlja popravni mehanizem. </w:t>
      </w:r>
      <w:bookmarkEnd w:id="58"/>
    </w:p>
    <w:p w14:paraId="6E798AD4" w14:textId="2E434649" w:rsidR="00DB2D60" w:rsidRPr="00A86E1F" w:rsidRDefault="00EB5EBA" w:rsidP="00A86E1F">
      <w:pPr>
        <w:pStyle w:val="Naslov2"/>
        <w:spacing w:line="240" w:lineRule="auto"/>
        <w:rPr>
          <w:rFonts w:ascii="Lucida Sans Unicode" w:hAnsi="Lucida Sans Unicode" w:cs="Lucida Sans Unicode"/>
          <w:sz w:val="20"/>
          <w:szCs w:val="20"/>
        </w:rPr>
      </w:pPr>
      <w:bookmarkStart w:id="59" w:name="_Toc510602708"/>
      <w:r w:rsidRPr="00A86E1F">
        <w:rPr>
          <w:rFonts w:ascii="Lucida Sans Unicode" w:hAnsi="Lucida Sans Unicode" w:cs="Lucida Sans Unicode"/>
          <w:sz w:val="20"/>
          <w:szCs w:val="20"/>
        </w:rPr>
        <w:t>1</w:t>
      </w:r>
      <w:r w:rsidR="00542AF7" w:rsidRPr="00A86E1F">
        <w:rPr>
          <w:rFonts w:ascii="Lucida Sans Unicode" w:hAnsi="Lucida Sans Unicode" w:cs="Lucida Sans Unicode"/>
          <w:sz w:val="20"/>
          <w:szCs w:val="20"/>
        </w:rPr>
        <w:t>3</w:t>
      </w:r>
      <w:r w:rsidRPr="00A86E1F">
        <w:rPr>
          <w:rFonts w:ascii="Lucida Sans Unicode" w:hAnsi="Lucida Sans Unicode" w:cs="Lucida Sans Unicode"/>
          <w:sz w:val="20"/>
          <w:szCs w:val="20"/>
        </w:rPr>
        <w:t>.2.</w:t>
      </w:r>
      <w:r w:rsidR="00DB2D60" w:rsidRPr="00A86E1F">
        <w:rPr>
          <w:rFonts w:ascii="Lucida Sans Unicode" w:hAnsi="Lucida Sans Unicode" w:cs="Lucida Sans Unicode"/>
          <w:sz w:val="20"/>
          <w:szCs w:val="20"/>
        </w:rPr>
        <w:t xml:space="preserve"> Uvrstitev v evidenci gospodarskih subjektov z izrečenimi stranskimi sankcijami izločitve iz postopkov javnega naročanja in evidenco poslovnih subjektov iz </w:t>
      </w:r>
      <w:proofErr w:type="spellStart"/>
      <w:r w:rsidR="00DB2D60" w:rsidRPr="00A86E1F">
        <w:rPr>
          <w:rFonts w:ascii="Lucida Sans Unicode" w:hAnsi="Lucida Sans Unicode" w:cs="Lucida Sans Unicode"/>
          <w:sz w:val="20"/>
          <w:szCs w:val="20"/>
        </w:rPr>
        <w:t>ZIntPK</w:t>
      </w:r>
      <w:proofErr w:type="spellEnd"/>
      <w:r w:rsidR="00DB2D60" w:rsidRPr="00A86E1F" w:rsidDel="006D4058">
        <w:rPr>
          <w:rFonts w:ascii="Lucida Sans Unicode" w:hAnsi="Lucida Sans Unicode" w:cs="Lucida Sans Unicode"/>
          <w:sz w:val="20"/>
          <w:szCs w:val="20"/>
        </w:rPr>
        <w:t xml:space="preserve"> </w:t>
      </w:r>
    </w:p>
    <w:bookmarkEnd w:id="59"/>
    <w:p w14:paraId="150F2C18" w14:textId="5029BC4E" w:rsidR="00864239" w:rsidRPr="00A86E1F" w:rsidRDefault="00EB5EBA" w:rsidP="00A86E1F">
      <w:pPr>
        <w:spacing w:line="240" w:lineRule="auto"/>
        <w:jc w:val="both"/>
        <w:rPr>
          <w:rFonts w:ascii="Lucida Sans Unicode" w:hAnsi="Lucida Sans Unicode" w:cs="Lucida Sans Unicode"/>
          <w:i/>
          <w:szCs w:val="20"/>
        </w:rPr>
      </w:pPr>
      <w:r w:rsidRPr="00A86E1F">
        <w:rPr>
          <w:rFonts w:ascii="Lucida Sans Unicode" w:hAnsi="Lucida Sans Unicode" w:cs="Lucida Sans Unicode"/>
          <w:sz w:val="20"/>
          <w:szCs w:val="20"/>
        </w:rPr>
        <w:t>1</w:t>
      </w:r>
      <w:r w:rsidR="00115547" w:rsidRPr="00A86E1F">
        <w:rPr>
          <w:rFonts w:ascii="Lucida Sans Unicode" w:hAnsi="Lucida Sans Unicode" w:cs="Lucida Sans Unicode"/>
          <w:sz w:val="20"/>
          <w:szCs w:val="20"/>
        </w:rPr>
        <w:t>3</w:t>
      </w:r>
      <w:r w:rsidRPr="00A86E1F">
        <w:rPr>
          <w:rFonts w:ascii="Lucida Sans Unicode" w:hAnsi="Lucida Sans Unicode" w:cs="Lucida Sans Unicode"/>
          <w:sz w:val="20"/>
          <w:szCs w:val="20"/>
        </w:rPr>
        <w:t xml:space="preserve">.2.1. </w:t>
      </w:r>
      <w:r w:rsidR="00DB2D60" w:rsidRPr="00A86E1F">
        <w:rPr>
          <w:rFonts w:ascii="Lucida Sans Unicode" w:hAnsi="Lucida Sans Unicode" w:cs="Lucida Sans Unicode"/>
          <w:sz w:val="20"/>
          <w:szCs w:val="20"/>
        </w:rPr>
        <w:t xml:space="preserve">Naročnik bo iz sodelovanja v postopku javnega naročanja izključil gospodarski subjekt, če je ponudnik na dan, ko poteče rok za oddajo ponudb, izločen iz postopkov oddaje </w:t>
      </w:r>
      <w:r w:rsidR="00DB2D60" w:rsidRPr="00A86E1F">
        <w:rPr>
          <w:rFonts w:ascii="Lucida Sans Unicode" w:hAnsi="Lucida Sans Unicode" w:cs="Lucida Sans Unicode"/>
          <w:sz w:val="20"/>
          <w:szCs w:val="20"/>
        </w:rPr>
        <w:lastRenderedPageBreak/>
        <w:t>javnih naročil zaradi uvrstitve v evidenco gospodarskih subjektov z izrečenimi stranskimi sankcijami izločitve iz postopkov javnega naročanja</w:t>
      </w:r>
    </w:p>
    <w:p w14:paraId="39BD21EE" w14:textId="77777777" w:rsidR="00DB2D60" w:rsidRPr="00A86E1F" w:rsidRDefault="00DB2D60" w:rsidP="00A86E1F">
      <w:pPr>
        <w:spacing w:after="0" w:line="240" w:lineRule="auto"/>
        <w:rPr>
          <w:rFonts w:ascii="Lucida Sans Unicode" w:hAnsi="Lucida Sans Unicode" w:cs="Lucida Sans Unicode"/>
          <w:i/>
          <w:iCs/>
          <w:color w:val="000000"/>
          <w:sz w:val="20"/>
          <w:szCs w:val="20"/>
        </w:rPr>
      </w:pPr>
      <w:r w:rsidRPr="00A86E1F">
        <w:rPr>
          <w:rFonts w:ascii="Lucida Sans Unicode" w:hAnsi="Lucida Sans Unicode" w:cs="Lucida Sans Unicode"/>
          <w:i/>
          <w:iCs/>
          <w:color w:val="000000"/>
          <w:sz w:val="20"/>
          <w:szCs w:val="20"/>
        </w:rPr>
        <w:t>Razlog za izključitev se nanaša v primeru skupne ponudbe na vsakega izmed partnerjev, v primeru nastopa s podizvajalci pa tudi za podizvajalce.</w:t>
      </w:r>
    </w:p>
    <w:p w14:paraId="27CB79A9" w14:textId="77777777" w:rsidR="00DB2D60" w:rsidRPr="00A86E1F" w:rsidRDefault="00DB2D60" w:rsidP="00A86E1F">
      <w:pPr>
        <w:spacing w:after="0" w:line="240" w:lineRule="auto"/>
        <w:rPr>
          <w:rFonts w:ascii="Lucida Sans Unicode" w:hAnsi="Lucida Sans Unicode" w:cs="Lucida Sans Unicode"/>
          <w:i/>
          <w:sz w:val="20"/>
          <w:szCs w:val="20"/>
        </w:rPr>
      </w:pPr>
    </w:p>
    <w:p w14:paraId="440705D6" w14:textId="77777777" w:rsidR="00DB2D60" w:rsidRPr="00A86E1F" w:rsidRDefault="00DB2D60" w:rsidP="00A86E1F">
      <w:pPr>
        <w:spacing w:after="0" w:line="240" w:lineRule="auto"/>
        <w:rPr>
          <w:rFonts w:ascii="Lucida Sans Unicode" w:hAnsi="Lucida Sans Unicode" w:cs="Lucida Sans Unicode"/>
          <w:b/>
          <w:bCs/>
          <w:color w:val="000000"/>
          <w:sz w:val="20"/>
          <w:szCs w:val="20"/>
        </w:rPr>
      </w:pPr>
      <w:r w:rsidRPr="00A86E1F">
        <w:rPr>
          <w:rFonts w:ascii="Lucida Sans Unicode" w:hAnsi="Lucida Sans Unicode" w:cs="Lucida Sans Unicode"/>
          <w:b/>
          <w:bCs/>
          <w:color w:val="000000"/>
          <w:sz w:val="20"/>
          <w:szCs w:val="20"/>
        </w:rPr>
        <w:t xml:space="preserve">DOKAZILA: </w:t>
      </w:r>
    </w:p>
    <w:p w14:paraId="5C77BA7B" w14:textId="77777777" w:rsidR="00DB2D60" w:rsidRPr="00A86E1F" w:rsidRDefault="00DB2D60" w:rsidP="00A86E1F">
      <w:pPr>
        <w:numPr>
          <w:ilvl w:val="0"/>
          <w:numId w:val="30"/>
        </w:numPr>
        <w:spacing w:after="0" w:line="240" w:lineRule="auto"/>
        <w:rPr>
          <w:rFonts w:ascii="Lucida Sans Unicode" w:hAnsi="Lucida Sans Unicode" w:cs="Lucida Sans Unicode"/>
          <w:color w:val="000000"/>
          <w:sz w:val="20"/>
          <w:szCs w:val="20"/>
        </w:rPr>
      </w:pPr>
      <w:r w:rsidRPr="00A86E1F">
        <w:rPr>
          <w:rFonts w:ascii="Lucida Sans Unicode" w:hAnsi="Lucida Sans Unicode" w:cs="Lucida Sans Unicode"/>
          <w:b/>
          <w:bCs/>
          <w:color w:val="000000"/>
          <w:sz w:val="20"/>
          <w:szCs w:val="20"/>
        </w:rPr>
        <w:t>Izpolnjen obrazec ESPD</w:t>
      </w:r>
      <w:r w:rsidRPr="00A86E1F">
        <w:rPr>
          <w:rFonts w:ascii="Lucida Sans Unicode" w:hAnsi="Lucida Sans Unicode" w:cs="Lucida Sans Unicode"/>
          <w:color w:val="000000"/>
          <w:sz w:val="20"/>
          <w:szCs w:val="20"/>
        </w:rPr>
        <w:t xml:space="preserve"> </w:t>
      </w:r>
    </w:p>
    <w:p w14:paraId="7839F56B" w14:textId="77777777" w:rsidR="00DB2D60" w:rsidRPr="00A86E1F" w:rsidRDefault="00DB2D60" w:rsidP="00A86E1F">
      <w:pPr>
        <w:spacing w:after="0" w:line="240" w:lineRule="auto"/>
        <w:ind w:left="927"/>
        <w:rPr>
          <w:rFonts w:ascii="Lucida Sans Unicode" w:hAnsi="Lucida Sans Unicode" w:cs="Lucida Sans Unicode"/>
          <w:color w:val="000000"/>
          <w:sz w:val="20"/>
          <w:szCs w:val="20"/>
        </w:rPr>
      </w:pPr>
    </w:p>
    <w:p w14:paraId="628909EC" w14:textId="5B29F080" w:rsidR="00DB2D60" w:rsidRPr="00A86E1F" w:rsidRDefault="00DB2D60"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13.2.2. Ponudnik ne sme biti uvrščen v evidenco poslovnih subjektov iz 35. člena Zakona o integriteti in preprečevanju korupcije (Ur. l. RS, št. 45/2010 s sprem. in </w:t>
      </w:r>
      <w:proofErr w:type="spellStart"/>
      <w:r w:rsidRPr="00A86E1F">
        <w:rPr>
          <w:rFonts w:ascii="Lucida Sans Unicode" w:hAnsi="Lucida Sans Unicode" w:cs="Lucida Sans Unicode"/>
          <w:sz w:val="20"/>
          <w:szCs w:val="20"/>
        </w:rPr>
        <w:t>dopol</w:t>
      </w:r>
      <w:proofErr w:type="spellEnd"/>
      <w:r w:rsidRPr="00A86E1F">
        <w:rPr>
          <w:rFonts w:ascii="Lucida Sans Unicode" w:hAnsi="Lucida Sans Unicode" w:cs="Lucida Sans Unicode"/>
          <w:sz w:val="20"/>
          <w:szCs w:val="20"/>
        </w:rPr>
        <w:t xml:space="preserve">.; v nadaljevanju: </w:t>
      </w:r>
      <w:proofErr w:type="spellStart"/>
      <w:r w:rsidRPr="00A86E1F">
        <w:rPr>
          <w:rFonts w:ascii="Lucida Sans Unicode" w:hAnsi="Lucida Sans Unicode" w:cs="Lucida Sans Unicode"/>
          <w:sz w:val="20"/>
          <w:szCs w:val="20"/>
        </w:rPr>
        <w:t>ZIntPK</w:t>
      </w:r>
      <w:proofErr w:type="spellEnd"/>
      <w:r w:rsidRPr="00A86E1F">
        <w:rPr>
          <w:rFonts w:ascii="Lucida Sans Unicode" w:hAnsi="Lucida Sans Unicode" w:cs="Lucida Sans Unicode"/>
          <w:sz w:val="20"/>
          <w:szCs w:val="20"/>
        </w:rPr>
        <w:t>).</w:t>
      </w:r>
    </w:p>
    <w:p w14:paraId="3E4E8CE8" w14:textId="77777777" w:rsidR="00DB2D60" w:rsidRPr="00A86E1F" w:rsidRDefault="00DB2D60" w:rsidP="00A86E1F">
      <w:pPr>
        <w:spacing w:after="0" w:line="240" w:lineRule="auto"/>
        <w:rPr>
          <w:rFonts w:ascii="Lucida Sans Unicode" w:hAnsi="Lucida Sans Unicode" w:cs="Lucida Sans Unicode"/>
          <w:color w:val="000000"/>
          <w:sz w:val="20"/>
          <w:szCs w:val="20"/>
        </w:rPr>
      </w:pPr>
    </w:p>
    <w:p w14:paraId="668088E1" w14:textId="77777777" w:rsidR="00DB2D60" w:rsidRPr="00A86E1F" w:rsidRDefault="00DB2D60" w:rsidP="00A86E1F">
      <w:pPr>
        <w:spacing w:after="0" w:line="240" w:lineRule="auto"/>
        <w:rPr>
          <w:rFonts w:ascii="Lucida Sans Unicode" w:hAnsi="Lucida Sans Unicode" w:cs="Lucida Sans Unicode"/>
          <w:i/>
          <w:iCs/>
          <w:color w:val="000000"/>
          <w:sz w:val="20"/>
          <w:szCs w:val="20"/>
        </w:rPr>
      </w:pPr>
      <w:r w:rsidRPr="00A86E1F">
        <w:rPr>
          <w:rFonts w:ascii="Lucida Sans Unicode" w:hAnsi="Lucida Sans Unicode" w:cs="Lucida Sans Unicode"/>
          <w:i/>
          <w:iCs/>
          <w:color w:val="000000"/>
          <w:sz w:val="20"/>
          <w:szCs w:val="20"/>
        </w:rPr>
        <w:t>Razlog za izključitev se nanaša v primeru skupne ponudbe na vsakega izmed partnerjev, v primeru nastopa s podizvajalci pa tudi za podizvajalce. Razlog za izključitev se nanaša tudi za gospodarske subjekte, na kapacitete katerih se ponudnik sklicuje.</w:t>
      </w:r>
    </w:p>
    <w:p w14:paraId="39E74D5C" w14:textId="77777777" w:rsidR="00A86E1F" w:rsidRDefault="00A86E1F" w:rsidP="00A86E1F">
      <w:pPr>
        <w:spacing w:after="0" w:line="240" w:lineRule="auto"/>
        <w:rPr>
          <w:rFonts w:ascii="Lucida Sans Unicode" w:hAnsi="Lucida Sans Unicode" w:cs="Lucida Sans Unicode"/>
          <w:b/>
          <w:bCs/>
          <w:color w:val="000000"/>
          <w:sz w:val="20"/>
          <w:szCs w:val="20"/>
        </w:rPr>
      </w:pPr>
    </w:p>
    <w:p w14:paraId="3F2DCEAD" w14:textId="4225A993" w:rsidR="00DB2D60" w:rsidRPr="00A86E1F" w:rsidRDefault="00DB2D60" w:rsidP="00A86E1F">
      <w:pPr>
        <w:spacing w:after="0" w:line="240" w:lineRule="auto"/>
        <w:rPr>
          <w:rFonts w:ascii="Lucida Sans Unicode" w:hAnsi="Lucida Sans Unicode" w:cs="Lucida Sans Unicode"/>
          <w:b/>
          <w:bCs/>
          <w:color w:val="000000"/>
          <w:sz w:val="20"/>
          <w:szCs w:val="20"/>
        </w:rPr>
      </w:pPr>
      <w:r w:rsidRPr="00A86E1F">
        <w:rPr>
          <w:rFonts w:ascii="Lucida Sans Unicode" w:hAnsi="Lucida Sans Unicode" w:cs="Lucida Sans Unicode"/>
          <w:b/>
          <w:bCs/>
          <w:color w:val="000000"/>
          <w:sz w:val="20"/>
          <w:szCs w:val="20"/>
        </w:rPr>
        <w:t xml:space="preserve">DOKAZILA: </w:t>
      </w:r>
    </w:p>
    <w:p w14:paraId="5B5E8E4D" w14:textId="77777777" w:rsidR="00DB2D60" w:rsidRPr="00A86E1F" w:rsidRDefault="00DB2D60" w:rsidP="00A86E1F">
      <w:pPr>
        <w:numPr>
          <w:ilvl w:val="0"/>
          <w:numId w:val="30"/>
        </w:numPr>
        <w:spacing w:after="0" w:line="240" w:lineRule="auto"/>
        <w:rPr>
          <w:rFonts w:ascii="Lucida Sans Unicode" w:hAnsi="Lucida Sans Unicode" w:cs="Lucida Sans Unicode"/>
          <w:color w:val="000000"/>
          <w:sz w:val="20"/>
          <w:szCs w:val="20"/>
        </w:rPr>
      </w:pPr>
      <w:r w:rsidRPr="00A86E1F">
        <w:rPr>
          <w:rFonts w:ascii="Lucida Sans Unicode" w:hAnsi="Lucida Sans Unicode" w:cs="Lucida Sans Unicode"/>
          <w:b/>
          <w:bCs/>
          <w:color w:val="000000"/>
          <w:sz w:val="20"/>
          <w:szCs w:val="20"/>
        </w:rPr>
        <w:t>Izpolnjen obrazec ESPD</w:t>
      </w:r>
      <w:r w:rsidRPr="00A86E1F">
        <w:rPr>
          <w:rFonts w:ascii="Lucida Sans Unicode" w:hAnsi="Lucida Sans Unicode" w:cs="Lucida Sans Unicode"/>
          <w:color w:val="000000"/>
          <w:sz w:val="20"/>
          <w:szCs w:val="20"/>
        </w:rPr>
        <w:t xml:space="preserve"> </w:t>
      </w:r>
    </w:p>
    <w:p w14:paraId="021B419B" w14:textId="77777777" w:rsidR="00757550" w:rsidRPr="00A86E1F" w:rsidRDefault="00757550" w:rsidP="00A86E1F">
      <w:pPr>
        <w:spacing w:line="240" w:lineRule="auto"/>
        <w:jc w:val="both"/>
        <w:rPr>
          <w:rFonts w:ascii="Lucida Sans Unicode" w:hAnsi="Lucida Sans Unicode" w:cs="Lucida Sans Unicode"/>
          <w:sz w:val="20"/>
          <w:szCs w:val="20"/>
        </w:rPr>
      </w:pPr>
    </w:p>
    <w:p w14:paraId="6AB08337" w14:textId="77777777" w:rsidR="00864239" w:rsidRPr="00A86E1F" w:rsidRDefault="00864239" w:rsidP="00A86E1F">
      <w:pPr>
        <w:pStyle w:val="Naslov2"/>
        <w:spacing w:line="240" w:lineRule="auto"/>
        <w:rPr>
          <w:rFonts w:ascii="Lucida Sans Unicode" w:hAnsi="Lucida Sans Unicode" w:cs="Lucida Sans Unicode"/>
          <w:sz w:val="20"/>
          <w:szCs w:val="20"/>
        </w:rPr>
      </w:pPr>
      <w:bookmarkStart w:id="60" w:name="_Toc510602709"/>
      <w:r w:rsidRPr="00A86E1F">
        <w:rPr>
          <w:rFonts w:ascii="Lucida Sans Unicode" w:hAnsi="Lucida Sans Unicode" w:cs="Lucida Sans Unicode"/>
          <w:sz w:val="20"/>
          <w:szCs w:val="20"/>
        </w:rPr>
        <w:t>1</w:t>
      </w:r>
      <w:r w:rsidR="00115547" w:rsidRPr="00A86E1F">
        <w:rPr>
          <w:rFonts w:ascii="Lucida Sans Unicode" w:hAnsi="Lucida Sans Unicode" w:cs="Lucida Sans Unicode"/>
          <w:sz w:val="20"/>
          <w:szCs w:val="20"/>
        </w:rPr>
        <w:t>3</w:t>
      </w:r>
      <w:r w:rsidRPr="00A86E1F">
        <w:rPr>
          <w:rFonts w:ascii="Lucida Sans Unicode" w:hAnsi="Lucida Sans Unicode" w:cs="Lucida Sans Unicode"/>
          <w:sz w:val="20"/>
          <w:szCs w:val="20"/>
        </w:rPr>
        <w:t>.3. Neplačane davčne obveznosti in socialni prispevki</w:t>
      </w:r>
      <w:bookmarkEnd w:id="60"/>
    </w:p>
    <w:p w14:paraId="030D324D" w14:textId="25D3FD13" w:rsidR="00DB2D60" w:rsidRPr="00A86E1F" w:rsidRDefault="00DB2D60"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Naročnik bo izključil ponudnika, če bo pri preverjanju v skladu s 77., 79. in 80. členom ZJN-3 ugotovil,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2C4F75B0" w14:textId="77777777" w:rsidR="00DB2D60" w:rsidRPr="00A86E1F" w:rsidRDefault="00DB2D60" w:rsidP="00A86E1F">
      <w:pPr>
        <w:spacing w:after="0" w:line="240" w:lineRule="auto"/>
        <w:rPr>
          <w:rFonts w:ascii="Lucida Sans Unicode" w:hAnsi="Lucida Sans Unicode" w:cs="Lucida Sans Unicode"/>
          <w:b/>
          <w:bCs/>
          <w:color w:val="000000"/>
          <w:sz w:val="20"/>
          <w:szCs w:val="20"/>
        </w:rPr>
      </w:pPr>
      <w:r w:rsidRPr="00A86E1F">
        <w:rPr>
          <w:rFonts w:ascii="Lucida Sans Unicode" w:hAnsi="Lucida Sans Unicode" w:cs="Lucida Sans Unicode"/>
          <w:b/>
          <w:bCs/>
          <w:color w:val="000000"/>
          <w:sz w:val="20"/>
          <w:szCs w:val="20"/>
        </w:rPr>
        <w:t xml:space="preserve">DOKAZILA: </w:t>
      </w:r>
    </w:p>
    <w:p w14:paraId="7F629FE0" w14:textId="77777777" w:rsidR="00DB2D60" w:rsidRPr="00A86E1F" w:rsidRDefault="00DB2D60" w:rsidP="00A86E1F">
      <w:pPr>
        <w:spacing w:after="0" w:line="240" w:lineRule="auto"/>
        <w:rPr>
          <w:rFonts w:ascii="Lucida Sans Unicode" w:hAnsi="Lucida Sans Unicode" w:cs="Lucida Sans Unicode"/>
          <w:color w:val="000000"/>
          <w:sz w:val="20"/>
          <w:szCs w:val="20"/>
        </w:rPr>
      </w:pPr>
      <w:r w:rsidRPr="00A86E1F">
        <w:rPr>
          <w:rFonts w:ascii="Lucida Sans Unicode" w:hAnsi="Lucida Sans Unicode" w:cs="Lucida Sans Unicode"/>
          <w:color w:val="000000"/>
          <w:sz w:val="20"/>
          <w:szCs w:val="20"/>
        </w:rPr>
        <w:t xml:space="preserve">- </w:t>
      </w:r>
      <w:r w:rsidRPr="00A86E1F">
        <w:rPr>
          <w:rFonts w:ascii="Lucida Sans Unicode" w:hAnsi="Lucida Sans Unicode" w:cs="Lucida Sans Unicode"/>
          <w:b/>
          <w:bCs/>
          <w:color w:val="000000"/>
          <w:sz w:val="20"/>
          <w:szCs w:val="20"/>
        </w:rPr>
        <w:t>Izpolnjen obrazec ESPD</w:t>
      </w:r>
      <w:r w:rsidRPr="00A86E1F">
        <w:rPr>
          <w:rFonts w:ascii="Lucida Sans Unicode" w:hAnsi="Lucida Sans Unicode" w:cs="Lucida Sans Unicode"/>
          <w:color w:val="000000"/>
          <w:sz w:val="20"/>
          <w:szCs w:val="20"/>
        </w:rPr>
        <w:t xml:space="preserve"> </w:t>
      </w:r>
    </w:p>
    <w:p w14:paraId="46E5FA0C" w14:textId="307B2A8C" w:rsidR="00DB2D60" w:rsidRPr="00A86E1F" w:rsidRDefault="00DB2D60" w:rsidP="00A86E1F">
      <w:pPr>
        <w:spacing w:line="240" w:lineRule="auto"/>
        <w:rPr>
          <w:rFonts w:ascii="Lucida Sans Unicode" w:hAnsi="Lucida Sans Unicode" w:cs="Lucida Sans Unicode"/>
          <w:i/>
          <w:iCs/>
          <w:sz w:val="20"/>
          <w:szCs w:val="20"/>
        </w:rPr>
      </w:pPr>
      <w:r w:rsidRPr="00A86E1F">
        <w:rPr>
          <w:rFonts w:ascii="Lucida Sans Unicode" w:hAnsi="Lucida Sans Unicode" w:cs="Lucida Sans Unicode"/>
          <w:i/>
          <w:iCs/>
          <w:sz w:val="20"/>
          <w:szCs w:val="20"/>
        </w:rPr>
        <w:t>Razlog za izključitev se nanaša v primeru skupne ponudbe na vsakega izmed partnerjev, v primeru nastopa s podizvajalci pa tudi za podizvajalce. Razlog za izključitev se nanaša tudi za gospodarske subjekte, na kapacitete katerih se ponudnik sklicuje.</w:t>
      </w:r>
    </w:p>
    <w:p w14:paraId="78E87FF5" w14:textId="30A3615C" w:rsidR="00864239" w:rsidRPr="00A86E1F" w:rsidRDefault="00864239" w:rsidP="00A86E1F">
      <w:pPr>
        <w:pStyle w:val="Naslov2"/>
        <w:spacing w:line="240" w:lineRule="auto"/>
        <w:rPr>
          <w:rFonts w:ascii="Lucida Sans Unicode" w:hAnsi="Lucida Sans Unicode" w:cs="Lucida Sans Unicode"/>
          <w:sz w:val="20"/>
          <w:szCs w:val="20"/>
        </w:rPr>
      </w:pPr>
      <w:bookmarkStart w:id="61" w:name="_Toc510602710"/>
      <w:r w:rsidRPr="00A86E1F">
        <w:rPr>
          <w:rFonts w:ascii="Lucida Sans Unicode" w:hAnsi="Lucida Sans Unicode" w:cs="Lucida Sans Unicode"/>
          <w:sz w:val="20"/>
          <w:szCs w:val="20"/>
        </w:rPr>
        <w:t>1</w:t>
      </w:r>
      <w:r w:rsidR="00A96526" w:rsidRPr="00A86E1F">
        <w:rPr>
          <w:rFonts w:ascii="Lucida Sans Unicode" w:hAnsi="Lucida Sans Unicode" w:cs="Lucida Sans Unicode"/>
          <w:sz w:val="20"/>
          <w:szCs w:val="20"/>
        </w:rPr>
        <w:t>3</w:t>
      </w:r>
      <w:r w:rsidRPr="00A86E1F">
        <w:rPr>
          <w:rFonts w:ascii="Lucida Sans Unicode" w:hAnsi="Lucida Sans Unicode" w:cs="Lucida Sans Unicode"/>
          <w:sz w:val="20"/>
          <w:szCs w:val="20"/>
        </w:rPr>
        <w:t xml:space="preserve">.4. </w:t>
      </w:r>
      <w:r w:rsidR="00DB2D60" w:rsidRPr="00A86E1F">
        <w:rPr>
          <w:rFonts w:ascii="Lucida Sans Unicode" w:eastAsia="Times New Roman" w:hAnsi="Lucida Sans Unicode" w:cs="Lucida Sans Unicode"/>
          <w:sz w:val="20"/>
          <w:szCs w:val="20"/>
        </w:rPr>
        <w:t>Kršitev delovnopravne zakonodaje</w:t>
      </w:r>
      <w:bookmarkEnd w:id="61"/>
    </w:p>
    <w:p w14:paraId="39BF3BD3" w14:textId="77777777" w:rsidR="00DB2D60" w:rsidRPr="00A86E1F" w:rsidRDefault="00DB2D60" w:rsidP="00A86E1F">
      <w:pPr>
        <w:spacing w:line="240" w:lineRule="auto"/>
        <w:jc w:val="both"/>
        <w:rPr>
          <w:rFonts w:ascii="Lucida Sans Unicode" w:hAnsi="Lucida Sans Unicode" w:cs="Lucida Sans Unicode"/>
          <w:sz w:val="20"/>
          <w:szCs w:val="20"/>
        </w:rPr>
      </w:pPr>
      <w:bookmarkStart w:id="62" w:name="_Toc510602711"/>
      <w:r w:rsidRPr="00A86E1F">
        <w:rPr>
          <w:rFonts w:ascii="Lucida Sans Unicode" w:hAnsi="Lucida Sans Unicode" w:cs="Lucida Sans Unicode"/>
          <w:sz w:val="20"/>
          <w:szCs w:val="20"/>
        </w:rPr>
        <w:t xml:space="preserve">Naročnik bo iz sodelovanja v postopku javnega naročanja izključil gospodarski subjekt, če je organ Republike Slovenije ali druge države članice ali tretje države v zadnjih treh letih pred potekom roka za oddajo ponudb ali prijav, pri njem ugotovil najmanj dve kršitvi v zvezi s </w:t>
      </w:r>
      <w:r w:rsidRPr="00A86E1F">
        <w:rPr>
          <w:rFonts w:ascii="Lucida Sans Unicode" w:hAnsi="Lucida Sans Unicode" w:cs="Lucida Sans Unicode"/>
          <w:sz w:val="20"/>
          <w:szCs w:val="20"/>
        </w:rPr>
        <w:lastRenderedPageBreak/>
        <w:t>plačilom za delom, delovnim časom, počitki, opravljanjem dela na podlagi pogodb civilnega prava kljub obstoju elementov delovnega razmerja ali v zvezi z zaposlovanjem na črno, za kateri mu je bila s pravnomočno odločitvijo ali več pravnomočnimi odločitvami izrečena globa za prekršek. 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C7E6FF6" w14:textId="77777777" w:rsidR="00DB2D60" w:rsidRPr="00A86E1F" w:rsidRDefault="00DB2D60" w:rsidP="00A86E1F">
      <w:pPr>
        <w:spacing w:after="0" w:line="240" w:lineRule="auto"/>
        <w:rPr>
          <w:rFonts w:ascii="Lucida Sans Unicode" w:hAnsi="Lucida Sans Unicode" w:cs="Lucida Sans Unicode"/>
          <w:b/>
          <w:bCs/>
          <w:color w:val="000000"/>
          <w:sz w:val="20"/>
          <w:szCs w:val="20"/>
        </w:rPr>
      </w:pPr>
      <w:r w:rsidRPr="00A86E1F">
        <w:rPr>
          <w:rFonts w:ascii="Lucida Sans Unicode" w:hAnsi="Lucida Sans Unicode" w:cs="Lucida Sans Unicode"/>
          <w:b/>
          <w:bCs/>
          <w:color w:val="000000"/>
          <w:sz w:val="20"/>
          <w:szCs w:val="20"/>
        </w:rPr>
        <w:t xml:space="preserve">DOKAZILA: </w:t>
      </w:r>
    </w:p>
    <w:p w14:paraId="399A0184" w14:textId="77777777" w:rsidR="00DB2D60" w:rsidRPr="00A86E1F" w:rsidRDefault="00DB2D60" w:rsidP="00A86E1F">
      <w:pPr>
        <w:spacing w:after="0" w:line="240" w:lineRule="auto"/>
        <w:rPr>
          <w:rFonts w:ascii="Lucida Sans Unicode" w:hAnsi="Lucida Sans Unicode" w:cs="Lucida Sans Unicode"/>
          <w:b/>
          <w:bCs/>
          <w:color w:val="000000"/>
          <w:sz w:val="20"/>
          <w:szCs w:val="20"/>
        </w:rPr>
      </w:pPr>
      <w:r w:rsidRPr="00A86E1F">
        <w:rPr>
          <w:rFonts w:ascii="Lucida Sans Unicode" w:hAnsi="Lucida Sans Unicode" w:cs="Lucida Sans Unicode"/>
          <w:b/>
          <w:bCs/>
          <w:color w:val="000000"/>
          <w:sz w:val="20"/>
          <w:szCs w:val="20"/>
        </w:rPr>
        <w:t xml:space="preserve">- Izpolnjen obrazec ESPD </w:t>
      </w:r>
    </w:p>
    <w:p w14:paraId="6438F3ED" w14:textId="77777777" w:rsidR="00DB2D60" w:rsidRPr="00A86E1F" w:rsidRDefault="00DB2D60" w:rsidP="00A86E1F">
      <w:pPr>
        <w:spacing w:after="0" w:line="240" w:lineRule="auto"/>
        <w:rPr>
          <w:rFonts w:ascii="Lucida Sans Unicode" w:hAnsi="Lucida Sans Unicode" w:cs="Lucida Sans Unicode"/>
          <w:color w:val="000000"/>
          <w:sz w:val="20"/>
          <w:szCs w:val="20"/>
        </w:rPr>
      </w:pPr>
    </w:p>
    <w:p w14:paraId="77F2B62B" w14:textId="77777777" w:rsidR="00DB2D60" w:rsidRPr="00A86E1F" w:rsidRDefault="00DB2D60" w:rsidP="00A86E1F">
      <w:pPr>
        <w:spacing w:line="240" w:lineRule="auto"/>
        <w:rPr>
          <w:rFonts w:ascii="Lucida Sans Unicode" w:hAnsi="Lucida Sans Unicode" w:cs="Lucida Sans Unicode"/>
          <w:i/>
          <w:iCs/>
          <w:sz w:val="20"/>
          <w:szCs w:val="20"/>
        </w:rPr>
      </w:pPr>
      <w:r w:rsidRPr="00A86E1F">
        <w:rPr>
          <w:rFonts w:ascii="Lucida Sans Unicode" w:hAnsi="Lucida Sans Unicode" w:cs="Lucida Sans Unicode"/>
          <w:i/>
          <w:iCs/>
          <w:sz w:val="20"/>
          <w:szCs w:val="20"/>
        </w:rPr>
        <w:t>Razlog za izključitev se nanaša v primeru skupne ponudbe na vsakega izmed partnerjev, v primeru nastopa s podizvajalci pa tudi za podizvajalce. Razlog za izključitev se nanaša tudi za gospodarske subjekte, na kapacitete katerih se ponudnik sklicuje.</w:t>
      </w:r>
    </w:p>
    <w:p w14:paraId="35437F1E" w14:textId="77777777" w:rsidR="00DB2D60" w:rsidRPr="00A86E1F" w:rsidRDefault="00DB2D60" w:rsidP="00A86E1F">
      <w:pPr>
        <w:spacing w:line="240" w:lineRule="auto"/>
        <w:rPr>
          <w:rFonts w:ascii="Lucida Sans Unicode" w:hAnsi="Lucida Sans Unicode" w:cs="Lucida Sans Unicode"/>
          <w:sz w:val="20"/>
          <w:szCs w:val="20"/>
        </w:rPr>
      </w:pPr>
      <w:r w:rsidRPr="00A86E1F">
        <w:rPr>
          <w:rFonts w:ascii="Lucida Sans Unicode" w:hAnsi="Lucida Sans Unicode" w:cs="Lucida Sans Unicode"/>
          <w:sz w:val="20"/>
          <w:szCs w:val="20"/>
        </w:rPr>
        <w:t xml:space="preserve">Ponudnik lahko uveljavlja popravni mehanizem. </w:t>
      </w:r>
    </w:p>
    <w:p w14:paraId="7CE3CE91" w14:textId="77777777" w:rsidR="00411CE3" w:rsidRPr="00A86E1F" w:rsidRDefault="00411CE3" w:rsidP="00A86E1F">
      <w:pPr>
        <w:pStyle w:val="Naslov2"/>
        <w:spacing w:line="240" w:lineRule="auto"/>
        <w:rPr>
          <w:rFonts w:ascii="Lucida Sans Unicode" w:hAnsi="Lucida Sans Unicode" w:cs="Lucida Sans Unicode"/>
          <w:sz w:val="20"/>
          <w:szCs w:val="20"/>
        </w:rPr>
      </w:pPr>
      <w:bookmarkStart w:id="63" w:name="_Toc510602712"/>
      <w:bookmarkEnd w:id="62"/>
      <w:r w:rsidRPr="00A86E1F">
        <w:rPr>
          <w:rFonts w:ascii="Lucida Sans Unicode" w:hAnsi="Lucida Sans Unicode" w:cs="Lucida Sans Unicode"/>
          <w:sz w:val="20"/>
          <w:szCs w:val="20"/>
        </w:rPr>
        <w:t>13.</w:t>
      </w:r>
      <w:r w:rsidR="003A5593" w:rsidRPr="00A86E1F">
        <w:rPr>
          <w:rFonts w:ascii="Lucida Sans Unicode" w:hAnsi="Lucida Sans Unicode" w:cs="Lucida Sans Unicode"/>
          <w:sz w:val="20"/>
          <w:szCs w:val="20"/>
        </w:rPr>
        <w:t>6</w:t>
      </w:r>
      <w:r w:rsidRPr="00A86E1F">
        <w:rPr>
          <w:rFonts w:ascii="Lucida Sans Unicode" w:hAnsi="Lucida Sans Unicode" w:cs="Lucida Sans Unicode"/>
          <w:sz w:val="20"/>
          <w:szCs w:val="20"/>
        </w:rPr>
        <w:t xml:space="preserve"> </w:t>
      </w:r>
      <w:proofErr w:type="spellStart"/>
      <w:r w:rsidR="00C91DDD" w:rsidRPr="00A86E1F">
        <w:rPr>
          <w:rFonts w:ascii="Lucida Sans Unicode" w:hAnsi="Lucida Sans Unicode" w:cs="Lucida Sans Unicode"/>
          <w:sz w:val="20"/>
          <w:szCs w:val="20"/>
        </w:rPr>
        <w:t>Neblokada</w:t>
      </w:r>
      <w:proofErr w:type="spellEnd"/>
      <w:r w:rsidR="00C91DDD" w:rsidRPr="00A86E1F">
        <w:rPr>
          <w:rFonts w:ascii="Lucida Sans Unicode" w:hAnsi="Lucida Sans Unicode" w:cs="Lucida Sans Unicode"/>
          <w:sz w:val="20"/>
          <w:szCs w:val="20"/>
        </w:rPr>
        <w:t xml:space="preserve"> </w:t>
      </w:r>
      <w:r w:rsidR="003A5593" w:rsidRPr="00A86E1F">
        <w:rPr>
          <w:rFonts w:ascii="Lucida Sans Unicode" w:hAnsi="Lucida Sans Unicode" w:cs="Lucida Sans Unicode"/>
          <w:sz w:val="20"/>
          <w:szCs w:val="20"/>
        </w:rPr>
        <w:t xml:space="preserve">transakcijskih </w:t>
      </w:r>
      <w:r w:rsidR="00C91DDD" w:rsidRPr="00A86E1F">
        <w:rPr>
          <w:rFonts w:ascii="Lucida Sans Unicode" w:hAnsi="Lucida Sans Unicode" w:cs="Lucida Sans Unicode"/>
          <w:sz w:val="20"/>
          <w:szCs w:val="20"/>
        </w:rPr>
        <w:t>računov</w:t>
      </w:r>
      <w:bookmarkEnd w:id="63"/>
    </w:p>
    <w:p w14:paraId="4A788ACF" w14:textId="51AD91AC" w:rsidR="00411CE3" w:rsidRPr="00A86E1F" w:rsidRDefault="00404E90"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Ponudnik mora izkazati, da v </w:t>
      </w:r>
      <w:r w:rsidR="00411CE3" w:rsidRPr="00A86E1F">
        <w:rPr>
          <w:rFonts w:ascii="Lucida Sans Unicode" w:hAnsi="Lucida Sans Unicode" w:cs="Lucida Sans Unicode"/>
          <w:sz w:val="20"/>
          <w:szCs w:val="20"/>
        </w:rPr>
        <w:t xml:space="preserve">zadnjih </w:t>
      </w:r>
      <w:r w:rsidR="00CC3C3A" w:rsidRPr="00A86E1F">
        <w:rPr>
          <w:rFonts w:ascii="Lucida Sans Unicode" w:hAnsi="Lucida Sans Unicode" w:cs="Lucida Sans Unicode"/>
          <w:sz w:val="20"/>
          <w:szCs w:val="20"/>
        </w:rPr>
        <w:t>štirih</w:t>
      </w:r>
      <w:r w:rsidR="00411CE3" w:rsidRPr="00A86E1F">
        <w:rPr>
          <w:rFonts w:ascii="Lucida Sans Unicode" w:hAnsi="Lucida Sans Unicode" w:cs="Lucida Sans Unicode"/>
          <w:sz w:val="20"/>
          <w:szCs w:val="20"/>
        </w:rPr>
        <w:t xml:space="preserve"> mesecih od datuma objave</w:t>
      </w:r>
      <w:r w:rsidRPr="00A86E1F">
        <w:rPr>
          <w:rFonts w:ascii="Lucida Sans Unicode" w:hAnsi="Lucida Sans Unicode" w:cs="Lucida Sans Unicode"/>
          <w:sz w:val="20"/>
          <w:szCs w:val="20"/>
        </w:rPr>
        <w:t xml:space="preserve"> obvestila o naročilu</w:t>
      </w:r>
      <w:r w:rsidR="00411CE3" w:rsidRPr="00A86E1F">
        <w:rPr>
          <w:rFonts w:ascii="Lucida Sans Unicode" w:hAnsi="Lucida Sans Unicode" w:cs="Lucida Sans Unicode"/>
          <w:sz w:val="20"/>
          <w:szCs w:val="20"/>
        </w:rPr>
        <w:t xml:space="preserve"> na Portalu javnih naročil ni imel blokiranega nobenega od svojih transakcijskih računov</w:t>
      </w:r>
      <w:r w:rsidR="00512BD2" w:rsidRPr="00A86E1F">
        <w:rPr>
          <w:rFonts w:ascii="Lucida Sans Unicode" w:hAnsi="Lucida Sans Unicode" w:cs="Lucida Sans Unicode"/>
          <w:sz w:val="20"/>
          <w:szCs w:val="20"/>
        </w:rPr>
        <w:t>.</w:t>
      </w:r>
    </w:p>
    <w:p w14:paraId="1FD7855F" w14:textId="77777777" w:rsidR="00A86E1F" w:rsidRDefault="00A86E1F" w:rsidP="00A86E1F">
      <w:pPr>
        <w:spacing w:line="240" w:lineRule="auto"/>
        <w:jc w:val="both"/>
        <w:rPr>
          <w:rFonts w:ascii="Lucida Sans Unicode" w:hAnsi="Lucida Sans Unicode" w:cs="Lucida Sans Unicode"/>
          <w:i/>
          <w:sz w:val="20"/>
          <w:szCs w:val="20"/>
        </w:rPr>
      </w:pPr>
    </w:p>
    <w:p w14:paraId="6A11A921" w14:textId="2CFDCE13" w:rsidR="00E21D01" w:rsidRPr="00A86E1F" w:rsidRDefault="00E21D01"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i/>
          <w:sz w:val="20"/>
          <w:szCs w:val="20"/>
        </w:rPr>
        <w:t>Razlog za izključitev se nanaša v primeru skupne ponudbe na vsakega izmed partnerjev</w:t>
      </w:r>
      <w:r w:rsidRPr="00A86E1F">
        <w:rPr>
          <w:rFonts w:ascii="Lucida Sans Unicode" w:hAnsi="Lucida Sans Unicode" w:cs="Lucida Sans Unicode"/>
          <w:sz w:val="20"/>
          <w:szCs w:val="20"/>
        </w:rPr>
        <w:t>.</w:t>
      </w:r>
    </w:p>
    <w:p w14:paraId="42924B5A" w14:textId="77777777" w:rsidR="00512BD2" w:rsidRPr="00A86E1F" w:rsidRDefault="00512BD2" w:rsidP="00A86E1F">
      <w:pPr>
        <w:spacing w:after="0" w:line="240" w:lineRule="auto"/>
        <w:jc w:val="both"/>
        <w:rPr>
          <w:rFonts w:ascii="Lucida Sans Unicode" w:hAnsi="Lucida Sans Unicode" w:cs="Lucida Sans Unicode"/>
          <w:sz w:val="20"/>
          <w:szCs w:val="20"/>
        </w:rPr>
      </w:pPr>
    </w:p>
    <w:p w14:paraId="016198E9" w14:textId="77777777" w:rsidR="00512BD2" w:rsidRPr="00A86E1F" w:rsidRDefault="00512BD2" w:rsidP="00A86E1F">
      <w:pPr>
        <w:spacing w:after="0" w:line="240" w:lineRule="auto"/>
        <w:jc w:val="both"/>
        <w:rPr>
          <w:rFonts w:ascii="Lucida Sans Unicode" w:hAnsi="Lucida Sans Unicode" w:cs="Lucida Sans Unicode"/>
          <w:b/>
          <w:sz w:val="20"/>
          <w:szCs w:val="20"/>
        </w:rPr>
      </w:pPr>
      <w:r w:rsidRPr="00A86E1F">
        <w:rPr>
          <w:rFonts w:ascii="Lucida Sans Unicode" w:hAnsi="Lucida Sans Unicode" w:cs="Lucida Sans Unicode"/>
          <w:b/>
          <w:sz w:val="20"/>
          <w:szCs w:val="20"/>
        </w:rPr>
        <w:t>DOKAZILA:</w:t>
      </w:r>
    </w:p>
    <w:p w14:paraId="1833D4A0" w14:textId="636A7C69" w:rsidR="00512BD2" w:rsidRPr="00A86E1F" w:rsidRDefault="00512BD2" w:rsidP="00A86E1F">
      <w:pPr>
        <w:pStyle w:val="Odstavekseznama"/>
        <w:widowControl w:val="0"/>
        <w:numPr>
          <w:ilvl w:val="0"/>
          <w:numId w:val="9"/>
        </w:numPr>
        <w:spacing w:before="0"/>
        <w:contextualSpacing w:val="0"/>
        <w:rPr>
          <w:rFonts w:ascii="Lucida Sans Unicode" w:hAnsi="Lucida Sans Unicode" w:cs="Lucida Sans Unicode"/>
          <w:szCs w:val="20"/>
        </w:rPr>
      </w:pPr>
      <w:r w:rsidRPr="00A86E1F">
        <w:rPr>
          <w:rFonts w:ascii="Lucida Sans Unicode" w:hAnsi="Lucida Sans Unicode" w:cs="Lucida Sans Unicode"/>
          <w:szCs w:val="20"/>
        </w:rPr>
        <w:t xml:space="preserve">Ponudnik/partner/ izpolni ESPD obrazec in predloži ustrezen BON obrazec ali potrdila vseh bank, v katerih je imel ponudnik </w:t>
      </w:r>
      <w:r w:rsidR="007F63E2" w:rsidRPr="00A86E1F">
        <w:rPr>
          <w:rFonts w:ascii="Lucida Sans Unicode" w:hAnsi="Lucida Sans Unicode" w:cs="Lucida Sans Unicode"/>
          <w:szCs w:val="20"/>
        </w:rPr>
        <w:t xml:space="preserve">zadnjih </w:t>
      </w:r>
      <w:r w:rsidR="00CC3C3A" w:rsidRPr="00A86E1F">
        <w:rPr>
          <w:rFonts w:ascii="Lucida Sans Unicode" w:hAnsi="Lucida Sans Unicode" w:cs="Lucida Sans Unicode"/>
          <w:szCs w:val="20"/>
        </w:rPr>
        <w:t>štirih</w:t>
      </w:r>
      <w:r w:rsidR="007F63E2" w:rsidRPr="00A86E1F">
        <w:rPr>
          <w:rFonts w:ascii="Lucida Sans Unicode" w:hAnsi="Lucida Sans Unicode" w:cs="Lucida Sans Unicode"/>
          <w:szCs w:val="20"/>
        </w:rPr>
        <w:t xml:space="preserve"> mesecih od datuma objave obvestila o naročilu od</w:t>
      </w:r>
      <w:r w:rsidR="006A2072" w:rsidRPr="00A86E1F">
        <w:rPr>
          <w:rFonts w:ascii="Lucida Sans Unicode" w:hAnsi="Lucida Sans Unicode" w:cs="Lucida Sans Unicode"/>
          <w:szCs w:val="20"/>
        </w:rPr>
        <w:t>p</w:t>
      </w:r>
      <w:r w:rsidR="007F63E2" w:rsidRPr="00A86E1F">
        <w:rPr>
          <w:rFonts w:ascii="Lucida Sans Unicode" w:hAnsi="Lucida Sans Unicode" w:cs="Lucida Sans Unicode"/>
          <w:szCs w:val="20"/>
        </w:rPr>
        <w:t>rte transakcijske račune</w:t>
      </w:r>
    </w:p>
    <w:p w14:paraId="3D6C0315" w14:textId="151D9D12" w:rsidR="00BD3DC3" w:rsidRPr="00BD3DC3" w:rsidRDefault="00BD3DC3" w:rsidP="00BD3DC3">
      <w:pPr>
        <w:pStyle w:val="Odstavekseznama"/>
        <w:rPr>
          <w:rFonts w:ascii="Lucida Sans Unicode" w:hAnsi="Lucida Sans Unicode" w:cs="Lucida Sans Unicode"/>
          <w:b/>
          <w:bCs/>
          <w:szCs w:val="20"/>
        </w:rPr>
      </w:pPr>
      <w:r w:rsidRPr="00BD3DC3">
        <w:rPr>
          <w:rFonts w:ascii="Lucida Sans Unicode" w:hAnsi="Lucida Sans Unicode" w:cs="Lucida Sans Unicode"/>
          <w:b/>
          <w:bCs/>
          <w:szCs w:val="20"/>
        </w:rPr>
        <w:t xml:space="preserve">Gospodarski subjekt pri izpolnjevanju ESPD obrazca v polje »RAZMERJE« rubrike »DRUGE EKONOMSKE ALI FINANČNE ZAHTEVE« vpiše 0,00, če izpolnjuje pogoj, da v zadnjih </w:t>
      </w:r>
      <w:r>
        <w:rPr>
          <w:rFonts w:ascii="Lucida Sans Unicode" w:hAnsi="Lucida Sans Unicode" w:cs="Lucida Sans Unicode"/>
          <w:b/>
          <w:bCs/>
          <w:szCs w:val="20"/>
        </w:rPr>
        <w:t>štirih</w:t>
      </w:r>
      <w:r w:rsidRPr="00BD3DC3">
        <w:rPr>
          <w:rFonts w:ascii="Lucida Sans Unicode" w:hAnsi="Lucida Sans Unicode" w:cs="Lucida Sans Unicode"/>
          <w:b/>
          <w:bCs/>
          <w:szCs w:val="20"/>
        </w:rPr>
        <w:t xml:space="preserve"> mesecih od datuma objave obvestila o naročilu na Portalu javnih naročil ni imel blokiranega nobenega od svojih transakcijskih računov.</w:t>
      </w:r>
    </w:p>
    <w:p w14:paraId="40763457" w14:textId="365F06D1" w:rsidR="0090328A" w:rsidRPr="00A86E1F" w:rsidRDefault="0090328A" w:rsidP="00A86E1F">
      <w:pPr>
        <w:spacing w:after="0" w:line="240" w:lineRule="auto"/>
        <w:rPr>
          <w:rFonts w:ascii="Lucida Sans Unicode" w:hAnsi="Lucida Sans Unicode" w:cs="Lucida Sans Unicode"/>
          <w:b/>
          <w:sz w:val="20"/>
          <w:szCs w:val="20"/>
        </w:rPr>
      </w:pPr>
    </w:p>
    <w:p w14:paraId="76954143" w14:textId="56F5902A" w:rsidR="00D660F4" w:rsidRPr="00A86E1F" w:rsidRDefault="00D660F4" w:rsidP="00A86E1F">
      <w:pPr>
        <w:spacing w:after="0" w:line="240" w:lineRule="auto"/>
        <w:rPr>
          <w:rFonts w:ascii="Lucida Sans Unicode" w:hAnsi="Lucida Sans Unicode" w:cs="Lucida Sans Unicode"/>
          <w:b/>
          <w:sz w:val="20"/>
          <w:szCs w:val="20"/>
        </w:rPr>
      </w:pPr>
    </w:p>
    <w:p w14:paraId="5A3D53E7" w14:textId="2873E5C1" w:rsidR="00524195" w:rsidRPr="00A86E1F" w:rsidRDefault="00524195" w:rsidP="00A86E1F">
      <w:pPr>
        <w:spacing w:after="0" w:line="240" w:lineRule="auto"/>
        <w:rPr>
          <w:rFonts w:ascii="Lucida Sans Unicode" w:hAnsi="Lucida Sans Unicode" w:cs="Lucida Sans Unicode"/>
          <w:b/>
          <w:sz w:val="20"/>
          <w:szCs w:val="20"/>
        </w:rPr>
      </w:pPr>
      <w:r w:rsidRPr="00A86E1F">
        <w:rPr>
          <w:rFonts w:ascii="Lucida Sans Unicode" w:hAnsi="Lucida Sans Unicode" w:cs="Lucida Sans Unicode"/>
          <w:b/>
          <w:sz w:val="20"/>
          <w:szCs w:val="20"/>
        </w:rPr>
        <w:t>POGOJI ZA SODELOVANJE</w:t>
      </w:r>
    </w:p>
    <w:p w14:paraId="7DC89A4C" w14:textId="77777777" w:rsidR="00BF091D" w:rsidRPr="00A86E1F" w:rsidRDefault="00524195" w:rsidP="00A86E1F">
      <w:pPr>
        <w:pStyle w:val="Naslov2"/>
        <w:spacing w:line="240" w:lineRule="auto"/>
        <w:rPr>
          <w:rFonts w:ascii="Lucida Sans Unicode" w:hAnsi="Lucida Sans Unicode" w:cs="Lucida Sans Unicode"/>
          <w:sz w:val="20"/>
          <w:szCs w:val="20"/>
        </w:rPr>
      </w:pPr>
      <w:bookmarkStart w:id="64" w:name="_Toc510602713"/>
      <w:r w:rsidRPr="00A86E1F">
        <w:rPr>
          <w:rFonts w:ascii="Lucida Sans Unicode" w:hAnsi="Lucida Sans Unicode" w:cs="Lucida Sans Unicode"/>
          <w:sz w:val="20"/>
          <w:szCs w:val="20"/>
        </w:rPr>
        <w:t>1</w:t>
      </w:r>
      <w:r w:rsidR="00A96526" w:rsidRPr="00A86E1F">
        <w:rPr>
          <w:rFonts w:ascii="Lucida Sans Unicode" w:hAnsi="Lucida Sans Unicode" w:cs="Lucida Sans Unicode"/>
          <w:sz w:val="20"/>
          <w:szCs w:val="20"/>
        </w:rPr>
        <w:t>3</w:t>
      </w:r>
      <w:r w:rsidRPr="00A86E1F">
        <w:rPr>
          <w:rFonts w:ascii="Lucida Sans Unicode" w:hAnsi="Lucida Sans Unicode" w:cs="Lucida Sans Unicode"/>
          <w:sz w:val="20"/>
          <w:szCs w:val="20"/>
        </w:rPr>
        <w:t>.</w:t>
      </w:r>
      <w:r w:rsidR="003A5593" w:rsidRPr="00A86E1F">
        <w:rPr>
          <w:rFonts w:ascii="Lucida Sans Unicode" w:hAnsi="Lucida Sans Unicode" w:cs="Lucida Sans Unicode"/>
          <w:sz w:val="20"/>
          <w:szCs w:val="20"/>
        </w:rPr>
        <w:t>7</w:t>
      </w:r>
      <w:r w:rsidR="00864239" w:rsidRPr="00A86E1F">
        <w:rPr>
          <w:rFonts w:ascii="Lucida Sans Unicode" w:hAnsi="Lucida Sans Unicode" w:cs="Lucida Sans Unicode"/>
          <w:sz w:val="20"/>
          <w:szCs w:val="20"/>
        </w:rPr>
        <w:t>. Registracija dejavnosti</w:t>
      </w:r>
      <w:bookmarkEnd w:id="64"/>
      <w:r w:rsidR="00C30C85" w:rsidRPr="00A86E1F">
        <w:rPr>
          <w:rFonts w:ascii="Lucida Sans Unicode" w:hAnsi="Lucida Sans Unicode" w:cs="Lucida Sans Unicode"/>
          <w:sz w:val="20"/>
          <w:szCs w:val="20"/>
        </w:rPr>
        <w:t xml:space="preserve"> </w:t>
      </w:r>
    </w:p>
    <w:p w14:paraId="13D441CF" w14:textId="77777777" w:rsidR="00BF091D" w:rsidRPr="00A86E1F" w:rsidRDefault="00BF091D" w:rsidP="00A86E1F">
      <w:pPr>
        <w:pStyle w:val="Telobesedila"/>
        <w:spacing w:line="240" w:lineRule="auto"/>
        <w:ind w:right="114"/>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Ponudnik mora izkazati, da je registriran za opravljanje dejavnosti. </w:t>
      </w:r>
    </w:p>
    <w:p w14:paraId="60673E2F" w14:textId="77777777" w:rsidR="00A86E1F" w:rsidRPr="00A86E1F" w:rsidRDefault="00A86E1F" w:rsidP="00A86E1F">
      <w:pPr>
        <w:spacing w:after="0" w:line="240" w:lineRule="auto"/>
        <w:rPr>
          <w:rFonts w:ascii="Lucida Sans Unicode" w:hAnsi="Lucida Sans Unicode" w:cs="Lucida Sans Unicode"/>
          <w:b/>
          <w:bCs/>
          <w:color w:val="000000"/>
          <w:sz w:val="20"/>
          <w:szCs w:val="20"/>
        </w:rPr>
      </w:pPr>
      <w:r w:rsidRPr="00A86E1F">
        <w:rPr>
          <w:rFonts w:ascii="Lucida Sans Unicode" w:hAnsi="Lucida Sans Unicode" w:cs="Lucida Sans Unicode"/>
          <w:b/>
          <w:bCs/>
          <w:color w:val="000000"/>
          <w:sz w:val="20"/>
          <w:szCs w:val="20"/>
        </w:rPr>
        <w:t xml:space="preserve">DOKAZILA: </w:t>
      </w:r>
    </w:p>
    <w:p w14:paraId="73C98835" w14:textId="77777777" w:rsidR="00A86E1F" w:rsidRPr="00A86E1F" w:rsidRDefault="00A86E1F" w:rsidP="00A86E1F">
      <w:pPr>
        <w:spacing w:after="0" w:line="240" w:lineRule="auto"/>
        <w:rPr>
          <w:rFonts w:ascii="Lucida Sans Unicode" w:hAnsi="Lucida Sans Unicode" w:cs="Lucida Sans Unicode"/>
          <w:b/>
          <w:bCs/>
          <w:color w:val="000000"/>
          <w:sz w:val="20"/>
          <w:szCs w:val="20"/>
        </w:rPr>
      </w:pPr>
      <w:r w:rsidRPr="00A86E1F">
        <w:rPr>
          <w:rFonts w:ascii="Lucida Sans Unicode" w:hAnsi="Lucida Sans Unicode" w:cs="Lucida Sans Unicode"/>
          <w:b/>
          <w:bCs/>
          <w:color w:val="000000"/>
          <w:sz w:val="20"/>
          <w:szCs w:val="20"/>
        </w:rPr>
        <w:t xml:space="preserve">- Izpolnjen obrazec ESPD </w:t>
      </w:r>
    </w:p>
    <w:p w14:paraId="77746DFC" w14:textId="77777777" w:rsidR="006109A0" w:rsidRPr="00A86E1F" w:rsidRDefault="006109A0" w:rsidP="00A86E1F">
      <w:pPr>
        <w:pStyle w:val="Telobesedila"/>
        <w:spacing w:line="240" w:lineRule="auto"/>
        <w:ind w:left="360" w:right="114"/>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 </w:t>
      </w:r>
    </w:p>
    <w:p w14:paraId="48AC5E8C" w14:textId="77777777" w:rsidR="009F5251" w:rsidRPr="00A86E1F" w:rsidRDefault="009F5251" w:rsidP="00A86E1F">
      <w:pPr>
        <w:spacing w:after="0" w:line="240" w:lineRule="auto"/>
        <w:jc w:val="both"/>
        <w:rPr>
          <w:rFonts w:ascii="Lucida Sans Unicode" w:hAnsi="Lucida Sans Unicode" w:cs="Lucida Sans Unicode"/>
          <w:i/>
          <w:iCs/>
          <w:sz w:val="20"/>
          <w:szCs w:val="20"/>
          <w:lang w:eastAsia="sl-SI"/>
        </w:rPr>
      </w:pPr>
      <w:r w:rsidRPr="00A86E1F">
        <w:rPr>
          <w:rFonts w:ascii="Lucida Sans Unicode" w:hAnsi="Lucida Sans Unicode" w:cs="Lucida Sans Unicode"/>
          <w:i/>
          <w:iCs/>
          <w:sz w:val="20"/>
          <w:szCs w:val="20"/>
          <w:lang w:eastAsia="sl-SI"/>
        </w:rPr>
        <w:t>Pogoj</w:t>
      </w:r>
      <w:r w:rsidR="00E21D01" w:rsidRPr="00A86E1F">
        <w:rPr>
          <w:rFonts w:ascii="Lucida Sans Unicode" w:hAnsi="Lucida Sans Unicode" w:cs="Lucida Sans Unicode"/>
          <w:i/>
          <w:iCs/>
          <w:sz w:val="20"/>
          <w:szCs w:val="20"/>
          <w:lang w:eastAsia="sl-SI"/>
        </w:rPr>
        <w:t xml:space="preserve"> </w:t>
      </w:r>
      <w:r w:rsidRPr="00A86E1F">
        <w:rPr>
          <w:rFonts w:ascii="Lucida Sans Unicode" w:hAnsi="Lucida Sans Unicode" w:cs="Lucida Sans Unicode"/>
          <w:i/>
          <w:iCs/>
          <w:sz w:val="20"/>
          <w:szCs w:val="20"/>
          <w:lang w:eastAsia="sl-SI"/>
        </w:rPr>
        <w:t>lahko ponudnik izpolni skupaj s partnerji ali s podizvajalci.</w:t>
      </w:r>
    </w:p>
    <w:p w14:paraId="17B40065" w14:textId="77777777" w:rsidR="00966100" w:rsidRPr="00A86E1F" w:rsidRDefault="00966100" w:rsidP="00A86E1F">
      <w:pPr>
        <w:spacing w:after="0" w:line="240" w:lineRule="auto"/>
        <w:jc w:val="both"/>
        <w:rPr>
          <w:rFonts w:ascii="Lucida Sans Unicode" w:hAnsi="Lucida Sans Unicode" w:cs="Lucida Sans Unicode"/>
          <w:i/>
          <w:sz w:val="20"/>
          <w:szCs w:val="20"/>
        </w:rPr>
      </w:pPr>
    </w:p>
    <w:p w14:paraId="6F7FECDE" w14:textId="77777777" w:rsidR="00883F72" w:rsidRPr="00A86E1F" w:rsidRDefault="00883F72" w:rsidP="00A86E1F">
      <w:pPr>
        <w:pStyle w:val="Naslov2"/>
        <w:spacing w:line="240" w:lineRule="auto"/>
        <w:rPr>
          <w:rFonts w:ascii="Lucida Sans Unicode" w:hAnsi="Lucida Sans Unicode" w:cs="Lucida Sans Unicode"/>
          <w:sz w:val="20"/>
          <w:szCs w:val="20"/>
        </w:rPr>
      </w:pPr>
      <w:bookmarkStart w:id="65" w:name="_Toc443902468"/>
      <w:bookmarkStart w:id="66" w:name="_Toc510602714"/>
      <w:r w:rsidRPr="00A86E1F">
        <w:rPr>
          <w:rFonts w:ascii="Lucida Sans Unicode" w:hAnsi="Lucida Sans Unicode" w:cs="Lucida Sans Unicode"/>
          <w:sz w:val="20"/>
          <w:szCs w:val="20"/>
        </w:rPr>
        <w:lastRenderedPageBreak/>
        <w:t>1</w:t>
      </w:r>
      <w:r w:rsidR="00A96526" w:rsidRPr="00A86E1F">
        <w:rPr>
          <w:rFonts w:ascii="Lucida Sans Unicode" w:hAnsi="Lucida Sans Unicode" w:cs="Lucida Sans Unicode"/>
          <w:sz w:val="20"/>
          <w:szCs w:val="20"/>
        </w:rPr>
        <w:t>3</w:t>
      </w:r>
      <w:r w:rsidRPr="00A86E1F">
        <w:rPr>
          <w:rFonts w:ascii="Lucida Sans Unicode" w:hAnsi="Lucida Sans Unicode" w:cs="Lucida Sans Unicode"/>
          <w:sz w:val="20"/>
          <w:szCs w:val="20"/>
        </w:rPr>
        <w:t>.</w:t>
      </w:r>
      <w:r w:rsidR="00432DDD" w:rsidRPr="00A86E1F">
        <w:rPr>
          <w:rFonts w:ascii="Lucida Sans Unicode" w:hAnsi="Lucida Sans Unicode" w:cs="Lucida Sans Unicode"/>
          <w:sz w:val="20"/>
          <w:szCs w:val="20"/>
        </w:rPr>
        <w:t>8</w:t>
      </w:r>
      <w:r w:rsidR="00524195" w:rsidRPr="00A86E1F">
        <w:rPr>
          <w:rFonts w:ascii="Lucida Sans Unicode" w:hAnsi="Lucida Sans Unicode" w:cs="Lucida Sans Unicode"/>
          <w:sz w:val="20"/>
          <w:szCs w:val="20"/>
        </w:rPr>
        <w:t>.</w:t>
      </w:r>
      <w:r w:rsidRPr="00A86E1F">
        <w:rPr>
          <w:rFonts w:ascii="Lucida Sans Unicode" w:hAnsi="Lucida Sans Unicode" w:cs="Lucida Sans Unicode"/>
          <w:sz w:val="20"/>
          <w:szCs w:val="20"/>
        </w:rPr>
        <w:t xml:space="preserve"> Reference</w:t>
      </w:r>
      <w:bookmarkEnd w:id="65"/>
      <w:bookmarkEnd w:id="66"/>
    </w:p>
    <w:p w14:paraId="19AEFA1C" w14:textId="10D6B8AA" w:rsidR="007E0648" w:rsidRPr="00A86E1F" w:rsidRDefault="00E568AF" w:rsidP="00A86E1F">
      <w:pPr>
        <w:pStyle w:val="Default"/>
        <w:jc w:val="both"/>
        <w:rPr>
          <w:rFonts w:ascii="Lucida Sans Unicode" w:hAnsi="Lucida Sans Unicode" w:cs="Lucida Sans Unicode"/>
          <w:color w:val="auto"/>
          <w:sz w:val="20"/>
          <w:szCs w:val="20"/>
        </w:rPr>
      </w:pPr>
      <w:r w:rsidRPr="00A86E1F">
        <w:rPr>
          <w:rFonts w:ascii="Lucida Sans Unicode" w:hAnsi="Lucida Sans Unicode" w:cs="Lucida Sans Unicode"/>
          <w:color w:val="auto"/>
          <w:sz w:val="20"/>
          <w:szCs w:val="20"/>
        </w:rPr>
        <w:t>Naročnik bo priznal usposobljenost ponudniku, ki bo izkazal</w:t>
      </w:r>
      <w:r w:rsidR="00C87AD4" w:rsidRPr="00A86E1F">
        <w:rPr>
          <w:rFonts w:ascii="Lucida Sans Unicode" w:hAnsi="Lucida Sans Unicode" w:cs="Lucida Sans Unicode"/>
          <w:color w:val="auto"/>
          <w:sz w:val="20"/>
          <w:szCs w:val="20"/>
        </w:rPr>
        <w:t>, da je</w:t>
      </w:r>
      <w:r w:rsidRPr="00A86E1F">
        <w:rPr>
          <w:rFonts w:ascii="Lucida Sans Unicode" w:hAnsi="Lucida Sans Unicode" w:cs="Lucida Sans Unicode"/>
          <w:color w:val="auto"/>
          <w:sz w:val="20"/>
          <w:szCs w:val="20"/>
        </w:rPr>
        <w:t xml:space="preserve"> v </w:t>
      </w:r>
      <w:r w:rsidRPr="00A86E1F">
        <w:rPr>
          <w:rFonts w:ascii="Lucida Sans Unicode" w:eastAsia="Times New Roman" w:hAnsi="Lucida Sans Unicode" w:cs="Lucida Sans Unicode"/>
          <w:color w:val="auto"/>
          <w:sz w:val="20"/>
          <w:szCs w:val="20"/>
        </w:rPr>
        <w:t>zadnjih</w:t>
      </w:r>
      <w:r w:rsidR="00564E4D" w:rsidRPr="00A86E1F">
        <w:rPr>
          <w:rFonts w:ascii="Lucida Sans Unicode" w:eastAsia="Times New Roman" w:hAnsi="Lucida Sans Unicode" w:cs="Lucida Sans Unicode"/>
          <w:color w:val="auto"/>
          <w:sz w:val="20"/>
          <w:szCs w:val="20"/>
        </w:rPr>
        <w:t xml:space="preserve"> </w:t>
      </w:r>
      <w:r w:rsidR="00B0666D" w:rsidRPr="00A86E1F">
        <w:rPr>
          <w:rFonts w:ascii="Lucida Sans Unicode" w:eastAsia="Times New Roman" w:hAnsi="Lucida Sans Unicode" w:cs="Lucida Sans Unicode"/>
          <w:color w:val="auto"/>
          <w:sz w:val="20"/>
          <w:szCs w:val="20"/>
        </w:rPr>
        <w:t xml:space="preserve">treh </w:t>
      </w:r>
      <w:r w:rsidRPr="00A86E1F">
        <w:rPr>
          <w:rFonts w:ascii="Lucida Sans Unicode" w:eastAsia="Times New Roman" w:hAnsi="Lucida Sans Unicode" w:cs="Lucida Sans Unicode"/>
          <w:color w:val="auto"/>
          <w:sz w:val="20"/>
          <w:szCs w:val="20"/>
        </w:rPr>
        <w:t>letih</w:t>
      </w:r>
      <w:r w:rsidR="00273115" w:rsidRPr="00A86E1F">
        <w:rPr>
          <w:rFonts w:ascii="Lucida Sans Unicode" w:eastAsia="Times New Roman" w:hAnsi="Lucida Sans Unicode" w:cs="Lucida Sans Unicode"/>
          <w:color w:val="auto"/>
          <w:sz w:val="20"/>
          <w:szCs w:val="20"/>
        </w:rPr>
        <w:t xml:space="preserve"> – šteto od objave</w:t>
      </w:r>
      <w:r w:rsidR="00F520AC" w:rsidRPr="00A86E1F">
        <w:rPr>
          <w:rFonts w:ascii="Lucida Sans Unicode" w:eastAsia="Times New Roman" w:hAnsi="Lucida Sans Unicode" w:cs="Lucida Sans Unicode"/>
          <w:color w:val="auto"/>
          <w:sz w:val="20"/>
          <w:szCs w:val="20"/>
        </w:rPr>
        <w:t xml:space="preserve"> (v vsakem od teh let)</w:t>
      </w:r>
      <w:r w:rsidRPr="00A86E1F">
        <w:rPr>
          <w:rFonts w:ascii="Lucida Sans Unicode" w:eastAsia="Times New Roman" w:hAnsi="Lucida Sans Unicode" w:cs="Lucida Sans Unicode"/>
          <w:color w:val="auto"/>
          <w:sz w:val="20"/>
          <w:szCs w:val="20"/>
        </w:rPr>
        <w:t xml:space="preserve"> pred objavo</w:t>
      </w:r>
      <w:r w:rsidR="00273115" w:rsidRPr="00A86E1F">
        <w:rPr>
          <w:rFonts w:ascii="Lucida Sans Unicode" w:eastAsia="Times New Roman" w:hAnsi="Lucida Sans Unicode" w:cs="Lucida Sans Unicode"/>
          <w:color w:val="auto"/>
          <w:sz w:val="20"/>
          <w:szCs w:val="20"/>
        </w:rPr>
        <w:t xml:space="preserve"> (šteto </w:t>
      </w:r>
      <w:r w:rsidR="00273115" w:rsidRPr="00A86E1F">
        <w:rPr>
          <w:rFonts w:ascii="Lucida Sans Unicode" w:eastAsia="Times New Roman" w:hAnsi="Lucida Sans Unicode" w:cs="Lucida Sans Unicode"/>
          <w:color w:val="auto"/>
          <w:sz w:val="20"/>
          <w:szCs w:val="20"/>
          <w:u w:val="single"/>
        </w:rPr>
        <w:t xml:space="preserve">od </w:t>
      </w:r>
      <w:r w:rsidR="00B4695D" w:rsidRPr="00A86E1F">
        <w:rPr>
          <w:rFonts w:ascii="Lucida Sans Unicode" w:eastAsia="Times New Roman" w:hAnsi="Lucida Sans Unicode" w:cs="Lucida Sans Unicode"/>
          <w:color w:val="auto"/>
          <w:sz w:val="20"/>
          <w:szCs w:val="20"/>
          <w:u w:val="single"/>
        </w:rPr>
        <w:t xml:space="preserve">dneva </w:t>
      </w:r>
      <w:r w:rsidR="00273115" w:rsidRPr="00A86E1F">
        <w:rPr>
          <w:rFonts w:ascii="Lucida Sans Unicode" w:eastAsia="Times New Roman" w:hAnsi="Lucida Sans Unicode" w:cs="Lucida Sans Unicode"/>
          <w:color w:val="auto"/>
          <w:sz w:val="20"/>
          <w:szCs w:val="20"/>
          <w:u w:val="single"/>
        </w:rPr>
        <w:t>objave</w:t>
      </w:r>
      <w:r w:rsidR="00273115" w:rsidRPr="00A86E1F">
        <w:rPr>
          <w:rFonts w:ascii="Lucida Sans Unicode" w:eastAsia="Times New Roman" w:hAnsi="Lucida Sans Unicode" w:cs="Lucida Sans Unicode"/>
          <w:color w:val="auto"/>
          <w:sz w:val="20"/>
          <w:szCs w:val="20"/>
        </w:rPr>
        <w:t>)</w:t>
      </w:r>
      <w:r w:rsidRPr="00A86E1F">
        <w:rPr>
          <w:rFonts w:ascii="Lucida Sans Unicode" w:eastAsia="Times New Roman" w:hAnsi="Lucida Sans Unicode" w:cs="Lucida Sans Unicode"/>
          <w:color w:val="auto"/>
          <w:sz w:val="20"/>
          <w:szCs w:val="20"/>
        </w:rPr>
        <w:t xml:space="preserve"> </w:t>
      </w:r>
      <w:r w:rsidR="00B0666D" w:rsidRPr="00A86E1F">
        <w:rPr>
          <w:rFonts w:ascii="Lucida Sans Unicode" w:eastAsia="Times New Roman" w:hAnsi="Lucida Sans Unicode" w:cs="Lucida Sans Unicode"/>
          <w:color w:val="auto"/>
          <w:sz w:val="20"/>
          <w:szCs w:val="20"/>
        </w:rPr>
        <w:t>obvestila o naročilu</w:t>
      </w:r>
      <w:r w:rsidR="00564E4D" w:rsidRPr="00A86E1F">
        <w:rPr>
          <w:rFonts w:ascii="Lucida Sans Unicode" w:eastAsia="Times New Roman" w:hAnsi="Lucida Sans Unicode" w:cs="Lucida Sans Unicode"/>
          <w:color w:val="auto"/>
          <w:sz w:val="20"/>
          <w:szCs w:val="20"/>
        </w:rPr>
        <w:t xml:space="preserve"> </w:t>
      </w:r>
      <w:r w:rsidR="00F11393" w:rsidRPr="00A86E1F">
        <w:rPr>
          <w:rFonts w:ascii="Lucida Sans Unicode" w:hAnsi="Lucida Sans Unicode" w:cs="Lucida Sans Unicode"/>
          <w:color w:val="auto"/>
          <w:sz w:val="20"/>
          <w:szCs w:val="20"/>
        </w:rPr>
        <w:t>izvajal storitve</w:t>
      </w:r>
      <w:r w:rsidR="007E0648" w:rsidRPr="00A86E1F">
        <w:rPr>
          <w:rFonts w:ascii="Lucida Sans Unicode" w:hAnsi="Lucida Sans Unicode" w:cs="Lucida Sans Unicode"/>
          <w:color w:val="auto"/>
          <w:sz w:val="20"/>
          <w:szCs w:val="20"/>
        </w:rPr>
        <w:t>:</w:t>
      </w:r>
    </w:p>
    <w:p w14:paraId="68BDC894" w14:textId="77777777" w:rsidR="00D73333" w:rsidRPr="00A86E1F" w:rsidRDefault="00D73333" w:rsidP="00A86E1F">
      <w:pPr>
        <w:pStyle w:val="Default"/>
        <w:jc w:val="both"/>
        <w:rPr>
          <w:rFonts w:ascii="Lucida Sans Unicode" w:hAnsi="Lucida Sans Unicode" w:cs="Lucida Sans Unicode"/>
          <w:color w:val="auto"/>
          <w:sz w:val="20"/>
          <w:szCs w:val="20"/>
        </w:rPr>
      </w:pPr>
    </w:p>
    <w:p w14:paraId="53C4CFBF" w14:textId="05442521" w:rsidR="00D73333" w:rsidRPr="00A86E1F" w:rsidRDefault="00D73333" w:rsidP="00A86E1F">
      <w:pPr>
        <w:pStyle w:val="Default"/>
        <w:jc w:val="both"/>
        <w:rPr>
          <w:rFonts w:ascii="Lucida Sans Unicode" w:hAnsi="Lucida Sans Unicode" w:cs="Lucida Sans Unicode"/>
          <w:color w:val="auto"/>
          <w:sz w:val="20"/>
          <w:szCs w:val="20"/>
        </w:rPr>
      </w:pPr>
      <w:r w:rsidRPr="00A86E1F">
        <w:rPr>
          <w:rFonts w:ascii="Lucida Sans Unicode" w:hAnsi="Lucida Sans Unicode" w:cs="Lucida Sans Unicode"/>
          <w:color w:val="auto"/>
          <w:sz w:val="20"/>
          <w:szCs w:val="20"/>
        </w:rPr>
        <w:t xml:space="preserve">Sklop 1: servisiranje in vzdrževanje vozil znamke VW v letni vrednosti vsaj </w:t>
      </w:r>
      <w:r w:rsidR="00D660F4" w:rsidRPr="00A86E1F">
        <w:rPr>
          <w:rFonts w:ascii="Lucida Sans Unicode" w:hAnsi="Lucida Sans Unicode" w:cs="Lucida Sans Unicode"/>
          <w:color w:val="auto"/>
          <w:sz w:val="20"/>
          <w:szCs w:val="20"/>
        </w:rPr>
        <w:t>14</w:t>
      </w:r>
      <w:r w:rsidRPr="00A86E1F">
        <w:rPr>
          <w:rFonts w:ascii="Lucida Sans Unicode" w:hAnsi="Lucida Sans Unicode" w:cs="Lucida Sans Unicode"/>
          <w:color w:val="auto"/>
          <w:sz w:val="20"/>
          <w:szCs w:val="20"/>
        </w:rPr>
        <w:t>.000</w:t>
      </w:r>
      <w:r w:rsidR="00F81FFF" w:rsidRPr="00A86E1F">
        <w:rPr>
          <w:rFonts w:ascii="Lucida Sans Unicode" w:hAnsi="Lucida Sans Unicode" w:cs="Lucida Sans Unicode"/>
          <w:color w:val="auto"/>
          <w:sz w:val="20"/>
          <w:szCs w:val="20"/>
        </w:rPr>
        <w:t xml:space="preserve"> EUR</w:t>
      </w:r>
      <w:r w:rsidR="00F218E7" w:rsidRPr="00A86E1F">
        <w:rPr>
          <w:rFonts w:ascii="Lucida Sans Unicode" w:hAnsi="Lucida Sans Unicode" w:cs="Lucida Sans Unicode"/>
          <w:color w:val="auto"/>
          <w:sz w:val="20"/>
          <w:szCs w:val="20"/>
        </w:rPr>
        <w:t xml:space="preserve"> </w:t>
      </w:r>
      <w:r w:rsidR="00F520AC" w:rsidRPr="00A86E1F">
        <w:rPr>
          <w:rFonts w:ascii="Lucida Sans Unicode" w:hAnsi="Lucida Sans Unicode" w:cs="Lucida Sans Unicode"/>
          <w:color w:val="auto"/>
          <w:sz w:val="20"/>
          <w:szCs w:val="20"/>
        </w:rPr>
        <w:t>brez DDV</w:t>
      </w:r>
      <w:r w:rsidRPr="00A86E1F">
        <w:rPr>
          <w:rFonts w:ascii="Lucida Sans Unicode" w:hAnsi="Lucida Sans Unicode" w:cs="Lucida Sans Unicode"/>
          <w:color w:val="auto"/>
          <w:sz w:val="20"/>
          <w:szCs w:val="20"/>
        </w:rPr>
        <w:t xml:space="preserve"> v obdobju enega leta</w:t>
      </w:r>
      <w:r w:rsidR="00C95179" w:rsidRPr="00A86E1F">
        <w:rPr>
          <w:rFonts w:ascii="Lucida Sans Unicode" w:hAnsi="Lucida Sans Unicode" w:cs="Lucida Sans Unicode"/>
          <w:color w:val="auto"/>
          <w:sz w:val="20"/>
          <w:szCs w:val="20"/>
        </w:rPr>
        <w:t xml:space="preserve"> za enega naročnika.</w:t>
      </w:r>
    </w:p>
    <w:p w14:paraId="4062C780" w14:textId="164E0CCC" w:rsidR="00D73333" w:rsidRPr="00A86E1F" w:rsidRDefault="00D73333" w:rsidP="00A86E1F">
      <w:pPr>
        <w:spacing w:line="240" w:lineRule="auto"/>
        <w:jc w:val="both"/>
        <w:rPr>
          <w:rFonts w:ascii="Lucida Sans Unicode" w:eastAsiaTheme="minorHAnsi" w:hAnsi="Lucida Sans Unicode" w:cs="Lucida Sans Unicode"/>
          <w:sz w:val="20"/>
          <w:szCs w:val="20"/>
        </w:rPr>
      </w:pPr>
      <w:r w:rsidRPr="00A86E1F">
        <w:rPr>
          <w:rFonts w:ascii="Lucida Sans Unicode" w:eastAsiaTheme="minorHAnsi" w:hAnsi="Lucida Sans Unicode" w:cs="Lucida Sans Unicode"/>
          <w:sz w:val="20"/>
          <w:szCs w:val="20"/>
        </w:rPr>
        <w:t xml:space="preserve">Ponudnik izkaže usposobljenost s predložitvijo </w:t>
      </w:r>
      <w:r w:rsidRPr="00A86E1F">
        <w:rPr>
          <w:rFonts w:ascii="Lucida Sans Unicode" w:eastAsiaTheme="minorHAnsi" w:hAnsi="Lucida Sans Unicode" w:cs="Lucida Sans Unicode"/>
          <w:sz w:val="20"/>
          <w:szCs w:val="20"/>
          <w:u w:val="single"/>
        </w:rPr>
        <w:t>vsaj ene referenc</w:t>
      </w:r>
      <w:r w:rsidR="00A22802" w:rsidRPr="00A86E1F">
        <w:rPr>
          <w:rFonts w:ascii="Lucida Sans Unicode" w:eastAsiaTheme="minorHAnsi" w:hAnsi="Lucida Sans Unicode" w:cs="Lucida Sans Unicode"/>
          <w:sz w:val="20"/>
          <w:szCs w:val="20"/>
          <w:u w:val="single"/>
        </w:rPr>
        <w:t>e</w:t>
      </w:r>
      <w:r w:rsidRPr="00A86E1F">
        <w:rPr>
          <w:rFonts w:ascii="Lucida Sans Unicode" w:eastAsiaTheme="minorHAnsi" w:hAnsi="Lucida Sans Unicode" w:cs="Lucida Sans Unicode"/>
          <w:sz w:val="20"/>
          <w:szCs w:val="20"/>
        </w:rPr>
        <w:t xml:space="preserve">.  </w:t>
      </w:r>
    </w:p>
    <w:p w14:paraId="288C4FAB" w14:textId="0E2D487C" w:rsidR="00E21D01" w:rsidRPr="00A86E1F" w:rsidRDefault="00D522A6" w:rsidP="00A86E1F">
      <w:pPr>
        <w:pStyle w:val="Default"/>
        <w:jc w:val="both"/>
        <w:rPr>
          <w:rFonts w:ascii="Lucida Sans Unicode" w:hAnsi="Lucida Sans Unicode" w:cs="Lucida Sans Unicode"/>
          <w:color w:val="auto"/>
          <w:sz w:val="20"/>
          <w:szCs w:val="20"/>
        </w:rPr>
      </w:pPr>
      <w:r w:rsidRPr="00A86E1F">
        <w:rPr>
          <w:rFonts w:ascii="Lucida Sans Unicode" w:hAnsi="Lucida Sans Unicode" w:cs="Lucida Sans Unicode"/>
          <w:color w:val="auto"/>
          <w:sz w:val="20"/>
          <w:szCs w:val="20"/>
        </w:rPr>
        <w:t xml:space="preserve">Sklop </w:t>
      </w:r>
      <w:r w:rsidR="00D73333" w:rsidRPr="00A86E1F">
        <w:rPr>
          <w:rFonts w:ascii="Lucida Sans Unicode" w:hAnsi="Lucida Sans Unicode" w:cs="Lucida Sans Unicode"/>
          <w:color w:val="auto"/>
          <w:sz w:val="20"/>
          <w:szCs w:val="20"/>
        </w:rPr>
        <w:t>2</w:t>
      </w:r>
      <w:r w:rsidRPr="00A86E1F">
        <w:rPr>
          <w:rFonts w:ascii="Lucida Sans Unicode" w:hAnsi="Lucida Sans Unicode" w:cs="Lucida Sans Unicode"/>
          <w:color w:val="auto"/>
          <w:sz w:val="20"/>
          <w:szCs w:val="20"/>
        </w:rPr>
        <w:t xml:space="preserve">: </w:t>
      </w:r>
      <w:r w:rsidR="00847500" w:rsidRPr="00A86E1F">
        <w:rPr>
          <w:rFonts w:ascii="Lucida Sans Unicode" w:hAnsi="Lucida Sans Unicode" w:cs="Lucida Sans Unicode"/>
          <w:color w:val="auto"/>
          <w:sz w:val="20"/>
          <w:szCs w:val="20"/>
        </w:rPr>
        <w:t xml:space="preserve">servisiranje nadgradenj </w:t>
      </w:r>
      <w:proofErr w:type="spellStart"/>
      <w:r w:rsidR="00847500" w:rsidRPr="00A86E1F">
        <w:rPr>
          <w:rFonts w:ascii="Lucida Sans Unicode" w:hAnsi="Lucida Sans Unicode" w:cs="Lucida Sans Unicode"/>
          <w:color w:val="auto"/>
          <w:sz w:val="20"/>
          <w:szCs w:val="20"/>
        </w:rPr>
        <w:t>Stummer</w:t>
      </w:r>
      <w:proofErr w:type="spellEnd"/>
      <w:r w:rsidR="00847500" w:rsidRPr="00A86E1F">
        <w:rPr>
          <w:rFonts w:ascii="Lucida Sans Unicode" w:hAnsi="Lucida Sans Unicode" w:cs="Lucida Sans Unicode"/>
          <w:color w:val="auto"/>
          <w:sz w:val="20"/>
          <w:szCs w:val="20"/>
        </w:rPr>
        <w:t xml:space="preserve"> v letni vrednosti vsaj 80.000</w:t>
      </w:r>
      <w:r w:rsidR="0000098E" w:rsidRPr="00A86E1F">
        <w:rPr>
          <w:rFonts w:ascii="Lucida Sans Unicode" w:hAnsi="Lucida Sans Unicode" w:cs="Lucida Sans Unicode"/>
          <w:color w:val="auto"/>
          <w:sz w:val="20"/>
          <w:szCs w:val="20"/>
        </w:rPr>
        <w:t xml:space="preserve"> EUR</w:t>
      </w:r>
      <w:r w:rsidR="00847500" w:rsidRPr="00A86E1F">
        <w:rPr>
          <w:rFonts w:ascii="Lucida Sans Unicode" w:hAnsi="Lucida Sans Unicode" w:cs="Lucida Sans Unicode"/>
          <w:color w:val="auto"/>
          <w:sz w:val="20"/>
          <w:szCs w:val="20"/>
        </w:rPr>
        <w:t xml:space="preserve"> </w:t>
      </w:r>
      <w:r w:rsidR="00F520AC" w:rsidRPr="00A86E1F">
        <w:rPr>
          <w:rFonts w:ascii="Lucida Sans Unicode" w:hAnsi="Lucida Sans Unicode" w:cs="Lucida Sans Unicode"/>
          <w:color w:val="auto"/>
          <w:sz w:val="20"/>
          <w:szCs w:val="20"/>
        </w:rPr>
        <w:t xml:space="preserve">brez DDV </w:t>
      </w:r>
      <w:r w:rsidR="00847500" w:rsidRPr="00A86E1F">
        <w:rPr>
          <w:rFonts w:ascii="Lucida Sans Unicode" w:hAnsi="Lucida Sans Unicode" w:cs="Lucida Sans Unicode"/>
          <w:color w:val="auto"/>
          <w:sz w:val="20"/>
          <w:szCs w:val="20"/>
        </w:rPr>
        <w:t>v obdobju enega leta</w:t>
      </w:r>
      <w:r w:rsidR="0028339F" w:rsidRPr="00A86E1F">
        <w:rPr>
          <w:rFonts w:ascii="Lucida Sans Unicode" w:hAnsi="Lucida Sans Unicode" w:cs="Lucida Sans Unicode"/>
          <w:color w:val="auto"/>
          <w:sz w:val="20"/>
          <w:szCs w:val="20"/>
        </w:rPr>
        <w:t xml:space="preserve"> </w:t>
      </w:r>
      <w:r w:rsidR="005D3B56" w:rsidRPr="00A86E1F">
        <w:rPr>
          <w:rFonts w:ascii="Lucida Sans Unicode" w:hAnsi="Lucida Sans Unicode" w:cs="Lucida Sans Unicode"/>
          <w:color w:val="auto"/>
          <w:sz w:val="20"/>
          <w:szCs w:val="20"/>
        </w:rPr>
        <w:t>za enega naročnika</w:t>
      </w:r>
      <w:r w:rsidR="0028339F" w:rsidRPr="00A86E1F">
        <w:rPr>
          <w:rFonts w:ascii="Lucida Sans Unicode" w:hAnsi="Lucida Sans Unicode" w:cs="Lucida Sans Unicode"/>
          <w:color w:val="auto"/>
          <w:sz w:val="20"/>
          <w:szCs w:val="20"/>
        </w:rPr>
        <w:t>.</w:t>
      </w:r>
    </w:p>
    <w:p w14:paraId="29D9289E" w14:textId="77777777" w:rsidR="00D522A6" w:rsidRPr="00A86E1F" w:rsidRDefault="00D522A6" w:rsidP="00A86E1F">
      <w:pPr>
        <w:pStyle w:val="Default"/>
        <w:jc w:val="both"/>
        <w:rPr>
          <w:rFonts w:ascii="Lucida Sans Unicode" w:hAnsi="Lucida Sans Unicode" w:cs="Lucida Sans Unicode"/>
          <w:color w:val="auto"/>
          <w:sz w:val="20"/>
          <w:szCs w:val="20"/>
        </w:rPr>
      </w:pPr>
    </w:p>
    <w:p w14:paraId="0AF7F28B" w14:textId="77777777" w:rsidR="00D522A6" w:rsidRPr="00A86E1F" w:rsidRDefault="00D73333" w:rsidP="00A86E1F">
      <w:pPr>
        <w:pStyle w:val="Default"/>
        <w:jc w:val="both"/>
        <w:rPr>
          <w:rFonts w:ascii="Lucida Sans Unicode" w:eastAsiaTheme="minorHAnsi" w:hAnsi="Lucida Sans Unicode" w:cs="Lucida Sans Unicode"/>
          <w:color w:val="auto"/>
          <w:sz w:val="20"/>
          <w:szCs w:val="20"/>
        </w:rPr>
      </w:pPr>
      <w:r w:rsidRPr="00A86E1F">
        <w:rPr>
          <w:rFonts w:ascii="Lucida Sans Unicode" w:eastAsiaTheme="minorHAnsi" w:hAnsi="Lucida Sans Unicode" w:cs="Lucida Sans Unicode"/>
          <w:color w:val="auto"/>
          <w:sz w:val="20"/>
          <w:szCs w:val="20"/>
        </w:rPr>
        <w:t xml:space="preserve">Ponudnik izkaže usposobljenost s predložitvijo </w:t>
      </w:r>
      <w:r w:rsidRPr="00A86E1F">
        <w:rPr>
          <w:rFonts w:ascii="Lucida Sans Unicode" w:eastAsiaTheme="minorHAnsi" w:hAnsi="Lucida Sans Unicode" w:cs="Lucida Sans Unicode"/>
          <w:color w:val="auto"/>
          <w:sz w:val="20"/>
          <w:szCs w:val="20"/>
          <w:u w:val="single"/>
        </w:rPr>
        <w:t>vsaj ene referenc</w:t>
      </w:r>
      <w:r w:rsidR="00A22802" w:rsidRPr="00A86E1F">
        <w:rPr>
          <w:rFonts w:ascii="Lucida Sans Unicode" w:eastAsiaTheme="minorHAnsi" w:hAnsi="Lucida Sans Unicode" w:cs="Lucida Sans Unicode"/>
          <w:color w:val="auto"/>
          <w:sz w:val="20"/>
          <w:szCs w:val="20"/>
          <w:u w:val="single"/>
        </w:rPr>
        <w:t>e</w:t>
      </w:r>
      <w:r w:rsidRPr="00A86E1F">
        <w:rPr>
          <w:rFonts w:ascii="Lucida Sans Unicode" w:eastAsiaTheme="minorHAnsi" w:hAnsi="Lucida Sans Unicode" w:cs="Lucida Sans Unicode"/>
          <w:color w:val="auto"/>
          <w:sz w:val="20"/>
          <w:szCs w:val="20"/>
        </w:rPr>
        <w:t xml:space="preserve">.  </w:t>
      </w:r>
    </w:p>
    <w:p w14:paraId="65207A5D" w14:textId="77777777" w:rsidR="00D73333" w:rsidRPr="00A86E1F" w:rsidRDefault="00D73333" w:rsidP="00A86E1F">
      <w:pPr>
        <w:pStyle w:val="Default"/>
        <w:jc w:val="both"/>
        <w:rPr>
          <w:rFonts w:ascii="Lucida Sans Unicode" w:hAnsi="Lucida Sans Unicode" w:cs="Lucida Sans Unicode"/>
          <w:color w:val="auto"/>
          <w:sz w:val="20"/>
          <w:szCs w:val="20"/>
        </w:rPr>
      </w:pPr>
    </w:p>
    <w:p w14:paraId="6DC25A69" w14:textId="7988DD59" w:rsidR="00C95179" w:rsidRPr="00A86E1F" w:rsidRDefault="00D73333" w:rsidP="00A86E1F">
      <w:pPr>
        <w:pStyle w:val="Default"/>
        <w:jc w:val="both"/>
        <w:rPr>
          <w:rFonts w:ascii="Lucida Sans Unicode" w:hAnsi="Lucida Sans Unicode" w:cs="Lucida Sans Unicode"/>
          <w:color w:val="auto"/>
          <w:sz w:val="20"/>
          <w:szCs w:val="20"/>
        </w:rPr>
      </w:pPr>
      <w:r w:rsidRPr="00A86E1F">
        <w:rPr>
          <w:rFonts w:ascii="Lucida Sans Unicode" w:hAnsi="Lucida Sans Unicode" w:cs="Lucida Sans Unicode"/>
          <w:color w:val="auto"/>
          <w:sz w:val="20"/>
          <w:szCs w:val="20"/>
        </w:rPr>
        <w:t xml:space="preserve">Sklop 3: servisiranje tovornih vozil </w:t>
      </w:r>
      <w:r w:rsidR="00372CB1" w:rsidRPr="00A86E1F">
        <w:rPr>
          <w:rFonts w:ascii="Lucida Sans Unicode" w:hAnsi="Lucida Sans Unicode" w:cs="Lucida Sans Unicode"/>
          <w:color w:val="auto"/>
          <w:sz w:val="20"/>
          <w:szCs w:val="20"/>
        </w:rPr>
        <w:t>Renault</w:t>
      </w:r>
      <w:r w:rsidR="00DF2EEC" w:rsidRPr="00A86E1F">
        <w:rPr>
          <w:rFonts w:ascii="Lucida Sans Unicode" w:hAnsi="Lucida Sans Unicode" w:cs="Lucida Sans Unicode"/>
          <w:color w:val="auto"/>
          <w:sz w:val="20"/>
          <w:szCs w:val="20"/>
        </w:rPr>
        <w:t xml:space="preserve"> ali</w:t>
      </w:r>
      <w:r w:rsidR="00372CB1" w:rsidRPr="00A86E1F">
        <w:rPr>
          <w:rFonts w:ascii="Lucida Sans Unicode" w:hAnsi="Lucida Sans Unicode" w:cs="Lucida Sans Unicode"/>
          <w:color w:val="auto"/>
          <w:sz w:val="20"/>
          <w:szCs w:val="20"/>
        </w:rPr>
        <w:t xml:space="preserve"> Man </w:t>
      </w:r>
      <w:r w:rsidRPr="00A86E1F">
        <w:rPr>
          <w:rFonts w:ascii="Lucida Sans Unicode" w:hAnsi="Lucida Sans Unicode" w:cs="Lucida Sans Unicode"/>
          <w:color w:val="auto"/>
          <w:sz w:val="20"/>
          <w:szCs w:val="20"/>
        </w:rPr>
        <w:t xml:space="preserve">v letni vrednosti vsaj </w:t>
      </w:r>
      <w:r w:rsidR="006C7DF7" w:rsidRPr="00A86E1F">
        <w:rPr>
          <w:rFonts w:ascii="Lucida Sans Unicode" w:hAnsi="Lucida Sans Unicode" w:cs="Lucida Sans Unicode"/>
          <w:color w:val="auto"/>
          <w:sz w:val="20"/>
          <w:szCs w:val="20"/>
        </w:rPr>
        <w:t>90</w:t>
      </w:r>
      <w:r w:rsidR="00A22802" w:rsidRPr="00A86E1F">
        <w:rPr>
          <w:rFonts w:ascii="Lucida Sans Unicode" w:hAnsi="Lucida Sans Unicode" w:cs="Lucida Sans Unicode"/>
          <w:color w:val="auto"/>
          <w:sz w:val="20"/>
          <w:szCs w:val="20"/>
        </w:rPr>
        <w:t>.</w:t>
      </w:r>
      <w:r w:rsidRPr="00A86E1F">
        <w:rPr>
          <w:rFonts w:ascii="Lucida Sans Unicode" w:hAnsi="Lucida Sans Unicode" w:cs="Lucida Sans Unicode"/>
          <w:color w:val="auto"/>
          <w:sz w:val="20"/>
          <w:szCs w:val="20"/>
        </w:rPr>
        <w:t>000</w:t>
      </w:r>
      <w:r w:rsidR="0000098E" w:rsidRPr="00A86E1F">
        <w:rPr>
          <w:rFonts w:ascii="Lucida Sans Unicode" w:hAnsi="Lucida Sans Unicode" w:cs="Lucida Sans Unicode"/>
          <w:color w:val="auto"/>
          <w:sz w:val="20"/>
          <w:szCs w:val="20"/>
        </w:rPr>
        <w:t xml:space="preserve"> EUR</w:t>
      </w:r>
      <w:r w:rsidRPr="00A86E1F">
        <w:rPr>
          <w:rFonts w:ascii="Lucida Sans Unicode" w:hAnsi="Lucida Sans Unicode" w:cs="Lucida Sans Unicode"/>
          <w:color w:val="auto"/>
          <w:sz w:val="20"/>
          <w:szCs w:val="20"/>
        </w:rPr>
        <w:t xml:space="preserve"> </w:t>
      </w:r>
      <w:r w:rsidR="00F520AC" w:rsidRPr="00A86E1F">
        <w:rPr>
          <w:rFonts w:ascii="Lucida Sans Unicode" w:hAnsi="Lucida Sans Unicode" w:cs="Lucida Sans Unicode"/>
          <w:color w:val="auto"/>
          <w:sz w:val="20"/>
          <w:szCs w:val="20"/>
        </w:rPr>
        <w:t xml:space="preserve">brez DDV </w:t>
      </w:r>
      <w:r w:rsidRPr="00A86E1F">
        <w:rPr>
          <w:rFonts w:ascii="Lucida Sans Unicode" w:hAnsi="Lucida Sans Unicode" w:cs="Lucida Sans Unicode"/>
          <w:color w:val="auto"/>
          <w:sz w:val="20"/>
          <w:szCs w:val="20"/>
        </w:rPr>
        <w:t>v obdobju enega leta</w:t>
      </w:r>
      <w:r w:rsidR="00372CB1" w:rsidRPr="00A86E1F">
        <w:rPr>
          <w:rFonts w:ascii="Lucida Sans Unicode" w:hAnsi="Lucida Sans Unicode" w:cs="Lucida Sans Unicode"/>
          <w:color w:val="auto"/>
          <w:sz w:val="20"/>
          <w:szCs w:val="20"/>
        </w:rPr>
        <w:t xml:space="preserve"> </w:t>
      </w:r>
      <w:r w:rsidR="005D3B56" w:rsidRPr="00A86E1F">
        <w:rPr>
          <w:rFonts w:ascii="Lucida Sans Unicode" w:hAnsi="Lucida Sans Unicode" w:cs="Lucida Sans Unicode"/>
          <w:color w:val="auto"/>
          <w:sz w:val="20"/>
          <w:szCs w:val="20"/>
        </w:rPr>
        <w:t>za enega naročnika</w:t>
      </w:r>
      <w:r w:rsidR="00C95179" w:rsidRPr="00A86E1F">
        <w:rPr>
          <w:rFonts w:ascii="Lucida Sans Unicode" w:hAnsi="Lucida Sans Unicode" w:cs="Lucida Sans Unicode"/>
          <w:color w:val="auto"/>
          <w:sz w:val="20"/>
          <w:szCs w:val="20"/>
        </w:rPr>
        <w:t>.</w:t>
      </w:r>
    </w:p>
    <w:p w14:paraId="446639F3" w14:textId="77777777" w:rsidR="00777B3E" w:rsidRPr="00A86E1F" w:rsidRDefault="00777B3E" w:rsidP="00A86E1F">
      <w:pPr>
        <w:pStyle w:val="Default"/>
        <w:jc w:val="both"/>
        <w:rPr>
          <w:rFonts w:ascii="Lucida Sans Unicode" w:hAnsi="Lucida Sans Unicode" w:cs="Lucida Sans Unicode"/>
          <w:color w:val="auto"/>
          <w:sz w:val="20"/>
          <w:szCs w:val="20"/>
        </w:rPr>
      </w:pPr>
    </w:p>
    <w:p w14:paraId="345266E6" w14:textId="1C5F7BB4" w:rsidR="00777B3E" w:rsidRPr="00A86E1F" w:rsidRDefault="00777B3E" w:rsidP="00A86E1F">
      <w:pPr>
        <w:pStyle w:val="Default"/>
        <w:jc w:val="both"/>
        <w:rPr>
          <w:rFonts w:ascii="Lucida Sans Unicode" w:hAnsi="Lucida Sans Unicode" w:cs="Lucida Sans Unicode"/>
          <w:color w:val="auto"/>
          <w:sz w:val="20"/>
          <w:szCs w:val="20"/>
        </w:rPr>
      </w:pPr>
      <w:r w:rsidRPr="00A86E1F">
        <w:rPr>
          <w:rFonts w:ascii="Lucida Sans Unicode" w:hAnsi="Lucida Sans Unicode" w:cs="Lucida Sans Unicode"/>
          <w:color w:val="auto"/>
          <w:sz w:val="20"/>
          <w:szCs w:val="20"/>
        </w:rPr>
        <w:t xml:space="preserve">Sklop 4: servisiranje </w:t>
      </w:r>
      <w:r w:rsidR="00A40ABE" w:rsidRPr="00A86E1F">
        <w:rPr>
          <w:rFonts w:ascii="Lucida Sans Unicode" w:hAnsi="Lucida Sans Unicode" w:cs="Lucida Sans Unicode"/>
          <w:color w:val="auto"/>
          <w:sz w:val="20"/>
          <w:szCs w:val="20"/>
        </w:rPr>
        <w:t>težke gradbene mehanizacije</w:t>
      </w:r>
      <w:r w:rsidRPr="00A86E1F">
        <w:rPr>
          <w:rFonts w:ascii="Lucida Sans Unicode" w:hAnsi="Lucida Sans Unicode" w:cs="Lucida Sans Unicode"/>
          <w:color w:val="auto"/>
          <w:sz w:val="20"/>
          <w:szCs w:val="20"/>
        </w:rPr>
        <w:t xml:space="preserve"> </w:t>
      </w:r>
      <w:r w:rsidR="00D17F00" w:rsidRPr="00A86E1F">
        <w:rPr>
          <w:rFonts w:ascii="Lucida Sans Unicode" w:hAnsi="Lucida Sans Unicode" w:cs="Lucida Sans Unicode"/>
          <w:color w:val="auto"/>
          <w:sz w:val="20"/>
          <w:szCs w:val="20"/>
        </w:rPr>
        <w:t xml:space="preserve">znamke </w:t>
      </w:r>
      <w:r w:rsidRPr="00A86E1F">
        <w:rPr>
          <w:rFonts w:ascii="Lucida Sans Unicode" w:hAnsi="Lucida Sans Unicode" w:cs="Lucida Sans Unicode"/>
          <w:color w:val="auto"/>
          <w:sz w:val="20"/>
          <w:szCs w:val="20"/>
        </w:rPr>
        <w:t xml:space="preserve">JCB </w:t>
      </w:r>
      <w:r w:rsidR="00B4695D" w:rsidRPr="00A86E1F">
        <w:rPr>
          <w:rFonts w:ascii="Lucida Sans Unicode" w:hAnsi="Lucida Sans Unicode" w:cs="Lucida Sans Unicode"/>
          <w:color w:val="auto"/>
          <w:sz w:val="20"/>
          <w:szCs w:val="20"/>
        </w:rPr>
        <w:t>in/ali</w:t>
      </w:r>
      <w:r w:rsidRPr="00A86E1F">
        <w:rPr>
          <w:rFonts w:ascii="Lucida Sans Unicode" w:hAnsi="Lucida Sans Unicode" w:cs="Lucida Sans Unicode"/>
          <w:color w:val="auto"/>
          <w:sz w:val="20"/>
          <w:szCs w:val="20"/>
        </w:rPr>
        <w:t xml:space="preserve"> </w:t>
      </w:r>
      <w:proofErr w:type="spellStart"/>
      <w:r w:rsidRPr="00A86E1F">
        <w:rPr>
          <w:rFonts w:ascii="Lucida Sans Unicode" w:hAnsi="Lucida Sans Unicode" w:cs="Lucida Sans Unicode"/>
          <w:color w:val="auto"/>
          <w:sz w:val="20"/>
          <w:szCs w:val="20"/>
        </w:rPr>
        <w:t>Komatsu</w:t>
      </w:r>
      <w:proofErr w:type="spellEnd"/>
      <w:r w:rsidRPr="00A86E1F">
        <w:rPr>
          <w:rFonts w:ascii="Lucida Sans Unicode" w:hAnsi="Lucida Sans Unicode" w:cs="Lucida Sans Unicode"/>
          <w:color w:val="auto"/>
          <w:sz w:val="20"/>
          <w:szCs w:val="20"/>
        </w:rPr>
        <w:t xml:space="preserve"> v letni vrednosti vsaj 7.500,00 EUR brez DDV v obdobju </w:t>
      </w:r>
      <w:r w:rsidR="00B4695D" w:rsidRPr="00A86E1F">
        <w:rPr>
          <w:rFonts w:ascii="Lucida Sans Unicode" w:hAnsi="Lucida Sans Unicode" w:cs="Lucida Sans Unicode"/>
          <w:color w:val="auto"/>
          <w:sz w:val="20"/>
          <w:szCs w:val="20"/>
        </w:rPr>
        <w:t>enega leta</w:t>
      </w:r>
      <w:r w:rsidRPr="00A86E1F">
        <w:rPr>
          <w:rFonts w:ascii="Lucida Sans Unicode" w:hAnsi="Lucida Sans Unicode" w:cs="Lucida Sans Unicode"/>
          <w:color w:val="auto"/>
          <w:sz w:val="20"/>
          <w:szCs w:val="20"/>
        </w:rPr>
        <w:t xml:space="preserve"> </w:t>
      </w:r>
      <w:r w:rsidR="005D3B56" w:rsidRPr="00A86E1F">
        <w:rPr>
          <w:rFonts w:ascii="Lucida Sans Unicode" w:hAnsi="Lucida Sans Unicode" w:cs="Lucida Sans Unicode"/>
          <w:color w:val="auto"/>
          <w:sz w:val="20"/>
          <w:szCs w:val="20"/>
        </w:rPr>
        <w:t>za enega naročnika</w:t>
      </w:r>
      <w:r w:rsidRPr="00A86E1F">
        <w:rPr>
          <w:rFonts w:ascii="Lucida Sans Unicode" w:hAnsi="Lucida Sans Unicode" w:cs="Lucida Sans Unicode"/>
          <w:color w:val="auto"/>
          <w:sz w:val="20"/>
          <w:szCs w:val="20"/>
        </w:rPr>
        <w:t>.</w:t>
      </w:r>
    </w:p>
    <w:p w14:paraId="0C29CC37" w14:textId="77777777" w:rsidR="00777B3E" w:rsidRPr="00A86E1F" w:rsidRDefault="00777B3E" w:rsidP="00A86E1F">
      <w:pPr>
        <w:pStyle w:val="Default"/>
        <w:jc w:val="both"/>
        <w:rPr>
          <w:rFonts w:ascii="Lucida Sans Unicode" w:hAnsi="Lucida Sans Unicode" w:cs="Lucida Sans Unicode"/>
          <w:color w:val="auto"/>
          <w:sz w:val="20"/>
          <w:szCs w:val="20"/>
        </w:rPr>
      </w:pPr>
    </w:p>
    <w:p w14:paraId="37AAC350" w14:textId="77777777" w:rsidR="00A22802" w:rsidRPr="00A86E1F" w:rsidRDefault="00A22802" w:rsidP="00A86E1F">
      <w:pPr>
        <w:pStyle w:val="Default"/>
        <w:jc w:val="both"/>
        <w:rPr>
          <w:rFonts w:ascii="Lucida Sans Unicode" w:eastAsiaTheme="minorHAnsi" w:hAnsi="Lucida Sans Unicode" w:cs="Lucida Sans Unicode"/>
          <w:color w:val="auto"/>
          <w:sz w:val="20"/>
          <w:szCs w:val="20"/>
        </w:rPr>
      </w:pPr>
      <w:r w:rsidRPr="00A86E1F">
        <w:rPr>
          <w:rFonts w:ascii="Lucida Sans Unicode" w:eastAsiaTheme="minorHAnsi" w:hAnsi="Lucida Sans Unicode" w:cs="Lucida Sans Unicode"/>
          <w:color w:val="auto"/>
          <w:sz w:val="20"/>
          <w:szCs w:val="20"/>
        </w:rPr>
        <w:t xml:space="preserve">Ponudnik izkaže usposobljenost s predložitvijo </w:t>
      </w:r>
      <w:r w:rsidRPr="00A86E1F">
        <w:rPr>
          <w:rFonts w:ascii="Lucida Sans Unicode" w:eastAsiaTheme="minorHAnsi" w:hAnsi="Lucida Sans Unicode" w:cs="Lucida Sans Unicode"/>
          <w:color w:val="auto"/>
          <w:sz w:val="20"/>
          <w:szCs w:val="20"/>
          <w:u w:val="single"/>
        </w:rPr>
        <w:t>vsaj ene reference</w:t>
      </w:r>
      <w:r w:rsidRPr="00A86E1F">
        <w:rPr>
          <w:rFonts w:ascii="Lucida Sans Unicode" w:eastAsiaTheme="minorHAnsi" w:hAnsi="Lucida Sans Unicode" w:cs="Lucida Sans Unicode"/>
          <w:color w:val="auto"/>
          <w:sz w:val="20"/>
          <w:szCs w:val="20"/>
        </w:rPr>
        <w:t xml:space="preserve">.  </w:t>
      </w:r>
    </w:p>
    <w:p w14:paraId="2D139A0C" w14:textId="77777777" w:rsidR="00A22802" w:rsidRPr="00A86E1F" w:rsidRDefault="00A22802" w:rsidP="00A86E1F">
      <w:pPr>
        <w:pStyle w:val="Default"/>
        <w:jc w:val="both"/>
        <w:rPr>
          <w:rFonts w:ascii="Lucida Sans Unicode" w:hAnsi="Lucida Sans Unicode" w:cs="Lucida Sans Unicode"/>
          <w:color w:val="auto"/>
          <w:sz w:val="20"/>
          <w:szCs w:val="20"/>
        </w:rPr>
      </w:pPr>
    </w:p>
    <w:p w14:paraId="64098ADC" w14:textId="77777777" w:rsidR="0003194A" w:rsidRPr="00A86E1F" w:rsidRDefault="0003194A" w:rsidP="00A86E1F">
      <w:pPr>
        <w:spacing w:after="0" w:line="240" w:lineRule="auto"/>
        <w:jc w:val="both"/>
        <w:rPr>
          <w:rFonts w:ascii="Lucida Sans Unicode" w:hAnsi="Lucida Sans Unicode" w:cs="Lucida Sans Unicode"/>
          <w:i/>
          <w:sz w:val="20"/>
          <w:szCs w:val="20"/>
        </w:rPr>
      </w:pPr>
      <w:bookmarkStart w:id="67" w:name="_Hlk509918472"/>
      <w:r w:rsidRPr="00A86E1F">
        <w:rPr>
          <w:rFonts w:ascii="Lucida Sans Unicode" w:hAnsi="Lucida Sans Unicode" w:cs="Lucida Sans Unicode"/>
          <w:i/>
          <w:sz w:val="20"/>
          <w:szCs w:val="20"/>
        </w:rPr>
        <w:t>Pogoj lahko ponudnik izpolni skupaj s partnerji ali s podizvajalci.</w:t>
      </w:r>
    </w:p>
    <w:bookmarkEnd w:id="67"/>
    <w:p w14:paraId="5D210538" w14:textId="77777777" w:rsidR="0003194A" w:rsidRPr="00A86E1F" w:rsidRDefault="0003194A" w:rsidP="00A86E1F">
      <w:pPr>
        <w:spacing w:after="0" w:line="240" w:lineRule="auto"/>
        <w:jc w:val="both"/>
        <w:rPr>
          <w:rFonts w:ascii="Lucida Sans Unicode" w:hAnsi="Lucida Sans Unicode" w:cs="Lucida Sans Unicode"/>
          <w:i/>
          <w:sz w:val="20"/>
          <w:szCs w:val="20"/>
        </w:rPr>
      </w:pPr>
    </w:p>
    <w:p w14:paraId="56D21361" w14:textId="6ECD08AA" w:rsidR="0003194A" w:rsidRPr="00A86E1F" w:rsidRDefault="0003194A"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Subjekt, ki daje referenco mora biti tudi dejanski izvajalec storitev</w:t>
      </w:r>
      <w:r w:rsidR="008802CE" w:rsidRPr="00A86E1F">
        <w:rPr>
          <w:rFonts w:ascii="Lucida Sans Unicode" w:hAnsi="Lucida Sans Unicode" w:cs="Lucida Sans Unicode"/>
          <w:sz w:val="20"/>
          <w:szCs w:val="20"/>
        </w:rPr>
        <w:t xml:space="preserve"> po sporazumu</w:t>
      </w:r>
      <w:r w:rsidRPr="00A86E1F">
        <w:rPr>
          <w:rFonts w:ascii="Lucida Sans Unicode" w:hAnsi="Lucida Sans Unicode" w:cs="Lucida Sans Unicode"/>
          <w:sz w:val="20"/>
          <w:szCs w:val="20"/>
        </w:rPr>
        <w:t>, sklenjeni</w:t>
      </w:r>
      <w:r w:rsidR="008802CE" w:rsidRPr="00A86E1F">
        <w:rPr>
          <w:rFonts w:ascii="Lucida Sans Unicode" w:hAnsi="Lucida Sans Unicode" w:cs="Lucida Sans Unicode"/>
          <w:sz w:val="20"/>
          <w:szCs w:val="20"/>
        </w:rPr>
        <w:t>m</w:t>
      </w:r>
      <w:r w:rsidR="00F218E7" w:rsidRPr="00A86E1F">
        <w:rPr>
          <w:rFonts w:ascii="Lucida Sans Unicode" w:hAnsi="Lucida Sans Unicode" w:cs="Lucida Sans Unicode"/>
          <w:sz w:val="20"/>
          <w:szCs w:val="20"/>
        </w:rPr>
        <w:t xml:space="preserve"> </w:t>
      </w:r>
      <w:r w:rsidRPr="00A86E1F">
        <w:rPr>
          <w:rFonts w:ascii="Lucida Sans Unicode" w:hAnsi="Lucida Sans Unicode" w:cs="Lucida Sans Unicode"/>
          <w:sz w:val="20"/>
          <w:szCs w:val="20"/>
        </w:rPr>
        <w:t xml:space="preserve">na podlagi tega javnega naročila. </w:t>
      </w:r>
    </w:p>
    <w:p w14:paraId="543E4881" w14:textId="77777777" w:rsidR="0003194A" w:rsidRPr="00A86E1F" w:rsidRDefault="0003194A" w:rsidP="00A86E1F">
      <w:pPr>
        <w:spacing w:after="0" w:line="240" w:lineRule="auto"/>
        <w:jc w:val="both"/>
        <w:rPr>
          <w:rFonts w:ascii="Lucida Sans Unicode" w:eastAsia="Times New Roman" w:hAnsi="Lucida Sans Unicode" w:cs="Lucida Sans Unicode"/>
          <w:sz w:val="20"/>
          <w:szCs w:val="20"/>
          <w:lang w:eastAsia="sl-SI"/>
        </w:rPr>
      </w:pPr>
    </w:p>
    <w:p w14:paraId="747055A7" w14:textId="0A7F0968" w:rsidR="00341A32" w:rsidRPr="00A86E1F" w:rsidRDefault="00BE324A"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b/>
          <w:iCs/>
          <w:sz w:val="20"/>
          <w:szCs w:val="20"/>
          <w:lang w:eastAsia="sl-SI"/>
        </w:rPr>
        <w:t>DOKAZILA</w:t>
      </w:r>
      <w:r w:rsidR="00341A32" w:rsidRPr="00A86E1F">
        <w:rPr>
          <w:rFonts w:ascii="Lucida Sans Unicode" w:hAnsi="Lucida Sans Unicode" w:cs="Lucida Sans Unicode"/>
          <w:b/>
          <w:iCs/>
          <w:sz w:val="20"/>
          <w:szCs w:val="20"/>
          <w:lang w:eastAsia="sl-SI"/>
        </w:rPr>
        <w:t xml:space="preserve">: </w:t>
      </w:r>
      <w:r w:rsidR="00341A32" w:rsidRPr="00A86E1F">
        <w:rPr>
          <w:rFonts w:ascii="Lucida Sans Unicode" w:hAnsi="Lucida Sans Unicode" w:cs="Lucida Sans Unicode"/>
          <w:sz w:val="20"/>
          <w:szCs w:val="20"/>
          <w:lang w:eastAsia="sl-SI"/>
        </w:rPr>
        <w:t xml:space="preserve">Ponudnik </w:t>
      </w:r>
      <w:r w:rsidRPr="00A86E1F">
        <w:rPr>
          <w:rFonts w:ascii="Lucida Sans Unicode" w:hAnsi="Lucida Sans Unicode" w:cs="Lucida Sans Unicode"/>
          <w:sz w:val="20"/>
          <w:szCs w:val="20"/>
          <w:lang w:eastAsia="sl-SI"/>
        </w:rPr>
        <w:t xml:space="preserve">vpiše podatke v ESPD obrazec in </w:t>
      </w:r>
      <w:r w:rsidR="00341A32" w:rsidRPr="00A86E1F">
        <w:rPr>
          <w:rFonts w:ascii="Lucida Sans Unicode" w:hAnsi="Lucida Sans Unicode" w:cs="Lucida Sans Unicode"/>
          <w:sz w:val="20"/>
          <w:szCs w:val="20"/>
          <w:lang w:eastAsia="sl-SI"/>
        </w:rPr>
        <w:t xml:space="preserve">izpolni obrazec </w:t>
      </w:r>
      <w:r w:rsidR="00341A32" w:rsidRPr="00A86E1F">
        <w:rPr>
          <w:rFonts w:ascii="Lucida Sans Unicode" w:hAnsi="Lucida Sans Unicode" w:cs="Lucida Sans Unicode"/>
          <w:i/>
          <w:sz w:val="20"/>
          <w:szCs w:val="20"/>
          <w:lang w:eastAsia="sl-SI"/>
        </w:rPr>
        <w:t xml:space="preserve">Reference </w:t>
      </w:r>
      <w:r w:rsidR="00341A32" w:rsidRPr="00A86E1F">
        <w:rPr>
          <w:rFonts w:ascii="Lucida Sans Unicode" w:hAnsi="Lucida Sans Unicode" w:cs="Lucida Sans Unicode"/>
          <w:b/>
          <w:sz w:val="20"/>
          <w:szCs w:val="20"/>
          <w:lang w:eastAsia="sl-SI"/>
        </w:rPr>
        <w:t>in</w:t>
      </w:r>
      <w:r w:rsidR="00341A32" w:rsidRPr="00A86E1F">
        <w:rPr>
          <w:rFonts w:ascii="Lucida Sans Unicode" w:hAnsi="Lucida Sans Unicode" w:cs="Lucida Sans Unicode"/>
          <w:sz w:val="20"/>
          <w:szCs w:val="20"/>
          <w:lang w:eastAsia="sl-SI"/>
        </w:rPr>
        <w:t xml:space="preserve"> </w:t>
      </w:r>
      <w:r w:rsidR="00341A32" w:rsidRPr="00A86E1F">
        <w:rPr>
          <w:rFonts w:ascii="Lucida Sans Unicode" w:eastAsia="Times New Roman" w:hAnsi="Lucida Sans Unicode" w:cs="Lucida Sans Unicode"/>
          <w:iCs/>
          <w:sz w:val="20"/>
          <w:szCs w:val="20"/>
          <w:lang w:eastAsia="sl-SI"/>
        </w:rPr>
        <w:t>za vsako vpisano referenco v izjavi predložiti dokazilo v obliki potrdila, ki ga izda pristojni organ državnega naročnika oziroma zasebna družba ali zasebnik</w:t>
      </w:r>
      <w:r w:rsidR="005C12F9" w:rsidRPr="00A86E1F">
        <w:rPr>
          <w:rFonts w:ascii="Lucida Sans Unicode" w:eastAsia="Times New Roman" w:hAnsi="Lucida Sans Unicode" w:cs="Lucida Sans Unicode"/>
          <w:iCs/>
          <w:sz w:val="20"/>
          <w:szCs w:val="20"/>
          <w:lang w:eastAsia="sl-SI"/>
        </w:rPr>
        <w:t>i</w:t>
      </w:r>
      <w:r w:rsidR="00A703D1" w:rsidRPr="00A86E1F">
        <w:rPr>
          <w:rFonts w:ascii="Lucida Sans Unicode" w:eastAsia="Times New Roman" w:hAnsi="Lucida Sans Unicode" w:cs="Lucida Sans Unicode"/>
          <w:iCs/>
          <w:sz w:val="20"/>
          <w:szCs w:val="20"/>
          <w:lang w:eastAsia="sl-SI"/>
        </w:rPr>
        <w:t xml:space="preserve"> oziroma</w:t>
      </w:r>
      <w:r w:rsidR="00654D09" w:rsidRPr="00A86E1F">
        <w:rPr>
          <w:rFonts w:ascii="Lucida Sans Unicode" w:eastAsia="Times New Roman" w:hAnsi="Lucida Sans Unicode" w:cs="Lucida Sans Unicode"/>
          <w:iCs/>
          <w:sz w:val="20"/>
          <w:szCs w:val="20"/>
          <w:lang w:eastAsia="sl-SI"/>
        </w:rPr>
        <w:t xml:space="preserve"> drug gospodarski </w:t>
      </w:r>
      <w:r w:rsidR="00A703D1" w:rsidRPr="00A86E1F">
        <w:rPr>
          <w:rFonts w:ascii="Lucida Sans Unicode" w:eastAsia="Times New Roman" w:hAnsi="Lucida Sans Unicode" w:cs="Lucida Sans Unicode"/>
          <w:iCs/>
          <w:sz w:val="20"/>
          <w:szCs w:val="20"/>
          <w:lang w:eastAsia="sl-SI"/>
        </w:rPr>
        <w:t xml:space="preserve"> </w:t>
      </w:r>
      <w:r w:rsidR="00F218E7" w:rsidRPr="00A86E1F">
        <w:rPr>
          <w:rFonts w:ascii="Lucida Sans Unicode" w:eastAsia="Times New Roman" w:hAnsi="Lucida Sans Unicode" w:cs="Lucida Sans Unicode"/>
          <w:iCs/>
          <w:sz w:val="20"/>
          <w:szCs w:val="20"/>
          <w:lang w:eastAsia="sl-SI"/>
        </w:rPr>
        <w:t>subjekt</w:t>
      </w:r>
      <w:r w:rsidR="00A703D1" w:rsidRPr="00A86E1F">
        <w:rPr>
          <w:rFonts w:ascii="Lucida Sans Unicode" w:eastAsia="Times New Roman" w:hAnsi="Lucida Sans Unicode" w:cs="Lucida Sans Unicode"/>
          <w:iCs/>
          <w:sz w:val="20"/>
          <w:szCs w:val="20"/>
          <w:lang w:eastAsia="sl-SI"/>
        </w:rPr>
        <w:t xml:space="preserve">,  </w:t>
      </w:r>
      <w:r w:rsidR="00341A32" w:rsidRPr="00A86E1F">
        <w:rPr>
          <w:rFonts w:ascii="Lucida Sans Unicode" w:eastAsia="Times New Roman" w:hAnsi="Lucida Sans Unicode" w:cs="Lucida Sans Unicode"/>
          <w:iCs/>
          <w:sz w:val="20"/>
          <w:szCs w:val="20"/>
          <w:lang w:eastAsia="sl-SI"/>
        </w:rPr>
        <w:t xml:space="preserve">na obrazcih, ki po vsebini vsebujejo podatke iz obrazca </w:t>
      </w:r>
      <w:r w:rsidR="00341A32" w:rsidRPr="00A86E1F">
        <w:rPr>
          <w:rFonts w:ascii="Lucida Sans Unicode" w:eastAsia="Times New Roman" w:hAnsi="Lucida Sans Unicode" w:cs="Lucida Sans Unicode"/>
          <w:i/>
          <w:iCs/>
          <w:sz w:val="20"/>
          <w:szCs w:val="20"/>
          <w:lang w:eastAsia="sl-SI"/>
        </w:rPr>
        <w:t xml:space="preserve">Potrdilo o referenčnem projektu. </w:t>
      </w:r>
      <w:r w:rsidR="00341A32" w:rsidRPr="00A86E1F">
        <w:rPr>
          <w:rFonts w:ascii="Lucida Sans Unicode" w:eastAsia="Times New Roman" w:hAnsi="Lucida Sans Unicode" w:cs="Lucida Sans Unicode"/>
          <w:iCs/>
          <w:sz w:val="20"/>
          <w:szCs w:val="20"/>
          <w:lang w:eastAsia="sl-SI"/>
        </w:rPr>
        <w:t xml:space="preserve">  </w:t>
      </w:r>
    </w:p>
    <w:p w14:paraId="1492CAE0" w14:textId="77777777" w:rsidR="00530325" w:rsidRPr="00A86E1F" w:rsidRDefault="00530325" w:rsidP="00A86E1F">
      <w:pPr>
        <w:spacing w:line="240" w:lineRule="auto"/>
        <w:rPr>
          <w:rFonts w:ascii="Lucida Sans Unicode" w:hAnsi="Lucida Sans Unicode" w:cs="Lucida Sans Unicode"/>
          <w:sz w:val="20"/>
          <w:szCs w:val="20"/>
        </w:rPr>
      </w:pPr>
    </w:p>
    <w:p w14:paraId="5E7DB9BB" w14:textId="77777777" w:rsidR="009677F9" w:rsidRPr="00A86E1F" w:rsidRDefault="009677F9" w:rsidP="00A86E1F">
      <w:pPr>
        <w:pStyle w:val="Naslov2"/>
        <w:spacing w:line="240" w:lineRule="auto"/>
        <w:rPr>
          <w:rFonts w:ascii="Lucida Sans Unicode" w:hAnsi="Lucida Sans Unicode" w:cs="Lucida Sans Unicode"/>
          <w:sz w:val="20"/>
          <w:szCs w:val="20"/>
        </w:rPr>
      </w:pPr>
      <w:bookmarkStart w:id="68" w:name="_Toc392075540"/>
      <w:bookmarkStart w:id="69" w:name="_Toc510602715"/>
      <w:r w:rsidRPr="00A86E1F">
        <w:rPr>
          <w:rFonts w:ascii="Lucida Sans Unicode" w:hAnsi="Lucida Sans Unicode" w:cs="Lucida Sans Unicode"/>
          <w:sz w:val="20"/>
          <w:szCs w:val="20"/>
        </w:rPr>
        <w:t>1</w:t>
      </w:r>
      <w:r w:rsidR="00A96526" w:rsidRPr="00A86E1F">
        <w:rPr>
          <w:rFonts w:ascii="Lucida Sans Unicode" w:hAnsi="Lucida Sans Unicode" w:cs="Lucida Sans Unicode"/>
          <w:sz w:val="20"/>
          <w:szCs w:val="20"/>
        </w:rPr>
        <w:t>3</w:t>
      </w:r>
      <w:r w:rsidRPr="00A86E1F">
        <w:rPr>
          <w:rFonts w:ascii="Lucida Sans Unicode" w:hAnsi="Lucida Sans Unicode" w:cs="Lucida Sans Unicode"/>
          <w:sz w:val="20"/>
          <w:szCs w:val="20"/>
        </w:rPr>
        <w:t>.</w:t>
      </w:r>
      <w:r w:rsidR="00432DDD" w:rsidRPr="00A86E1F">
        <w:rPr>
          <w:rFonts w:ascii="Lucida Sans Unicode" w:hAnsi="Lucida Sans Unicode" w:cs="Lucida Sans Unicode"/>
          <w:sz w:val="20"/>
          <w:szCs w:val="20"/>
        </w:rPr>
        <w:t>9</w:t>
      </w:r>
      <w:r w:rsidRPr="00A86E1F">
        <w:rPr>
          <w:rFonts w:ascii="Lucida Sans Unicode" w:hAnsi="Lucida Sans Unicode" w:cs="Lucida Sans Unicode"/>
          <w:sz w:val="20"/>
          <w:szCs w:val="20"/>
        </w:rPr>
        <w:t>. Izvedba predmeta v skladu s pravnimi predpisi, pravili stroke in navodili</w:t>
      </w:r>
      <w:bookmarkEnd w:id="68"/>
      <w:bookmarkEnd w:id="69"/>
    </w:p>
    <w:p w14:paraId="184B2A48" w14:textId="77777777" w:rsidR="009677F9" w:rsidRPr="00A86E1F" w:rsidRDefault="009677F9"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Ponudnik mora izvesti predmeta javnega naročila</w:t>
      </w:r>
      <w:r w:rsidRPr="00A86E1F">
        <w:rPr>
          <w:rFonts w:ascii="Lucida Sans Unicode" w:hAnsi="Lucida Sans Unicode" w:cs="Lucida Sans Unicode"/>
          <w:sz w:val="20"/>
          <w:szCs w:val="20"/>
          <w:lang w:eastAsia="sl-SI"/>
        </w:rPr>
        <w:t xml:space="preserve"> skladu s pravnimi predpisi, pravili stroke in navodili strokovnega nadzora in naročnika. Ponudnik se zavezuje, da bo pri izvedbi javnega naročila </w:t>
      </w:r>
      <w:r w:rsidRPr="00A86E1F">
        <w:rPr>
          <w:rFonts w:ascii="Lucida Sans Unicode" w:eastAsia="Times New Roman" w:hAnsi="Lucida Sans Unicode" w:cs="Lucida Sans Unicode"/>
          <w:sz w:val="20"/>
          <w:szCs w:val="20"/>
          <w:lang w:eastAsia="sl-SI"/>
        </w:rPr>
        <w:t>upošteval obveznosti, ki izhajajo iz predpisov o varstvu zaposlen</w:t>
      </w:r>
      <w:r w:rsidR="00A032B5" w:rsidRPr="00A86E1F">
        <w:rPr>
          <w:rFonts w:ascii="Lucida Sans Unicode" w:eastAsia="Times New Roman" w:hAnsi="Lucida Sans Unicode" w:cs="Lucida Sans Unicode"/>
          <w:sz w:val="20"/>
          <w:szCs w:val="20"/>
          <w:lang w:eastAsia="sl-SI"/>
        </w:rPr>
        <w:t>ih in ureditvi delovnih pogojev, predpisov s področja pre</w:t>
      </w:r>
      <w:r w:rsidR="004D0E2A" w:rsidRPr="00A86E1F">
        <w:rPr>
          <w:rFonts w:ascii="Lucida Sans Unicode" w:eastAsia="Times New Roman" w:hAnsi="Lucida Sans Unicode" w:cs="Lucida Sans Unicode"/>
          <w:sz w:val="20"/>
          <w:szCs w:val="20"/>
          <w:lang w:eastAsia="sl-SI"/>
        </w:rPr>
        <w:t>d</w:t>
      </w:r>
      <w:r w:rsidR="00A032B5" w:rsidRPr="00A86E1F">
        <w:rPr>
          <w:rFonts w:ascii="Lucida Sans Unicode" w:eastAsia="Times New Roman" w:hAnsi="Lucida Sans Unicode" w:cs="Lucida Sans Unicode"/>
          <w:sz w:val="20"/>
          <w:szCs w:val="20"/>
          <w:lang w:eastAsia="sl-SI"/>
        </w:rPr>
        <w:t>meta naročila in s področja, ki določajo postopanje glede na območje</w:t>
      </w:r>
      <w:r w:rsidR="004D0E2A" w:rsidRPr="00A86E1F">
        <w:rPr>
          <w:rFonts w:ascii="Lucida Sans Unicode" w:eastAsia="Times New Roman" w:hAnsi="Lucida Sans Unicode" w:cs="Lucida Sans Unicode"/>
          <w:sz w:val="20"/>
          <w:szCs w:val="20"/>
          <w:lang w:eastAsia="sl-SI"/>
        </w:rPr>
        <w:t xml:space="preserve"> izvajanja storitev</w:t>
      </w:r>
      <w:r w:rsidR="00A032B5" w:rsidRPr="00A86E1F">
        <w:rPr>
          <w:rFonts w:ascii="Lucida Sans Unicode" w:eastAsia="Times New Roman" w:hAnsi="Lucida Sans Unicode" w:cs="Lucida Sans Unicode"/>
          <w:sz w:val="20"/>
          <w:szCs w:val="20"/>
          <w:lang w:eastAsia="sl-SI"/>
        </w:rPr>
        <w:t xml:space="preserve">. </w:t>
      </w:r>
    </w:p>
    <w:p w14:paraId="16A1BC7D" w14:textId="77777777" w:rsidR="009677F9" w:rsidRPr="00A86E1F" w:rsidRDefault="009677F9" w:rsidP="00A86E1F">
      <w:pPr>
        <w:spacing w:after="0" w:line="240" w:lineRule="auto"/>
        <w:jc w:val="both"/>
        <w:rPr>
          <w:rFonts w:ascii="Lucida Sans Unicode" w:hAnsi="Lucida Sans Unicode" w:cs="Lucida Sans Unicode"/>
          <w:i/>
          <w:sz w:val="20"/>
          <w:szCs w:val="20"/>
        </w:rPr>
      </w:pPr>
    </w:p>
    <w:p w14:paraId="55C8C0F4" w14:textId="77777777" w:rsidR="009677F9" w:rsidRPr="00A86E1F" w:rsidRDefault="009677F9" w:rsidP="00A86E1F">
      <w:pPr>
        <w:spacing w:line="240" w:lineRule="auto"/>
        <w:jc w:val="both"/>
        <w:rPr>
          <w:rFonts w:ascii="Lucida Sans Unicode" w:hAnsi="Lucida Sans Unicode" w:cs="Lucida Sans Unicode"/>
          <w:i/>
          <w:sz w:val="20"/>
          <w:szCs w:val="20"/>
        </w:rPr>
      </w:pPr>
      <w:bookmarkStart w:id="70" w:name="_Toc377644903"/>
      <w:bookmarkStart w:id="71" w:name="_Toc377669244"/>
      <w:r w:rsidRPr="00A86E1F">
        <w:rPr>
          <w:rFonts w:ascii="Lucida Sans Unicode" w:hAnsi="Lucida Sans Unicode" w:cs="Lucida Sans Unicode"/>
          <w:b/>
          <w:iCs/>
          <w:sz w:val="20"/>
          <w:szCs w:val="20"/>
        </w:rPr>
        <w:t>Dokazilo</w:t>
      </w:r>
      <w:r w:rsidRPr="00A86E1F">
        <w:rPr>
          <w:rFonts w:ascii="Lucida Sans Unicode" w:hAnsi="Lucida Sans Unicode" w:cs="Lucida Sans Unicode"/>
          <w:iCs/>
          <w:sz w:val="20"/>
          <w:szCs w:val="20"/>
        </w:rPr>
        <w:t xml:space="preserve">: </w:t>
      </w:r>
      <w:r w:rsidRPr="00A86E1F">
        <w:rPr>
          <w:rFonts w:ascii="Lucida Sans Unicode" w:hAnsi="Lucida Sans Unicode" w:cs="Lucida Sans Unicode"/>
          <w:sz w:val="20"/>
          <w:szCs w:val="20"/>
        </w:rPr>
        <w:t xml:space="preserve">Ponudnik potrdi izpolnjevanje pogoja s podpisom obrazca </w:t>
      </w:r>
      <w:bookmarkEnd w:id="70"/>
      <w:bookmarkEnd w:id="71"/>
      <w:r w:rsidR="00EA77E2" w:rsidRPr="00A86E1F">
        <w:rPr>
          <w:rFonts w:ascii="Lucida Sans Unicode" w:hAnsi="Lucida Sans Unicode" w:cs="Lucida Sans Unicode"/>
          <w:sz w:val="20"/>
          <w:szCs w:val="20"/>
        </w:rPr>
        <w:t>ESPD</w:t>
      </w:r>
    </w:p>
    <w:p w14:paraId="119F3DAA" w14:textId="77777777" w:rsidR="009677F9" w:rsidRPr="00A86E1F" w:rsidRDefault="009677F9" w:rsidP="00A86E1F">
      <w:pPr>
        <w:spacing w:after="0" w:line="240" w:lineRule="auto"/>
        <w:jc w:val="both"/>
        <w:rPr>
          <w:rFonts w:ascii="Lucida Sans Unicode" w:hAnsi="Lucida Sans Unicode" w:cs="Lucida Sans Unicode"/>
          <w:i/>
          <w:sz w:val="20"/>
          <w:szCs w:val="20"/>
        </w:rPr>
      </w:pPr>
      <w:r w:rsidRPr="00A86E1F">
        <w:rPr>
          <w:rFonts w:ascii="Lucida Sans Unicode" w:hAnsi="Lucida Sans Unicode" w:cs="Lucida Sans Unicode"/>
          <w:i/>
          <w:sz w:val="20"/>
          <w:szCs w:val="20"/>
        </w:rPr>
        <w:t>Pogoj mora izpolniti vsak izmed partnerjev.</w:t>
      </w:r>
    </w:p>
    <w:p w14:paraId="0D589A76" w14:textId="77777777" w:rsidR="00864239" w:rsidRPr="00A86E1F" w:rsidRDefault="00864239" w:rsidP="00A86E1F">
      <w:pPr>
        <w:pStyle w:val="Naslov2"/>
        <w:spacing w:line="240" w:lineRule="auto"/>
        <w:rPr>
          <w:rFonts w:ascii="Lucida Sans Unicode" w:hAnsi="Lucida Sans Unicode" w:cs="Lucida Sans Unicode"/>
          <w:sz w:val="20"/>
          <w:szCs w:val="20"/>
        </w:rPr>
      </w:pPr>
      <w:bookmarkStart w:id="72" w:name="_Toc510602716"/>
      <w:r w:rsidRPr="00A86E1F">
        <w:rPr>
          <w:rFonts w:ascii="Lucida Sans Unicode" w:hAnsi="Lucida Sans Unicode" w:cs="Lucida Sans Unicode"/>
          <w:sz w:val="20"/>
          <w:szCs w:val="20"/>
        </w:rPr>
        <w:lastRenderedPageBreak/>
        <w:t>1</w:t>
      </w:r>
      <w:r w:rsidR="00A96526" w:rsidRPr="00A86E1F">
        <w:rPr>
          <w:rFonts w:ascii="Lucida Sans Unicode" w:hAnsi="Lucida Sans Unicode" w:cs="Lucida Sans Unicode"/>
          <w:sz w:val="20"/>
          <w:szCs w:val="20"/>
        </w:rPr>
        <w:t>3</w:t>
      </w:r>
      <w:r w:rsidRPr="00A86E1F">
        <w:rPr>
          <w:rFonts w:ascii="Lucida Sans Unicode" w:hAnsi="Lucida Sans Unicode" w:cs="Lucida Sans Unicode"/>
          <w:sz w:val="20"/>
          <w:szCs w:val="20"/>
        </w:rPr>
        <w:t>.</w:t>
      </w:r>
      <w:r w:rsidR="00D42122" w:rsidRPr="00A86E1F">
        <w:rPr>
          <w:rFonts w:ascii="Lucida Sans Unicode" w:hAnsi="Lucida Sans Unicode" w:cs="Lucida Sans Unicode"/>
          <w:sz w:val="20"/>
          <w:szCs w:val="20"/>
        </w:rPr>
        <w:t>1</w:t>
      </w:r>
      <w:r w:rsidR="00F70646" w:rsidRPr="00A86E1F">
        <w:rPr>
          <w:rFonts w:ascii="Lucida Sans Unicode" w:hAnsi="Lucida Sans Unicode" w:cs="Lucida Sans Unicode"/>
          <w:sz w:val="20"/>
          <w:szCs w:val="20"/>
        </w:rPr>
        <w:t>0</w:t>
      </w:r>
      <w:r w:rsidRPr="00A86E1F">
        <w:rPr>
          <w:rFonts w:ascii="Lucida Sans Unicode" w:hAnsi="Lucida Sans Unicode" w:cs="Lucida Sans Unicode"/>
          <w:sz w:val="20"/>
          <w:szCs w:val="20"/>
        </w:rPr>
        <w:t>. Stanje insolventnosti</w:t>
      </w:r>
      <w:bookmarkEnd w:id="72"/>
    </w:p>
    <w:p w14:paraId="52A5C911" w14:textId="77777777" w:rsidR="00701979" w:rsidRPr="00A86E1F" w:rsidRDefault="00701979"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Naročnik bo iz postopka javnega naročanja izločil ponudnika, nad katerim se je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 oziroma nastal položaj z enakimi pravnimi posledicami.</w:t>
      </w:r>
    </w:p>
    <w:p w14:paraId="15154708" w14:textId="77777777" w:rsidR="00411FF4" w:rsidRPr="00A86E1F" w:rsidRDefault="00411FF4" w:rsidP="00A86E1F">
      <w:pPr>
        <w:spacing w:line="240" w:lineRule="auto"/>
        <w:jc w:val="both"/>
        <w:rPr>
          <w:rFonts w:ascii="Lucida Sans Unicode" w:hAnsi="Lucida Sans Unicode" w:cs="Lucida Sans Unicode"/>
          <w:b/>
          <w:bCs/>
          <w:sz w:val="20"/>
          <w:szCs w:val="20"/>
        </w:rPr>
      </w:pPr>
    </w:p>
    <w:p w14:paraId="788493B1" w14:textId="6A388362" w:rsidR="00701979" w:rsidRPr="00A86E1F" w:rsidRDefault="00701979"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b/>
          <w:bCs/>
          <w:sz w:val="20"/>
          <w:szCs w:val="20"/>
        </w:rPr>
        <w:t>DOKAZILA</w:t>
      </w:r>
      <w:r w:rsidRPr="00A86E1F">
        <w:rPr>
          <w:rFonts w:ascii="Lucida Sans Unicode" w:hAnsi="Lucida Sans Unicode" w:cs="Lucida Sans Unicode"/>
          <w:sz w:val="20"/>
          <w:szCs w:val="20"/>
        </w:rPr>
        <w:t>: Ponudnik/partner/podizvajalec izpolni ESPD obrazec</w:t>
      </w:r>
    </w:p>
    <w:p w14:paraId="55A51006" w14:textId="77777777" w:rsidR="006E243B" w:rsidRPr="00A86E1F" w:rsidRDefault="00183AF3" w:rsidP="00A86E1F">
      <w:pPr>
        <w:spacing w:line="240" w:lineRule="auto"/>
        <w:jc w:val="both"/>
        <w:rPr>
          <w:rFonts w:ascii="Lucida Sans Unicode" w:hAnsi="Lucida Sans Unicode" w:cs="Lucida Sans Unicode"/>
          <w:i/>
          <w:sz w:val="20"/>
          <w:szCs w:val="20"/>
        </w:rPr>
      </w:pPr>
      <w:r w:rsidRPr="00A86E1F">
        <w:rPr>
          <w:rFonts w:ascii="Lucida Sans Unicode" w:hAnsi="Lucida Sans Unicode" w:cs="Lucida Sans Unicode"/>
          <w:i/>
          <w:sz w:val="20"/>
          <w:szCs w:val="20"/>
        </w:rPr>
        <w:t>Pogoj mora v primeru v</w:t>
      </w:r>
      <w:r w:rsidR="00864239" w:rsidRPr="00A86E1F">
        <w:rPr>
          <w:rFonts w:ascii="Lucida Sans Unicode" w:hAnsi="Lucida Sans Unicode" w:cs="Lucida Sans Unicode"/>
          <w:i/>
          <w:sz w:val="20"/>
          <w:szCs w:val="20"/>
        </w:rPr>
        <w:t xml:space="preserve"> primeru skupne ponudbe </w:t>
      </w:r>
      <w:r w:rsidRPr="00A86E1F">
        <w:rPr>
          <w:rFonts w:ascii="Lucida Sans Unicode" w:hAnsi="Lucida Sans Unicode" w:cs="Lucida Sans Unicode"/>
          <w:i/>
          <w:sz w:val="20"/>
          <w:szCs w:val="20"/>
        </w:rPr>
        <w:t>izpolniti vsak</w:t>
      </w:r>
      <w:r w:rsidR="00864239" w:rsidRPr="00A86E1F">
        <w:rPr>
          <w:rFonts w:ascii="Lucida Sans Unicode" w:hAnsi="Lucida Sans Unicode" w:cs="Lucida Sans Unicode"/>
          <w:i/>
          <w:sz w:val="20"/>
          <w:szCs w:val="20"/>
        </w:rPr>
        <w:t xml:space="preserve"> izmed partnerjev, v primeru nastopa s podizvajalci pa tudi </w:t>
      </w:r>
      <w:r w:rsidRPr="00A86E1F">
        <w:rPr>
          <w:rFonts w:ascii="Lucida Sans Unicode" w:hAnsi="Lucida Sans Unicode" w:cs="Lucida Sans Unicode"/>
          <w:i/>
          <w:sz w:val="20"/>
          <w:szCs w:val="20"/>
        </w:rPr>
        <w:t>podizvajalci</w:t>
      </w:r>
      <w:r w:rsidR="00864239" w:rsidRPr="00A86E1F">
        <w:rPr>
          <w:rFonts w:ascii="Lucida Sans Unicode" w:hAnsi="Lucida Sans Unicode" w:cs="Lucida Sans Unicode"/>
          <w:i/>
          <w:sz w:val="20"/>
          <w:szCs w:val="20"/>
        </w:rPr>
        <w:t>.</w:t>
      </w:r>
    </w:p>
    <w:p w14:paraId="335D6FAA" w14:textId="77777777" w:rsidR="00A22802" w:rsidRPr="00A86E1F" w:rsidRDefault="009F4081" w:rsidP="00A86E1F">
      <w:pPr>
        <w:pStyle w:val="Naslov2"/>
        <w:spacing w:line="240" w:lineRule="auto"/>
        <w:rPr>
          <w:rFonts w:ascii="Lucida Sans Unicode" w:hAnsi="Lucida Sans Unicode" w:cs="Lucida Sans Unicode"/>
          <w:sz w:val="20"/>
          <w:szCs w:val="20"/>
        </w:rPr>
      </w:pPr>
      <w:bookmarkStart w:id="73" w:name="_Toc510602717"/>
      <w:r w:rsidRPr="00A86E1F">
        <w:rPr>
          <w:rFonts w:ascii="Lucida Sans Unicode" w:hAnsi="Lucida Sans Unicode" w:cs="Lucida Sans Unicode"/>
          <w:sz w:val="20"/>
          <w:szCs w:val="20"/>
        </w:rPr>
        <w:t>13.11. Garancija</w:t>
      </w:r>
      <w:bookmarkEnd w:id="73"/>
      <w:r w:rsidRPr="00A86E1F">
        <w:rPr>
          <w:rFonts w:ascii="Lucida Sans Unicode" w:hAnsi="Lucida Sans Unicode" w:cs="Lucida Sans Unicode"/>
          <w:sz w:val="20"/>
          <w:szCs w:val="20"/>
        </w:rPr>
        <w:t xml:space="preserve"> </w:t>
      </w:r>
    </w:p>
    <w:p w14:paraId="4430611D" w14:textId="7082A1BF" w:rsidR="009F4081" w:rsidRPr="00A86E1F" w:rsidRDefault="009F4081" w:rsidP="00A86E1F">
      <w:pPr>
        <w:spacing w:line="240" w:lineRule="auto"/>
        <w:jc w:val="both"/>
        <w:rPr>
          <w:rFonts w:ascii="Lucida Sans Unicode" w:eastAsiaTheme="minorHAnsi" w:hAnsi="Lucida Sans Unicode" w:cs="Lucida Sans Unicode"/>
          <w:sz w:val="20"/>
          <w:szCs w:val="20"/>
        </w:rPr>
      </w:pPr>
      <w:r w:rsidRPr="00A86E1F">
        <w:rPr>
          <w:rFonts w:ascii="Lucida Sans Unicode" w:eastAsiaTheme="minorHAnsi" w:hAnsi="Lucida Sans Unicode" w:cs="Lucida Sans Unicode"/>
          <w:sz w:val="20"/>
          <w:szCs w:val="20"/>
        </w:rPr>
        <w:t>V garancijskem obdobju, kot ga ponudnik ponuja, se garancija razteza na vse karakteristike, kot izhajajo iz tehničnih zahtev, v okviru garancijske dobe pa mora ponudnik zagotoviti brezhibno delovanje montirane opreme in vozil ter odpravo posledic nastalih zaradi nepravilne vgradnje opreme, materiala ali neustreznega servisa</w:t>
      </w:r>
      <w:r w:rsidR="008955AE" w:rsidRPr="00A86E1F">
        <w:rPr>
          <w:rFonts w:ascii="Lucida Sans Unicode" w:eastAsiaTheme="minorHAnsi" w:hAnsi="Lucida Sans Unicode" w:cs="Lucida Sans Unicode"/>
          <w:sz w:val="20"/>
          <w:szCs w:val="20"/>
        </w:rPr>
        <w:t xml:space="preserve"> oz. popravila</w:t>
      </w:r>
      <w:r w:rsidRPr="00A86E1F">
        <w:rPr>
          <w:rFonts w:ascii="Lucida Sans Unicode" w:eastAsiaTheme="minorHAnsi" w:hAnsi="Lucida Sans Unicode" w:cs="Lucida Sans Unicode"/>
          <w:sz w:val="20"/>
          <w:szCs w:val="20"/>
        </w:rPr>
        <w:t>.</w:t>
      </w:r>
    </w:p>
    <w:p w14:paraId="0F0A71DA" w14:textId="5E841505" w:rsidR="009F4081" w:rsidRPr="00A86E1F" w:rsidRDefault="009F4081" w:rsidP="00A86E1F">
      <w:pPr>
        <w:spacing w:line="240" w:lineRule="auto"/>
        <w:jc w:val="both"/>
        <w:rPr>
          <w:rFonts w:ascii="Lucida Sans Unicode" w:eastAsiaTheme="minorHAnsi" w:hAnsi="Lucida Sans Unicode" w:cs="Lucida Sans Unicode"/>
          <w:sz w:val="20"/>
          <w:szCs w:val="20"/>
        </w:rPr>
      </w:pPr>
      <w:r w:rsidRPr="00A86E1F">
        <w:rPr>
          <w:rFonts w:ascii="Lucida Sans Unicode" w:eastAsiaTheme="minorHAnsi" w:hAnsi="Lucida Sans Unicode" w:cs="Lucida Sans Unicode"/>
          <w:sz w:val="20"/>
          <w:szCs w:val="20"/>
        </w:rPr>
        <w:t>Garancijsko obdobje za vgrajene rezervne dele traja za čas, kot ga določi proizvajalec opreme, vendar minimalno eno leto. V kolikor proizvajalec nudi krajše garancijsko obdobje kot je minimalno eno leto, nastale stroške za odpravo napak v garancijski dobi krije ponudnik sam. Ravno</w:t>
      </w:r>
      <w:r w:rsidR="008955AE" w:rsidRPr="00A86E1F">
        <w:rPr>
          <w:rFonts w:ascii="Lucida Sans Unicode" w:eastAsiaTheme="minorHAnsi" w:hAnsi="Lucida Sans Unicode" w:cs="Lucida Sans Unicode"/>
          <w:sz w:val="20"/>
          <w:szCs w:val="20"/>
        </w:rPr>
        <w:t xml:space="preserve"> </w:t>
      </w:r>
      <w:r w:rsidRPr="00A86E1F">
        <w:rPr>
          <w:rFonts w:ascii="Lucida Sans Unicode" w:eastAsiaTheme="minorHAnsi" w:hAnsi="Lucida Sans Unicode" w:cs="Lucida Sans Unicode"/>
          <w:sz w:val="20"/>
          <w:szCs w:val="20"/>
        </w:rPr>
        <w:t xml:space="preserve">tako ponudnik nosi stroške odprav napak v garancijskem obdobju v primeru, da proizvajalec določi daljše garancijsko obdobje kot eno leto za posamezne dele. V tem primeru je ponudnik dolžan zagotavljati servisne storitve, tudi po preteku te </w:t>
      </w:r>
      <w:r w:rsidR="008802CE" w:rsidRPr="00A86E1F">
        <w:rPr>
          <w:rFonts w:ascii="Lucida Sans Unicode" w:eastAsiaTheme="minorHAnsi" w:hAnsi="Lucida Sans Unicode" w:cs="Lucida Sans Unicode"/>
          <w:sz w:val="20"/>
          <w:szCs w:val="20"/>
        </w:rPr>
        <w:t>sporazuma</w:t>
      </w:r>
      <w:r w:rsidRPr="00A86E1F">
        <w:rPr>
          <w:rFonts w:ascii="Lucida Sans Unicode" w:eastAsiaTheme="minorHAnsi" w:hAnsi="Lucida Sans Unicode" w:cs="Lucida Sans Unicode"/>
          <w:sz w:val="20"/>
          <w:szCs w:val="20"/>
        </w:rPr>
        <w:t xml:space="preserve">, v okviru garancijskega obdobja. </w:t>
      </w:r>
    </w:p>
    <w:p w14:paraId="08F385A5" w14:textId="77777777" w:rsidR="006B07D4" w:rsidRPr="00A86E1F" w:rsidRDefault="009F4081" w:rsidP="00A86E1F">
      <w:pPr>
        <w:spacing w:line="240" w:lineRule="auto"/>
        <w:jc w:val="both"/>
        <w:rPr>
          <w:rFonts w:ascii="Lucida Sans Unicode" w:hAnsi="Lucida Sans Unicode" w:cs="Lucida Sans Unicode"/>
          <w:b/>
          <w:sz w:val="20"/>
          <w:szCs w:val="20"/>
        </w:rPr>
      </w:pPr>
      <w:r w:rsidRPr="00A86E1F">
        <w:rPr>
          <w:rFonts w:ascii="Lucida Sans Unicode" w:eastAsiaTheme="minorHAnsi" w:hAnsi="Lucida Sans Unicode" w:cs="Lucida Sans Unicode"/>
          <w:sz w:val="20"/>
          <w:szCs w:val="20"/>
        </w:rPr>
        <w:t xml:space="preserve"> </w:t>
      </w:r>
      <w:r w:rsidR="006B07D4" w:rsidRPr="00A86E1F">
        <w:rPr>
          <w:rFonts w:ascii="Lucida Sans Unicode" w:hAnsi="Lucida Sans Unicode" w:cs="Lucida Sans Unicode"/>
          <w:b/>
          <w:sz w:val="20"/>
          <w:szCs w:val="20"/>
        </w:rPr>
        <w:t>DOKAZILA:</w:t>
      </w:r>
    </w:p>
    <w:p w14:paraId="3709FBED" w14:textId="4AB91474" w:rsidR="00A86E1F" w:rsidRPr="00A86E1F" w:rsidRDefault="006B07D4" w:rsidP="00A86E1F">
      <w:pPr>
        <w:pStyle w:val="Odstavekseznama"/>
        <w:widowControl w:val="0"/>
        <w:numPr>
          <w:ilvl w:val="0"/>
          <w:numId w:val="9"/>
        </w:numPr>
        <w:spacing w:before="0" w:after="120"/>
        <w:rPr>
          <w:rFonts w:ascii="Lucida Sans Unicode" w:hAnsi="Lucida Sans Unicode" w:cs="Lucida Sans Unicode"/>
          <w:szCs w:val="20"/>
        </w:rPr>
      </w:pPr>
      <w:r w:rsidRPr="00A86E1F">
        <w:rPr>
          <w:rFonts w:ascii="Lucida Sans Unicode" w:hAnsi="Lucida Sans Unicode" w:cs="Lucida Sans Unicode"/>
          <w:szCs w:val="20"/>
        </w:rPr>
        <w:t>Ponudnik/partner/podizvajalec izpolni ESPD obrazec</w:t>
      </w:r>
      <w:bookmarkStart w:id="74" w:name="_Toc510602718"/>
    </w:p>
    <w:p w14:paraId="5C3E30CB" w14:textId="157B521E" w:rsidR="00634E72" w:rsidRPr="00A86E1F" w:rsidRDefault="00634E72" w:rsidP="00A86E1F">
      <w:pPr>
        <w:pStyle w:val="Naslov2"/>
        <w:spacing w:line="240" w:lineRule="auto"/>
        <w:rPr>
          <w:rFonts w:ascii="Lucida Sans Unicode" w:hAnsi="Lucida Sans Unicode" w:cs="Lucida Sans Unicode"/>
          <w:sz w:val="20"/>
          <w:szCs w:val="20"/>
        </w:rPr>
      </w:pPr>
      <w:r w:rsidRPr="00A86E1F">
        <w:rPr>
          <w:rFonts w:ascii="Lucida Sans Unicode" w:hAnsi="Lucida Sans Unicode" w:cs="Lucida Sans Unicode"/>
          <w:sz w:val="20"/>
          <w:szCs w:val="20"/>
        </w:rPr>
        <w:t>13.12. Rok za izvedbo storitev</w:t>
      </w:r>
      <w:bookmarkEnd w:id="74"/>
    </w:p>
    <w:p w14:paraId="58E2B938" w14:textId="34AAD9DB" w:rsidR="00D0278C" w:rsidRPr="00A86E1F" w:rsidRDefault="00D0278C"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Ponudnik mora zagotavljati popravilo službenih vozil v naslednjih rokih:</w:t>
      </w:r>
    </w:p>
    <w:p w14:paraId="0CE876DC" w14:textId="77777777" w:rsidR="00AB4CE2" w:rsidRPr="00A86E1F" w:rsidRDefault="00AB4CE2" w:rsidP="00A86E1F">
      <w:pPr>
        <w:pStyle w:val="Telobesedila"/>
        <w:spacing w:after="0" w:line="240" w:lineRule="auto"/>
        <w:jc w:val="both"/>
        <w:rPr>
          <w:rFonts w:ascii="Lucida Sans Unicode" w:hAnsi="Lucida Sans Unicode" w:cs="Lucida Sans Unicode"/>
          <w:sz w:val="20"/>
          <w:szCs w:val="20"/>
        </w:rPr>
      </w:pPr>
    </w:p>
    <w:tbl>
      <w:tblPr>
        <w:tblStyle w:val="Tabelamrea"/>
        <w:tblW w:w="0" w:type="auto"/>
        <w:tblLook w:val="04A0" w:firstRow="1" w:lastRow="0" w:firstColumn="1" w:lastColumn="0" w:noHBand="0" w:noVBand="1"/>
      </w:tblPr>
      <w:tblGrid>
        <w:gridCol w:w="3020"/>
        <w:gridCol w:w="3021"/>
        <w:gridCol w:w="3021"/>
      </w:tblGrid>
      <w:tr w:rsidR="007828F9" w:rsidRPr="00A86E1F" w14:paraId="5A9B7A26" w14:textId="77777777" w:rsidTr="00F7413E">
        <w:tc>
          <w:tcPr>
            <w:tcW w:w="3020" w:type="dxa"/>
          </w:tcPr>
          <w:p w14:paraId="4D247D69" w14:textId="77777777" w:rsidR="00F7413E" w:rsidRPr="00A86E1F" w:rsidRDefault="00F7413E"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Sklop </w:t>
            </w:r>
          </w:p>
        </w:tc>
        <w:tc>
          <w:tcPr>
            <w:tcW w:w="3021" w:type="dxa"/>
          </w:tcPr>
          <w:p w14:paraId="0BEBF46C" w14:textId="77777777" w:rsidR="00F7413E" w:rsidRPr="00A86E1F" w:rsidRDefault="00F7413E"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Redno servisno popravil</w:t>
            </w:r>
            <w:r w:rsidR="00AB4CE2" w:rsidRPr="00A86E1F">
              <w:rPr>
                <w:rFonts w:ascii="Lucida Sans Unicode" w:hAnsi="Lucida Sans Unicode" w:cs="Lucida Sans Unicode"/>
                <w:sz w:val="20"/>
                <w:szCs w:val="20"/>
              </w:rPr>
              <w:t>o</w:t>
            </w:r>
          </w:p>
        </w:tc>
        <w:tc>
          <w:tcPr>
            <w:tcW w:w="3021" w:type="dxa"/>
          </w:tcPr>
          <w:p w14:paraId="760C8D73" w14:textId="6567084C" w:rsidR="00F7413E" w:rsidRPr="00A86E1F" w:rsidRDefault="00B4695D"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Druga p</w:t>
            </w:r>
            <w:r w:rsidR="00F7413E" w:rsidRPr="00A86E1F">
              <w:rPr>
                <w:rFonts w:ascii="Lucida Sans Unicode" w:hAnsi="Lucida Sans Unicode" w:cs="Lucida Sans Unicode"/>
                <w:sz w:val="20"/>
                <w:szCs w:val="20"/>
              </w:rPr>
              <w:t>opravila</w:t>
            </w:r>
            <w:r w:rsidRPr="00A86E1F">
              <w:rPr>
                <w:rFonts w:ascii="Lucida Sans Unicode" w:hAnsi="Lucida Sans Unicode" w:cs="Lucida Sans Unicode"/>
                <w:sz w:val="20"/>
                <w:szCs w:val="20"/>
              </w:rPr>
              <w:t>*</w:t>
            </w:r>
          </w:p>
        </w:tc>
      </w:tr>
      <w:tr w:rsidR="007828F9" w:rsidRPr="00A86E1F" w14:paraId="1389D914" w14:textId="77777777" w:rsidTr="00F7413E">
        <w:tc>
          <w:tcPr>
            <w:tcW w:w="3020" w:type="dxa"/>
          </w:tcPr>
          <w:p w14:paraId="19A9E9EF" w14:textId="77777777" w:rsidR="00F7413E" w:rsidRPr="00A86E1F" w:rsidRDefault="00F7413E"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Sklop 1</w:t>
            </w:r>
          </w:p>
        </w:tc>
        <w:tc>
          <w:tcPr>
            <w:tcW w:w="3021" w:type="dxa"/>
          </w:tcPr>
          <w:p w14:paraId="26803F68" w14:textId="77777777" w:rsidR="00F7413E" w:rsidRPr="00A86E1F" w:rsidRDefault="00B57ACC"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En</w:t>
            </w:r>
            <w:r w:rsidR="00F7413E" w:rsidRPr="00A86E1F">
              <w:rPr>
                <w:rFonts w:ascii="Lucida Sans Unicode" w:hAnsi="Lucida Sans Unicode" w:cs="Lucida Sans Unicode"/>
                <w:sz w:val="20"/>
                <w:szCs w:val="20"/>
              </w:rPr>
              <w:t xml:space="preserve"> delovni dan </w:t>
            </w:r>
          </w:p>
        </w:tc>
        <w:tc>
          <w:tcPr>
            <w:tcW w:w="3021" w:type="dxa"/>
          </w:tcPr>
          <w:p w14:paraId="210D3A7F" w14:textId="77777777" w:rsidR="00F7413E" w:rsidRPr="00A86E1F" w:rsidRDefault="00AA233A"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Štiri delovne dni</w:t>
            </w:r>
          </w:p>
        </w:tc>
      </w:tr>
      <w:tr w:rsidR="007828F9" w:rsidRPr="00A86E1F" w14:paraId="35D00E55" w14:textId="77777777" w:rsidTr="00F7413E">
        <w:tc>
          <w:tcPr>
            <w:tcW w:w="3020" w:type="dxa"/>
          </w:tcPr>
          <w:p w14:paraId="2A599DEC" w14:textId="77777777" w:rsidR="00F7413E" w:rsidRPr="00A86E1F" w:rsidRDefault="00AA233A"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Sklop 2</w:t>
            </w:r>
          </w:p>
        </w:tc>
        <w:tc>
          <w:tcPr>
            <w:tcW w:w="3021" w:type="dxa"/>
          </w:tcPr>
          <w:p w14:paraId="4B0C2F6A" w14:textId="77777777" w:rsidR="00F7413E" w:rsidRPr="00A86E1F" w:rsidRDefault="00B57ACC"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En</w:t>
            </w:r>
            <w:r w:rsidR="00D204EE" w:rsidRPr="00A86E1F">
              <w:rPr>
                <w:rFonts w:ascii="Lucida Sans Unicode" w:hAnsi="Lucida Sans Unicode" w:cs="Lucida Sans Unicode"/>
                <w:sz w:val="20"/>
                <w:szCs w:val="20"/>
              </w:rPr>
              <w:t xml:space="preserve"> delovni dan</w:t>
            </w:r>
          </w:p>
        </w:tc>
        <w:tc>
          <w:tcPr>
            <w:tcW w:w="3021" w:type="dxa"/>
          </w:tcPr>
          <w:p w14:paraId="2D83D6B1" w14:textId="77777777" w:rsidR="00F7413E" w:rsidRPr="00A86E1F" w:rsidRDefault="00D204EE"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Štiri delovne </w:t>
            </w:r>
            <w:r w:rsidR="00AB4CE2" w:rsidRPr="00A86E1F">
              <w:rPr>
                <w:rFonts w:ascii="Lucida Sans Unicode" w:hAnsi="Lucida Sans Unicode" w:cs="Lucida Sans Unicode"/>
                <w:sz w:val="20"/>
                <w:szCs w:val="20"/>
              </w:rPr>
              <w:t>d</w:t>
            </w:r>
            <w:r w:rsidRPr="00A86E1F">
              <w:rPr>
                <w:rFonts w:ascii="Lucida Sans Unicode" w:hAnsi="Lucida Sans Unicode" w:cs="Lucida Sans Unicode"/>
                <w:sz w:val="20"/>
                <w:szCs w:val="20"/>
              </w:rPr>
              <w:t>ni</w:t>
            </w:r>
          </w:p>
        </w:tc>
      </w:tr>
      <w:tr w:rsidR="007828F9" w:rsidRPr="00A86E1F" w14:paraId="0B4BE33C" w14:textId="77777777" w:rsidTr="00F7413E">
        <w:tc>
          <w:tcPr>
            <w:tcW w:w="3020" w:type="dxa"/>
          </w:tcPr>
          <w:p w14:paraId="09C2980B" w14:textId="77777777" w:rsidR="00F7413E" w:rsidRPr="00A86E1F" w:rsidRDefault="00AB4CE2"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Sklop 3</w:t>
            </w:r>
          </w:p>
        </w:tc>
        <w:tc>
          <w:tcPr>
            <w:tcW w:w="3021" w:type="dxa"/>
          </w:tcPr>
          <w:p w14:paraId="094F8437" w14:textId="77777777" w:rsidR="00F7413E" w:rsidRPr="00A86E1F" w:rsidRDefault="00B57ACC"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En </w:t>
            </w:r>
            <w:r w:rsidR="00D204EE" w:rsidRPr="00A86E1F">
              <w:rPr>
                <w:rFonts w:ascii="Lucida Sans Unicode" w:hAnsi="Lucida Sans Unicode" w:cs="Lucida Sans Unicode"/>
                <w:sz w:val="20"/>
                <w:szCs w:val="20"/>
              </w:rPr>
              <w:t>delovni dan</w:t>
            </w:r>
          </w:p>
        </w:tc>
        <w:tc>
          <w:tcPr>
            <w:tcW w:w="3021" w:type="dxa"/>
          </w:tcPr>
          <w:p w14:paraId="4A8FD785" w14:textId="77777777" w:rsidR="00F7413E" w:rsidRPr="00A86E1F" w:rsidRDefault="00B57ACC"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Tri delovne dni</w:t>
            </w:r>
          </w:p>
        </w:tc>
      </w:tr>
      <w:tr w:rsidR="00777B3E" w:rsidRPr="00A86E1F" w14:paraId="0554BC73" w14:textId="77777777" w:rsidTr="00F7413E">
        <w:tc>
          <w:tcPr>
            <w:tcW w:w="3020" w:type="dxa"/>
          </w:tcPr>
          <w:p w14:paraId="39137A3C" w14:textId="7EDD28BC" w:rsidR="00777B3E" w:rsidRPr="00A86E1F" w:rsidRDefault="00777B3E"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Sklop 4</w:t>
            </w:r>
          </w:p>
        </w:tc>
        <w:tc>
          <w:tcPr>
            <w:tcW w:w="3021" w:type="dxa"/>
          </w:tcPr>
          <w:p w14:paraId="3B4521B2" w14:textId="189B7A8C" w:rsidR="00777B3E" w:rsidRPr="00A86E1F" w:rsidRDefault="00777B3E"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En delovni dan</w:t>
            </w:r>
          </w:p>
        </w:tc>
        <w:tc>
          <w:tcPr>
            <w:tcW w:w="3021" w:type="dxa"/>
          </w:tcPr>
          <w:p w14:paraId="662A7198" w14:textId="0FBB877F" w:rsidR="00777B3E" w:rsidRPr="00A86E1F" w:rsidRDefault="00777B3E"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Štiri delovne dni</w:t>
            </w:r>
          </w:p>
        </w:tc>
      </w:tr>
    </w:tbl>
    <w:p w14:paraId="79592712" w14:textId="7130F5DF" w:rsidR="00A22802" w:rsidRPr="00A86E1F" w:rsidRDefault="00B4695D" w:rsidP="00A86E1F">
      <w:pPr>
        <w:pStyle w:val="Odstavekseznama"/>
        <w:rPr>
          <w:rFonts w:ascii="Lucida Sans Unicode" w:hAnsi="Lucida Sans Unicode" w:cs="Lucida Sans Unicode"/>
          <w:szCs w:val="20"/>
        </w:rPr>
      </w:pPr>
      <w:r w:rsidRPr="00A86E1F">
        <w:rPr>
          <w:rFonts w:ascii="Lucida Sans Unicode" w:hAnsi="Lucida Sans Unicode" w:cs="Lucida Sans Unicode"/>
          <w:szCs w:val="20"/>
        </w:rPr>
        <w:lastRenderedPageBreak/>
        <w:t>*Popravila, ki niso redna servisna popravila</w:t>
      </w:r>
    </w:p>
    <w:p w14:paraId="6CCB42B8" w14:textId="77777777" w:rsidR="00B4695D" w:rsidRPr="00A86E1F" w:rsidRDefault="00B4695D" w:rsidP="00A86E1F">
      <w:pPr>
        <w:pStyle w:val="Odstavekseznama"/>
        <w:rPr>
          <w:rFonts w:ascii="Lucida Sans Unicode" w:hAnsi="Lucida Sans Unicode" w:cs="Lucida Sans Unicode"/>
          <w:szCs w:val="20"/>
        </w:rPr>
      </w:pPr>
    </w:p>
    <w:p w14:paraId="6C3CD92B" w14:textId="77777777" w:rsidR="002122AB" w:rsidRPr="00A86E1F" w:rsidRDefault="002122AB" w:rsidP="00A86E1F">
      <w:pPr>
        <w:pStyle w:val="Telobesedila"/>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Rok za izvedbo storitve začne teči z dnem prevzema vozila v servisno delavnico.  </w:t>
      </w:r>
    </w:p>
    <w:p w14:paraId="75643BBB" w14:textId="77777777" w:rsidR="008C15B6" w:rsidRPr="00A86E1F" w:rsidRDefault="008C15B6" w:rsidP="00A86E1F">
      <w:pPr>
        <w:pStyle w:val="Telobesedila"/>
        <w:spacing w:after="0" w:line="240" w:lineRule="auto"/>
        <w:jc w:val="both"/>
        <w:rPr>
          <w:rFonts w:ascii="Lucida Sans Unicode" w:hAnsi="Lucida Sans Unicode" w:cs="Lucida Sans Unicode"/>
          <w:sz w:val="20"/>
          <w:szCs w:val="20"/>
        </w:rPr>
      </w:pPr>
    </w:p>
    <w:p w14:paraId="428B6179" w14:textId="77777777" w:rsidR="00AB4CE2" w:rsidRPr="00A86E1F" w:rsidRDefault="00AB4CE2" w:rsidP="00A86E1F">
      <w:pPr>
        <w:spacing w:line="240" w:lineRule="auto"/>
        <w:jc w:val="both"/>
        <w:rPr>
          <w:rFonts w:ascii="Lucida Sans Unicode" w:hAnsi="Lucida Sans Unicode" w:cs="Lucida Sans Unicode"/>
          <w:b/>
          <w:sz w:val="20"/>
          <w:szCs w:val="20"/>
        </w:rPr>
      </w:pPr>
      <w:r w:rsidRPr="00A86E1F">
        <w:rPr>
          <w:rFonts w:ascii="Lucida Sans Unicode" w:hAnsi="Lucida Sans Unicode" w:cs="Lucida Sans Unicode"/>
          <w:b/>
          <w:sz w:val="20"/>
          <w:szCs w:val="20"/>
        </w:rPr>
        <w:t>DOKAZILA:</w:t>
      </w:r>
    </w:p>
    <w:p w14:paraId="78273D70" w14:textId="77777777" w:rsidR="00AB4CE2" w:rsidRPr="00A86E1F" w:rsidRDefault="00AB4CE2" w:rsidP="00A86E1F">
      <w:pPr>
        <w:pStyle w:val="Odstavekseznama"/>
        <w:widowControl w:val="0"/>
        <w:numPr>
          <w:ilvl w:val="0"/>
          <w:numId w:val="9"/>
        </w:numPr>
        <w:spacing w:before="0" w:after="120"/>
        <w:rPr>
          <w:rFonts w:ascii="Lucida Sans Unicode" w:hAnsi="Lucida Sans Unicode" w:cs="Lucida Sans Unicode"/>
          <w:szCs w:val="20"/>
        </w:rPr>
      </w:pPr>
      <w:r w:rsidRPr="00A86E1F">
        <w:rPr>
          <w:rFonts w:ascii="Lucida Sans Unicode" w:hAnsi="Lucida Sans Unicode" w:cs="Lucida Sans Unicode"/>
          <w:szCs w:val="20"/>
        </w:rPr>
        <w:t>Ponudnik/partner/podizvajalec izpolni ESPD obrazec, s čimer izkazuje, da izpolnjuje zahtevani pogoj</w:t>
      </w:r>
    </w:p>
    <w:p w14:paraId="146CF3C4" w14:textId="77777777" w:rsidR="00A22802" w:rsidRPr="00A86E1F" w:rsidRDefault="00A22802" w:rsidP="00A86E1F">
      <w:pPr>
        <w:widowControl w:val="0"/>
        <w:spacing w:after="120" w:line="240" w:lineRule="auto"/>
        <w:rPr>
          <w:rFonts w:ascii="Lucida Sans Unicode" w:hAnsi="Lucida Sans Unicode" w:cs="Lucida Sans Unicode"/>
          <w:sz w:val="20"/>
          <w:szCs w:val="20"/>
        </w:rPr>
      </w:pPr>
    </w:p>
    <w:p w14:paraId="32D06645" w14:textId="77777777" w:rsidR="00A22802" w:rsidRPr="00A86E1F" w:rsidRDefault="00AB4CE2" w:rsidP="00A86E1F">
      <w:pPr>
        <w:pStyle w:val="Naslov2"/>
        <w:spacing w:line="240" w:lineRule="auto"/>
        <w:rPr>
          <w:rFonts w:ascii="Lucida Sans Unicode" w:hAnsi="Lucida Sans Unicode" w:cs="Lucida Sans Unicode"/>
          <w:sz w:val="20"/>
          <w:szCs w:val="20"/>
        </w:rPr>
      </w:pPr>
      <w:bookmarkStart w:id="75" w:name="_Toc510602719"/>
      <w:r w:rsidRPr="00A86E1F">
        <w:rPr>
          <w:rFonts w:ascii="Lucida Sans Unicode" w:hAnsi="Lucida Sans Unicode" w:cs="Lucida Sans Unicode"/>
          <w:sz w:val="20"/>
          <w:szCs w:val="20"/>
        </w:rPr>
        <w:t>13.13. Odzivni čas</w:t>
      </w:r>
      <w:bookmarkEnd w:id="75"/>
    </w:p>
    <w:p w14:paraId="3AA7EA20" w14:textId="6618842D" w:rsidR="00AB4CE2" w:rsidRPr="00A86E1F" w:rsidRDefault="00AB4CE2" w:rsidP="00A86E1F">
      <w:pPr>
        <w:spacing w:line="240" w:lineRule="auto"/>
        <w:rPr>
          <w:rFonts w:ascii="Lucida Sans Unicode" w:hAnsi="Lucida Sans Unicode" w:cs="Lucida Sans Unicode"/>
          <w:sz w:val="20"/>
          <w:szCs w:val="20"/>
          <w:lang w:eastAsia="sl-SI"/>
        </w:rPr>
      </w:pPr>
      <w:r w:rsidRPr="00A86E1F">
        <w:rPr>
          <w:rFonts w:ascii="Lucida Sans Unicode" w:hAnsi="Lucida Sans Unicode" w:cs="Lucida Sans Unicode"/>
          <w:sz w:val="20"/>
          <w:szCs w:val="20"/>
          <w:lang w:eastAsia="sl-SI"/>
        </w:rPr>
        <w:t>Ponudnik mora zagotoviti odzivni čas za prevzem vozila</w:t>
      </w:r>
      <w:r w:rsidR="008955AE" w:rsidRPr="00A86E1F">
        <w:rPr>
          <w:rFonts w:ascii="Lucida Sans Unicode" w:hAnsi="Lucida Sans Unicode" w:cs="Lucida Sans Unicode"/>
          <w:sz w:val="20"/>
          <w:szCs w:val="20"/>
          <w:lang w:eastAsia="sl-SI"/>
        </w:rPr>
        <w:t>,</w:t>
      </w:r>
      <w:r w:rsidRPr="00A86E1F">
        <w:rPr>
          <w:rFonts w:ascii="Lucida Sans Unicode" w:hAnsi="Lucida Sans Unicode" w:cs="Lucida Sans Unicode"/>
          <w:sz w:val="20"/>
          <w:szCs w:val="20"/>
          <w:lang w:eastAsia="sl-SI"/>
        </w:rPr>
        <w:t xml:space="preserve"> in sicer:</w:t>
      </w:r>
    </w:p>
    <w:p w14:paraId="56CD8E23" w14:textId="77777777" w:rsidR="00AB4CE2" w:rsidRPr="00A86E1F" w:rsidRDefault="00AB4CE2" w:rsidP="00A86E1F">
      <w:pPr>
        <w:pStyle w:val="Telobesedila"/>
        <w:spacing w:after="0" w:line="240" w:lineRule="auto"/>
        <w:jc w:val="both"/>
        <w:rPr>
          <w:rFonts w:ascii="Lucida Sans Unicode" w:hAnsi="Lucida Sans Unicode" w:cs="Lucida Sans Unicode"/>
          <w:sz w:val="20"/>
          <w:szCs w:val="20"/>
        </w:rPr>
      </w:pPr>
    </w:p>
    <w:tbl>
      <w:tblPr>
        <w:tblStyle w:val="Tabelamrea"/>
        <w:tblW w:w="9493" w:type="dxa"/>
        <w:tblLook w:val="04A0" w:firstRow="1" w:lastRow="0" w:firstColumn="1" w:lastColumn="0" w:noHBand="0" w:noVBand="1"/>
      </w:tblPr>
      <w:tblGrid>
        <w:gridCol w:w="3020"/>
        <w:gridCol w:w="6473"/>
      </w:tblGrid>
      <w:tr w:rsidR="007828F9" w:rsidRPr="00A86E1F" w14:paraId="73599463" w14:textId="77777777" w:rsidTr="00A129F2">
        <w:tc>
          <w:tcPr>
            <w:tcW w:w="3020" w:type="dxa"/>
          </w:tcPr>
          <w:p w14:paraId="26D2BD9E" w14:textId="77777777" w:rsidR="00AB4CE2" w:rsidRPr="00A86E1F" w:rsidRDefault="00AB4CE2"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Sklop </w:t>
            </w:r>
          </w:p>
        </w:tc>
        <w:tc>
          <w:tcPr>
            <w:tcW w:w="6473" w:type="dxa"/>
          </w:tcPr>
          <w:p w14:paraId="7DC11543" w14:textId="1A7867F6" w:rsidR="00AB4CE2" w:rsidRPr="00A86E1F" w:rsidRDefault="00AB4CE2"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Odzivni čas za prevzem vozila</w:t>
            </w:r>
            <w:r w:rsidR="008955AE" w:rsidRPr="00A86E1F">
              <w:rPr>
                <w:rFonts w:ascii="Lucida Sans Unicode" w:hAnsi="Lucida Sans Unicode" w:cs="Lucida Sans Unicode"/>
                <w:sz w:val="20"/>
                <w:szCs w:val="20"/>
              </w:rPr>
              <w:t xml:space="preserve"> </w:t>
            </w:r>
            <w:r w:rsidR="00A129F2" w:rsidRPr="00A86E1F">
              <w:rPr>
                <w:rFonts w:ascii="Lucida Sans Unicode" w:hAnsi="Lucida Sans Unicode" w:cs="Lucida Sans Unicode"/>
                <w:sz w:val="20"/>
                <w:szCs w:val="20"/>
              </w:rPr>
              <w:t>(od prejema obvestila o naročilu storitve, praviloma sporočeno preko telefona ali e-pošte)</w:t>
            </w:r>
          </w:p>
        </w:tc>
      </w:tr>
      <w:tr w:rsidR="007828F9" w:rsidRPr="00A86E1F" w14:paraId="6DF6124F" w14:textId="77777777" w:rsidTr="00A129F2">
        <w:tc>
          <w:tcPr>
            <w:tcW w:w="3020" w:type="dxa"/>
          </w:tcPr>
          <w:p w14:paraId="4E9E8D47" w14:textId="77777777" w:rsidR="00AB4CE2" w:rsidRPr="00A86E1F" w:rsidRDefault="00AB4CE2"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Sklop 1</w:t>
            </w:r>
          </w:p>
        </w:tc>
        <w:tc>
          <w:tcPr>
            <w:tcW w:w="6473" w:type="dxa"/>
          </w:tcPr>
          <w:p w14:paraId="339ECB9D" w14:textId="77777777" w:rsidR="00AB4CE2" w:rsidRPr="00A86E1F" w:rsidRDefault="007442BD"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Največ en delovni dan</w:t>
            </w:r>
          </w:p>
        </w:tc>
      </w:tr>
      <w:tr w:rsidR="007828F9" w:rsidRPr="00A86E1F" w14:paraId="35910625" w14:textId="77777777" w:rsidTr="00A129F2">
        <w:tc>
          <w:tcPr>
            <w:tcW w:w="3020" w:type="dxa"/>
          </w:tcPr>
          <w:p w14:paraId="14295D75" w14:textId="77777777" w:rsidR="00AB4CE2" w:rsidRPr="00A86E1F" w:rsidRDefault="00AB4CE2"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Sklop 2</w:t>
            </w:r>
          </w:p>
        </w:tc>
        <w:tc>
          <w:tcPr>
            <w:tcW w:w="6473" w:type="dxa"/>
          </w:tcPr>
          <w:p w14:paraId="11F3159E" w14:textId="77777777" w:rsidR="00AB4CE2" w:rsidRPr="00A86E1F" w:rsidRDefault="000D3F87"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Največ en delovni dan</w:t>
            </w:r>
          </w:p>
        </w:tc>
      </w:tr>
      <w:tr w:rsidR="007828F9" w:rsidRPr="00A86E1F" w14:paraId="73172088" w14:textId="77777777" w:rsidTr="00A129F2">
        <w:tc>
          <w:tcPr>
            <w:tcW w:w="3020" w:type="dxa"/>
          </w:tcPr>
          <w:p w14:paraId="17A598AE" w14:textId="77777777" w:rsidR="00AB4CE2" w:rsidRPr="00A86E1F" w:rsidRDefault="00AB4CE2"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Sklop 3</w:t>
            </w:r>
          </w:p>
        </w:tc>
        <w:tc>
          <w:tcPr>
            <w:tcW w:w="6473" w:type="dxa"/>
          </w:tcPr>
          <w:p w14:paraId="46DEF984" w14:textId="74EDE0D2" w:rsidR="00AB4CE2" w:rsidRPr="00A86E1F" w:rsidRDefault="001F7EC4"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Največ en delovni dan</w:t>
            </w:r>
          </w:p>
        </w:tc>
      </w:tr>
      <w:tr w:rsidR="001F7EC4" w:rsidRPr="00A86E1F" w14:paraId="6C8E57FC" w14:textId="77777777" w:rsidTr="00A129F2">
        <w:tc>
          <w:tcPr>
            <w:tcW w:w="3020" w:type="dxa"/>
          </w:tcPr>
          <w:p w14:paraId="6D118BD5" w14:textId="232964B4" w:rsidR="001F7EC4" w:rsidRPr="00A86E1F" w:rsidRDefault="001F7EC4"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Sklop 4</w:t>
            </w:r>
          </w:p>
        </w:tc>
        <w:tc>
          <w:tcPr>
            <w:tcW w:w="6473" w:type="dxa"/>
          </w:tcPr>
          <w:p w14:paraId="552E4EB5" w14:textId="5185C947" w:rsidR="001F7EC4" w:rsidRPr="00A86E1F" w:rsidRDefault="001F7EC4" w:rsidP="00A86E1F">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Največ en delovni dan</w:t>
            </w:r>
          </w:p>
        </w:tc>
      </w:tr>
    </w:tbl>
    <w:p w14:paraId="5947EA9B" w14:textId="77777777" w:rsidR="00AB4CE2" w:rsidRPr="00A86E1F" w:rsidRDefault="00AB4CE2" w:rsidP="00A86E1F">
      <w:pPr>
        <w:spacing w:line="240" w:lineRule="auto"/>
        <w:jc w:val="both"/>
        <w:rPr>
          <w:rFonts w:ascii="Lucida Sans Unicode" w:hAnsi="Lucida Sans Unicode" w:cs="Lucida Sans Unicode"/>
          <w:sz w:val="20"/>
          <w:szCs w:val="20"/>
        </w:rPr>
      </w:pPr>
    </w:p>
    <w:p w14:paraId="3700170C" w14:textId="77777777" w:rsidR="00AB4CE2" w:rsidRPr="00A86E1F" w:rsidRDefault="00AB4CE2" w:rsidP="00A86E1F">
      <w:pPr>
        <w:spacing w:line="240" w:lineRule="auto"/>
        <w:jc w:val="both"/>
        <w:rPr>
          <w:rFonts w:ascii="Lucida Sans Unicode" w:hAnsi="Lucida Sans Unicode" w:cs="Lucida Sans Unicode"/>
          <w:b/>
          <w:sz w:val="20"/>
          <w:szCs w:val="20"/>
        </w:rPr>
      </w:pPr>
      <w:r w:rsidRPr="00A86E1F">
        <w:rPr>
          <w:rFonts w:ascii="Lucida Sans Unicode" w:hAnsi="Lucida Sans Unicode" w:cs="Lucida Sans Unicode"/>
          <w:b/>
          <w:sz w:val="20"/>
          <w:szCs w:val="20"/>
        </w:rPr>
        <w:t>DOKAZILA:</w:t>
      </w:r>
    </w:p>
    <w:p w14:paraId="1980FFED" w14:textId="77777777" w:rsidR="00AB4CE2" w:rsidRPr="00A86E1F" w:rsidRDefault="00AB4CE2" w:rsidP="00A86E1F">
      <w:pPr>
        <w:pStyle w:val="Odstavekseznama"/>
        <w:widowControl w:val="0"/>
        <w:numPr>
          <w:ilvl w:val="0"/>
          <w:numId w:val="9"/>
        </w:numPr>
        <w:spacing w:before="0" w:after="120"/>
        <w:rPr>
          <w:rFonts w:ascii="Lucida Sans Unicode" w:hAnsi="Lucida Sans Unicode" w:cs="Lucida Sans Unicode"/>
          <w:szCs w:val="20"/>
        </w:rPr>
      </w:pPr>
      <w:r w:rsidRPr="00A86E1F">
        <w:rPr>
          <w:rFonts w:ascii="Lucida Sans Unicode" w:hAnsi="Lucida Sans Unicode" w:cs="Lucida Sans Unicode"/>
          <w:szCs w:val="20"/>
        </w:rPr>
        <w:t>Ponudnik/partner/podizvajalec izpolni ESPD obrazec, s čimer izkazuje, da izpolnjuje zahtevani pogoj</w:t>
      </w:r>
    </w:p>
    <w:p w14:paraId="5E2B4B18" w14:textId="77777777" w:rsidR="005735BD" w:rsidRPr="00A86E1F" w:rsidRDefault="005735BD" w:rsidP="00A86E1F">
      <w:pPr>
        <w:pStyle w:val="Naslov2"/>
        <w:spacing w:line="240" w:lineRule="auto"/>
        <w:rPr>
          <w:rFonts w:ascii="Lucida Sans Unicode" w:hAnsi="Lucida Sans Unicode" w:cs="Lucida Sans Unicode"/>
          <w:sz w:val="20"/>
          <w:szCs w:val="20"/>
        </w:rPr>
      </w:pPr>
      <w:bookmarkStart w:id="76" w:name="_Toc510602720"/>
    </w:p>
    <w:p w14:paraId="2B611CC7" w14:textId="7C3D7E82" w:rsidR="00285B97" w:rsidRPr="00A86E1F" w:rsidRDefault="00285B97" w:rsidP="00A86E1F">
      <w:pPr>
        <w:pStyle w:val="Naslov2"/>
        <w:spacing w:line="240" w:lineRule="auto"/>
        <w:rPr>
          <w:rFonts w:ascii="Lucida Sans Unicode" w:hAnsi="Lucida Sans Unicode" w:cs="Lucida Sans Unicode"/>
          <w:sz w:val="20"/>
          <w:szCs w:val="20"/>
        </w:rPr>
      </w:pPr>
      <w:r w:rsidRPr="00A86E1F">
        <w:rPr>
          <w:rFonts w:ascii="Lucida Sans Unicode" w:hAnsi="Lucida Sans Unicode" w:cs="Lucida Sans Unicode"/>
          <w:sz w:val="20"/>
          <w:szCs w:val="20"/>
        </w:rPr>
        <w:t xml:space="preserve">13.14. </w:t>
      </w:r>
      <w:bookmarkStart w:id="77" w:name="_Hlk44487955"/>
      <w:r w:rsidRPr="00A86E1F">
        <w:rPr>
          <w:rFonts w:ascii="Lucida Sans Unicode" w:hAnsi="Lucida Sans Unicode" w:cs="Lucida Sans Unicode"/>
          <w:sz w:val="20"/>
          <w:szCs w:val="20"/>
        </w:rPr>
        <w:t>Višina prihodkov od prodaje</w:t>
      </w:r>
      <w:bookmarkEnd w:id="76"/>
    </w:p>
    <w:p w14:paraId="4799C626" w14:textId="60C58725" w:rsidR="00285B97" w:rsidRPr="00A86E1F" w:rsidRDefault="00285B97" w:rsidP="00A86E1F">
      <w:pPr>
        <w:tabs>
          <w:tab w:val="right" w:pos="496"/>
          <w:tab w:val="center" w:pos="4536"/>
          <w:tab w:val="right" w:pos="8928"/>
          <w:tab w:val="right" w:pos="9072"/>
        </w:tabs>
        <w:suppressAutoHyphens/>
        <w:autoSpaceDN w:val="0"/>
        <w:spacing w:line="240" w:lineRule="auto"/>
        <w:jc w:val="both"/>
        <w:textAlignment w:val="baseline"/>
        <w:rPr>
          <w:rFonts w:ascii="Lucida Sans Unicode" w:hAnsi="Lucida Sans Unicode" w:cs="Lucida Sans Unicode"/>
          <w:kern w:val="3"/>
          <w:sz w:val="20"/>
          <w:szCs w:val="20"/>
          <w:lang w:eastAsia="zh-CN"/>
        </w:rPr>
      </w:pPr>
      <w:r w:rsidRPr="00A86E1F">
        <w:rPr>
          <w:rFonts w:ascii="Lucida Sans Unicode" w:hAnsi="Lucida Sans Unicode" w:cs="Lucida Sans Unicode"/>
          <w:kern w:val="3"/>
          <w:sz w:val="20"/>
          <w:szCs w:val="20"/>
          <w:lang w:eastAsia="zh-CN"/>
        </w:rPr>
        <w:t>Ponudnik, ki se prijavlja, mora imeti vsakoletni čisti prihodek od prodaje v zadnjih treh letih (zadnja tri poslovna leta, za katera je ponudnik v času oddaje ponudbe dolžan predložiti računovodske izkaze v javno objavo), oziroma od ustanovitve, v kolikor podjetje posluje krajši čas, najmanj v višini:</w:t>
      </w:r>
    </w:p>
    <w:p w14:paraId="2B8B13D0" w14:textId="45D46CF9" w:rsidR="00285B97" w:rsidRPr="00A86E1F" w:rsidRDefault="00285B97" w:rsidP="00A86E1F">
      <w:pPr>
        <w:tabs>
          <w:tab w:val="right" w:pos="496"/>
          <w:tab w:val="center" w:pos="4536"/>
          <w:tab w:val="right" w:pos="8928"/>
          <w:tab w:val="right" w:pos="9072"/>
        </w:tabs>
        <w:suppressAutoHyphens/>
        <w:autoSpaceDN w:val="0"/>
        <w:spacing w:line="240" w:lineRule="auto"/>
        <w:jc w:val="both"/>
        <w:textAlignment w:val="baseline"/>
        <w:rPr>
          <w:rFonts w:ascii="Lucida Sans Unicode" w:hAnsi="Lucida Sans Unicode" w:cs="Lucida Sans Unicode"/>
          <w:kern w:val="3"/>
          <w:sz w:val="20"/>
          <w:szCs w:val="20"/>
          <w:lang w:eastAsia="zh-CN"/>
        </w:rPr>
      </w:pPr>
      <w:r w:rsidRPr="00A86E1F">
        <w:rPr>
          <w:rFonts w:ascii="Lucida Sans Unicode" w:hAnsi="Lucida Sans Unicode" w:cs="Lucida Sans Unicode"/>
          <w:kern w:val="3"/>
          <w:sz w:val="20"/>
          <w:szCs w:val="20"/>
          <w:lang w:eastAsia="zh-CN"/>
        </w:rPr>
        <w:t xml:space="preserve">Sklop 1: </w:t>
      </w:r>
      <w:r w:rsidR="00003CD7" w:rsidRPr="00A86E1F">
        <w:rPr>
          <w:rFonts w:ascii="Lucida Sans Unicode" w:hAnsi="Lucida Sans Unicode" w:cs="Lucida Sans Unicode"/>
          <w:kern w:val="3"/>
          <w:sz w:val="20"/>
          <w:szCs w:val="20"/>
          <w:lang w:eastAsia="zh-CN"/>
        </w:rPr>
        <w:t>70</w:t>
      </w:r>
      <w:r w:rsidRPr="00A86E1F">
        <w:rPr>
          <w:rFonts w:ascii="Lucida Sans Unicode" w:hAnsi="Lucida Sans Unicode" w:cs="Lucida Sans Unicode"/>
          <w:kern w:val="3"/>
          <w:sz w:val="20"/>
          <w:szCs w:val="20"/>
          <w:lang w:eastAsia="zh-CN"/>
        </w:rPr>
        <w:t xml:space="preserve">.000,00 EUR </w:t>
      </w:r>
    </w:p>
    <w:p w14:paraId="1183D3AE" w14:textId="6D827158" w:rsidR="00285B97" w:rsidRPr="00A86E1F" w:rsidRDefault="00285B97" w:rsidP="00A86E1F">
      <w:pPr>
        <w:tabs>
          <w:tab w:val="right" w:pos="496"/>
          <w:tab w:val="center" w:pos="4536"/>
          <w:tab w:val="right" w:pos="8928"/>
          <w:tab w:val="right" w:pos="9072"/>
        </w:tabs>
        <w:suppressAutoHyphens/>
        <w:autoSpaceDN w:val="0"/>
        <w:spacing w:line="240" w:lineRule="auto"/>
        <w:jc w:val="both"/>
        <w:textAlignment w:val="baseline"/>
        <w:rPr>
          <w:rFonts w:ascii="Lucida Sans Unicode" w:hAnsi="Lucida Sans Unicode" w:cs="Lucida Sans Unicode"/>
          <w:kern w:val="3"/>
          <w:sz w:val="20"/>
          <w:szCs w:val="20"/>
          <w:lang w:eastAsia="zh-CN"/>
        </w:rPr>
      </w:pPr>
      <w:r w:rsidRPr="00A86E1F">
        <w:rPr>
          <w:rFonts w:ascii="Lucida Sans Unicode" w:hAnsi="Lucida Sans Unicode" w:cs="Lucida Sans Unicode"/>
          <w:kern w:val="3"/>
          <w:sz w:val="20"/>
          <w:szCs w:val="20"/>
          <w:lang w:eastAsia="zh-CN"/>
        </w:rPr>
        <w:t xml:space="preserve">Sklop 2: </w:t>
      </w:r>
      <w:r w:rsidR="001C5E37" w:rsidRPr="00A86E1F">
        <w:rPr>
          <w:rFonts w:ascii="Lucida Sans Unicode" w:hAnsi="Lucida Sans Unicode" w:cs="Lucida Sans Unicode"/>
          <w:kern w:val="3"/>
          <w:sz w:val="20"/>
          <w:szCs w:val="20"/>
          <w:lang w:eastAsia="zh-CN"/>
        </w:rPr>
        <w:t>300.000,00 EUR</w:t>
      </w:r>
    </w:p>
    <w:p w14:paraId="095C67C5" w14:textId="1D9E4B78" w:rsidR="001C5E37" w:rsidRPr="00A86E1F" w:rsidRDefault="001C5E37" w:rsidP="00A86E1F">
      <w:pPr>
        <w:tabs>
          <w:tab w:val="right" w:pos="496"/>
          <w:tab w:val="center" w:pos="4536"/>
          <w:tab w:val="right" w:pos="8928"/>
          <w:tab w:val="right" w:pos="9072"/>
        </w:tabs>
        <w:suppressAutoHyphens/>
        <w:autoSpaceDN w:val="0"/>
        <w:spacing w:line="240" w:lineRule="auto"/>
        <w:jc w:val="both"/>
        <w:textAlignment w:val="baseline"/>
        <w:rPr>
          <w:rFonts w:ascii="Lucida Sans Unicode" w:hAnsi="Lucida Sans Unicode" w:cs="Lucida Sans Unicode"/>
          <w:kern w:val="3"/>
          <w:sz w:val="20"/>
          <w:szCs w:val="20"/>
          <w:lang w:eastAsia="zh-CN"/>
        </w:rPr>
      </w:pPr>
      <w:r w:rsidRPr="00A86E1F">
        <w:rPr>
          <w:rFonts w:ascii="Lucida Sans Unicode" w:hAnsi="Lucida Sans Unicode" w:cs="Lucida Sans Unicode"/>
          <w:kern w:val="3"/>
          <w:sz w:val="20"/>
          <w:szCs w:val="20"/>
          <w:lang w:eastAsia="zh-CN"/>
        </w:rPr>
        <w:t xml:space="preserve">Sklop 3: </w:t>
      </w:r>
      <w:r w:rsidR="00003CD7" w:rsidRPr="00A86E1F">
        <w:rPr>
          <w:rFonts w:ascii="Lucida Sans Unicode" w:hAnsi="Lucida Sans Unicode" w:cs="Lucida Sans Unicode"/>
          <w:kern w:val="3"/>
          <w:sz w:val="20"/>
          <w:szCs w:val="20"/>
          <w:lang w:eastAsia="zh-CN"/>
        </w:rPr>
        <w:t>300</w:t>
      </w:r>
      <w:r w:rsidRPr="00A86E1F">
        <w:rPr>
          <w:rFonts w:ascii="Lucida Sans Unicode" w:hAnsi="Lucida Sans Unicode" w:cs="Lucida Sans Unicode"/>
          <w:kern w:val="3"/>
          <w:sz w:val="20"/>
          <w:szCs w:val="20"/>
          <w:lang w:eastAsia="zh-CN"/>
        </w:rPr>
        <w:t>.000,00 EUR</w:t>
      </w:r>
    </w:p>
    <w:p w14:paraId="3905B4D4" w14:textId="77777777" w:rsidR="00285B97" w:rsidRDefault="00285B97" w:rsidP="00A86E1F">
      <w:pPr>
        <w:autoSpaceDE w:val="0"/>
        <w:autoSpaceDN w:val="0"/>
        <w:adjustRightInd w:val="0"/>
        <w:spacing w:line="240" w:lineRule="auto"/>
        <w:jc w:val="both"/>
        <w:rPr>
          <w:rFonts w:ascii="Lucida Sans Unicode" w:eastAsia="Arial Unicode MS" w:hAnsi="Lucida Sans Unicode" w:cs="Lucida Sans Unicode"/>
          <w:kern w:val="3"/>
          <w:sz w:val="20"/>
          <w:szCs w:val="20"/>
          <w:lang w:eastAsia="zh-CN" w:bidi="hi-IN"/>
        </w:rPr>
      </w:pPr>
      <w:r w:rsidRPr="00A86E1F">
        <w:rPr>
          <w:rFonts w:ascii="Lucida Sans Unicode" w:eastAsia="Arial Unicode MS" w:hAnsi="Lucida Sans Unicode" w:cs="Lucida Sans Unicode"/>
          <w:b/>
          <w:kern w:val="3"/>
          <w:sz w:val="20"/>
          <w:szCs w:val="20"/>
          <w:lang w:eastAsia="zh-CN" w:bidi="hi-IN"/>
        </w:rPr>
        <w:t>DOKAZILA</w:t>
      </w:r>
      <w:r w:rsidRPr="00A86E1F">
        <w:rPr>
          <w:rFonts w:ascii="Lucida Sans Unicode" w:eastAsia="Arial Unicode MS" w:hAnsi="Lucida Sans Unicode" w:cs="Lucida Sans Unicode"/>
          <w:kern w:val="3"/>
          <w:sz w:val="20"/>
          <w:szCs w:val="20"/>
          <w:lang w:eastAsia="zh-CN" w:bidi="hi-IN"/>
        </w:rPr>
        <w:t>: Ponudnik izpolni ESPD obrazec</w:t>
      </w:r>
    </w:p>
    <w:p w14:paraId="32658D6D" w14:textId="77777777" w:rsidR="00BD3DC3" w:rsidRPr="00A86E1F" w:rsidRDefault="00BD3DC3" w:rsidP="00BD3DC3">
      <w:pPr>
        <w:spacing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lastRenderedPageBreak/>
        <w:t xml:space="preserve">Ponudniki, ki nimajo sedeža v Republiki Sloveniji, predložijo bilance uspeha in bilance stanja za zadnja tri leta oziroma druga dokazila o višini </w:t>
      </w:r>
      <w:r>
        <w:rPr>
          <w:rFonts w:ascii="Lucida Sans Unicode" w:hAnsi="Lucida Sans Unicode" w:cs="Lucida Sans Unicode"/>
          <w:sz w:val="20"/>
          <w:szCs w:val="20"/>
        </w:rPr>
        <w:t>čistih</w:t>
      </w:r>
      <w:r w:rsidRPr="00A86E1F">
        <w:rPr>
          <w:rFonts w:ascii="Lucida Sans Unicode" w:hAnsi="Lucida Sans Unicode" w:cs="Lucida Sans Unicode"/>
          <w:sz w:val="20"/>
          <w:szCs w:val="20"/>
        </w:rPr>
        <w:t xml:space="preserve"> letnih prihodkov. Samostojni podjetnik posameznik predloži bilanco stanja, bilanco uspeha in izkaz poslovnega izida za navedena poslovna leta. </w:t>
      </w:r>
    </w:p>
    <w:p w14:paraId="560FD53A" w14:textId="4D6CBE94" w:rsidR="00BD3DC3" w:rsidRPr="00BD3DC3" w:rsidRDefault="00BD3DC3" w:rsidP="00BD3DC3">
      <w:pPr>
        <w:tabs>
          <w:tab w:val="right" w:pos="496"/>
          <w:tab w:val="center" w:pos="4536"/>
          <w:tab w:val="right" w:pos="8928"/>
          <w:tab w:val="right" w:pos="9072"/>
        </w:tabs>
        <w:suppressAutoHyphens/>
        <w:autoSpaceDN w:val="0"/>
        <w:spacing w:line="240" w:lineRule="auto"/>
        <w:jc w:val="both"/>
        <w:textAlignment w:val="baseline"/>
        <w:rPr>
          <w:rFonts w:ascii="Lucida Sans Unicode" w:hAnsi="Lucida Sans Unicode" w:cs="Lucida Sans Unicode"/>
          <w:b/>
          <w:bCs/>
          <w:sz w:val="20"/>
          <w:szCs w:val="20"/>
        </w:rPr>
      </w:pPr>
      <w:bookmarkStart w:id="78" w:name="_Hlk181102350"/>
      <w:r w:rsidRPr="00BD3DC3">
        <w:rPr>
          <w:rFonts w:ascii="Lucida Sans Unicode" w:hAnsi="Lucida Sans Unicode" w:cs="Lucida Sans Unicode"/>
          <w:b/>
          <w:bCs/>
          <w:sz w:val="20"/>
          <w:szCs w:val="20"/>
        </w:rPr>
        <w:t>Gospodarski subjekt pri izpolnjevanju ESPD obrazca v polje »RAZMERJE« rubrike »DRUGE EKONOMSKE ALI FINANČNE ZAHTEVE« vpiše 0,00, če izpolnjuje pogoj, da je imel vsakoletni čisti prihodek od prodaje v zadnjih treh letih (zadnja tri poslovna leta, za katera je ponudnik v času oddaje ponudbe dolžan predložiti računovodske izkaze v javno objavo), oziroma od ustanovitve, v kolikor podjetje posluje krajši čas, najmanj v višini 70.000,00 EUR pri oddaje ponudbe za sklop 1/ 300.000,00 EUR pri oddaji ponudbe za sklop 2/300.000,00 EUR pri oddaji ponudbe za sklop 3.</w:t>
      </w:r>
    </w:p>
    <w:p w14:paraId="7749353B" w14:textId="702175DA" w:rsidR="008207C1" w:rsidRPr="00A86E1F" w:rsidRDefault="008207C1" w:rsidP="00A86E1F">
      <w:pPr>
        <w:pStyle w:val="Naslov1"/>
        <w:spacing w:line="240" w:lineRule="auto"/>
      </w:pPr>
      <w:bookmarkStart w:id="79" w:name="_Toc510602721"/>
      <w:bookmarkStart w:id="80" w:name="_Toc402336728"/>
      <w:bookmarkEnd w:id="77"/>
      <w:bookmarkEnd w:id="78"/>
      <w:r w:rsidRPr="00A86E1F">
        <w:t>14 Pouk o pravnem sredstvu</w:t>
      </w:r>
      <w:bookmarkEnd w:id="79"/>
    </w:p>
    <w:p w14:paraId="72972860" w14:textId="77777777" w:rsidR="004B2FE9" w:rsidRDefault="004B2FE9" w:rsidP="00A86E1F">
      <w:pPr>
        <w:spacing w:line="240" w:lineRule="auto"/>
        <w:jc w:val="both"/>
        <w:rPr>
          <w:rFonts w:ascii="Lucida Sans Unicode" w:eastAsia="Times New Roman" w:hAnsi="Lucida Sans Unicode" w:cs="Lucida Sans Unicode"/>
          <w:sz w:val="20"/>
          <w:szCs w:val="20"/>
          <w:lang w:eastAsia="sl-SI"/>
        </w:rPr>
      </w:pPr>
      <w:bookmarkStart w:id="81" w:name="_Hlk503725256"/>
    </w:p>
    <w:p w14:paraId="006E6445" w14:textId="27E0B547" w:rsidR="00CA18D1" w:rsidRPr="00A86E1F" w:rsidRDefault="008207C1" w:rsidP="00A86E1F">
      <w:pPr>
        <w:spacing w:line="240" w:lineRule="auto"/>
        <w:jc w:val="both"/>
        <w:rPr>
          <w:rFonts w:ascii="Lucida Sans Unicode" w:eastAsia="Times New Roman" w:hAnsi="Lucida Sans Unicode" w:cs="Lucida Sans Unicode"/>
          <w:sz w:val="20"/>
          <w:szCs w:val="20"/>
          <w:lang w:eastAsia="sl-SI"/>
        </w:rPr>
      </w:pPr>
      <w:r w:rsidRPr="00A86E1F">
        <w:rPr>
          <w:rFonts w:ascii="Lucida Sans Unicode" w:eastAsia="Times New Roman" w:hAnsi="Lucida Sans Unicode" w:cs="Lucida Sans Unicode"/>
          <w:sz w:val="20"/>
          <w:szCs w:val="20"/>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w:t>
      </w:r>
      <w:r w:rsidR="00E81101" w:rsidRPr="00A86E1F">
        <w:rPr>
          <w:rFonts w:ascii="Lucida Sans Unicode" w:eastAsia="Times New Roman" w:hAnsi="Lucida Sans Unicode" w:cs="Lucida Sans Unicode"/>
          <w:sz w:val="20"/>
          <w:szCs w:val="20"/>
          <w:lang w:eastAsia="sl-SI"/>
        </w:rPr>
        <w:t xml:space="preserve">Zahtevek za revizijo se vloži preko sistema e-revizija. </w:t>
      </w:r>
      <w:r w:rsidRPr="00A86E1F">
        <w:rPr>
          <w:rFonts w:ascii="Lucida Sans Unicode" w:eastAsia="Times New Roman" w:hAnsi="Lucida Sans Unicode" w:cs="Lucida Sans Unicode"/>
          <w:sz w:val="20"/>
          <w:szCs w:val="20"/>
          <w:lang w:eastAsia="sl-SI"/>
        </w:rPr>
        <w:t xml:space="preserve">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w:t>
      </w:r>
    </w:p>
    <w:p w14:paraId="44162EF9" w14:textId="4DD1B089" w:rsidR="00F359DE" w:rsidRPr="00A86E1F" w:rsidRDefault="008207C1" w:rsidP="00A86E1F">
      <w:pPr>
        <w:spacing w:line="240" w:lineRule="auto"/>
        <w:jc w:val="both"/>
        <w:rPr>
          <w:rFonts w:ascii="Lucida Sans Unicode" w:eastAsia="Times New Roman" w:hAnsi="Lucida Sans Unicode" w:cs="Lucida Sans Unicode"/>
          <w:sz w:val="20"/>
          <w:szCs w:val="20"/>
          <w:lang w:eastAsia="sl-SI"/>
        </w:rPr>
      </w:pPr>
      <w:r w:rsidRPr="00A86E1F">
        <w:rPr>
          <w:rFonts w:ascii="Lucida Sans Unicode" w:eastAsia="Times New Roman" w:hAnsi="Lucida Sans Unicode" w:cs="Lucida Sans Unicode"/>
          <w:sz w:val="20"/>
          <w:szCs w:val="20"/>
          <w:lang w:eastAsia="sl-SI"/>
        </w:rPr>
        <w:t>Taksa se plača na transakcijski račun odprt pri Banki Slovenije, Slovenska cesta 35, 1505 Ljubljana, Slovenija št. SI56 0110 0100 0358 802, SWIFT koda BS LJ SI 2X, IBAN SI56011001000358802 in sklic 11 16110-</w:t>
      </w:r>
      <w:bookmarkStart w:id="82" w:name="_Toc404938498"/>
      <w:bookmarkStart w:id="83" w:name="_Toc505245528"/>
      <w:bookmarkEnd w:id="81"/>
      <w:r w:rsidR="00F359DE" w:rsidRPr="00A86E1F">
        <w:rPr>
          <w:rFonts w:ascii="Lucida Sans Unicode" w:eastAsia="Times New Roman" w:hAnsi="Lucida Sans Unicode" w:cs="Lucida Sans Unicode"/>
          <w:sz w:val="20"/>
          <w:szCs w:val="20"/>
          <w:lang w:eastAsia="sl-SI"/>
        </w:rPr>
        <w:t>7111290XXXXXXLL. Zadnjih osem številk predstavlja številko objave na portalu javnih naročil, pri čemer oznaka X pomeni št. objave obvestila, oznaka L pa označbo leta. V kolikor je številka objave obvestila krajša od šestih znakov, se na manjkajoča mesta spredaj vpiše 0.</w:t>
      </w:r>
    </w:p>
    <w:p w14:paraId="70E49A4F" w14:textId="77777777" w:rsidR="00E81101" w:rsidRPr="00A86E1F" w:rsidRDefault="00E81101" w:rsidP="00A86E1F">
      <w:pPr>
        <w:pStyle w:val="Naslov1"/>
        <w:spacing w:line="240" w:lineRule="auto"/>
      </w:pPr>
      <w:bookmarkStart w:id="84" w:name="_Toc510602722"/>
    </w:p>
    <w:p w14:paraId="028AFFCB" w14:textId="34DBD76F" w:rsidR="008207C1" w:rsidRPr="00A86E1F" w:rsidRDefault="008207C1" w:rsidP="00A86E1F">
      <w:pPr>
        <w:pStyle w:val="Naslov1"/>
        <w:spacing w:line="240" w:lineRule="auto"/>
      </w:pPr>
      <w:r w:rsidRPr="00A86E1F">
        <w:t>1</w:t>
      </w:r>
      <w:r w:rsidR="003221CD" w:rsidRPr="00A86E1F">
        <w:t>5</w:t>
      </w:r>
      <w:r w:rsidRPr="00A86E1F">
        <w:t>. Vsebina ponudbene dokumentacije</w:t>
      </w:r>
      <w:bookmarkEnd w:id="82"/>
      <w:bookmarkEnd w:id="83"/>
      <w:bookmarkEnd w:id="84"/>
    </w:p>
    <w:p w14:paraId="6CFF7A9D" w14:textId="77777777" w:rsidR="004B2FE9" w:rsidRDefault="004B2FE9" w:rsidP="00A86E1F">
      <w:pPr>
        <w:spacing w:after="0" w:line="240" w:lineRule="auto"/>
        <w:jc w:val="both"/>
        <w:rPr>
          <w:rFonts w:ascii="Lucida Sans Unicode" w:eastAsia="Times New Roman" w:hAnsi="Lucida Sans Unicode" w:cs="Lucida Sans Unicode"/>
          <w:sz w:val="20"/>
          <w:szCs w:val="20"/>
          <w:lang w:eastAsia="sl-SI"/>
        </w:rPr>
      </w:pPr>
    </w:p>
    <w:p w14:paraId="0CAD4719" w14:textId="2BF4E4EF" w:rsidR="00F359DE" w:rsidRPr="00A86E1F" w:rsidRDefault="00F359DE" w:rsidP="00A86E1F">
      <w:pPr>
        <w:spacing w:after="0" w:line="240" w:lineRule="auto"/>
        <w:jc w:val="both"/>
        <w:rPr>
          <w:rFonts w:ascii="Lucida Sans Unicode" w:eastAsia="Times New Roman" w:hAnsi="Lucida Sans Unicode" w:cs="Lucida Sans Unicode"/>
          <w:sz w:val="20"/>
          <w:szCs w:val="20"/>
          <w:lang w:eastAsia="sl-SI"/>
        </w:rPr>
      </w:pPr>
      <w:r w:rsidRPr="00A86E1F">
        <w:rPr>
          <w:rFonts w:ascii="Lucida Sans Unicode" w:eastAsia="Times New Roman" w:hAnsi="Lucida Sans Unicode" w:cs="Lucida Sans Unicode"/>
          <w:sz w:val="20"/>
          <w:szCs w:val="20"/>
          <w:lang w:eastAsia="sl-SI"/>
        </w:rPr>
        <w:t>Ponudnik mora v svoji ponudbi priložiti ustrezno izpolnjene obrazce in ostale dokumente, zahtevane v Navodilih ponudnikom, vključno izpolnjen obrazec »ESPD« (za vse gospodarske subjekte v ponudbi), izpolnjen Ponudbeni predračun in Povzetek predračuna (rekapitulacija).</w:t>
      </w:r>
    </w:p>
    <w:p w14:paraId="6E8D4426" w14:textId="77777777" w:rsidR="00F359DE" w:rsidRPr="00A86E1F" w:rsidRDefault="00F359DE" w:rsidP="00A86E1F">
      <w:pPr>
        <w:spacing w:after="0" w:line="240" w:lineRule="auto"/>
        <w:jc w:val="both"/>
        <w:rPr>
          <w:rFonts w:ascii="Lucida Sans Unicode" w:eastAsia="Times New Roman" w:hAnsi="Lucida Sans Unicode" w:cs="Lucida Sans Unicode"/>
          <w:sz w:val="20"/>
          <w:szCs w:val="20"/>
          <w:lang w:eastAsia="sl-SI"/>
        </w:rPr>
      </w:pPr>
    </w:p>
    <w:p w14:paraId="3C7C5D3E" w14:textId="77777777" w:rsidR="00F359DE" w:rsidRPr="00A86E1F" w:rsidRDefault="00F359DE" w:rsidP="00A86E1F">
      <w:pPr>
        <w:spacing w:after="0" w:line="240" w:lineRule="auto"/>
        <w:jc w:val="both"/>
        <w:rPr>
          <w:rFonts w:ascii="Lucida Sans Unicode" w:eastAsia="Times New Roman" w:hAnsi="Lucida Sans Unicode" w:cs="Lucida Sans Unicode"/>
          <w:sz w:val="20"/>
          <w:szCs w:val="20"/>
          <w:lang w:eastAsia="sl-SI"/>
        </w:rPr>
      </w:pPr>
      <w:r w:rsidRPr="00A86E1F">
        <w:rPr>
          <w:rFonts w:ascii="Lucida Sans Unicode" w:eastAsia="Times New Roman" w:hAnsi="Lucida Sans Unicode" w:cs="Lucida Sans Unicode"/>
          <w:sz w:val="20"/>
          <w:szCs w:val="20"/>
          <w:lang w:eastAsia="sl-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02662FA" w14:textId="77777777" w:rsidR="005B4D3E" w:rsidRPr="00A86E1F" w:rsidRDefault="005B4D3E" w:rsidP="00A86E1F">
      <w:pPr>
        <w:spacing w:after="0" w:line="240" w:lineRule="auto"/>
        <w:jc w:val="both"/>
        <w:rPr>
          <w:rFonts w:ascii="Lucida Sans Unicode" w:eastAsia="Times New Roman" w:hAnsi="Lucida Sans Unicode" w:cs="Lucida Sans Unicode"/>
          <w:sz w:val="20"/>
          <w:szCs w:val="20"/>
          <w:lang w:eastAsia="sl-SI"/>
        </w:rPr>
      </w:pPr>
    </w:p>
    <w:p w14:paraId="24A6F027" w14:textId="77777777" w:rsidR="005B4D3E" w:rsidRPr="00A86E1F" w:rsidRDefault="005B4D3E" w:rsidP="00A86E1F">
      <w:pPr>
        <w:spacing w:line="240" w:lineRule="auto"/>
        <w:rPr>
          <w:rFonts w:ascii="Lucida Sans Unicode" w:hAnsi="Lucida Sans Unicode" w:cs="Lucida Sans Unicode"/>
          <w:sz w:val="20"/>
          <w:szCs w:val="20"/>
        </w:rPr>
      </w:pPr>
      <w:r w:rsidRPr="004B2FE9">
        <w:rPr>
          <w:rFonts w:ascii="Lucida Sans Unicode" w:hAnsi="Lucida Sans Unicode" w:cs="Lucida Sans Unicode"/>
          <w:sz w:val="20"/>
          <w:szCs w:val="20"/>
        </w:rPr>
        <w:t>Ponudniki v vseh zahtevanih obrazcih izpolnijo prazna polja in vsebine, ki so predvidene za vnos podatkov s strani ponudnikov. V kolikor posamezna prazna polja in vsebine ne pridejo v poštev za ponudbo, mora ponudnik ta mesta bodisi pustiti prazna, bodisi jasno označiti, da za ponudbo niso primerna (npr. prečrtati).</w:t>
      </w:r>
      <w:r w:rsidRPr="00A86E1F">
        <w:rPr>
          <w:rFonts w:ascii="Lucida Sans Unicode" w:hAnsi="Lucida Sans Unicode" w:cs="Lucida Sans Unicode"/>
          <w:sz w:val="20"/>
          <w:szCs w:val="20"/>
        </w:rPr>
        <w:t xml:space="preserve"> </w:t>
      </w:r>
    </w:p>
    <w:p w14:paraId="0A11DBAF" w14:textId="77777777" w:rsidR="00F359DE" w:rsidRPr="00A86E1F" w:rsidRDefault="00F359DE" w:rsidP="00A86E1F">
      <w:pPr>
        <w:spacing w:after="0" w:line="240" w:lineRule="auto"/>
        <w:jc w:val="both"/>
        <w:rPr>
          <w:rFonts w:ascii="Lucida Sans Unicode" w:hAnsi="Lucida Sans Unicode" w:cs="Lucida Sans Unicode"/>
          <w:sz w:val="20"/>
          <w:szCs w:val="20"/>
          <w:lang w:val="x-none"/>
        </w:rPr>
      </w:pPr>
    </w:p>
    <w:p w14:paraId="6A2578FA" w14:textId="00BF27FE" w:rsidR="00F359DE" w:rsidRPr="00A86E1F" w:rsidRDefault="00F359DE" w:rsidP="00A86E1F">
      <w:pPr>
        <w:spacing w:before="360" w:after="0" w:line="240" w:lineRule="auto"/>
        <w:contextualSpacing/>
        <w:jc w:val="both"/>
        <w:outlineLvl w:val="0"/>
        <w:rPr>
          <w:rFonts w:ascii="Lucida Sans Unicode" w:eastAsia="Arial Unicode MS" w:hAnsi="Lucida Sans Unicode" w:cs="Lucida Sans Unicode"/>
          <w:b/>
          <w:bCs/>
          <w:sz w:val="20"/>
          <w:szCs w:val="20"/>
          <w:lang w:eastAsia="sl-SI"/>
        </w:rPr>
      </w:pPr>
      <w:bookmarkStart w:id="85" w:name="_Toc336851749"/>
      <w:bookmarkStart w:id="86" w:name="_Toc336851797"/>
      <w:bookmarkStart w:id="87" w:name="_Toc467674779"/>
      <w:r w:rsidRPr="00A86E1F">
        <w:rPr>
          <w:rFonts w:ascii="Lucida Sans Unicode" w:eastAsia="Arial Unicode MS" w:hAnsi="Lucida Sans Unicode" w:cs="Lucida Sans Unicode"/>
          <w:b/>
          <w:bCs/>
          <w:sz w:val="20"/>
          <w:szCs w:val="20"/>
          <w:lang w:eastAsia="sl-SI"/>
        </w:rPr>
        <w:t>Obrazec »</w:t>
      </w:r>
      <w:bookmarkEnd w:id="85"/>
      <w:bookmarkEnd w:id="86"/>
      <w:r w:rsidRPr="00A86E1F">
        <w:rPr>
          <w:rFonts w:ascii="Lucida Sans Unicode" w:eastAsia="Arial Unicode MS" w:hAnsi="Lucida Sans Unicode" w:cs="Lucida Sans Unicode"/>
          <w:b/>
          <w:bCs/>
          <w:sz w:val="20"/>
          <w:szCs w:val="20"/>
          <w:lang w:eastAsia="sl-SI"/>
        </w:rPr>
        <w:t>ESPD« za vse gospodarske subjekte</w:t>
      </w:r>
      <w:bookmarkEnd w:id="87"/>
      <w:r w:rsidR="00411FF4" w:rsidRPr="00A86E1F">
        <w:rPr>
          <w:rFonts w:ascii="Lucida Sans Unicode" w:eastAsia="Arial Unicode MS" w:hAnsi="Lucida Sans Unicode" w:cs="Lucida Sans Unicode"/>
          <w:b/>
          <w:bCs/>
          <w:sz w:val="20"/>
          <w:szCs w:val="20"/>
          <w:lang w:eastAsia="sl-SI"/>
        </w:rPr>
        <w:t>:</w:t>
      </w:r>
    </w:p>
    <w:p w14:paraId="3A9EF5B3" w14:textId="77777777" w:rsidR="00F359DE" w:rsidRPr="00A86E1F" w:rsidRDefault="00F359DE" w:rsidP="00A86E1F">
      <w:pPr>
        <w:spacing w:after="0" w:line="240" w:lineRule="auto"/>
        <w:jc w:val="both"/>
        <w:rPr>
          <w:rFonts w:ascii="Lucida Sans Unicode" w:eastAsia="Times New Roman" w:hAnsi="Lucida Sans Unicode" w:cs="Lucida Sans Unicode"/>
          <w:sz w:val="20"/>
          <w:szCs w:val="20"/>
          <w:lang w:eastAsia="sl-SI"/>
        </w:rPr>
      </w:pPr>
      <w:r w:rsidRPr="00A86E1F">
        <w:rPr>
          <w:rFonts w:ascii="Lucida Sans Unicode" w:eastAsia="Times New Roman" w:hAnsi="Lucida Sans Unicode" w:cs="Lucida Sans Unicode"/>
          <w:sz w:val="20"/>
          <w:szCs w:val="20"/>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0FEB557" w14:textId="77777777" w:rsidR="00262D7E" w:rsidRPr="00A86E1F" w:rsidRDefault="00262D7E" w:rsidP="00A86E1F">
      <w:pPr>
        <w:spacing w:after="0" w:line="240" w:lineRule="auto"/>
        <w:jc w:val="both"/>
        <w:rPr>
          <w:rFonts w:ascii="Lucida Sans Unicode" w:hAnsi="Lucida Sans Unicode" w:cs="Lucida Sans Unicode"/>
          <w:sz w:val="20"/>
          <w:szCs w:val="20"/>
        </w:rPr>
      </w:pPr>
    </w:p>
    <w:p w14:paraId="7F44968F" w14:textId="77777777" w:rsidR="00F359DE" w:rsidRPr="00A86E1F" w:rsidRDefault="00F359DE" w:rsidP="00A86E1F">
      <w:pPr>
        <w:spacing w:after="0" w:line="240" w:lineRule="auto"/>
        <w:jc w:val="both"/>
        <w:rPr>
          <w:rFonts w:ascii="Lucida Sans Unicode" w:hAnsi="Lucida Sans Unicode" w:cs="Lucida Sans Unicode"/>
          <w:sz w:val="20"/>
          <w:szCs w:val="20"/>
          <w:lang w:eastAsia="sl-SI"/>
        </w:rPr>
      </w:pPr>
      <w:r w:rsidRPr="00A86E1F">
        <w:rPr>
          <w:rFonts w:ascii="Lucida Sans Unicode" w:hAnsi="Lucida Sans Unicode" w:cs="Lucida Sans Unicode"/>
          <w:sz w:val="20"/>
          <w:szCs w:val="20"/>
          <w:lang w:eastAsia="sl-SI"/>
        </w:rPr>
        <w:t>Navedbe v ESPD in/ali dokazila, ki ji predloži gospodarski subjekt, morajo biti veljavni.</w:t>
      </w:r>
    </w:p>
    <w:p w14:paraId="340351BD" w14:textId="77777777" w:rsidR="00262D7E" w:rsidRPr="00A86E1F" w:rsidRDefault="00262D7E" w:rsidP="00A86E1F">
      <w:pPr>
        <w:spacing w:after="0" w:line="240" w:lineRule="auto"/>
        <w:jc w:val="both"/>
        <w:rPr>
          <w:rFonts w:ascii="Lucida Sans Unicode" w:hAnsi="Lucida Sans Unicode" w:cs="Lucida Sans Unicode"/>
          <w:sz w:val="20"/>
          <w:szCs w:val="20"/>
          <w:lang w:eastAsia="sl-SI"/>
        </w:rPr>
      </w:pPr>
    </w:p>
    <w:p w14:paraId="0550F78B" w14:textId="77777777" w:rsidR="00F359DE" w:rsidRPr="00A86E1F" w:rsidRDefault="00F359DE"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Gospodarski subjekt naročnikov obrazec ESPD (datoteka XML) uvozi na spletni strani Portala javnih naročil/ESPD: </w:t>
      </w:r>
      <w:hyperlink r:id="rId14" w:history="1">
        <w:r w:rsidRPr="00A86E1F">
          <w:rPr>
            <w:rStyle w:val="Hiperpovezava"/>
            <w:rFonts w:ascii="Lucida Sans Unicode" w:hAnsi="Lucida Sans Unicode" w:cs="Lucida Sans Unicode"/>
            <w:sz w:val="20"/>
            <w:szCs w:val="20"/>
          </w:rPr>
          <w:t>http://www.enarocanje.si/_ESPD/</w:t>
        </w:r>
      </w:hyperlink>
      <w:r w:rsidRPr="00A86E1F">
        <w:rPr>
          <w:rFonts w:ascii="Lucida Sans Unicode" w:hAnsi="Lucida Sans Unicode" w:cs="Lucida Sans Unicode"/>
          <w:sz w:val="20"/>
          <w:szCs w:val="20"/>
        </w:rPr>
        <w:t xml:space="preserve"> in v njega neposredno vnese zahtevane podatke.</w:t>
      </w:r>
    </w:p>
    <w:p w14:paraId="0E355243" w14:textId="77777777" w:rsidR="00F359DE" w:rsidRPr="00A86E1F" w:rsidRDefault="00F359DE" w:rsidP="00A86E1F">
      <w:pPr>
        <w:spacing w:after="0" w:line="240" w:lineRule="auto"/>
        <w:jc w:val="both"/>
        <w:rPr>
          <w:rFonts w:ascii="Lucida Sans Unicode" w:hAnsi="Lucida Sans Unicode" w:cs="Lucida Sans Unicode"/>
          <w:sz w:val="20"/>
          <w:szCs w:val="20"/>
        </w:rPr>
      </w:pPr>
    </w:p>
    <w:p w14:paraId="2EA181BF" w14:textId="77777777" w:rsidR="00F359DE" w:rsidRPr="00A86E1F" w:rsidRDefault="00F359DE"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78BF927" w14:textId="77777777" w:rsidR="00262D7E" w:rsidRPr="00A86E1F" w:rsidRDefault="00262D7E" w:rsidP="00A86E1F">
      <w:pPr>
        <w:spacing w:after="0" w:line="240" w:lineRule="auto"/>
        <w:jc w:val="both"/>
        <w:rPr>
          <w:rFonts w:ascii="Lucida Sans Unicode" w:eastAsia="Times New Roman" w:hAnsi="Lucida Sans Unicode" w:cs="Lucida Sans Unicode"/>
          <w:sz w:val="20"/>
          <w:szCs w:val="20"/>
          <w:lang w:eastAsia="sl-SI"/>
        </w:rPr>
      </w:pPr>
    </w:p>
    <w:p w14:paraId="3AE027F0" w14:textId="44B3DD9B" w:rsidR="00E81101" w:rsidRPr="00A86E1F" w:rsidRDefault="00E81101" w:rsidP="00A86E1F">
      <w:pPr>
        <w:spacing w:after="0" w:line="240" w:lineRule="auto"/>
        <w:jc w:val="both"/>
        <w:rPr>
          <w:rFonts w:ascii="Lucida Sans Unicode" w:eastAsia="Times New Roman" w:hAnsi="Lucida Sans Unicode" w:cs="Lucida Sans Unicode"/>
          <w:sz w:val="20"/>
          <w:szCs w:val="20"/>
          <w:lang w:eastAsia="sl-SI"/>
        </w:rPr>
      </w:pPr>
      <w:bookmarkStart w:id="88" w:name="_Toc466382905"/>
      <w:bookmarkStart w:id="89" w:name="_Toc466382906"/>
      <w:bookmarkEnd w:id="88"/>
      <w:bookmarkEnd w:id="89"/>
      <w:r w:rsidRPr="00A86E1F">
        <w:rPr>
          <w:rFonts w:ascii="Lucida Sans Unicode" w:eastAsia="Times New Roman" w:hAnsi="Lucida Sans Unicode" w:cs="Lucida Sans Unicode"/>
          <w:sz w:val="20"/>
          <w:szCs w:val="20"/>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A86E1F">
        <w:rPr>
          <w:rFonts w:ascii="Lucida Sans Unicode" w:eastAsia="Times New Roman" w:hAnsi="Lucida Sans Unicode" w:cs="Lucida Sans Unicode"/>
          <w:sz w:val="20"/>
          <w:szCs w:val="20"/>
          <w:lang w:eastAsia="sl-SI"/>
        </w:rPr>
        <w:t>xml</w:t>
      </w:r>
      <w:proofErr w:type="spellEnd"/>
      <w:r w:rsidRPr="00A86E1F">
        <w:rPr>
          <w:rFonts w:ascii="Lucida Sans Unicode" w:eastAsia="Times New Roman" w:hAnsi="Lucida Sans Unicode" w:cs="Lucida Sans Unicode"/>
          <w:sz w:val="20"/>
          <w:szCs w:val="20"/>
          <w:lang w:eastAsia="sl-SI"/>
        </w:rPr>
        <w:t xml:space="preserve">. obliki ali nepodpisan ESPD v </w:t>
      </w:r>
      <w:proofErr w:type="spellStart"/>
      <w:r w:rsidRPr="00A86E1F">
        <w:rPr>
          <w:rFonts w:ascii="Lucida Sans Unicode" w:eastAsia="Times New Roman" w:hAnsi="Lucida Sans Unicode" w:cs="Lucida Sans Unicode"/>
          <w:sz w:val="20"/>
          <w:szCs w:val="20"/>
          <w:lang w:eastAsia="sl-SI"/>
        </w:rPr>
        <w:t>xml</w:t>
      </w:r>
      <w:proofErr w:type="spellEnd"/>
      <w:r w:rsidRPr="00A86E1F">
        <w:rPr>
          <w:rFonts w:ascii="Lucida Sans Unicode" w:eastAsia="Times New Roman" w:hAnsi="Lucida Sans Unicode" w:cs="Lucida Sans Unicode"/>
          <w:sz w:val="20"/>
          <w:szCs w:val="20"/>
          <w:lang w:eastAsia="sl-SI"/>
        </w:rPr>
        <w:t xml:space="preserve">. obliki, pri čemer se v slednjem primeru v skladu Splošnimi pogoji uporabe sistema e-JN šteje, da je oddan pravno zavezujoč dokument, ki ima enako veljavnost kot podpisan. </w:t>
      </w:r>
    </w:p>
    <w:p w14:paraId="43495BB9" w14:textId="77777777" w:rsidR="00E81101" w:rsidRPr="00A86E1F" w:rsidRDefault="00E81101" w:rsidP="00A86E1F">
      <w:pPr>
        <w:spacing w:after="0" w:line="240" w:lineRule="auto"/>
        <w:jc w:val="both"/>
        <w:rPr>
          <w:rFonts w:ascii="Lucida Sans Unicode" w:eastAsia="Times New Roman" w:hAnsi="Lucida Sans Unicode" w:cs="Lucida Sans Unicode"/>
          <w:sz w:val="20"/>
          <w:szCs w:val="20"/>
          <w:lang w:eastAsia="sl-SI"/>
        </w:rPr>
      </w:pPr>
    </w:p>
    <w:p w14:paraId="238DCA43" w14:textId="47C36AA8" w:rsidR="00F359DE" w:rsidRPr="00A86E1F" w:rsidRDefault="00F359DE" w:rsidP="00A86E1F">
      <w:pPr>
        <w:spacing w:after="0" w:line="240" w:lineRule="auto"/>
        <w:jc w:val="both"/>
        <w:rPr>
          <w:rFonts w:ascii="Lucida Sans Unicode" w:eastAsia="Times New Roman" w:hAnsi="Lucida Sans Unicode" w:cs="Lucida Sans Unicode"/>
          <w:sz w:val="20"/>
          <w:szCs w:val="20"/>
          <w:lang w:eastAsia="sl-SI"/>
        </w:rPr>
      </w:pPr>
      <w:r w:rsidRPr="00A86E1F">
        <w:rPr>
          <w:rFonts w:ascii="Lucida Sans Unicode" w:eastAsia="Times New Roman" w:hAnsi="Lucida Sans Unicode" w:cs="Lucida Sans Unicode"/>
          <w:sz w:val="20"/>
          <w:szCs w:val="20"/>
          <w:lang w:eastAsia="sl-SI"/>
        </w:rPr>
        <w:t xml:space="preserve">Za ostale sodelujoče ponudnik v razdelek »ESPD – ostali sodelujoči« priloži podpisane ESPD v </w:t>
      </w:r>
      <w:proofErr w:type="spellStart"/>
      <w:r w:rsidRPr="00A86E1F">
        <w:rPr>
          <w:rFonts w:ascii="Lucida Sans Unicode" w:eastAsia="Times New Roman" w:hAnsi="Lucida Sans Unicode" w:cs="Lucida Sans Unicode"/>
          <w:sz w:val="20"/>
          <w:szCs w:val="20"/>
          <w:lang w:eastAsia="sl-SI"/>
        </w:rPr>
        <w:t>pdf</w:t>
      </w:r>
      <w:proofErr w:type="spellEnd"/>
      <w:r w:rsidRPr="00A86E1F">
        <w:rPr>
          <w:rFonts w:ascii="Lucida Sans Unicode" w:eastAsia="Times New Roman" w:hAnsi="Lucida Sans Unicode" w:cs="Lucida Sans Unicode"/>
          <w:sz w:val="20"/>
          <w:szCs w:val="20"/>
          <w:lang w:eastAsia="sl-SI"/>
        </w:rPr>
        <w:t xml:space="preserve">. obliki, ali v elektronski obliki podpisan </w:t>
      </w:r>
      <w:proofErr w:type="spellStart"/>
      <w:r w:rsidRPr="00A86E1F">
        <w:rPr>
          <w:rFonts w:ascii="Lucida Sans Unicode" w:eastAsia="Times New Roman" w:hAnsi="Lucida Sans Unicode" w:cs="Lucida Sans Unicode"/>
          <w:sz w:val="20"/>
          <w:szCs w:val="20"/>
          <w:lang w:eastAsia="sl-SI"/>
        </w:rPr>
        <w:t>xml</w:t>
      </w:r>
      <w:proofErr w:type="spellEnd"/>
      <w:r w:rsidRPr="00A86E1F">
        <w:rPr>
          <w:rFonts w:ascii="Lucida Sans Unicode" w:eastAsia="Times New Roman" w:hAnsi="Lucida Sans Unicode" w:cs="Lucida Sans Unicode"/>
          <w:sz w:val="20"/>
          <w:szCs w:val="20"/>
          <w:lang w:eastAsia="sl-SI"/>
        </w:rPr>
        <w:t>.</w:t>
      </w:r>
    </w:p>
    <w:p w14:paraId="2EDF995B" w14:textId="77777777" w:rsidR="00411FF4" w:rsidRPr="00A86E1F" w:rsidRDefault="00411FF4" w:rsidP="00A86E1F">
      <w:pPr>
        <w:spacing w:after="0" w:line="240" w:lineRule="auto"/>
        <w:jc w:val="both"/>
        <w:rPr>
          <w:rFonts w:ascii="Lucida Sans Unicode" w:hAnsi="Lucida Sans Unicode" w:cs="Lucida Sans Unicode"/>
          <w:sz w:val="20"/>
          <w:szCs w:val="20"/>
        </w:rPr>
      </w:pPr>
    </w:p>
    <w:p w14:paraId="21570213" w14:textId="40AD0B83" w:rsidR="00F359DE" w:rsidRPr="00A86E1F" w:rsidRDefault="00F359DE" w:rsidP="00A86E1F">
      <w:pPr>
        <w:spacing w:after="0" w:line="240" w:lineRule="auto"/>
        <w:jc w:val="both"/>
        <w:rPr>
          <w:rFonts w:ascii="Lucida Sans Unicode" w:hAnsi="Lucida Sans Unicode" w:cs="Lucida Sans Unicode"/>
          <w:b/>
          <w:bCs/>
          <w:sz w:val="20"/>
          <w:szCs w:val="20"/>
        </w:rPr>
      </w:pPr>
      <w:r w:rsidRPr="00A86E1F">
        <w:rPr>
          <w:rFonts w:ascii="Lucida Sans Unicode" w:hAnsi="Lucida Sans Unicode" w:cs="Lucida Sans Unicode"/>
          <w:b/>
          <w:bCs/>
          <w:sz w:val="20"/>
          <w:szCs w:val="20"/>
        </w:rPr>
        <w:t>Obraz</w:t>
      </w:r>
      <w:r w:rsidR="00411FF4" w:rsidRPr="00A86E1F">
        <w:rPr>
          <w:rFonts w:ascii="Lucida Sans Unicode" w:hAnsi="Lucida Sans Unicode" w:cs="Lucida Sans Unicode"/>
          <w:b/>
          <w:bCs/>
          <w:sz w:val="20"/>
          <w:szCs w:val="20"/>
        </w:rPr>
        <w:t>ci</w:t>
      </w:r>
      <w:r w:rsidRPr="00A86E1F">
        <w:rPr>
          <w:rFonts w:ascii="Lucida Sans Unicode" w:hAnsi="Lucida Sans Unicode" w:cs="Lucida Sans Unicode"/>
          <w:b/>
          <w:bCs/>
          <w:sz w:val="20"/>
          <w:szCs w:val="20"/>
        </w:rPr>
        <w:t xml:space="preserve"> »Ponudbeni predračun« in »POVZETEK PREDRAČUNA (REKAPITULACIJA)«</w:t>
      </w:r>
      <w:r w:rsidR="00CE0BAA" w:rsidRPr="00A86E1F">
        <w:rPr>
          <w:rFonts w:ascii="Lucida Sans Unicode" w:hAnsi="Lucida Sans Unicode" w:cs="Lucida Sans Unicode"/>
          <w:b/>
          <w:bCs/>
          <w:sz w:val="20"/>
          <w:szCs w:val="20"/>
        </w:rPr>
        <w:t xml:space="preserve"> za posamezen sklop</w:t>
      </w:r>
      <w:r w:rsidR="00411FF4" w:rsidRPr="00A86E1F">
        <w:rPr>
          <w:rFonts w:ascii="Lucida Sans Unicode" w:hAnsi="Lucida Sans Unicode" w:cs="Lucida Sans Unicode"/>
          <w:b/>
          <w:bCs/>
          <w:sz w:val="20"/>
          <w:szCs w:val="20"/>
        </w:rPr>
        <w:t>:</w:t>
      </w:r>
    </w:p>
    <w:p w14:paraId="21F74F26" w14:textId="77777777" w:rsidR="00F359DE" w:rsidRPr="00A86E1F" w:rsidRDefault="00F359DE"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Ponudnik mora v Ponudbenem predračunu ponujati vse pozicije, ki so del razpisne dokumentacije.</w:t>
      </w:r>
    </w:p>
    <w:p w14:paraId="27A419C8" w14:textId="77777777" w:rsidR="00F359DE" w:rsidRPr="00A86E1F" w:rsidRDefault="00F359DE"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Ponudnik izpolni vse postavke v Ponudbenem predračunu, in sicer na največ dve decimalni mesti. </w:t>
      </w:r>
    </w:p>
    <w:p w14:paraId="5D7DD13D" w14:textId="77777777" w:rsidR="00F359DE" w:rsidRPr="00A86E1F" w:rsidRDefault="00F359DE"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lastRenderedPageBreak/>
        <w:t>V kolikor ponudnik cene v posamezno postavko ne vpiše, se šteje, da predmetne postavke ne ponuja in tako ne izpolnjuje vseh zahtev naročnika iz predmetne razpisne dokumentacije.</w:t>
      </w:r>
    </w:p>
    <w:p w14:paraId="3ED10B38" w14:textId="77777777" w:rsidR="00F359DE" w:rsidRPr="00A86E1F" w:rsidRDefault="00F359DE"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V kolikor ponudnik vpiše ceno nič (0) EUR, se šteje, da ponuja postavko brezplačno.</w:t>
      </w:r>
    </w:p>
    <w:p w14:paraId="74A8390F" w14:textId="77777777" w:rsidR="00F359DE" w:rsidRPr="00A86E1F" w:rsidRDefault="00F359DE"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Ponudnik ne sme spreminjati vsebine ponudbenega predračuna.</w:t>
      </w:r>
    </w:p>
    <w:p w14:paraId="74A1ECDB" w14:textId="77777777" w:rsidR="00F359DE" w:rsidRPr="00A86E1F" w:rsidRDefault="00F359DE"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V primeru, da bo naročnik pri pregledu in ocenjevanju ponudb odkril očitne računske napake, bo ravnal v skladu s sedmim odstavkom 89. člena ZJN-3.</w:t>
      </w:r>
    </w:p>
    <w:p w14:paraId="030889DE" w14:textId="77777777" w:rsidR="00F359DE" w:rsidRPr="00A86E1F" w:rsidRDefault="00F359DE" w:rsidP="00A86E1F">
      <w:pPr>
        <w:spacing w:after="0" w:line="240" w:lineRule="auto"/>
        <w:jc w:val="both"/>
        <w:rPr>
          <w:rFonts w:ascii="Lucida Sans Unicode" w:hAnsi="Lucida Sans Unicode" w:cs="Lucida Sans Unicode"/>
          <w:sz w:val="20"/>
          <w:szCs w:val="20"/>
        </w:rPr>
      </w:pPr>
      <w:r w:rsidRPr="00A86E1F">
        <w:rPr>
          <w:rFonts w:ascii="Lucida Sans Unicode" w:hAnsi="Lucida Sans Unicode" w:cs="Lucida Sans Unicode"/>
          <w:sz w:val="20"/>
          <w:szCs w:val="20"/>
        </w:rPr>
        <w:t xml:space="preserve">Ponudnik skladno z zgornjimi zahtevami izpolni tudi Povzetek predračuna (rekapitulacija). </w:t>
      </w:r>
    </w:p>
    <w:p w14:paraId="799DCA4F" w14:textId="77777777" w:rsidR="00F359DE" w:rsidRPr="00A86E1F" w:rsidRDefault="00F359DE" w:rsidP="00A86E1F">
      <w:pPr>
        <w:spacing w:after="0" w:line="240" w:lineRule="auto"/>
        <w:jc w:val="both"/>
        <w:rPr>
          <w:rFonts w:ascii="Lucida Sans Unicode" w:hAnsi="Lucida Sans Unicode" w:cs="Lucida Sans Unicode"/>
          <w:sz w:val="20"/>
          <w:szCs w:val="20"/>
        </w:rPr>
      </w:pPr>
    </w:p>
    <w:p w14:paraId="4709C9A4" w14:textId="77777777" w:rsidR="00E81101" w:rsidRPr="00A86E1F" w:rsidRDefault="00E81101" w:rsidP="00A86E1F">
      <w:pPr>
        <w:spacing w:line="240" w:lineRule="auto"/>
        <w:jc w:val="both"/>
        <w:rPr>
          <w:rFonts w:ascii="Lucida Sans Unicode" w:hAnsi="Lucida Sans Unicode" w:cs="Lucida Sans Unicode"/>
          <w:b/>
          <w:bCs/>
          <w:sz w:val="20"/>
          <w:szCs w:val="20"/>
          <w:lang w:eastAsia="sl-SI"/>
        </w:rPr>
      </w:pPr>
      <w:r w:rsidRPr="00A86E1F">
        <w:rPr>
          <w:rFonts w:ascii="Lucida Sans Unicode" w:hAnsi="Lucida Sans Unicode" w:cs="Lucida Sans Unicode"/>
          <w:b/>
          <w:bCs/>
          <w:sz w:val="20"/>
          <w:szCs w:val="20"/>
          <w:lang w:eastAsia="sl-SI"/>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A86E1F">
        <w:rPr>
          <w:rFonts w:ascii="Lucida Sans Unicode" w:hAnsi="Lucida Sans Unicode" w:cs="Lucida Sans Unicode"/>
          <w:b/>
          <w:bCs/>
          <w:sz w:val="20"/>
          <w:szCs w:val="20"/>
          <w:lang w:eastAsia="sl-SI"/>
        </w:rPr>
        <w:t>word</w:t>
      </w:r>
      <w:proofErr w:type="spellEnd"/>
      <w:r w:rsidRPr="00A86E1F">
        <w:rPr>
          <w:rFonts w:ascii="Lucida Sans Unicode" w:hAnsi="Lucida Sans Unicode" w:cs="Lucida Sans Unicode"/>
          <w:b/>
          <w:bCs/>
          <w:sz w:val="20"/>
          <w:szCs w:val="20"/>
          <w:lang w:eastAsia="sl-SI"/>
        </w:rPr>
        <w:t xml:space="preserve">, </w:t>
      </w:r>
      <w:proofErr w:type="spellStart"/>
      <w:r w:rsidRPr="00A86E1F">
        <w:rPr>
          <w:rFonts w:ascii="Lucida Sans Unicode" w:hAnsi="Lucida Sans Unicode" w:cs="Lucida Sans Unicode"/>
          <w:b/>
          <w:bCs/>
          <w:sz w:val="20"/>
          <w:szCs w:val="20"/>
          <w:lang w:eastAsia="sl-SI"/>
        </w:rPr>
        <w:t>excel</w:t>
      </w:r>
      <w:proofErr w:type="spellEnd"/>
      <w:r w:rsidRPr="00A86E1F">
        <w:rPr>
          <w:rFonts w:ascii="Lucida Sans Unicode" w:hAnsi="Lucida Sans Unicode" w:cs="Lucida Sans Unicode"/>
          <w:b/>
          <w:bCs/>
          <w:sz w:val="20"/>
          <w:szCs w:val="20"/>
          <w:lang w:eastAsia="sl-SI"/>
        </w:rPr>
        <w:t xml:space="preserve"> ali </w:t>
      </w:r>
      <w:proofErr w:type="spellStart"/>
      <w:r w:rsidRPr="00A86E1F">
        <w:rPr>
          <w:rFonts w:ascii="Lucida Sans Unicode" w:hAnsi="Lucida Sans Unicode" w:cs="Lucida Sans Unicode"/>
          <w:b/>
          <w:bCs/>
          <w:sz w:val="20"/>
          <w:szCs w:val="20"/>
          <w:lang w:eastAsia="sl-SI"/>
        </w:rPr>
        <w:t>pdf</w:t>
      </w:r>
      <w:proofErr w:type="spellEnd"/>
      <w:r w:rsidRPr="00A86E1F">
        <w:rPr>
          <w:rFonts w:ascii="Lucida Sans Unicode" w:hAnsi="Lucida Sans Unicode" w:cs="Lucida Sans Unicode"/>
          <w:b/>
          <w:bCs/>
          <w:sz w:val="20"/>
          <w:szCs w:val="20"/>
          <w:lang w:eastAsia="sl-SI"/>
        </w:rPr>
        <w:t>, obrazec »Predračun« pa naloži v razdelek »Dokumenti«, del »Ostale priloge«. »Skupna ponudbena vrednost«, ki bo vpisana v istoimenski razdelek in dokument, ki bo naložen kot predračun v del »Predračun«, bosta razvidna in dostopna na javnem odpiranju ponudb.</w:t>
      </w:r>
    </w:p>
    <w:p w14:paraId="5D896873" w14:textId="77777777" w:rsidR="00E81101" w:rsidRPr="00A86E1F" w:rsidRDefault="00E81101" w:rsidP="00A86E1F">
      <w:pPr>
        <w:spacing w:line="240" w:lineRule="auto"/>
        <w:jc w:val="both"/>
        <w:rPr>
          <w:rFonts w:ascii="Lucida Sans Unicode" w:hAnsi="Lucida Sans Unicode" w:cs="Lucida Sans Unicode"/>
          <w:b/>
          <w:bCs/>
          <w:sz w:val="20"/>
          <w:szCs w:val="20"/>
          <w:lang w:eastAsia="sl-SI"/>
        </w:rPr>
      </w:pPr>
      <w:r w:rsidRPr="00A86E1F">
        <w:rPr>
          <w:rFonts w:ascii="Lucida Sans Unicode" w:hAnsi="Lucida Sans Unicode" w:cs="Lucida Sans Unicode"/>
          <w:b/>
          <w:bCs/>
          <w:sz w:val="20"/>
          <w:szCs w:val="20"/>
          <w:lang w:eastAsia="sl-SI"/>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14:paraId="7D914154" w14:textId="6541141B" w:rsidR="00A703D1" w:rsidRPr="00E81101" w:rsidRDefault="00A703D1" w:rsidP="00A86E1F">
      <w:pPr>
        <w:spacing w:line="240" w:lineRule="auto"/>
        <w:jc w:val="both"/>
        <w:rPr>
          <w:rFonts w:ascii="Lucida Sans Unicode" w:hAnsi="Lucida Sans Unicode" w:cs="Lucida Sans Unicode"/>
          <w:b/>
          <w:sz w:val="20"/>
          <w:szCs w:val="20"/>
          <w:lang w:eastAsia="sl-SI"/>
        </w:rPr>
      </w:pPr>
      <w:r w:rsidRPr="00A86E1F">
        <w:rPr>
          <w:rFonts w:ascii="Lucida Sans Unicode" w:hAnsi="Lucida Sans Unicode" w:cs="Lucida Sans Unicode"/>
          <w:sz w:val="20"/>
          <w:szCs w:val="20"/>
        </w:rPr>
        <w:br w:type="page"/>
      </w:r>
    </w:p>
    <w:p w14:paraId="48843C56" w14:textId="77777777" w:rsidR="00C13006" w:rsidRPr="007828F9" w:rsidRDefault="00215F55" w:rsidP="006D46F4">
      <w:pPr>
        <w:pStyle w:val="Naslov1"/>
      </w:pPr>
      <w:bookmarkStart w:id="90" w:name="_Toc510602723"/>
      <w:r w:rsidRPr="007828F9">
        <w:lastRenderedPageBreak/>
        <w:t>PRILOGE</w:t>
      </w:r>
      <w:bookmarkEnd w:id="90"/>
    </w:p>
    <w:p w14:paraId="140B7CCC" w14:textId="77777777" w:rsidR="0088537A" w:rsidRPr="007828F9" w:rsidRDefault="0088537A" w:rsidP="007828F9">
      <w:pPr>
        <w:spacing w:line="288" w:lineRule="auto"/>
        <w:jc w:val="both"/>
        <w:rPr>
          <w:rFonts w:ascii="Lucida Sans" w:hAnsi="Lucida Sans" w:cs="Arial"/>
          <w:sz w:val="20"/>
          <w:szCs w:val="20"/>
        </w:rPr>
      </w:pPr>
      <w:bookmarkStart w:id="91" w:name="_Toc436814729"/>
      <w:bookmarkStart w:id="92" w:name="_Toc449014024"/>
    </w:p>
    <w:p w14:paraId="17BF5183" w14:textId="77777777" w:rsidR="0088537A" w:rsidRPr="007828F9" w:rsidRDefault="0088537A" w:rsidP="007828F9">
      <w:pPr>
        <w:spacing w:line="288" w:lineRule="auto"/>
        <w:jc w:val="both"/>
        <w:rPr>
          <w:rFonts w:ascii="Lucida Sans" w:hAnsi="Lucida Sans" w:cs="Arial"/>
          <w:sz w:val="20"/>
          <w:szCs w:val="20"/>
        </w:rPr>
      </w:pPr>
    </w:p>
    <w:p w14:paraId="21A6D94C" w14:textId="77777777" w:rsidR="0088537A" w:rsidRPr="007828F9" w:rsidRDefault="0088537A" w:rsidP="007828F9">
      <w:pPr>
        <w:spacing w:line="288" w:lineRule="auto"/>
        <w:jc w:val="both"/>
        <w:rPr>
          <w:rFonts w:ascii="Lucida Sans" w:hAnsi="Lucida Sans" w:cs="Arial"/>
          <w:sz w:val="20"/>
          <w:szCs w:val="20"/>
        </w:rPr>
      </w:pPr>
    </w:p>
    <w:p w14:paraId="7CE20D09" w14:textId="77777777" w:rsidR="00413B59" w:rsidRDefault="00413B59">
      <w:pPr>
        <w:spacing w:after="0" w:line="240" w:lineRule="auto"/>
        <w:rPr>
          <w:rFonts w:ascii="Lucida Sans" w:hAnsi="Lucida Sans" w:cs="Lucida Sans Unicode"/>
          <w:b/>
          <w:sz w:val="20"/>
          <w:szCs w:val="20"/>
        </w:rPr>
      </w:pPr>
      <w:r>
        <w:rPr>
          <w:rFonts w:ascii="Lucida Sans" w:hAnsi="Lucida Sans" w:cs="Lucida Sans Unicode"/>
          <w:b/>
          <w:sz w:val="20"/>
          <w:szCs w:val="20"/>
        </w:rPr>
        <w:br w:type="page"/>
      </w:r>
    </w:p>
    <w:p w14:paraId="32159ABA" w14:textId="7102AAF1" w:rsidR="00413B59" w:rsidRPr="008901A1" w:rsidRDefault="00413B59" w:rsidP="00413B59">
      <w:pPr>
        <w:jc w:val="center"/>
        <w:rPr>
          <w:rFonts w:ascii="Lucida Sans Unicode" w:hAnsi="Lucida Sans Unicode" w:cs="Lucida Sans Unicode"/>
          <w:b/>
          <w:sz w:val="20"/>
          <w:szCs w:val="20"/>
        </w:rPr>
      </w:pPr>
      <w:r w:rsidRPr="008901A1">
        <w:rPr>
          <w:rFonts w:ascii="Lucida Sans Unicode" w:hAnsi="Lucida Sans Unicode" w:cs="Lucida Sans Unicode"/>
          <w:b/>
          <w:sz w:val="20"/>
          <w:szCs w:val="20"/>
        </w:rPr>
        <w:lastRenderedPageBreak/>
        <w:t>Podatki o ponudniku</w:t>
      </w:r>
    </w:p>
    <w:p w14:paraId="01DDA798" w14:textId="77777777" w:rsidR="00413B59" w:rsidRPr="001B0636" w:rsidRDefault="00413B59" w:rsidP="00413B59">
      <w:pPr>
        <w:jc w:val="both"/>
        <w:rPr>
          <w:rFonts w:ascii="Lucida Sans Unicode" w:hAnsi="Lucida Sans Unicode" w:cs="Lucida Sans Unicode"/>
          <w:bCs/>
          <w:sz w:val="20"/>
          <w:szCs w:val="20"/>
        </w:rPr>
      </w:pPr>
    </w:p>
    <w:p w14:paraId="2F73136A" w14:textId="77777777" w:rsidR="00413B59" w:rsidRPr="001B0636" w:rsidRDefault="00413B59" w:rsidP="00413B59">
      <w:pPr>
        <w:jc w:val="both"/>
        <w:rPr>
          <w:rFonts w:ascii="Lucida Sans Unicode" w:hAnsi="Lucida Sans Unicode" w:cs="Lucida Sans Unicode"/>
          <w:bCs/>
          <w:sz w:val="20"/>
          <w:szCs w:val="20"/>
        </w:rPr>
      </w:pPr>
    </w:p>
    <w:p w14:paraId="6CBC8EE4" w14:textId="77777777" w:rsidR="00413B59" w:rsidRPr="001B0636" w:rsidRDefault="00413B59" w:rsidP="00413B59">
      <w:pPr>
        <w:tabs>
          <w:tab w:val="center" w:pos="6096"/>
        </w:tabs>
        <w:jc w:val="both"/>
        <w:rPr>
          <w:rFonts w:ascii="Lucida Sans Unicode" w:hAnsi="Lucida Sans Unicode" w:cs="Lucida Sans Unicode"/>
          <w:sz w:val="20"/>
          <w:szCs w:val="20"/>
        </w:rPr>
      </w:pPr>
      <w:r w:rsidRPr="001B0636">
        <w:rPr>
          <w:rFonts w:ascii="Lucida Sans Unicode" w:hAnsi="Lucida Sans Unicode" w:cs="Lucida Sans Unicode"/>
          <w:sz w:val="20"/>
          <w:szCs w:val="20"/>
        </w:rPr>
        <w:t>V ponudbi nastopamo kot:</w:t>
      </w:r>
      <w:r w:rsidRPr="001B0636">
        <w:rPr>
          <w:rFonts w:ascii="Lucida Sans Unicode" w:hAnsi="Lucida Sans Unicode" w:cs="Lucida Sans Unicode"/>
          <w:sz w:val="20"/>
          <w:szCs w:val="20"/>
        </w:rPr>
        <w:tab/>
        <w:t>______________________________________________________</w:t>
      </w:r>
    </w:p>
    <w:p w14:paraId="18C2B951" w14:textId="77777777" w:rsidR="00413B59" w:rsidRPr="001B0636" w:rsidRDefault="00413B59" w:rsidP="00413B59">
      <w:pPr>
        <w:tabs>
          <w:tab w:val="center" w:pos="6096"/>
        </w:tabs>
        <w:jc w:val="both"/>
        <w:rPr>
          <w:rFonts w:ascii="Lucida Sans Unicode" w:hAnsi="Lucida Sans Unicode" w:cs="Lucida Sans Unicode"/>
          <w:i/>
          <w:iCs/>
          <w:sz w:val="20"/>
          <w:szCs w:val="20"/>
          <w:vertAlign w:val="superscript"/>
        </w:rPr>
      </w:pPr>
      <w:r w:rsidRPr="001B0636">
        <w:rPr>
          <w:rFonts w:ascii="Lucida Sans Unicode" w:hAnsi="Lucida Sans Unicode" w:cs="Lucida Sans Unicode"/>
          <w:sz w:val="20"/>
          <w:szCs w:val="20"/>
          <w:vertAlign w:val="superscript"/>
        </w:rPr>
        <w:tab/>
        <w:t>(</w:t>
      </w:r>
      <w:r w:rsidRPr="001B0636">
        <w:rPr>
          <w:rFonts w:ascii="Lucida Sans Unicode" w:hAnsi="Lucida Sans Unicode" w:cs="Lucida Sans Unicode"/>
          <w:i/>
          <w:iCs/>
          <w:sz w:val="20"/>
          <w:szCs w:val="20"/>
          <w:vertAlign w:val="superscript"/>
        </w:rPr>
        <w:t>glavni izvajalec, partner ali vodilni partner)</w:t>
      </w:r>
    </w:p>
    <w:p w14:paraId="014C0EE7" w14:textId="77777777" w:rsidR="00413B59" w:rsidRPr="001B0636" w:rsidRDefault="00413B59" w:rsidP="00413B59">
      <w:pPr>
        <w:jc w:val="both"/>
        <w:rPr>
          <w:rFonts w:ascii="Lucida Sans Unicode" w:hAnsi="Lucida Sans Unicode" w:cs="Lucida Sans Unicode"/>
          <w:i/>
          <w:iCs/>
          <w:sz w:val="20"/>
          <w:szCs w:val="20"/>
          <w:vertAlign w:val="superscript"/>
        </w:rPr>
      </w:pPr>
    </w:p>
    <w:p w14:paraId="6D4782AF" w14:textId="77777777" w:rsidR="00413B59" w:rsidRPr="001B0636" w:rsidRDefault="00413B59" w:rsidP="00413B59">
      <w:pPr>
        <w:jc w:val="both"/>
        <w:rPr>
          <w:rFonts w:ascii="Lucida Sans Unicode" w:hAnsi="Lucida Sans Unicode" w:cs="Lucida Sans Unicode"/>
          <w:i/>
          <w:iCs/>
          <w:sz w:val="20"/>
          <w:szCs w:val="20"/>
          <w:vertAlign w:val="superscript"/>
        </w:rPr>
      </w:pPr>
    </w:p>
    <w:tbl>
      <w:tblPr>
        <w:tblW w:w="8474" w:type="dxa"/>
        <w:tblInd w:w="588" w:type="dxa"/>
        <w:tblLook w:val="01E0" w:firstRow="1" w:lastRow="1" w:firstColumn="1" w:lastColumn="1" w:noHBand="0" w:noVBand="0"/>
      </w:tblPr>
      <w:tblGrid>
        <w:gridCol w:w="3832"/>
        <w:gridCol w:w="4642"/>
      </w:tblGrid>
      <w:tr w:rsidR="00413B59" w:rsidRPr="001B0636" w14:paraId="0CC8D716" w14:textId="77777777" w:rsidTr="00350011">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6B6D6A42" w14:textId="77777777" w:rsidR="00413B59" w:rsidRPr="001B0636" w:rsidRDefault="00413B59" w:rsidP="00350011">
            <w:pPr>
              <w:jc w:val="right"/>
              <w:rPr>
                <w:rFonts w:ascii="Lucida Sans Unicode" w:hAnsi="Lucida Sans Unicode" w:cs="Lucida Sans Unicode"/>
                <w:sz w:val="20"/>
                <w:szCs w:val="20"/>
              </w:rPr>
            </w:pPr>
            <w:r w:rsidRPr="001B0636">
              <w:rPr>
                <w:rFonts w:ascii="Lucida Sans Unicode" w:hAnsi="Lucida Sans Unicode" w:cs="Lucida Sans Unicode"/>
                <w:sz w:val="20"/>
                <w:szCs w:val="20"/>
              </w:rPr>
              <w:t>Podjetje/naziv: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5F925B63" w14:textId="77777777" w:rsidR="00413B59" w:rsidRPr="001B0636" w:rsidRDefault="00413B59" w:rsidP="00350011">
            <w:pPr>
              <w:jc w:val="both"/>
              <w:rPr>
                <w:rFonts w:ascii="Lucida Sans Unicode" w:hAnsi="Lucida Sans Unicode" w:cs="Lucida Sans Unicode"/>
                <w:sz w:val="20"/>
                <w:szCs w:val="20"/>
              </w:rPr>
            </w:pPr>
          </w:p>
        </w:tc>
      </w:tr>
      <w:tr w:rsidR="00413B59" w:rsidRPr="001B0636" w14:paraId="03896753" w14:textId="77777777" w:rsidTr="00350011">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0FF00C9C" w14:textId="77777777" w:rsidR="00413B59" w:rsidRPr="001B0636" w:rsidRDefault="00413B59" w:rsidP="00350011">
            <w:pPr>
              <w:jc w:val="right"/>
              <w:rPr>
                <w:rFonts w:ascii="Lucida Sans Unicode" w:hAnsi="Lucida Sans Unicode" w:cs="Lucida Sans Unicode"/>
                <w:sz w:val="20"/>
                <w:szCs w:val="20"/>
              </w:rPr>
            </w:pPr>
            <w:r w:rsidRPr="001B0636">
              <w:rPr>
                <w:rFonts w:ascii="Lucida Sans Unicode" w:hAnsi="Lucida Sans Unicode" w:cs="Lucida Sans Unicode"/>
                <w:sz w:val="20"/>
                <w:szCs w:val="20"/>
              </w:rPr>
              <w:t>Naslov: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07207732" w14:textId="77777777" w:rsidR="00413B59" w:rsidRPr="001B0636" w:rsidRDefault="00413B59" w:rsidP="00350011">
            <w:pPr>
              <w:jc w:val="both"/>
              <w:rPr>
                <w:rFonts w:ascii="Lucida Sans Unicode" w:hAnsi="Lucida Sans Unicode" w:cs="Lucida Sans Unicode"/>
                <w:sz w:val="20"/>
                <w:szCs w:val="20"/>
              </w:rPr>
            </w:pPr>
          </w:p>
        </w:tc>
      </w:tr>
      <w:tr w:rsidR="00413B59" w:rsidRPr="001B0636" w14:paraId="15BE3C69" w14:textId="77777777" w:rsidTr="00350011">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494D8A6F" w14:textId="77777777" w:rsidR="00413B59" w:rsidRPr="001B0636" w:rsidRDefault="00413B59" w:rsidP="00350011">
            <w:pPr>
              <w:ind w:left="567"/>
              <w:jc w:val="right"/>
              <w:rPr>
                <w:rFonts w:ascii="Lucida Sans Unicode" w:hAnsi="Lucida Sans Unicode" w:cs="Lucida Sans Unicode"/>
                <w:sz w:val="20"/>
                <w:szCs w:val="20"/>
              </w:rPr>
            </w:pPr>
            <w:r w:rsidRPr="001B0636">
              <w:rPr>
                <w:rFonts w:ascii="Lucida Sans Unicode" w:hAnsi="Lucida Sans Unicode" w:cs="Lucida Sans Unicode"/>
                <w:sz w:val="20"/>
                <w:szCs w:val="20"/>
              </w:rPr>
              <w:t xml:space="preserve">Pooblaščena oseba za vročanje: </w:t>
            </w:r>
            <w:r w:rsidRPr="001B0636">
              <w:rPr>
                <w:rFonts w:ascii="Lucida Sans Unicode" w:hAnsi="Lucida Sans Unicode" w:cs="Lucida Sans Unicode"/>
                <w:i/>
                <w:sz w:val="18"/>
                <w:szCs w:val="18"/>
              </w:rPr>
              <w:t>ime in priimek, ulica, hišna številka, kraj v Republiki Sloveniji (izpolni ponudnik, ki nima sedeža v Republiki Sloveniji</w:t>
            </w:r>
            <w:r w:rsidRPr="001B0636">
              <w:rPr>
                <w:rFonts w:ascii="Lucida Sans Unicode" w:hAnsi="Lucida Sans Unicode" w:cs="Lucida Sans Unicode"/>
                <w:sz w:val="20"/>
                <w:szCs w:val="20"/>
              </w:rPr>
              <w:t>)</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3EC48F67" w14:textId="77777777" w:rsidR="00413B59" w:rsidRPr="001B0636" w:rsidRDefault="00413B59" w:rsidP="00350011">
            <w:pPr>
              <w:jc w:val="both"/>
              <w:rPr>
                <w:rFonts w:ascii="Lucida Sans Unicode" w:hAnsi="Lucida Sans Unicode" w:cs="Lucida Sans Unicode"/>
                <w:sz w:val="20"/>
                <w:szCs w:val="20"/>
              </w:rPr>
            </w:pPr>
          </w:p>
        </w:tc>
      </w:tr>
    </w:tbl>
    <w:p w14:paraId="3E204164" w14:textId="77777777" w:rsidR="00413B59" w:rsidRPr="001B0636" w:rsidRDefault="00413B59" w:rsidP="00413B59">
      <w:pPr>
        <w:jc w:val="both"/>
        <w:rPr>
          <w:rFonts w:ascii="Lucida Sans Unicode" w:hAnsi="Lucida Sans Unicode" w:cs="Lucida Sans Unicode"/>
          <w:sz w:val="20"/>
          <w:szCs w:val="20"/>
        </w:rPr>
      </w:pPr>
    </w:p>
    <w:p w14:paraId="5163BD78" w14:textId="77777777" w:rsidR="00413B59" w:rsidRPr="001B0636" w:rsidRDefault="00413B59" w:rsidP="00413B59">
      <w:pPr>
        <w:jc w:val="both"/>
        <w:rPr>
          <w:rFonts w:ascii="Lucida Sans Unicode" w:hAnsi="Lucida Sans Unicode" w:cs="Lucida Sans Unicode"/>
          <w:sz w:val="20"/>
          <w:szCs w:val="20"/>
        </w:rPr>
      </w:pPr>
    </w:p>
    <w:p w14:paraId="7A687BA8" w14:textId="77777777" w:rsidR="00413B59" w:rsidRPr="001B0636" w:rsidRDefault="00413B59" w:rsidP="00413B59">
      <w:pPr>
        <w:tabs>
          <w:tab w:val="center" w:pos="6663"/>
        </w:tabs>
        <w:jc w:val="both"/>
        <w:rPr>
          <w:rFonts w:ascii="Lucida Sans Unicode" w:hAnsi="Lucida Sans Unicode" w:cs="Lucida Sans Unicode"/>
          <w:sz w:val="20"/>
          <w:szCs w:val="20"/>
        </w:rPr>
      </w:pPr>
      <w:r w:rsidRPr="001B0636">
        <w:rPr>
          <w:rFonts w:ascii="Lucida Sans Unicode" w:hAnsi="Lucida Sans Unicode" w:cs="Lucida Sans Unicode"/>
          <w:sz w:val="20"/>
          <w:szCs w:val="20"/>
        </w:rPr>
        <w:tab/>
        <w:t>Ponudnik/partner:</w:t>
      </w:r>
    </w:p>
    <w:p w14:paraId="155CDEC9" w14:textId="77777777" w:rsidR="00413B59" w:rsidRPr="001B0636" w:rsidRDefault="00413B59" w:rsidP="00413B59">
      <w:pPr>
        <w:tabs>
          <w:tab w:val="center" w:pos="6663"/>
        </w:tabs>
        <w:jc w:val="both"/>
        <w:rPr>
          <w:rFonts w:ascii="Lucida Sans Unicode" w:hAnsi="Lucida Sans Unicode" w:cs="Lucida Sans Unicode"/>
          <w:sz w:val="20"/>
          <w:szCs w:val="20"/>
        </w:rPr>
      </w:pPr>
    </w:p>
    <w:p w14:paraId="26DB7726" w14:textId="77777777" w:rsidR="00413B59" w:rsidRPr="001B0636" w:rsidRDefault="00413B59" w:rsidP="00413B59">
      <w:pPr>
        <w:tabs>
          <w:tab w:val="center" w:pos="6663"/>
        </w:tabs>
        <w:jc w:val="both"/>
        <w:rPr>
          <w:rFonts w:ascii="Lucida Sans Unicode" w:hAnsi="Lucida Sans Unicode" w:cs="Lucida Sans Unicode"/>
          <w:sz w:val="20"/>
          <w:szCs w:val="20"/>
        </w:rPr>
      </w:pPr>
      <w:r w:rsidRPr="001B0636">
        <w:rPr>
          <w:rFonts w:ascii="Lucida Sans Unicode" w:hAnsi="Lucida Sans Unicode" w:cs="Lucida Sans Unicode"/>
          <w:sz w:val="20"/>
          <w:szCs w:val="20"/>
        </w:rPr>
        <w:tab/>
        <w:t>____________________________</w:t>
      </w:r>
    </w:p>
    <w:p w14:paraId="4C76B423" w14:textId="77777777" w:rsidR="00413B59" w:rsidRPr="001B0636" w:rsidRDefault="00413B59" w:rsidP="00413B59">
      <w:pPr>
        <w:tabs>
          <w:tab w:val="center" w:pos="6663"/>
        </w:tabs>
        <w:jc w:val="both"/>
        <w:rPr>
          <w:rFonts w:ascii="Lucida Sans Unicode" w:hAnsi="Lucida Sans Unicode" w:cs="Lucida Sans Unicode"/>
          <w:i/>
          <w:iCs/>
          <w:sz w:val="20"/>
          <w:szCs w:val="20"/>
          <w:vertAlign w:val="superscript"/>
        </w:rPr>
      </w:pPr>
      <w:r w:rsidRPr="001B0636">
        <w:rPr>
          <w:rFonts w:ascii="Lucida Sans Unicode" w:hAnsi="Lucida Sans Unicode" w:cs="Lucida Sans Unicode"/>
          <w:sz w:val="20"/>
          <w:szCs w:val="20"/>
        </w:rPr>
        <w:t>žig</w:t>
      </w:r>
      <w:r w:rsidRPr="001B0636">
        <w:rPr>
          <w:rFonts w:ascii="Lucida Sans Unicode" w:hAnsi="Lucida Sans Unicode" w:cs="Lucida Sans Unicode"/>
          <w:sz w:val="20"/>
          <w:szCs w:val="20"/>
        </w:rPr>
        <w:tab/>
      </w:r>
      <w:r w:rsidRPr="001B0636">
        <w:rPr>
          <w:rFonts w:ascii="Lucida Sans Unicode" w:hAnsi="Lucida Sans Unicode" w:cs="Lucida Sans Unicode"/>
          <w:i/>
          <w:iCs/>
          <w:sz w:val="20"/>
          <w:szCs w:val="20"/>
          <w:vertAlign w:val="superscript"/>
        </w:rPr>
        <w:t>(ime in priimek pooblaščene osebe)</w:t>
      </w:r>
    </w:p>
    <w:p w14:paraId="17E92A6F" w14:textId="77777777" w:rsidR="00413B59" w:rsidRPr="001B0636" w:rsidRDefault="00413B59" w:rsidP="00413B59">
      <w:pPr>
        <w:tabs>
          <w:tab w:val="center" w:pos="6663"/>
        </w:tabs>
        <w:jc w:val="both"/>
        <w:rPr>
          <w:rFonts w:ascii="Lucida Sans Unicode" w:hAnsi="Lucida Sans Unicode" w:cs="Lucida Sans Unicode"/>
          <w:sz w:val="20"/>
          <w:szCs w:val="20"/>
        </w:rPr>
      </w:pPr>
      <w:r w:rsidRPr="001B0636">
        <w:rPr>
          <w:rFonts w:ascii="Lucida Sans Unicode" w:hAnsi="Lucida Sans Unicode" w:cs="Lucida Sans Unicode"/>
          <w:sz w:val="20"/>
          <w:szCs w:val="20"/>
        </w:rPr>
        <w:tab/>
        <w:t>____________________________</w:t>
      </w:r>
    </w:p>
    <w:p w14:paraId="670DA2BD" w14:textId="77777777" w:rsidR="00413B59" w:rsidRPr="001B0636" w:rsidRDefault="00413B59" w:rsidP="00413B59">
      <w:pPr>
        <w:tabs>
          <w:tab w:val="center" w:pos="6663"/>
        </w:tabs>
        <w:jc w:val="both"/>
        <w:rPr>
          <w:rFonts w:ascii="Lucida Sans Unicode" w:hAnsi="Lucida Sans Unicode" w:cs="Lucida Sans Unicode"/>
          <w:i/>
          <w:iCs/>
          <w:sz w:val="20"/>
          <w:szCs w:val="20"/>
          <w:vertAlign w:val="superscript"/>
        </w:rPr>
      </w:pPr>
      <w:r w:rsidRPr="001B0636">
        <w:rPr>
          <w:rFonts w:ascii="Lucida Sans Unicode" w:hAnsi="Lucida Sans Unicode" w:cs="Lucida Sans Unicode"/>
          <w:i/>
          <w:iCs/>
          <w:sz w:val="20"/>
          <w:szCs w:val="20"/>
          <w:vertAlign w:val="superscript"/>
        </w:rPr>
        <w:tab/>
        <w:t>(podpis)</w:t>
      </w:r>
    </w:p>
    <w:p w14:paraId="34E19E38" w14:textId="72C26206" w:rsidR="006E2E7F" w:rsidRPr="00D56389" w:rsidRDefault="00E42C12" w:rsidP="006E2E7F">
      <w:pPr>
        <w:spacing w:after="0" w:line="240" w:lineRule="auto"/>
        <w:jc w:val="center"/>
        <w:rPr>
          <w:rFonts w:ascii="Lucida Sans Unicode" w:eastAsia="Times New Roman" w:hAnsi="Lucida Sans Unicode" w:cs="Lucida Sans Unicode"/>
          <w:b/>
          <w:bCs/>
          <w:color w:val="000000"/>
          <w:sz w:val="18"/>
          <w:szCs w:val="20"/>
          <w:lang w:eastAsia="sl-SI"/>
        </w:rPr>
      </w:pPr>
      <w:r w:rsidRPr="007828F9">
        <w:rPr>
          <w:rFonts w:ascii="Lucida Sans" w:hAnsi="Lucida Sans" w:cs="Arial"/>
          <w:b/>
          <w:sz w:val="20"/>
          <w:szCs w:val="20"/>
        </w:rPr>
        <w:br w:type="page"/>
      </w:r>
      <w:r w:rsidR="006E2E7F" w:rsidRPr="00D56389">
        <w:rPr>
          <w:rFonts w:ascii="Lucida Sans Unicode" w:eastAsia="Times New Roman" w:hAnsi="Lucida Sans Unicode" w:cs="Lucida Sans Unicode"/>
          <w:b/>
          <w:bCs/>
          <w:color w:val="000000"/>
          <w:sz w:val="18"/>
          <w:szCs w:val="20"/>
          <w:lang w:eastAsia="sl-SI"/>
        </w:rPr>
        <w:lastRenderedPageBreak/>
        <w:t>PODATKI O PODIZVAJALCU</w:t>
      </w:r>
    </w:p>
    <w:p w14:paraId="4E7F8C0E" w14:textId="77777777" w:rsidR="006E2E7F" w:rsidRPr="00D56389" w:rsidRDefault="006E2E7F" w:rsidP="006E2E7F">
      <w:pPr>
        <w:spacing w:after="0" w:line="240" w:lineRule="auto"/>
        <w:jc w:val="center"/>
        <w:rPr>
          <w:rFonts w:ascii="Lucida Sans Unicode" w:eastAsia="Times New Roman" w:hAnsi="Lucida Sans Unicode" w:cs="Lucida Sans Unicode"/>
          <w:b/>
          <w:bCs/>
          <w:color w:val="000000"/>
          <w:sz w:val="18"/>
          <w:szCs w:val="20"/>
          <w:lang w:eastAsia="sl-SI"/>
        </w:rPr>
      </w:pPr>
    </w:p>
    <w:p w14:paraId="0E2CDA64" w14:textId="77777777" w:rsidR="006E2E7F" w:rsidRPr="00D56389" w:rsidRDefault="006E2E7F" w:rsidP="006E2E7F">
      <w:pPr>
        <w:spacing w:after="0" w:line="240" w:lineRule="auto"/>
        <w:jc w:val="center"/>
        <w:rPr>
          <w:rFonts w:ascii="Lucida Sans Unicode" w:eastAsia="Times New Roman" w:hAnsi="Lucida Sans Unicode" w:cs="Lucida Sans Unicode"/>
          <w:b/>
          <w:bCs/>
          <w:color w:val="000000"/>
          <w:sz w:val="18"/>
          <w:szCs w:val="20"/>
          <w:lang w:eastAsia="sl-SI"/>
        </w:rPr>
      </w:pPr>
    </w:p>
    <w:p w14:paraId="69C2F7FB" w14:textId="77777777" w:rsidR="006E2E7F" w:rsidRPr="00D56389" w:rsidRDefault="006E2E7F" w:rsidP="006E2E7F">
      <w:pPr>
        <w:spacing w:after="0" w:line="240" w:lineRule="auto"/>
        <w:jc w:val="center"/>
        <w:rPr>
          <w:rFonts w:ascii="Lucida Sans Unicode" w:eastAsia="Times New Roman" w:hAnsi="Lucida Sans Unicode" w:cs="Lucida Sans Unicode"/>
          <w:b/>
          <w:bCs/>
          <w:color w:val="000000"/>
          <w:sz w:val="18"/>
          <w:szCs w:val="20"/>
          <w:lang w:eastAsia="sl-SI"/>
        </w:rPr>
      </w:pPr>
    </w:p>
    <w:tbl>
      <w:tblPr>
        <w:tblW w:w="8474" w:type="dxa"/>
        <w:tblInd w:w="588" w:type="dxa"/>
        <w:tblLook w:val="01E0" w:firstRow="1" w:lastRow="1" w:firstColumn="1" w:lastColumn="1" w:noHBand="0" w:noVBand="0"/>
      </w:tblPr>
      <w:tblGrid>
        <w:gridCol w:w="3215"/>
        <w:gridCol w:w="5259"/>
      </w:tblGrid>
      <w:tr w:rsidR="006E2E7F" w:rsidRPr="00D56389" w14:paraId="7C046EF8" w14:textId="77777777" w:rsidTr="00CB5148">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77B04739" w14:textId="77777777" w:rsidR="006E2E7F" w:rsidRPr="00D56389" w:rsidRDefault="006E2E7F" w:rsidP="00CB5148">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Podjetje/naziv:</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40A95D41" w14:textId="77777777" w:rsidR="006E2E7F" w:rsidRPr="00D56389" w:rsidRDefault="006E2E7F" w:rsidP="00CB5148">
            <w:pPr>
              <w:spacing w:after="0" w:line="240" w:lineRule="auto"/>
              <w:jc w:val="both"/>
              <w:rPr>
                <w:rFonts w:ascii="Lucida Sans Unicode" w:eastAsia="Times New Roman" w:hAnsi="Lucida Sans Unicode" w:cs="Lucida Sans Unicode"/>
                <w:sz w:val="18"/>
                <w:szCs w:val="20"/>
                <w:lang w:eastAsia="sl-SI"/>
              </w:rPr>
            </w:pPr>
          </w:p>
          <w:p w14:paraId="3C6B50B8" w14:textId="77777777" w:rsidR="006E2E7F" w:rsidRPr="00D56389" w:rsidRDefault="006E2E7F" w:rsidP="00CB5148">
            <w:pPr>
              <w:spacing w:after="0" w:line="240" w:lineRule="auto"/>
              <w:jc w:val="both"/>
              <w:rPr>
                <w:rFonts w:ascii="Lucida Sans Unicode" w:eastAsia="Times New Roman" w:hAnsi="Lucida Sans Unicode" w:cs="Lucida Sans Unicode"/>
                <w:sz w:val="18"/>
                <w:szCs w:val="20"/>
                <w:lang w:eastAsia="sl-SI"/>
              </w:rPr>
            </w:pPr>
          </w:p>
        </w:tc>
      </w:tr>
      <w:tr w:rsidR="006E2E7F" w:rsidRPr="00D56389" w14:paraId="34D4F7EF" w14:textId="77777777" w:rsidTr="00CB5148">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51220EE9" w14:textId="77777777" w:rsidR="006E2E7F" w:rsidRPr="00D56389" w:rsidRDefault="006E2E7F" w:rsidP="00CB5148">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Naslov:</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22A2F35D" w14:textId="77777777" w:rsidR="006E2E7F" w:rsidRPr="00D56389" w:rsidRDefault="006E2E7F" w:rsidP="00CB5148">
            <w:pPr>
              <w:spacing w:after="0" w:line="240" w:lineRule="auto"/>
              <w:jc w:val="both"/>
              <w:rPr>
                <w:rFonts w:ascii="Lucida Sans Unicode" w:eastAsia="Times New Roman" w:hAnsi="Lucida Sans Unicode" w:cs="Lucida Sans Unicode"/>
                <w:sz w:val="18"/>
                <w:szCs w:val="20"/>
                <w:lang w:eastAsia="sl-SI"/>
              </w:rPr>
            </w:pPr>
          </w:p>
          <w:p w14:paraId="605EEDC8" w14:textId="77777777" w:rsidR="006E2E7F" w:rsidRPr="00D56389" w:rsidRDefault="006E2E7F" w:rsidP="00CB5148">
            <w:pPr>
              <w:spacing w:after="0" w:line="240" w:lineRule="auto"/>
              <w:jc w:val="both"/>
              <w:rPr>
                <w:rFonts w:ascii="Lucida Sans Unicode" w:eastAsia="Times New Roman" w:hAnsi="Lucida Sans Unicode" w:cs="Lucida Sans Unicode"/>
                <w:sz w:val="18"/>
                <w:szCs w:val="20"/>
                <w:lang w:eastAsia="sl-SI"/>
              </w:rPr>
            </w:pPr>
          </w:p>
        </w:tc>
      </w:tr>
      <w:tr w:rsidR="006E2E7F" w:rsidRPr="00D56389" w14:paraId="677A0EBD" w14:textId="77777777" w:rsidTr="00CB5148">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69386357" w14:textId="77777777" w:rsidR="006E2E7F" w:rsidRPr="00D56389" w:rsidRDefault="006E2E7F" w:rsidP="00CB5148">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Zakoniti zastopnik oz. oseba pooblaščena za podpis pogodbe:</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3347E071" w14:textId="77777777" w:rsidR="006E2E7F" w:rsidRPr="00D56389" w:rsidRDefault="006E2E7F" w:rsidP="00CB5148">
            <w:pPr>
              <w:spacing w:after="0" w:line="240" w:lineRule="auto"/>
              <w:jc w:val="both"/>
              <w:rPr>
                <w:rFonts w:ascii="Lucida Sans Unicode" w:eastAsia="Times New Roman" w:hAnsi="Lucida Sans Unicode" w:cs="Lucida Sans Unicode"/>
                <w:sz w:val="18"/>
                <w:szCs w:val="20"/>
                <w:lang w:eastAsia="sl-SI"/>
              </w:rPr>
            </w:pPr>
          </w:p>
        </w:tc>
      </w:tr>
      <w:tr w:rsidR="006E2E7F" w:rsidRPr="00D56389" w14:paraId="26BDD110" w14:textId="77777777" w:rsidTr="00CB5148">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509451A2" w14:textId="77777777" w:rsidR="006E2E7F" w:rsidRPr="00D56389" w:rsidRDefault="006E2E7F" w:rsidP="00CB5148">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Matična številka:</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650CA00C" w14:textId="77777777" w:rsidR="006E2E7F" w:rsidRPr="00D56389" w:rsidRDefault="006E2E7F" w:rsidP="00CB5148">
            <w:pPr>
              <w:spacing w:after="0" w:line="240" w:lineRule="auto"/>
              <w:jc w:val="both"/>
              <w:rPr>
                <w:rFonts w:ascii="Lucida Sans Unicode" w:eastAsia="Times New Roman" w:hAnsi="Lucida Sans Unicode" w:cs="Lucida Sans Unicode"/>
                <w:sz w:val="18"/>
                <w:szCs w:val="20"/>
                <w:lang w:eastAsia="sl-SI"/>
              </w:rPr>
            </w:pPr>
          </w:p>
          <w:p w14:paraId="3064D14A" w14:textId="77777777" w:rsidR="006E2E7F" w:rsidRPr="00D56389" w:rsidRDefault="006E2E7F" w:rsidP="00CB5148">
            <w:pPr>
              <w:spacing w:after="0" w:line="240" w:lineRule="auto"/>
              <w:jc w:val="both"/>
              <w:rPr>
                <w:rFonts w:ascii="Lucida Sans Unicode" w:eastAsia="Times New Roman" w:hAnsi="Lucida Sans Unicode" w:cs="Lucida Sans Unicode"/>
                <w:sz w:val="18"/>
                <w:szCs w:val="20"/>
                <w:lang w:eastAsia="sl-SI"/>
              </w:rPr>
            </w:pPr>
          </w:p>
        </w:tc>
      </w:tr>
      <w:tr w:rsidR="006E2E7F" w:rsidRPr="00D56389" w14:paraId="2B3525F3" w14:textId="77777777" w:rsidTr="00CB5148">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5B0A09BC" w14:textId="77777777" w:rsidR="006E2E7F" w:rsidRPr="00D56389" w:rsidRDefault="006E2E7F" w:rsidP="00CB5148">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Identifikacijska številka za DDV:</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2B24509B" w14:textId="77777777" w:rsidR="006E2E7F" w:rsidRPr="00D56389" w:rsidRDefault="006E2E7F" w:rsidP="00CB5148">
            <w:pPr>
              <w:spacing w:after="0" w:line="240" w:lineRule="auto"/>
              <w:jc w:val="both"/>
              <w:rPr>
                <w:rFonts w:ascii="Lucida Sans Unicode" w:eastAsia="Times New Roman" w:hAnsi="Lucida Sans Unicode" w:cs="Lucida Sans Unicode"/>
                <w:sz w:val="18"/>
                <w:szCs w:val="20"/>
                <w:lang w:eastAsia="sl-SI"/>
              </w:rPr>
            </w:pPr>
          </w:p>
        </w:tc>
      </w:tr>
      <w:tr w:rsidR="006E2E7F" w:rsidRPr="00D56389" w14:paraId="0F164C95" w14:textId="77777777" w:rsidTr="00CB5148">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30FD9460" w14:textId="77777777" w:rsidR="006E2E7F" w:rsidRPr="00D56389" w:rsidRDefault="006E2E7F" w:rsidP="00CB5148">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Telefon:</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0B31EA17" w14:textId="77777777" w:rsidR="006E2E7F" w:rsidRPr="00D56389" w:rsidRDefault="006E2E7F" w:rsidP="00CB5148">
            <w:pPr>
              <w:spacing w:after="0" w:line="240" w:lineRule="auto"/>
              <w:jc w:val="both"/>
              <w:rPr>
                <w:rFonts w:ascii="Lucida Sans Unicode" w:eastAsia="Times New Roman" w:hAnsi="Lucida Sans Unicode" w:cs="Lucida Sans Unicode"/>
                <w:sz w:val="18"/>
                <w:szCs w:val="20"/>
                <w:lang w:eastAsia="sl-SI"/>
              </w:rPr>
            </w:pPr>
          </w:p>
          <w:p w14:paraId="14EE2536" w14:textId="77777777" w:rsidR="006E2E7F" w:rsidRPr="00D56389" w:rsidRDefault="006E2E7F" w:rsidP="00CB5148">
            <w:pPr>
              <w:spacing w:after="0" w:line="240" w:lineRule="auto"/>
              <w:jc w:val="both"/>
              <w:rPr>
                <w:rFonts w:ascii="Lucida Sans Unicode" w:eastAsia="Times New Roman" w:hAnsi="Lucida Sans Unicode" w:cs="Lucida Sans Unicode"/>
                <w:sz w:val="18"/>
                <w:szCs w:val="20"/>
                <w:lang w:eastAsia="sl-SI"/>
              </w:rPr>
            </w:pPr>
          </w:p>
        </w:tc>
      </w:tr>
      <w:tr w:rsidR="006E2E7F" w:rsidRPr="00D56389" w14:paraId="64E21B78" w14:textId="77777777" w:rsidTr="00CB5148">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658499F0" w14:textId="77777777" w:rsidR="006E2E7F" w:rsidRPr="00D56389" w:rsidRDefault="006E2E7F" w:rsidP="00CB5148">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E-pošta:</w:t>
            </w:r>
          </w:p>
        </w:tc>
        <w:tc>
          <w:tcPr>
            <w:tcW w:w="5258" w:type="dxa"/>
            <w:tcBorders>
              <w:top w:val="single" w:sz="4" w:space="0" w:color="000000"/>
              <w:left w:val="single" w:sz="4" w:space="0" w:color="000000"/>
              <w:bottom w:val="single" w:sz="4" w:space="0" w:color="000000"/>
              <w:right w:val="single" w:sz="4" w:space="0" w:color="000000"/>
            </w:tcBorders>
            <w:shd w:val="clear" w:color="auto" w:fill="auto"/>
          </w:tcPr>
          <w:p w14:paraId="2B1273AA" w14:textId="77777777" w:rsidR="006E2E7F" w:rsidRPr="00D56389" w:rsidRDefault="006E2E7F" w:rsidP="00CB5148">
            <w:pPr>
              <w:spacing w:after="0" w:line="240" w:lineRule="auto"/>
              <w:jc w:val="both"/>
              <w:rPr>
                <w:rFonts w:ascii="Lucida Sans Unicode" w:eastAsia="Times New Roman" w:hAnsi="Lucida Sans Unicode" w:cs="Lucida Sans Unicode"/>
                <w:sz w:val="18"/>
                <w:szCs w:val="20"/>
                <w:lang w:eastAsia="sl-SI"/>
              </w:rPr>
            </w:pPr>
          </w:p>
          <w:p w14:paraId="7DEC14AD" w14:textId="77777777" w:rsidR="006E2E7F" w:rsidRPr="00D56389" w:rsidRDefault="006E2E7F" w:rsidP="00CB5148">
            <w:pPr>
              <w:spacing w:after="0" w:line="240" w:lineRule="auto"/>
              <w:jc w:val="both"/>
              <w:rPr>
                <w:rFonts w:ascii="Lucida Sans Unicode" w:eastAsia="Times New Roman" w:hAnsi="Lucida Sans Unicode" w:cs="Lucida Sans Unicode"/>
                <w:sz w:val="18"/>
                <w:szCs w:val="20"/>
                <w:lang w:eastAsia="sl-SI"/>
              </w:rPr>
            </w:pPr>
          </w:p>
        </w:tc>
      </w:tr>
    </w:tbl>
    <w:p w14:paraId="5144B6B7" w14:textId="77777777" w:rsidR="006E2E7F" w:rsidRPr="00D56389" w:rsidRDefault="006E2E7F" w:rsidP="006E2E7F">
      <w:pPr>
        <w:spacing w:after="0" w:line="240" w:lineRule="auto"/>
        <w:jc w:val="both"/>
        <w:rPr>
          <w:rFonts w:ascii="Lucida Sans Unicode" w:eastAsia="Times New Roman" w:hAnsi="Lucida Sans Unicode" w:cs="Lucida Sans Unicode"/>
          <w:sz w:val="18"/>
          <w:szCs w:val="20"/>
          <w:lang w:eastAsia="sl-SI"/>
        </w:rPr>
      </w:pPr>
    </w:p>
    <w:p w14:paraId="54226871" w14:textId="77777777" w:rsidR="006E2E7F" w:rsidRPr="00D56389" w:rsidRDefault="006E2E7F" w:rsidP="006E2E7F">
      <w:pPr>
        <w:pStyle w:val="Default"/>
        <w:jc w:val="center"/>
        <w:rPr>
          <w:rFonts w:ascii="Lucida Sans Unicode" w:hAnsi="Lucida Sans Unicode" w:cs="Lucida Sans Unicode"/>
          <w:bCs/>
          <w:sz w:val="18"/>
          <w:szCs w:val="20"/>
        </w:rPr>
      </w:pPr>
    </w:p>
    <w:tbl>
      <w:tblPr>
        <w:tblW w:w="8613" w:type="dxa"/>
        <w:tblInd w:w="588" w:type="dxa"/>
        <w:tblLayout w:type="fixed"/>
        <w:tblLook w:val="0000" w:firstRow="0" w:lastRow="0" w:firstColumn="0" w:lastColumn="0" w:noHBand="0" w:noVBand="0"/>
      </w:tblPr>
      <w:tblGrid>
        <w:gridCol w:w="3261"/>
        <w:gridCol w:w="5352"/>
      </w:tblGrid>
      <w:tr w:rsidR="006E2E7F" w:rsidRPr="00D56389" w14:paraId="49F61606" w14:textId="77777777" w:rsidTr="00CB5148">
        <w:trPr>
          <w:trHeight w:val="146"/>
        </w:trPr>
        <w:tc>
          <w:tcPr>
            <w:tcW w:w="3261" w:type="dxa"/>
            <w:tcBorders>
              <w:top w:val="single" w:sz="8" w:space="0" w:color="000000"/>
              <w:left w:val="single" w:sz="8" w:space="0" w:color="000000"/>
              <w:bottom w:val="single" w:sz="8" w:space="0" w:color="000000"/>
              <w:right w:val="single" w:sz="8" w:space="0" w:color="000000"/>
            </w:tcBorders>
          </w:tcPr>
          <w:p w14:paraId="470D8859" w14:textId="77777777" w:rsidR="006E2E7F" w:rsidRPr="00D56389" w:rsidRDefault="006E2E7F" w:rsidP="00CB5148">
            <w:pPr>
              <w:pStyle w:val="Default"/>
              <w:jc w:val="right"/>
              <w:rPr>
                <w:rFonts w:ascii="Lucida Sans Unicode" w:hAnsi="Lucida Sans Unicode" w:cs="Lucida Sans Unicode"/>
                <w:sz w:val="18"/>
                <w:szCs w:val="20"/>
              </w:rPr>
            </w:pPr>
            <w:r w:rsidRPr="00D56389">
              <w:rPr>
                <w:rFonts w:ascii="Lucida Sans Unicode" w:hAnsi="Lucida Sans Unicode" w:cs="Lucida Sans Unicode"/>
                <w:sz w:val="18"/>
                <w:szCs w:val="20"/>
              </w:rPr>
              <w:t>Vrsta, delež, vrednost del javnega naročila, ki ga bo izvedel:</w:t>
            </w:r>
          </w:p>
        </w:tc>
        <w:tc>
          <w:tcPr>
            <w:tcW w:w="5352" w:type="dxa"/>
            <w:tcBorders>
              <w:top w:val="single" w:sz="8" w:space="0" w:color="000000"/>
              <w:left w:val="single" w:sz="8" w:space="0" w:color="000000"/>
              <w:bottom w:val="single" w:sz="8" w:space="0" w:color="000000"/>
              <w:right w:val="single" w:sz="8" w:space="0" w:color="000000"/>
            </w:tcBorders>
          </w:tcPr>
          <w:p w14:paraId="6D349B3E" w14:textId="77777777" w:rsidR="006E2E7F" w:rsidRPr="00D56389" w:rsidRDefault="006E2E7F" w:rsidP="00CB5148">
            <w:pPr>
              <w:pStyle w:val="Default"/>
              <w:rPr>
                <w:rFonts w:ascii="Lucida Sans Unicode" w:hAnsi="Lucida Sans Unicode" w:cs="Lucida Sans Unicode"/>
                <w:sz w:val="18"/>
                <w:szCs w:val="20"/>
              </w:rPr>
            </w:pPr>
            <w:r w:rsidRPr="00D56389">
              <w:rPr>
                <w:rFonts w:ascii="Lucida Sans Unicode" w:hAnsi="Lucida Sans Unicode" w:cs="Lucida Sans Unicode"/>
                <w:sz w:val="18"/>
                <w:szCs w:val="20"/>
              </w:rPr>
              <w:t>Vrsta:</w:t>
            </w:r>
          </w:p>
          <w:p w14:paraId="16347C5B" w14:textId="77777777" w:rsidR="006E2E7F" w:rsidRPr="00D56389" w:rsidRDefault="006E2E7F" w:rsidP="00CB5148">
            <w:pPr>
              <w:pStyle w:val="Default"/>
              <w:rPr>
                <w:rFonts w:ascii="Lucida Sans Unicode" w:hAnsi="Lucida Sans Unicode" w:cs="Lucida Sans Unicode"/>
                <w:sz w:val="18"/>
                <w:szCs w:val="20"/>
              </w:rPr>
            </w:pPr>
          </w:p>
          <w:p w14:paraId="76937903" w14:textId="77777777" w:rsidR="006E2E7F" w:rsidRPr="00D56389" w:rsidRDefault="006E2E7F" w:rsidP="00CB5148">
            <w:pPr>
              <w:pStyle w:val="Default"/>
              <w:rPr>
                <w:rFonts w:ascii="Lucida Sans Unicode" w:hAnsi="Lucida Sans Unicode" w:cs="Lucida Sans Unicode"/>
                <w:sz w:val="18"/>
                <w:szCs w:val="20"/>
              </w:rPr>
            </w:pPr>
            <w:r w:rsidRPr="00D56389">
              <w:rPr>
                <w:rFonts w:ascii="Lucida Sans Unicode" w:hAnsi="Lucida Sans Unicode" w:cs="Lucida Sans Unicode"/>
                <w:sz w:val="18"/>
                <w:szCs w:val="20"/>
              </w:rPr>
              <w:t xml:space="preserve">Delež: </w:t>
            </w:r>
          </w:p>
          <w:p w14:paraId="12964CA6" w14:textId="77777777" w:rsidR="006E2E7F" w:rsidRPr="00D56389" w:rsidRDefault="006E2E7F" w:rsidP="00CB5148">
            <w:pPr>
              <w:pStyle w:val="Default"/>
              <w:rPr>
                <w:rFonts w:ascii="Lucida Sans Unicode" w:hAnsi="Lucida Sans Unicode" w:cs="Lucida Sans Unicode"/>
                <w:sz w:val="18"/>
                <w:szCs w:val="20"/>
              </w:rPr>
            </w:pPr>
          </w:p>
          <w:p w14:paraId="2B0726CA" w14:textId="77777777" w:rsidR="006E2E7F" w:rsidRPr="00D56389" w:rsidRDefault="006E2E7F" w:rsidP="00CB5148">
            <w:pPr>
              <w:pStyle w:val="Default"/>
              <w:rPr>
                <w:rFonts w:ascii="Lucida Sans Unicode" w:hAnsi="Lucida Sans Unicode" w:cs="Lucida Sans Unicode"/>
                <w:sz w:val="18"/>
                <w:szCs w:val="20"/>
              </w:rPr>
            </w:pPr>
            <w:r w:rsidRPr="00D56389">
              <w:rPr>
                <w:rFonts w:ascii="Lucida Sans Unicode" w:hAnsi="Lucida Sans Unicode" w:cs="Lucida Sans Unicode"/>
                <w:sz w:val="18"/>
                <w:szCs w:val="20"/>
              </w:rPr>
              <w:t>Vrednost:</w:t>
            </w:r>
          </w:p>
          <w:p w14:paraId="4C67ECD9" w14:textId="77777777" w:rsidR="006E2E7F" w:rsidRPr="00D56389" w:rsidRDefault="006E2E7F" w:rsidP="00CB5148">
            <w:pPr>
              <w:pStyle w:val="Default"/>
              <w:rPr>
                <w:rFonts w:ascii="Lucida Sans Unicode" w:hAnsi="Lucida Sans Unicode" w:cs="Lucida Sans Unicode"/>
                <w:sz w:val="18"/>
                <w:szCs w:val="20"/>
              </w:rPr>
            </w:pPr>
          </w:p>
        </w:tc>
      </w:tr>
    </w:tbl>
    <w:p w14:paraId="00B7D22E" w14:textId="77777777" w:rsidR="006E2E7F" w:rsidRPr="00D56389" w:rsidRDefault="006E2E7F" w:rsidP="006E2E7F">
      <w:pPr>
        <w:spacing w:after="0" w:line="240" w:lineRule="auto"/>
        <w:jc w:val="both"/>
        <w:rPr>
          <w:rFonts w:ascii="Lucida Sans Unicode" w:eastAsia="Times New Roman" w:hAnsi="Lucida Sans Unicode" w:cs="Lucida Sans Unicode"/>
          <w:sz w:val="18"/>
          <w:szCs w:val="20"/>
          <w:lang w:eastAsia="sl-SI"/>
        </w:rPr>
      </w:pPr>
    </w:p>
    <w:p w14:paraId="2706D4B4"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p>
    <w:p w14:paraId="4C1AB464"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Izjavljamo, da kot podizvajalec (ustrezno obkroži):</w:t>
      </w:r>
    </w:p>
    <w:p w14:paraId="37872BBF"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p>
    <w:p w14:paraId="57A5FE39"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p>
    <w:p w14:paraId="1616C79F" w14:textId="77777777" w:rsidR="006E2E7F" w:rsidRPr="00D56389" w:rsidRDefault="006E2E7F" w:rsidP="006E2E7F">
      <w:pPr>
        <w:spacing w:after="0" w:line="240" w:lineRule="auto"/>
        <w:jc w:val="center"/>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ZAHTEVAMO oz. NE ZAHTEVAMO neposredno plačilo.</w:t>
      </w:r>
    </w:p>
    <w:p w14:paraId="02F4DC5B"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p>
    <w:p w14:paraId="06B64E60"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p>
    <w:p w14:paraId="1AE97F03"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V primeru zahteve neposrednih plačil soglašamo, da naročnik naše terjatve do izvajalca (ponudnika, ki bo izbran s strani naročnika za izvedbo predmetnega javnega naročila pri katerem bomo sodelovali kot podizvajalec), ki bodo izhajale iz opravljenega dela pri izvedbi javnega naročila, plačuje neposredno na naš transakcijski račun, in sicer na podlagi izstavljenih računov, ki jih bo predhodno potrdil izvajalec in bodo priloga računa, ki ga bo naročniku izstavil izvajalec.</w:t>
      </w:r>
    </w:p>
    <w:p w14:paraId="0ABA612A"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p>
    <w:p w14:paraId="2B2E2CA3"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p>
    <w:p w14:paraId="25733708"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p>
    <w:p w14:paraId="5012E684"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 xml:space="preserve">V primeru, da bo glavni ponudnik izbran za izvedbo predmetnega javnega naročila, izjavljamo, da bomo, če ne bomo zahtevali neposrednega plačila, glavnemu izvajalcu pravočasno poslali </w:t>
      </w:r>
      <w:r w:rsidRPr="00D56389">
        <w:rPr>
          <w:rFonts w:ascii="Lucida Sans Unicode" w:eastAsia="Times New Roman" w:hAnsi="Lucida Sans Unicode" w:cs="Lucida Sans Unicode"/>
          <w:sz w:val="20"/>
          <w:szCs w:val="24"/>
          <w:lang w:eastAsia="sl-SI"/>
        </w:rPr>
        <w:lastRenderedPageBreak/>
        <w:t>svojo pisno izjavo, da smo prejeli plačilo za izvedena dela povezana s predmetom javnega naročila.</w:t>
      </w:r>
    </w:p>
    <w:p w14:paraId="0022256B"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p>
    <w:p w14:paraId="3902325E"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Izjavljamo, da smo seznanjeni z razpisnimi pogoji za predmetno javno naročilo.</w:t>
      </w:r>
    </w:p>
    <w:p w14:paraId="24531858"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p>
    <w:p w14:paraId="22D9A1D1"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4"/>
          <w:lang w:eastAsia="sl-SI"/>
        </w:rPr>
      </w:pPr>
    </w:p>
    <w:p w14:paraId="12218B19"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2BE1EC17"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0"/>
          <w:lang w:eastAsia="sl-SI"/>
        </w:rPr>
      </w:pPr>
    </w:p>
    <w:p w14:paraId="152AF611" w14:textId="77777777" w:rsidR="006E2E7F" w:rsidRPr="00D56389" w:rsidRDefault="006E2E7F" w:rsidP="006E2E7F">
      <w:pPr>
        <w:spacing w:after="0" w:line="240" w:lineRule="auto"/>
        <w:jc w:val="both"/>
        <w:rPr>
          <w:rFonts w:ascii="Lucida Sans Unicode" w:eastAsia="Times New Roman" w:hAnsi="Lucida Sans Unicode" w:cs="Lucida Sans Unicode"/>
          <w:sz w:val="20"/>
          <w:szCs w:val="20"/>
          <w:lang w:eastAsia="sl-SI"/>
        </w:rPr>
      </w:pPr>
    </w:p>
    <w:p w14:paraId="2C2E9722" w14:textId="77777777" w:rsidR="006E2E7F" w:rsidRPr="00D56389" w:rsidRDefault="006E2E7F" w:rsidP="006E2E7F">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Podizvajalec:</w:t>
      </w:r>
    </w:p>
    <w:p w14:paraId="1268CC98" w14:textId="77777777" w:rsidR="006E2E7F" w:rsidRPr="00D56389" w:rsidRDefault="006E2E7F" w:rsidP="006E2E7F">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597DA382" w14:textId="77777777" w:rsidR="006E2E7F" w:rsidRPr="00D56389" w:rsidRDefault="006E2E7F" w:rsidP="006E2E7F">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žig</w:t>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43F68639" w14:textId="77777777" w:rsidR="006E2E7F" w:rsidRPr="00D56389" w:rsidRDefault="006E2E7F" w:rsidP="006E2E7F">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638803EF" w14:textId="77777777" w:rsidR="006E2E7F" w:rsidRPr="00D56389" w:rsidRDefault="006E2E7F" w:rsidP="006E2E7F">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740BCFBF" w14:textId="77777777" w:rsidR="006E2E7F" w:rsidRPr="00D56389" w:rsidRDefault="006E2E7F" w:rsidP="006E2E7F">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042DD01F" w14:textId="77777777" w:rsidR="006E2E7F" w:rsidRPr="00D56389" w:rsidRDefault="006E2E7F" w:rsidP="006E2E7F">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6C95E0F1" w14:textId="77777777" w:rsidR="006E2E7F" w:rsidRDefault="006E2E7F" w:rsidP="006E2E7F">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39704AEB" w14:textId="77777777" w:rsidR="006E2E7F" w:rsidRDefault="006E2E7F" w:rsidP="006E2E7F">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548C8866" w14:textId="77777777" w:rsidR="006E2E7F" w:rsidRPr="00D56389" w:rsidRDefault="006E2E7F" w:rsidP="006E2E7F">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4CE379C8" w14:textId="77777777" w:rsidR="006E2E7F" w:rsidRPr="00D56389" w:rsidRDefault="006E2E7F" w:rsidP="006E2E7F">
      <w:pPr>
        <w:spacing w:after="0" w:line="240" w:lineRule="auto"/>
        <w:jc w:val="both"/>
        <w:rPr>
          <w:rFonts w:ascii="Lucida Sans Unicode" w:eastAsia="Times New Roman" w:hAnsi="Lucida Sans Unicode" w:cs="Lucida Sans Unicode"/>
          <w:b/>
          <w:bCs/>
          <w:color w:val="000000"/>
          <w:sz w:val="20"/>
          <w:szCs w:val="20"/>
          <w:lang w:eastAsia="sl-SI"/>
        </w:rPr>
      </w:pPr>
      <w:r w:rsidRPr="00D56389">
        <w:rPr>
          <w:rFonts w:ascii="Lucida Sans Unicode" w:eastAsia="Times New Roman" w:hAnsi="Lucida Sans Unicode" w:cs="Lucida Sans Unicode"/>
          <w:b/>
          <w:bCs/>
          <w:color w:val="000000"/>
          <w:sz w:val="20"/>
          <w:szCs w:val="20"/>
          <w:u w:val="single"/>
          <w:lang w:eastAsia="sl-SI"/>
        </w:rPr>
        <w:t xml:space="preserve">Opomba: </w:t>
      </w:r>
    </w:p>
    <w:p w14:paraId="4DC3CDCA" w14:textId="77777777" w:rsidR="006E2E7F" w:rsidRPr="00D56389" w:rsidRDefault="006E2E7F" w:rsidP="006E2E7F">
      <w:pPr>
        <w:spacing w:after="0" w:line="240" w:lineRule="auto"/>
        <w:jc w:val="both"/>
        <w:rPr>
          <w:rFonts w:ascii="Lucida Sans Unicode" w:eastAsia="Times New Roman" w:hAnsi="Lucida Sans Unicode" w:cs="Lucida Sans Unicode"/>
          <w:b/>
          <w:color w:val="000000"/>
          <w:sz w:val="20"/>
          <w:szCs w:val="20"/>
          <w:lang w:eastAsia="sl-SI"/>
        </w:rPr>
      </w:pPr>
      <w:r w:rsidRPr="00D56389">
        <w:rPr>
          <w:rFonts w:ascii="Lucida Sans Unicode" w:eastAsia="Times New Roman" w:hAnsi="Lucida Sans Unicode" w:cs="Lucida Sans Unicode"/>
          <w:b/>
          <w:color w:val="000000"/>
          <w:sz w:val="20"/>
          <w:szCs w:val="20"/>
          <w:lang w:eastAsia="sl-SI"/>
        </w:rPr>
        <w:t>Obrazec je potrebno izpolniti le v primeru, če ponudnik nastopa s podizvajalci. V tem primeru je ta obrazec  tudi priloga k pogodbi.</w:t>
      </w:r>
    </w:p>
    <w:p w14:paraId="6BBA99F1" w14:textId="77777777" w:rsidR="006E2E7F" w:rsidRPr="00D56389" w:rsidRDefault="006E2E7F" w:rsidP="006E2E7F">
      <w:pPr>
        <w:spacing w:after="0" w:line="240" w:lineRule="auto"/>
        <w:jc w:val="both"/>
        <w:rPr>
          <w:rFonts w:ascii="Lucida Sans Unicode" w:eastAsia="Times New Roman" w:hAnsi="Lucida Sans Unicode" w:cs="Lucida Sans Unicode"/>
          <w:b/>
          <w:sz w:val="20"/>
          <w:szCs w:val="20"/>
          <w:lang w:eastAsia="sl-SI"/>
        </w:rPr>
      </w:pPr>
    </w:p>
    <w:p w14:paraId="70B0B167" w14:textId="77777777" w:rsidR="006E2E7F" w:rsidRPr="00D56389" w:rsidRDefault="006E2E7F" w:rsidP="006E2E7F">
      <w:pPr>
        <w:spacing w:after="0" w:line="240" w:lineRule="auto"/>
        <w:jc w:val="both"/>
        <w:rPr>
          <w:rFonts w:ascii="Lucida Sans Unicode" w:eastAsia="Times New Roman" w:hAnsi="Lucida Sans Unicode" w:cs="Lucida Sans Unicode"/>
          <w:b/>
          <w:sz w:val="20"/>
          <w:szCs w:val="20"/>
          <w:lang w:eastAsia="sl-SI"/>
        </w:rPr>
      </w:pPr>
      <w:r w:rsidRPr="00D56389">
        <w:rPr>
          <w:rFonts w:ascii="Lucida Sans Unicode" w:eastAsia="Times New Roman" w:hAnsi="Lucida Sans Unicode" w:cs="Lucida Sans Unicode"/>
          <w:b/>
          <w:sz w:val="20"/>
          <w:szCs w:val="20"/>
          <w:lang w:eastAsia="sl-SI"/>
        </w:rPr>
        <w:t>Ta obrazec se fotokopira in izpolni za vsakega sodelujočega podizvajalca.</w:t>
      </w:r>
    </w:p>
    <w:p w14:paraId="4592AA30" w14:textId="77777777" w:rsidR="006E2E7F" w:rsidRPr="00D56389" w:rsidRDefault="006E2E7F" w:rsidP="006E2E7F">
      <w:pPr>
        <w:rPr>
          <w:rFonts w:ascii="Lucida Sans Unicode" w:eastAsia="Times New Roman" w:hAnsi="Lucida Sans Unicode" w:cs="Lucida Sans Unicode"/>
          <w:b/>
          <w:sz w:val="20"/>
          <w:szCs w:val="20"/>
          <w:lang w:eastAsia="sl-SI"/>
        </w:rPr>
      </w:pPr>
      <w:r w:rsidRPr="00D56389">
        <w:rPr>
          <w:rFonts w:ascii="Lucida Sans Unicode" w:eastAsia="Times New Roman" w:hAnsi="Lucida Sans Unicode" w:cs="Lucida Sans Unicode"/>
          <w:b/>
          <w:sz w:val="20"/>
          <w:szCs w:val="20"/>
          <w:lang w:eastAsia="sl-SI"/>
        </w:rPr>
        <w:br w:type="page"/>
      </w:r>
    </w:p>
    <w:p w14:paraId="0AC1B458" w14:textId="4E992F3F" w:rsidR="00CE0BAA" w:rsidRPr="00411FF4" w:rsidRDefault="00CE0BAA" w:rsidP="006D46F4">
      <w:pPr>
        <w:pStyle w:val="Naslov1"/>
      </w:pPr>
      <w:bookmarkStart w:id="93" w:name="_Toc396065660"/>
      <w:bookmarkStart w:id="94" w:name="_Toc431195299"/>
      <w:bookmarkStart w:id="95" w:name="_Toc436814738"/>
      <w:bookmarkStart w:id="96" w:name="_Toc449014025"/>
      <w:bookmarkStart w:id="97" w:name="_Toc510602725"/>
      <w:bookmarkStart w:id="98" w:name="_Toc398205566"/>
      <w:bookmarkEnd w:id="91"/>
      <w:bookmarkEnd w:id="92"/>
      <w:r>
        <w:lastRenderedPageBreak/>
        <w:tab/>
      </w:r>
      <w:r>
        <w:tab/>
      </w:r>
    </w:p>
    <w:bookmarkEnd w:id="93"/>
    <w:bookmarkEnd w:id="94"/>
    <w:bookmarkEnd w:id="95"/>
    <w:bookmarkEnd w:id="96"/>
    <w:bookmarkEnd w:id="97"/>
    <w:bookmarkEnd w:id="98"/>
    <w:p w14:paraId="38CB7631" w14:textId="77777777" w:rsidR="00704286" w:rsidRPr="00826065" w:rsidRDefault="00704286" w:rsidP="00704286">
      <w:pPr>
        <w:spacing w:before="225" w:after="225" w:line="240" w:lineRule="auto"/>
        <w:jc w:val="center"/>
        <w:rPr>
          <w:rFonts w:ascii="Lucida Sans Unicode" w:eastAsiaTheme="minorHAnsi" w:hAnsi="Lucida Sans Unicode" w:cs="Lucida Sans Unicode"/>
          <w:sz w:val="20"/>
          <w:szCs w:val="20"/>
        </w:rPr>
      </w:pPr>
      <w:r w:rsidRPr="00826065">
        <w:rPr>
          <w:rFonts w:ascii="Lucida Sans Unicode" w:eastAsiaTheme="minorHAnsi" w:hAnsi="Lucida Sans Unicode" w:cs="Lucida Sans Unicode"/>
          <w:b/>
          <w:bCs/>
          <w:color w:val="000000"/>
          <w:sz w:val="20"/>
          <w:szCs w:val="20"/>
        </w:rPr>
        <w:t>SEZNAM ČLANOV ORGANOV IN ZASTOPNIKOV GOSPODARSKEGA SUBJEKTA</w:t>
      </w:r>
    </w:p>
    <w:p w14:paraId="708216E8" w14:textId="77777777" w:rsidR="00704286" w:rsidRPr="00826065" w:rsidRDefault="00704286" w:rsidP="00704286">
      <w:pPr>
        <w:numPr>
          <w:ilvl w:val="0"/>
          <w:numId w:val="38"/>
        </w:numPr>
        <w:spacing w:before="225" w:after="225" w:line="240" w:lineRule="auto"/>
        <w:jc w:val="both"/>
        <w:rPr>
          <w:rFonts w:ascii="Lucida Sans Unicode" w:eastAsiaTheme="minorHAnsi" w:hAnsi="Lucida Sans Unicode" w:cs="Lucida Sans Unicode"/>
          <w:sz w:val="20"/>
          <w:szCs w:val="20"/>
        </w:rPr>
      </w:pPr>
      <w:r w:rsidRPr="00826065">
        <w:rPr>
          <w:rFonts w:ascii="Lucida Sans Unicode" w:eastAsiaTheme="minorHAnsi" w:hAnsi="Lucida Sans Unicode" w:cs="Lucida Sans Unicode"/>
          <w:color w:val="000000"/>
          <w:sz w:val="20"/>
          <w:szCs w:val="20"/>
        </w:rPr>
        <w:t>za gospodarski subjekt</w:t>
      </w:r>
      <w:r>
        <w:rPr>
          <w:rFonts w:ascii="Lucida Sans Unicode" w:eastAsiaTheme="minorHAnsi" w:hAnsi="Lucida Sans Unicode" w:cs="Lucida Sans Unicode"/>
          <w:color w:val="000000"/>
          <w:sz w:val="20"/>
          <w:szCs w:val="20"/>
        </w:rPr>
        <w:t>*</w:t>
      </w:r>
      <w:r w:rsidRPr="00826065">
        <w:rPr>
          <w:rFonts w:ascii="Lucida Sans Unicode" w:eastAsiaTheme="minorHAnsi" w:hAnsi="Lucida Sans Unicode" w:cs="Lucida Sans Unicode"/>
          <w:color w:val="000000"/>
          <w:sz w:val="20"/>
          <w:szCs w:val="20"/>
        </w:rPr>
        <w:t>:</w:t>
      </w:r>
    </w:p>
    <w:tbl>
      <w:tblPr>
        <w:tblStyle w:val="TableGridPHPDOCX"/>
        <w:tblW w:w="8734"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76"/>
        <w:gridCol w:w="6158"/>
      </w:tblGrid>
      <w:tr w:rsidR="00704286" w:rsidRPr="00826065" w14:paraId="7908ED57" w14:textId="77777777" w:rsidTr="00EA668E">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9B5ABB5" w14:textId="77777777" w:rsidR="00704286" w:rsidRPr="00826065" w:rsidRDefault="00704286" w:rsidP="00EA668E">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Naziv gospodarskega subjekta: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989081C"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704286" w:rsidRPr="00826065" w14:paraId="4EF0557C" w14:textId="77777777" w:rsidTr="00EA668E">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6861445" w14:textId="77777777" w:rsidR="00704286" w:rsidRPr="00826065" w:rsidRDefault="00704286" w:rsidP="00EA668E">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Sedež gospodarskega subjekta: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0C48A09"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704286" w:rsidRPr="00826065" w14:paraId="29EE5650" w14:textId="77777777" w:rsidTr="00EA668E">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50C4432" w14:textId="77777777" w:rsidR="00704286" w:rsidRPr="00826065" w:rsidRDefault="00704286" w:rsidP="00EA668E">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Matična številka: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2A11D4F"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704286" w:rsidRPr="00826065" w14:paraId="0A44E30D" w14:textId="77777777" w:rsidTr="00EA668E">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7720338" w14:textId="77777777" w:rsidR="00704286" w:rsidRPr="00826065" w:rsidRDefault="00704286" w:rsidP="00EA668E">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Davčna številka: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BF2521D"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bl>
    <w:p w14:paraId="0FC72C43" w14:textId="77777777" w:rsidR="00704286" w:rsidRPr="00826065" w:rsidRDefault="00704286" w:rsidP="00704286">
      <w:pPr>
        <w:numPr>
          <w:ilvl w:val="0"/>
          <w:numId w:val="38"/>
        </w:numPr>
        <w:spacing w:before="225" w:after="225" w:line="240" w:lineRule="auto"/>
        <w:jc w:val="both"/>
        <w:rPr>
          <w:rFonts w:ascii="Lucida Sans Unicode" w:eastAsiaTheme="minorHAnsi" w:hAnsi="Lucida Sans Unicode" w:cs="Lucida Sans Unicode"/>
          <w:color w:val="000000"/>
          <w:sz w:val="20"/>
          <w:szCs w:val="20"/>
        </w:rPr>
      </w:pPr>
      <w:r w:rsidRPr="00826065">
        <w:rPr>
          <w:rFonts w:ascii="Lucida Sans Unicode" w:eastAsiaTheme="minorHAnsi" w:hAnsi="Lucida Sans Unicode" w:cs="Lucida Sans Unicode"/>
          <w:color w:val="000000"/>
          <w:sz w:val="20"/>
          <w:szCs w:val="20"/>
        </w:rPr>
        <w:t>za vse osebe, ki so člani upravnega, vodstvenega ali nadzornega organa ali ki imajo pooblastila za njegovo zastopanje ali odločanje ali nadzor v njem:</w:t>
      </w:r>
    </w:p>
    <w:tbl>
      <w:tblPr>
        <w:tblStyle w:val="TableGridPHPDOCX"/>
        <w:tblW w:w="8625"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24"/>
        <w:gridCol w:w="3844"/>
        <w:gridCol w:w="2257"/>
      </w:tblGrid>
      <w:tr w:rsidR="00704286" w:rsidRPr="00826065" w14:paraId="5ACBC380" w14:textId="77777777" w:rsidTr="00EA668E">
        <w:tc>
          <w:tcPr>
            <w:tcW w:w="2524" w:type="dxa"/>
            <w:tcBorders>
              <w:top w:val="inset" w:sz="8" w:space="0" w:color="000000"/>
              <w:left w:val="inset" w:sz="8" w:space="0" w:color="000000"/>
              <w:bottom w:val="inset" w:sz="8" w:space="0" w:color="000000"/>
              <w:right w:val="inset" w:sz="8" w:space="0" w:color="000000"/>
            </w:tcBorders>
            <w:vAlign w:val="center"/>
            <w:hideMark/>
          </w:tcPr>
          <w:p w14:paraId="66F9C534"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Ime in priimek</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170F44F1"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Funkcija v gospodarskem subjektu</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3FD49E5A"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EMŠO*</w:t>
            </w:r>
            <w:r>
              <w:rPr>
                <w:rFonts w:ascii="Lucida Sans Unicode" w:hAnsi="Lucida Sans Unicode" w:cs="Lucida Sans Unicode"/>
                <w:color w:val="000000"/>
                <w:position w:val="-2"/>
                <w:sz w:val="20"/>
                <w:szCs w:val="20"/>
              </w:rPr>
              <w:t>*</w:t>
            </w:r>
          </w:p>
        </w:tc>
      </w:tr>
      <w:tr w:rsidR="00704286" w:rsidRPr="00826065" w14:paraId="4F9296F0" w14:textId="77777777" w:rsidTr="00EA668E">
        <w:tc>
          <w:tcPr>
            <w:tcW w:w="2524" w:type="dxa"/>
            <w:tcBorders>
              <w:top w:val="inset" w:sz="8" w:space="0" w:color="000000"/>
              <w:left w:val="inset" w:sz="8" w:space="0" w:color="000000"/>
              <w:bottom w:val="inset" w:sz="8" w:space="0" w:color="000000"/>
              <w:right w:val="inset" w:sz="8" w:space="0" w:color="000000"/>
            </w:tcBorders>
            <w:vAlign w:val="center"/>
            <w:hideMark/>
          </w:tcPr>
          <w:p w14:paraId="5617F96A"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70C83145"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4B171522"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704286" w:rsidRPr="00826065" w14:paraId="72414126" w14:textId="77777777" w:rsidTr="00EA668E">
        <w:tc>
          <w:tcPr>
            <w:tcW w:w="2524" w:type="dxa"/>
            <w:tcBorders>
              <w:top w:val="inset" w:sz="8" w:space="0" w:color="000000"/>
              <w:left w:val="inset" w:sz="8" w:space="0" w:color="000000"/>
              <w:bottom w:val="inset" w:sz="8" w:space="0" w:color="000000"/>
              <w:right w:val="inset" w:sz="8" w:space="0" w:color="000000"/>
            </w:tcBorders>
            <w:vAlign w:val="center"/>
            <w:hideMark/>
          </w:tcPr>
          <w:p w14:paraId="45B54A02"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56E4F9E1"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29530DB2"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704286" w:rsidRPr="00826065" w14:paraId="02989023" w14:textId="77777777" w:rsidTr="00EA668E">
        <w:tc>
          <w:tcPr>
            <w:tcW w:w="2524" w:type="dxa"/>
            <w:tcBorders>
              <w:top w:val="inset" w:sz="8" w:space="0" w:color="000000"/>
              <w:left w:val="inset" w:sz="8" w:space="0" w:color="000000"/>
              <w:bottom w:val="inset" w:sz="8" w:space="0" w:color="000000"/>
              <w:right w:val="inset" w:sz="8" w:space="0" w:color="000000"/>
            </w:tcBorders>
            <w:vAlign w:val="center"/>
            <w:hideMark/>
          </w:tcPr>
          <w:p w14:paraId="4C6D46B1"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173DBFC2"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36F22595"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704286" w:rsidRPr="00826065" w14:paraId="24EFC468" w14:textId="77777777" w:rsidTr="00EA668E">
        <w:tc>
          <w:tcPr>
            <w:tcW w:w="2524" w:type="dxa"/>
            <w:tcBorders>
              <w:top w:val="inset" w:sz="8" w:space="0" w:color="000000"/>
              <w:left w:val="inset" w:sz="8" w:space="0" w:color="000000"/>
              <w:bottom w:val="inset" w:sz="8" w:space="0" w:color="000000"/>
              <w:right w:val="inset" w:sz="8" w:space="0" w:color="000000"/>
            </w:tcBorders>
            <w:vAlign w:val="center"/>
            <w:hideMark/>
          </w:tcPr>
          <w:p w14:paraId="31DE3B60"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35988F3F"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38BC254D"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704286" w:rsidRPr="00826065" w14:paraId="1D287EB4" w14:textId="77777777" w:rsidTr="00EA668E">
        <w:tc>
          <w:tcPr>
            <w:tcW w:w="2524" w:type="dxa"/>
            <w:tcBorders>
              <w:top w:val="inset" w:sz="8" w:space="0" w:color="000000"/>
              <w:left w:val="inset" w:sz="8" w:space="0" w:color="000000"/>
              <w:bottom w:val="inset" w:sz="8" w:space="0" w:color="000000"/>
              <w:right w:val="inset" w:sz="8" w:space="0" w:color="000000"/>
            </w:tcBorders>
            <w:vAlign w:val="center"/>
            <w:hideMark/>
          </w:tcPr>
          <w:p w14:paraId="1D4E7D8F"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67339E21"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42464742" w14:textId="77777777" w:rsidR="00704286" w:rsidRPr="00826065" w:rsidRDefault="00704286" w:rsidP="00EA668E">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bl>
    <w:p w14:paraId="35917D0F" w14:textId="77777777" w:rsidR="00704286" w:rsidRPr="009047F0" w:rsidRDefault="00704286" w:rsidP="00704286">
      <w:pPr>
        <w:spacing w:before="225" w:after="225"/>
        <w:rPr>
          <w:rFonts w:ascii="Lucida Sans Unicode" w:hAnsi="Lucida Sans Unicode" w:cs="Lucida Sans Unicode"/>
          <w:color w:val="000000"/>
          <w:sz w:val="20"/>
          <w:szCs w:val="20"/>
        </w:rPr>
      </w:pPr>
      <w:r w:rsidRPr="00826065">
        <w:rPr>
          <w:rFonts w:ascii="Lucida Sans Unicode" w:eastAsiaTheme="minorHAnsi" w:hAnsi="Lucida Sans Unicode" w:cs="Lucida Sans Unicode"/>
          <w:color w:val="000000"/>
          <w:sz w:val="20"/>
          <w:szCs w:val="20"/>
        </w:rPr>
        <w:t xml:space="preserve">* </w:t>
      </w:r>
      <w:r w:rsidRPr="007C65F6">
        <w:rPr>
          <w:rFonts w:ascii="Lucida Sans Unicode" w:hAnsi="Lucida Sans Unicode" w:cs="Lucida Sans Unicode"/>
          <w:sz w:val="18"/>
          <w:szCs w:val="18"/>
        </w:rPr>
        <w:t xml:space="preserve"> Ta obrazec se predloži tudi za podizvajalce, če ponudnik nastopa s podizvajalci</w:t>
      </w:r>
      <w:r>
        <w:rPr>
          <w:rFonts w:ascii="Lucida Sans Unicode" w:hAnsi="Lucida Sans Unicode" w:cs="Lucida Sans Unicode"/>
          <w:sz w:val="18"/>
          <w:szCs w:val="18"/>
        </w:rPr>
        <w:t xml:space="preserve">, </w:t>
      </w:r>
      <w:r w:rsidRPr="007C65F6">
        <w:rPr>
          <w:rFonts w:ascii="Lucida Sans Unicode" w:hAnsi="Lucida Sans Unicode" w:cs="Lucida Sans Unicode"/>
          <w:sz w:val="18"/>
          <w:szCs w:val="18"/>
        </w:rPr>
        <w:t>partnerje skupne ponudbe</w:t>
      </w:r>
      <w:r>
        <w:rPr>
          <w:rFonts w:ascii="Lucida Sans Unicode" w:hAnsi="Lucida Sans Unicode" w:cs="Lucida Sans Unicode"/>
          <w:sz w:val="18"/>
          <w:szCs w:val="18"/>
        </w:rPr>
        <w:t xml:space="preserve">, ter </w:t>
      </w:r>
      <w:r w:rsidRPr="007C65F6">
        <w:rPr>
          <w:rFonts w:ascii="Lucida Sans Unicode" w:hAnsi="Lucida Sans Unicode" w:cs="Lucida Sans Unicode"/>
          <w:sz w:val="18"/>
          <w:szCs w:val="18"/>
        </w:rPr>
        <w:t>gospodarske subjekte, na kapacitete katerih se ponudnik sklicuje.</w:t>
      </w:r>
    </w:p>
    <w:p w14:paraId="29776EBC" w14:textId="77777777" w:rsidR="00704286" w:rsidRPr="00826065" w:rsidRDefault="00704286" w:rsidP="00704286">
      <w:pPr>
        <w:spacing w:before="225" w:after="225" w:line="240" w:lineRule="auto"/>
        <w:jc w:val="both"/>
        <w:rPr>
          <w:rFonts w:ascii="Lucida Sans Unicode" w:eastAsiaTheme="minorHAnsi" w:hAnsi="Lucida Sans Unicode" w:cs="Lucida Sans Unicode"/>
          <w:color w:val="000000"/>
          <w:sz w:val="20"/>
          <w:szCs w:val="20"/>
        </w:rPr>
      </w:pPr>
      <w:r>
        <w:rPr>
          <w:rFonts w:ascii="Lucida Sans Unicode" w:eastAsiaTheme="minorHAnsi" w:hAnsi="Lucida Sans Unicode" w:cs="Lucida Sans Unicode"/>
          <w:color w:val="000000"/>
          <w:sz w:val="20"/>
          <w:szCs w:val="20"/>
        </w:rPr>
        <w:t xml:space="preserve">** </w:t>
      </w:r>
      <w:r w:rsidRPr="00826065">
        <w:rPr>
          <w:rFonts w:ascii="Lucida Sans Unicode" w:eastAsiaTheme="minorHAnsi" w:hAnsi="Lucida Sans Unicode" w:cs="Lucida Sans Unicode"/>
          <w:color w:val="000000"/>
          <w:sz w:val="20"/>
          <w:szCs w:val="20"/>
        </w:rPr>
        <w:t>podatek je potreben za preverbo iz kazenske evidence o nekaznovanosti zaradi kaznivih dejanj, ki so opredeljena v prvem odstavku 75. člena ZJN-3 v e-Dosje.</w:t>
      </w:r>
    </w:p>
    <w:p w14:paraId="65DFE44F" w14:textId="77777777" w:rsidR="00704286" w:rsidRPr="00826065" w:rsidRDefault="00704286" w:rsidP="00704286">
      <w:pPr>
        <w:spacing w:before="225" w:after="225" w:line="240" w:lineRule="auto"/>
        <w:jc w:val="both"/>
        <w:rPr>
          <w:rFonts w:ascii="Lucida Sans Unicode" w:eastAsiaTheme="minorHAnsi" w:hAnsi="Lucida Sans Unicode" w:cs="Lucida Sans Unicode"/>
          <w:sz w:val="20"/>
          <w:szCs w:val="20"/>
        </w:rPr>
      </w:pPr>
      <w:r w:rsidRPr="00826065">
        <w:rPr>
          <w:rFonts w:ascii="Lucida Sans Unicode" w:eastAsiaTheme="minorHAnsi" w:hAnsi="Lucida Sans Unicode" w:cs="Lucida Sans Unicode"/>
          <w:color w:val="000000"/>
          <w:sz w:val="20"/>
          <w:szCs w:val="20"/>
        </w:rPr>
        <w:t xml:space="preserve">Naročnik si pridržuje pravico, da v </w:t>
      </w:r>
      <w:r>
        <w:rPr>
          <w:rFonts w:ascii="Lucida Sans Unicode" w:eastAsiaTheme="minorHAnsi" w:hAnsi="Lucida Sans Unicode" w:cs="Lucida Sans Unicode"/>
          <w:color w:val="000000"/>
          <w:sz w:val="20"/>
          <w:szCs w:val="20"/>
        </w:rPr>
        <w:t xml:space="preserve">okviru </w:t>
      </w:r>
      <w:r w:rsidRPr="00826065">
        <w:rPr>
          <w:rFonts w:ascii="Lucida Sans Unicode" w:eastAsiaTheme="minorHAnsi" w:hAnsi="Lucida Sans Unicode" w:cs="Lucida Sans Unicode"/>
          <w:color w:val="000000"/>
          <w:sz w:val="20"/>
          <w:szCs w:val="20"/>
        </w:rPr>
        <w:t>preverjanj</w:t>
      </w:r>
      <w:r>
        <w:rPr>
          <w:rFonts w:ascii="Lucida Sans Unicode" w:eastAsiaTheme="minorHAnsi" w:hAnsi="Lucida Sans Unicode" w:cs="Lucida Sans Unicode"/>
          <w:color w:val="000000"/>
          <w:sz w:val="20"/>
          <w:szCs w:val="20"/>
        </w:rPr>
        <w:t>a</w:t>
      </w:r>
      <w:r w:rsidRPr="00826065">
        <w:rPr>
          <w:rFonts w:ascii="Lucida Sans Unicode" w:eastAsiaTheme="minorHAnsi" w:hAnsi="Lucida Sans Unicode" w:cs="Lucida Sans Unicode"/>
          <w:color w:val="000000"/>
          <w:sz w:val="20"/>
          <w:szCs w:val="20"/>
        </w:rPr>
        <w:t xml:space="preserve"> ponudbe, </w:t>
      </w:r>
      <w:r>
        <w:rPr>
          <w:rFonts w:ascii="Lucida Sans Unicode" w:eastAsiaTheme="minorHAnsi" w:hAnsi="Lucida Sans Unicode" w:cs="Lucida Sans Unicode"/>
          <w:color w:val="000000"/>
          <w:sz w:val="20"/>
          <w:szCs w:val="20"/>
        </w:rPr>
        <w:t xml:space="preserve">lahko </w:t>
      </w:r>
      <w:r w:rsidRPr="00826065">
        <w:rPr>
          <w:rFonts w:ascii="Lucida Sans Unicode" w:eastAsiaTheme="minorHAnsi" w:hAnsi="Lucida Sans Unicode" w:cs="Lucida Sans Unicode"/>
          <w:color w:val="000000"/>
          <w:sz w:val="20"/>
          <w:szCs w:val="20"/>
        </w:rPr>
        <w:t>zahteva dopolnitev ponudbe z overjeno izjavo gospodarskega subjekta in fizičnih oseb, da je pogoj izpolnjen na dan oddaje ponudbe oziroma pooblastilo za pridobitev podatkov iz Kazenske evidence, če bo navedeno potrebno (npr. zaradi nedelovanja sistema e-Dosje).</w:t>
      </w:r>
    </w:p>
    <w:p w14:paraId="017CD221" w14:textId="77777777" w:rsidR="00704286" w:rsidRPr="00826065" w:rsidRDefault="00704286" w:rsidP="00704286">
      <w:pPr>
        <w:spacing w:after="0" w:line="240" w:lineRule="auto"/>
        <w:jc w:val="both"/>
        <w:rPr>
          <w:rFonts w:ascii="Lucida Sans Unicode" w:eastAsia="Times New Roman" w:hAnsi="Lucida Sans Unicode" w:cs="Lucida Sans Unicode"/>
          <w:sz w:val="20"/>
          <w:szCs w:val="20"/>
          <w:lang w:eastAsia="sl-SI"/>
        </w:rPr>
      </w:pPr>
      <w:r w:rsidRPr="00826065">
        <w:rPr>
          <w:rFonts w:ascii="Lucida Sans Unicode" w:eastAsia="Times New Roman" w:hAnsi="Lucida Sans Unicode" w:cs="Lucida Sans Unicode"/>
          <w:sz w:val="20"/>
          <w:szCs w:val="20"/>
          <w:lang w:eastAsia="sl-SI"/>
        </w:rPr>
        <w:t>V _____________, dne_______________</w:t>
      </w:r>
    </w:p>
    <w:p w14:paraId="2C95DFCE" w14:textId="77777777" w:rsidR="00704286" w:rsidRPr="00826065" w:rsidRDefault="00704286" w:rsidP="00704286">
      <w:pPr>
        <w:tabs>
          <w:tab w:val="center" w:pos="6663"/>
        </w:tabs>
        <w:spacing w:after="0" w:line="240" w:lineRule="auto"/>
        <w:ind w:left="360"/>
        <w:jc w:val="both"/>
        <w:rPr>
          <w:rFonts w:ascii="Lucida Sans Unicode" w:eastAsia="Times New Roman" w:hAnsi="Lucida Sans Unicode" w:cs="Lucida Sans Unicode"/>
          <w:sz w:val="20"/>
          <w:szCs w:val="20"/>
          <w:lang w:eastAsia="sl-SI"/>
        </w:rPr>
      </w:pPr>
      <w:r w:rsidRPr="00826065">
        <w:rPr>
          <w:rFonts w:ascii="Lucida Sans Unicode" w:eastAsia="Times New Roman" w:hAnsi="Lucida Sans Unicode" w:cs="Lucida Sans Unicode"/>
          <w:sz w:val="20"/>
          <w:szCs w:val="20"/>
          <w:lang w:eastAsia="sl-SI"/>
        </w:rPr>
        <w:tab/>
        <w:t>Ponudnik:</w:t>
      </w:r>
    </w:p>
    <w:p w14:paraId="0CB7B4F0" w14:textId="77777777" w:rsidR="00704286" w:rsidRPr="00826065" w:rsidRDefault="00704286" w:rsidP="00704286">
      <w:pPr>
        <w:tabs>
          <w:tab w:val="center" w:pos="6663"/>
        </w:tabs>
        <w:spacing w:after="0" w:line="240" w:lineRule="auto"/>
        <w:ind w:left="360"/>
        <w:jc w:val="both"/>
        <w:rPr>
          <w:rFonts w:ascii="Lucida Sans Unicode" w:eastAsia="Times New Roman" w:hAnsi="Lucida Sans Unicode" w:cs="Lucida Sans Unicode"/>
          <w:sz w:val="20"/>
          <w:szCs w:val="20"/>
          <w:lang w:eastAsia="sl-SI"/>
        </w:rPr>
      </w:pPr>
    </w:p>
    <w:p w14:paraId="7EA504A8" w14:textId="77777777" w:rsidR="00704286" w:rsidRPr="00826065" w:rsidRDefault="00704286" w:rsidP="00704286">
      <w:pPr>
        <w:tabs>
          <w:tab w:val="center" w:pos="6663"/>
        </w:tabs>
        <w:spacing w:after="0" w:line="240" w:lineRule="auto"/>
        <w:ind w:left="360"/>
        <w:jc w:val="both"/>
        <w:rPr>
          <w:rFonts w:ascii="Lucida Sans Unicode" w:eastAsia="Times New Roman" w:hAnsi="Lucida Sans Unicode" w:cs="Lucida Sans Unicode"/>
          <w:sz w:val="20"/>
          <w:szCs w:val="20"/>
          <w:lang w:eastAsia="sl-SI"/>
        </w:rPr>
      </w:pPr>
      <w:r w:rsidRPr="00826065">
        <w:rPr>
          <w:rFonts w:ascii="Lucida Sans Unicode" w:eastAsia="Times New Roman" w:hAnsi="Lucida Sans Unicode" w:cs="Lucida Sans Unicode"/>
          <w:sz w:val="20"/>
          <w:szCs w:val="20"/>
          <w:lang w:eastAsia="sl-SI"/>
        </w:rPr>
        <w:tab/>
        <w:t>____________________________</w:t>
      </w:r>
    </w:p>
    <w:p w14:paraId="1BB0A2B2" w14:textId="77777777" w:rsidR="00704286" w:rsidRPr="00826065" w:rsidRDefault="00704286" w:rsidP="00704286">
      <w:pPr>
        <w:tabs>
          <w:tab w:val="center" w:pos="6663"/>
        </w:tabs>
        <w:spacing w:after="0" w:line="240" w:lineRule="auto"/>
        <w:ind w:left="360"/>
        <w:jc w:val="both"/>
        <w:rPr>
          <w:rFonts w:ascii="Lucida Sans Unicode" w:eastAsia="Times New Roman" w:hAnsi="Lucida Sans Unicode" w:cs="Lucida Sans Unicode"/>
          <w:i/>
          <w:iCs/>
          <w:sz w:val="20"/>
          <w:szCs w:val="20"/>
          <w:vertAlign w:val="superscript"/>
          <w:lang w:eastAsia="sl-SI"/>
        </w:rPr>
      </w:pPr>
      <w:r w:rsidRPr="00826065">
        <w:rPr>
          <w:rFonts w:ascii="Lucida Sans Unicode" w:eastAsia="Times New Roman" w:hAnsi="Lucida Sans Unicode" w:cs="Lucida Sans Unicode"/>
          <w:sz w:val="20"/>
          <w:szCs w:val="20"/>
          <w:lang w:eastAsia="sl-SI"/>
        </w:rPr>
        <w:tab/>
      </w:r>
      <w:r w:rsidRPr="00826065">
        <w:rPr>
          <w:rFonts w:ascii="Lucida Sans Unicode" w:eastAsia="Times New Roman" w:hAnsi="Lucida Sans Unicode" w:cs="Lucida Sans Unicode"/>
          <w:i/>
          <w:iCs/>
          <w:sz w:val="20"/>
          <w:szCs w:val="20"/>
          <w:vertAlign w:val="superscript"/>
          <w:lang w:eastAsia="sl-SI"/>
        </w:rPr>
        <w:t>(ime in priimek pooblaščene osebe)</w:t>
      </w:r>
    </w:p>
    <w:p w14:paraId="58B1D1A8" w14:textId="77777777" w:rsidR="00704286" w:rsidRPr="00826065" w:rsidRDefault="00704286" w:rsidP="00704286">
      <w:pPr>
        <w:tabs>
          <w:tab w:val="center" w:pos="6663"/>
        </w:tabs>
        <w:spacing w:after="0" w:line="240" w:lineRule="auto"/>
        <w:ind w:left="360"/>
        <w:jc w:val="both"/>
        <w:rPr>
          <w:rFonts w:ascii="Lucida Sans Unicode" w:eastAsia="Times New Roman" w:hAnsi="Lucida Sans Unicode" w:cs="Lucida Sans Unicode"/>
          <w:sz w:val="20"/>
          <w:szCs w:val="20"/>
          <w:lang w:eastAsia="sl-SI"/>
        </w:rPr>
      </w:pPr>
      <w:r w:rsidRPr="00826065">
        <w:rPr>
          <w:rFonts w:ascii="Lucida Sans Unicode" w:eastAsia="Times New Roman" w:hAnsi="Lucida Sans Unicode" w:cs="Lucida Sans Unicode"/>
          <w:sz w:val="20"/>
          <w:szCs w:val="20"/>
          <w:lang w:eastAsia="sl-SI"/>
        </w:rPr>
        <w:tab/>
        <w:t>____________________________</w:t>
      </w:r>
    </w:p>
    <w:p w14:paraId="38C4FC90" w14:textId="77777777" w:rsidR="00704286" w:rsidRPr="009816DF" w:rsidRDefault="00704286" w:rsidP="00704286">
      <w:pPr>
        <w:tabs>
          <w:tab w:val="center" w:pos="6663"/>
        </w:tabs>
        <w:spacing w:after="0" w:line="240" w:lineRule="auto"/>
        <w:ind w:left="360"/>
        <w:jc w:val="both"/>
        <w:rPr>
          <w:rFonts w:ascii="Lucida Sans Unicode" w:eastAsia="Times New Roman" w:hAnsi="Lucida Sans Unicode" w:cs="Lucida Sans Unicode"/>
          <w:b/>
          <w:sz w:val="20"/>
          <w:szCs w:val="20"/>
          <w:lang w:eastAsia="sl-SI"/>
        </w:rPr>
      </w:pPr>
      <w:r w:rsidRPr="00826065">
        <w:rPr>
          <w:rFonts w:ascii="Lucida Sans Unicode" w:eastAsia="Times New Roman" w:hAnsi="Lucida Sans Unicode" w:cs="Lucida Sans Unicode"/>
          <w:i/>
          <w:iCs/>
          <w:sz w:val="20"/>
          <w:szCs w:val="20"/>
          <w:vertAlign w:val="superscript"/>
          <w:lang w:eastAsia="sl-SI"/>
        </w:rPr>
        <w:tab/>
        <w:t>(podpis)</w:t>
      </w:r>
    </w:p>
    <w:p w14:paraId="189F9EA8" w14:textId="4B3A2442" w:rsidR="00D574D5" w:rsidRPr="004B2FE9" w:rsidRDefault="008A0144" w:rsidP="004B2FE9">
      <w:pPr>
        <w:pStyle w:val="Naslov1"/>
        <w:spacing w:line="240" w:lineRule="auto"/>
      </w:pPr>
      <w:bookmarkStart w:id="99" w:name="_Toc510602727"/>
      <w:r w:rsidRPr="004B2FE9">
        <w:lastRenderedPageBreak/>
        <w:t xml:space="preserve">Povzetek predračuna (rekapitulacija) </w:t>
      </w:r>
      <w:r w:rsidR="00897386" w:rsidRPr="004B2FE9">
        <w:t>za sklop 1</w:t>
      </w:r>
      <w:r w:rsidR="004B11A3" w:rsidRPr="004B2FE9">
        <w:t>/</w:t>
      </w:r>
      <w:r w:rsidR="00897386" w:rsidRPr="004B2FE9">
        <w:t>sklop 3</w:t>
      </w:r>
      <w:r w:rsidR="004B11A3" w:rsidRPr="004B2FE9">
        <w:t>/</w:t>
      </w:r>
      <w:r w:rsidR="00032E92" w:rsidRPr="004B2FE9">
        <w:t>sklop 4</w:t>
      </w:r>
      <w:r w:rsidR="003641F4" w:rsidRPr="004B2FE9">
        <w:rPr>
          <w:rStyle w:val="Sprotnaopomba-sklic"/>
        </w:rPr>
        <w:footnoteReference w:id="2"/>
      </w:r>
      <w:bookmarkEnd w:id="99"/>
      <w:r w:rsidR="00D574D5" w:rsidRPr="004B2FE9">
        <w:t xml:space="preserve"> </w:t>
      </w:r>
    </w:p>
    <w:p w14:paraId="3E965917" w14:textId="31B8F486" w:rsidR="00D574D5" w:rsidRPr="004B2FE9" w:rsidRDefault="00D574D5" w:rsidP="004B2FE9">
      <w:pPr>
        <w:shd w:val="clear" w:color="auto" w:fill="FFFFFF"/>
        <w:spacing w:after="0" w:line="240" w:lineRule="auto"/>
        <w:jc w:val="both"/>
        <w:rPr>
          <w:rFonts w:ascii="Lucida Sans Unicode" w:eastAsia="Arial Unicode MS" w:hAnsi="Lucida Sans Unicode" w:cs="Lucida Sans Unicode"/>
          <w:bCs/>
          <w:sz w:val="20"/>
          <w:szCs w:val="20"/>
        </w:rPr>
      </w:pPr>
    </w:p>
    <w:p w14:paraId="7817F467" w14:textId="77777777" w:rsidR="008A0144" w:rsidRPr="004B2FE9" w:rsidRDefault="008A0144" w:rsidP="004B2FE9">
      <w:pPr>
        <w:pStyle w:val="Odstavekseznama"/>
        <w:numPr>
          <w:ilvl w:val="0"/>
          <w:numId w:val="33"/>
        </w:numPr>
        <w:spacing w:before="0"/>
        <w:ind w:left="426" w:hanging="426"/>
        <w:contextualSpacing w:val="0"/>
        <w:rPr>
          <w:rFonts w:ascii="Lucida Sans Unicode" w:hAnsi="Lucida Sans Unicode" w:cs="Lucida Sans Unicode"/>
          <w:szCs w:val="20"/>
        </w:rPr>
      </w:pPr>
      <w:r w:rsidRPr="004B2FE9">
        <w:rPr>
          <w:rFonts w:ascii="Lucida Sans Unicode" w:hAnsi="Lucida Sans Unicode" w:cs="Lucida Sans Unicode"/>
          <w:szCs w:val="20"/>
        </w:rPr>
        <w:t>Naročnik:</w:t>
      </w:r>
      <w:r w:rsidRPr="004B2FE9">
        <w:rPr>
          <w:rFonts w:ascii="Lucida Sans Unicode" w:hAnsi="Lucida Sans Unicode" w:cs="Lucida Sans Unicode"/>
          <w:b/>
          <w:szCs w:val="20"/>
        </w:rPr>
        <w:t xml:space="preserve"> Javno komunalno podjetje Prodnik d.o.o.</w:t>
      </w:r>
      <w:r w:rsidRPr="004B2FE9">
        <w:rPr>
          <w:rFonts w:ascii="Lucida Sans Unicode" w:hAnsi="Lucida Sans Unicode" w:cs="Lucida Sans Unicode"/>
          <w:szCs w:val="20"/>
        </w:rPr>
        <w:t>, Savska cesta 34, 1230 Domžale</w:t>
      </w:r>
    </w:p>
    <w:p w14:paraId="23A7575B" w14:textId="77777777" w:rsidR="00BD26D7" w:rsidRPr="004B2FE9" w:rsidRDefault="00BD26D7" w:rsidP="004B2FE9">
      <w:pPr>
        <w:pStyle w:val="Odstavekseznama"/>
        <w:spacing w:before="0"/>
        <w:ind w:left="426"/>
        <w:contextualSpacing w:val="0"/>
        <w:rPr>
          <w:rFonts w:ascii="Lucida Sans Unicode" w:hAnsi="Lucida Sans Unicode" w:cs="Lucida Sans Unicode"/>
          <w:szCs w:val="20"/>
        </w:rPr>
      </w:pPr>
    </w:p>
    <w:p w14:paraId="342D3DC4" w14:textId="77777777" w:rsidR="008A0144" w:rsidRPr="004B2FE9" w:rsidRDefault="008A0144" w:rsidP="004B2FE9">
      <w:pPr>
        <w:numPr>
          <w:ilvl w:val="0"/>
          <w:numId w:val="33"/>
        </w:numPr>
        <w:spacing w:after="0" w:line="240" w:lineRule="auto"/>
        <w:ind w:left="426" w:hanging="426"/>
        <w:jc w:val="both"/>
        <w:rPr>
          <w:rFonts w:ascii="Lucida Sans Unicode" w:hAnsi="Lucida Sans Unicode" w:cs="Lucida Sans Unicode"/>
          <w:i/>
          <w:iCs/>
          <w:sz w:val="20"/>
          <w:szCs w:val="20"/>
        </w:rPr>
      </w:pPr>
      <w:r w:rsidRPr="004B2FE9">
        <w:rPr>
          <w:rFonts w:ascii="Lucida Sans Unicode" w:hAnsi="Lucida Sans Unicode" w:cs="Lucida Sans Unicode"/>
          <w:sz w:val="20"/>
          <w:szCs w:val="20"/>
        </w:rPr>
        <w:t>Ponudnik: ____________________________________________________________(</w:t>
      </w:r>
      <w:r w:rsidRPr="004B2FE9">
        <w:rPr>
          <w:rFonts w:ascii="Lucida Sans Unicode" w:hAnsi="Lucida Sans Unicode" w:cs="Lucida Sans Unicode"/>
          <w:i/>
          <w:iCs/>
          <w:sz w:val="20"/>
          <w:szCs w:val="20"/>
        </w:rPr>
        <w:t>navesti naziv in naslov)</w:t>
      </w:r>
    </w:p>
    <w:p w14:paraId="28E49AD4" w14:textId="77777777" w:rsidR="00D574D5" w:rsidRPr="004B2FE9" w:rsidRDefault="00D574D5" w:rsidP="004B2FE9">
      <w:pPr>
        <w:shd w:val="clear" w:color="auto" w:fill="FFFFFF"/>
        <w:spacing w:after="0" w:line="240" w:lineRule="auto"/>
        <w:jc w:val="both"/>
        <w:rPr>
          <w:rFonts w:ascii="Lucida Sans Unicode" w:eastAsia="Arial Unicode MS" w:hAnsi="Lucida Sans Unicode" w:cs="Lucida Sans Unicode"/>
          <w:bCs/>
          <w:sz w:val="20"/>
          <w:szCs w:val="20"/>
        </w:rPr>
      </w:pPr>
    </w:p>
    <w:p w14:paraId="651477D4" w14:textId="399C8C8F" w:rsidR="00FE2812" w:rsidRPr="004B2FE9" w:rsidRDefault="00D574D5" w:rsidP="004B2FE9">
      <w:pPr>
        <w:shd w:val="clear" w:color="auto" w:fill="FFFFFF"/>
        <w:spacing w:after="0" w:line="240" w:lineRule="auto"/>
        <w:jc w:val="both"/>
        <w:rPr>
          <w:rFonts w:ascii="Lucida Sans Unicode" w:eastAsia="Times New Roman" w:hAnsi="Lucida Sans Unicode" w:cs="Lucida Sans Unicode"/>
          <w:sz w:val="20"/>
          <w:szCs w:val="20"/>
          <w:lang w:eastAsia="sl-SI"/>
        </w:rPr>
      </w:pPr>
      <w:r w:rsidRPr="004B2FE9">
        <w:rPr>
          <w:rFonts w:ascii="Lucida Sans Unicode" w:eastAsia="Arial Unicode MS" w:hAnsi="Lucida Sans Unicode" w:cs="Lucida Sans Unicode"/>
          <w:bCs/>
          <w:sz w:val="20"/>
          <w:szCs w:val="20"/>
        </w:rPr>
        <w:t xml:space="preserve">V postopku oddaje javnega naročila </w:t>
      </w:r>
      <w:r w:rsidR="003104E1" w:rsidRPr="004B2FE9">
        <w:rPr>
          <w:rFonts w:ascii="Lucida Sans Unicode" w:eastAsia="Arial Unicode MS" w:hAnsi="Lucida Sans Unicode" w:cs="Lucida Sans Unicode"/>
          <w:bCs/>
          <w:sz w:val="20"/>
          <w:szCs w:val="20"/>
        </w:rPr>
        <w:t>»</w:t>
      </w:r>
      <w:r w:rsidR="00704286" w:rsidRPr="004B2FE9">
        <w:rPr>
          <w:rFonts w:ascii="Lucida Sans Unicode" w:eastAsia="Arial Unicode MS" w:hAnsi="Lucida Sans Unicode" w:cs="Lucida Sans Unicode"/>
          <w:bCs/>
          <w:sz w:val="20"/>
          <w:szCs w:val="20"/>
        </w:rPr>
        <w:t xml:space="preserve">Servisiranje osebnih vozil, nadgradenj, </w:t>
      </w:r>
      <w:r w:rsidR="00A40ABE" w:rsidRPr="004B2FE9">
        <w:rPr>
          <w:rFonts w:ascii="Lucida Sans Unicode" w:eastAsia="Arial Unicode MS" w:hAnsi="Lucida Sans Unicode" w:cs="Lucida Sans Unicode"/>
          <w:bCs/>
          <w:sz w:val="20"/>
          <w:szCs w:val="20"/>
        </w:rPr>
        <w:t>težke gradbene mehanizacije</w:t>
      </w:r>
      <w:r w:rsidR="00704286" w:rsidRPr="004B2FE9">
        <w:rPr>
          <w:rFonts w:ascii="Lucida Sans Unicode" w:eastAsia="Arial Unicode MS" w:hAnsi="Lucida Sans Unicode" w:cs="Lucida Sans Unicode"/>
          <w:bCs/>
          <w:sz w:val="20"/>
          <w:szCs w:val="20"/>
        </w:rPr>
        <w:t xml:space="preserve"> in tovornih vozil</w:t>
      </w:r>
      <w:r w:rsidR="003104E1" w:rsidRPr="004B2FE9">
        <w:rPr>
          <w:rFonts w:ascii="Lucida Sans Unicode" w:hAnsi="Lucida Sans Unicode" w:cs="Lucida Sans Unicode"/>
          <w:sz w:val="20"/>
          <w:szCs w:val="20"/>
          <w:lang w:eastAsia="sl-SI"/>
        </w:rPr>
        <w:t>«</w:t>
      </w:r>
      <w:r w:rsidRPr="004B2FE9">
        <w:rPr>
          <w:rFonts w:ascii="Lucida Sans Unicode" w:eastAsia="Times New Roman" w:hAnsi="Lucida Sans Unicode" w:cs="Lucida Sans Unicode"/>
          <w:sz w:val="20"/>
          <w:szCs w:val="20"/>
          <w:lang w:eastAsia="sl-SI"/>
        </w:rPr>
        <w:t>, objavljen</w:t>
      </w:r>
      <w:r w:rsidR="00E42C12" w:rsidRPr="004B2FE9">
        <w:rPr>
          <w:rFonts w:ascii="Lucida Sans Unicode" w:eastAsia="Times New Roman" w:hAnsi="Lucida Sans Unicode" w:cs="Lucida Sans Unicode"/>
          <w:sz w:val="20"/>
          <w:szCs w:val="20"/>
          <w:lang w:eastAsia="sl-SI"/>
        </w:rPr>
        <w:t xml:space="preserve"> na Portalu javnih naročil pod </w:t>
      </w:r>
      <w:r w:rsidRPr="004B2FE9">
        <w:rPr>
          <w:rFonts w:ascii="Lucida Sans Unicode" w:eastAsia="Times New Roman" w:hAnsi="Lucida Sans Unicode" w:cs="Lucida Sans Unicode"/>
          <w:sz w:val="20"/>
          <w:szCs w:val="20"/>
          <w:lang w:eastAsia="sl-SI"/>
        </w:rPr>
        <w:t xml:space="preserve">št. objave </w:t>
      </w:r>
      <w:r w:rsidR="00370230" w:rsidRPr="004B2FE9">
        <w:rPr>
          <w:rFonts w:ascii="Lucida Sans Unicode" w:eastAsia="Times New Roman" w:hAnsi="Lucida Sans Unicode" w:cs="Lucida Sans Unicode"/>
          <w:sz w:val="20"/>
          <w:szCs w:val="20"/>
          <w:lang w:eastAsia="sl-SI"/>
        </w:rPr>
        <w:t>JN</w:t>
      </w:r>
      <w:r w:rsidRPr="004B2FE9">
        <w:rPr>
          <w:rFonts w:ascii="Lucida Sans Unicode" w:eastAsia="Times New Roman" w:hAnsi="Lucida Sans Unicode" w:cs="Lucida Sans Unicode"/>
          <w:sz w:val="20"/>
          <w:szCs w:val="20"/>
          <w:lang w:eastAsia="sl-SI"/>
        </w:rPr>
        <w:t>__</w:t>
      </w:r>
      <w:r w:rsidR="006B33AA" w:rsidRPr="004B2FE9">
        <w:rPr>
          <w:rFonts w:ascii="Lucida Sans Unicode" w:eastAsia="Times New Roman" w:hAnsi="Lucida Sans Unicode" w:cs="Lucida Sans Unicode"/>
          <w:sz w:val="20"/>
          <w:szCs w:val="20"/>
          <w:lang w:eastAsia="sl-SI"/>
        </w:rPr>
        <w:t>_______</w:t>
      </w:r>
      <w:r w:rsidRPr="004B2FE9">
        <w:rPr>
          <w:rFonts w:ascii="Lucida Sans Unicode" w:eastAsia="Times New Roman" w:hAnsi="Lucida Sans Unicode" w:cs="Lucida Sans Unicode"/>
          <w:sz w:val="20"/>
          <w:szCs w:val="20"/>
          <w:lang w:eastAsia="sl-SI"/>
        </w:rPr>
        <w:t>__</w:t>
      </w:r>
      <w:r w:rsidR="004B11A3" w:rsidRPr="004B2FE9">
        <w:rPr>
          <w:rFonts w:ascii="Lucida Sans Unicode" w:eastAsia="Times New Roman" w:hAnsi="Lucida Sans Unicode" w:cs="Lucida Sans Unicode"/>
          <w:sz w:val="20"/>
          <w:szCs w:val="20"/>
          <w:lang w:eastAsia="sl-SI"/>
        </w:rPr>
        <w:t xml:space="preserve">____________ </w:t>
      </w:r>
      <w:r w:rsidRPr="004B2FE9">
        <w:rPr>
          <w:rFonts w:ascii="Lucida Sans Unicode" w:eastAsia="Times New Roman" w:hAnsi="Lucida Sans Unicode" w:cs="Lucida Sans Unicode"/>
          <w:sz w:val="20"/>
          <w:szCs w:val="20"/>
          <w:lang w:eastAsia="sl-SI"/>
        </w:rPr>
        <w:t>podajamo</w:t>
      </w:r>
      <w:r w:rsidR="00A96526" w:rsidRPr="004B2FE9">
        <w:rPr>
          <w:rFonts w:ascii="Lucida Sans Unicode" w:eastAsia="Times New Roman" w:hAnsi="Lucida Sans Unicode" w:cs="Lucida Sans Unicode"/>
          <w:sz w:val="20"/>
          <w:szCs w:val="20"/>
          <w:lang w:eastAsia="sl-SI"/>
        </w:rPr>
        <w:t xml:space="preserve"> </w:t>
      </w:r>
      <w:r w:rsidRPr="004B2FE9">
        <w:rPr>
          <w:rFonts w:ascii="Lucida Sans Unicode" w:eastAsia="Times New Roman" w:hAnsi="Lucida Sans Unicode" w:cs="Lucida Sans Unicode"/>
          <w:sz w:val="20"/>
          <w:szCs w:val="20"/>
          <w:lang w:eastAsia="sl-SI"/>
        </w:rPr>
        <w:t>ponudb</w:t>
      </w:r>
      <w:r w:rsidR="00FE2812" w:rsidRPr="004B2FE9">
        <w:rPr>
          <w:rFonts w:ascii="Lucida Sans Unicode" w:eastAsia="Times New Roman" w:hAnsi="Lucida Sans Unicode" w:cs="Lucida Sans Unicode"/>
          <w:sz w:val="20"/>
          <w:szCs w:val="20"/>
          <w:lang w:eastAsia="sl-SI"/>
        </w:rPr>
        <w:t>o za servisiranje vozil</w:t>
      </w:r>
      <w:r w:rsidR="00103CA4" w:rsidRPr="004B2FE9">
        <w:rPr>
          <w:rFonts w:ascii="Lucida Sans Unicode" w:eastAsia="Times New Roman" w:hAnsi="Lucida Sans Unicode" w:cs="Lucida Sans Unicode"/>
          <w:sz w:val="20"/>
          <w:szCs w:val="20"/>
          <w:lang w:eastAsia="sl-SI"/>
        </w:rPr>
        <w:t xml:space="preserve"> za sklop ___________________________</w:t>
      </w:r>
      <w:r w:rsidR="00053BCA" w:rsidRPr="004B2FE9">
        <w:rPr>
          <w:rStyle w:val="Sprotnaopomba-sklic"/>
          <w:rFonts w:ascii="Lucida Sans Unicode" w:eastAsia="Times New Roman" w:hAnsi="Lucida Sans Unicode" w:cs="Lucida Sans Unicode"/>
          <w:sz w:val="20"/>
          <w:szCs w:val="20"/>
          <w:lang w:eastAsia="sl-SI"/>
        </w:rPr>
        <w:footnoteReference w:id="3"/>
      </w:r>
    </w:p>
    <w:p w14:paraId="5D45DE6C" w14:textId="77777777" w:rsidR="00103CA4" w:rsidRPr="004B2FE9" w:rsidRDefault="00103CA4" w:rsidP="004B2FE9">
      <w:pPr>
        <w:shd w:val="clear" w:color="auto" w:fill="FFFFFF"/>
        <w:spacing w:after="0" w:line="240" w:lineRule="auto"/>
        <w:jc w:val="both"/>
        <w:rPr>
          <w:rFonts w:ascii="Lucida Sans Unicode" w:eastAsia="Times New Roman" w:hAnsi="Lucida Sans Unicode" w:cs="Lucida Sans Unicode"/>
          <w:sz w:val="20"/>
          <w:szCs w:val="20"/>
          <w:lang w:eastAsia="sl-SI"/>
        </w:rPr>
      </w:pPr>
    </w:p>
    <w:p w14:paraId="5C72D057" w14:textId="77777777" w:rsidR="00103CA4" w:rsidRPr="004B2FE9" w:rsidRDefault="00103CA4" w:rsidP="004B2FE9">
      <w:pPr>
        <w:shd w:val="clear" w:color="auto" w:fill="FFFFFF"/>
        <w:spacing w:after="0" w:line="240" w:lineRule="auto"/>
        <w:jc w:val="both"/>
        <w:rPr>
          <w:rFonts w:ascii="Lucida Sans Unicode" w:eastAsia="Times New Roman" w:hAnsi="Lucida Sans Unicode" w:cs="Lucida Sans Unicode"/>
          <w:sz w:val="20"/>
          <w:szCs w:val="20"/>
          <w:lang w:eastAsia="sl-SI"/>
        </w:rPr>
      </w:pPr>
    </w:p>
    <w:p w14:paraId="3BAF8427" w14:textId="77777777" w:rsidR="00103CA4" w:rsidRPr="004B2FE9" w:rsidRDefault="00103CA4" w:rsidP="004B2FE9">
      <w:pPr>
        <w:shd w:val="clear" w:color="auto" w:fill="FFFFFF"/>
        <w:spacing w:after="0" w:line="240" w:lineRule="auto"/>
        <w:jc w:val="both"/>
        <w:rPr>
          <w:rFonts w:ascii="Lucida Sans Unicode" w:eastAsia="Times New Roman" w:hAnsi="Lucida Sans Unicode" w:cs="Lucida Sans Unicode"/>
          <w:sz w:val="20"/>
          <w:szCs w:val="20"/>
          <w:lang w:eastAsia="sl-SI"/>
        </w:rPr>
      </w:pPr>
    </w:p>
    <w:p w14:paraId="576DB13F" w14:textId="77777777" w:rsidR="00103CA4" w:rsidRPr="004B2FE9" w:rsidRDefault="00103CA4" w:rsidP="004B2FE9">
      <w:pPr>
        <w:shd w:val="clear" w:color="auto" w:fill="FFFFFF"/>
        <w:spacing w:after="0" w:line="240" w:lineRule="auto"/>
        <w:jc w:val="both"/>
        <w:rPr>
          <w:rFonts w:ascii="Lucida Sans Unicode" w:eastAsia="Times New Roman" w:hAnsi="Lucida Sans Unicode" w:cs="Lucida Sans Unicode"/>
          <w:b/>
          <w:sz w:val="20"/>
          <w:szCs w:val="20"/>
          <w:lang w:eastAsia="sl-SI"/>
        </w:rPr>
      </w:pPr>
      <w:r w:rsidRPr="004B2FE9">
        <w:rPr>
          <w:rFonts w:ascii="Lucida Sans Unicode" w:eastAsia="Times New Roman" w:hAnsi="Lucida Sans Unicode" w:cs="Lucida Sans Unicode"/>
          <w:sz w:val="20"/>
          <w:szCs w:val="20"/>
          <w:lang w:eastAsia="sl-SI"/>
        </w:rPr>
        <w:t>A Ponudbena cena za navedene storitve</w:t>
      </w:r>
      <w:r w:rsidR="00730B73" w:rsidRPr="004B2FE9">
        <w:rPr>
          <w:rFonts w:ascii="Lucida Sans Unicode" w:eastAsia="Times New Roman" w:hAnsi="Lucida Sans Unicode" w:cs="Lucida Sans Unicode"/>
          <w:sz w:val="20"/>
          <w:szCs w:val="20"/>
          <w:lang w:eastAsia="sl-SI"/>
        </w:rPr>
        <w:t xml:space="preserve"> -</w:t>
      </w:r>
      <w:r w:rsidR="00730B73" w:rsidRPr="004B2FE9">
        <w:rPr>
          <w:rFonts w:ascii="Lucida Sans Unicode" w:eastAsia="Times New Roman" w:hAnsi="Lucida Sans Unicode" w:cs="Lucida Sans Unicode"/>
          <w:b/>
          <w:sz w:val="20"/>
          <w:szCs w:val="20"/>
          <w:lang w:eastAsia="sl-SI"/>
        </w:rPr>
        <w:t>Skupaj merilo A</w:t>
      </w:r>
    </w:p>
    <w:p w14:paraId="26359900" w14:textId="77777777" w:rsidR="00103CA4" w:rsidRPr="004B2FE9" w:rsidRDefault="00103CA4" w:rsidP="004B2FE9">
      <w:pPr>
        <w:shd w:val="clear" w:color="auto" w:fill="FFFFFF"/>
        <w:spacing w:after="0" w:line="240" w:lineRule="auto"/>
        <w:jc w:val="both"/>
        <w:rPr>
          <w:rFonts w:ascii="Lucida Sans Unicode" w:eastAsia="Times New Roman" w:hAnsi="Lucida Sans Unicode" w:cs="Lucida Sans Unicode"/>
          <w:sz w:val="20"/>
          <w:szCs w:val="20"/>
          <w:lang w:eastAsia="sl-SI"/>
        </w:rPr>
      </w:pPr>
    </w:p>
    <w:tbl>
      <w:tblPr>
        <w:tblStyle w:val="Tabelamrea"/>
        <w:tblW w:w="0" w:type="auto"/>
        <w:tblLook w:val="04A0" w:firstRow="1" w:lastRow="0" w:firstColumn="1" w:lastColumn="0" w:noHBand="0" w:noVBand="1"/>
      </w:tblPr>
      <w:tblGrid>
        <w:gridCol w:w="4531"/>
        <w:gridCol w:w="4531"/>
      </w:tblGrid>
      <w:tr w:rsidR="007828F9" w:rsidRPr="004B2FE9" w14:paraId="17151091" w14:textId="77777777" w:rsidTr="003003F1">
        <w:tc>
          <w:tcPr>
            <w:tcW w:w="4531" w:type="dxa"/>
          </w:tcPr>
          <w:p w14:paraId="713B6A0A" w14:textId="77777777" w:rsidR="003003F1" w:rsidRPr="004B2FE9" w:rsidRDefault="003003F1" w:rsidP="004B2FE9">
            <w:pPr>
              <w:spacing w:after="0" w:line="240" w:lineRule="auto"/>
              <w:jc w:val="both"/>
              <w:rPr>
                <w:rFonts w:ascii="Lucida Sans Unicode" w:eastAsia="Times New Roman" w:hAnsi="Lucida Sans Unicode" w:cs="Lucida Sans Unicode"/>
                <w:sz w:val="20"/>
                <w:szCs w:val="20"/>
                <w:lang w:eastAsia="sl-SI"/>
              </w:rPr>
            </w:pPr>
            <w:r w:rsidRPr="004B2FE9">
              <w:rPr>
                <w:rFonts w:ascii="Lucida Sans Unicode" w:eastAsia="Times New Roman" w:hAnsi="Lucida Sans Unicode" w:cs="Lucida Sans Unicode"/>
                <w:sz w:val="20"/>
                <w:szCs w:val="20"/>
                <w:lang w:eastAsia="sl-SI"/>
              </w:rPr>
              <w:t>Ponudbena cena v EUR brez DDV</w:t>
            </w:r>
          </w:p>
          <w:p w14:paraId="0F60080F" w14:textId="77777777" w:rsidR="003003F1" w:rsidRPr="004B2FE9" w:rsidRDefault="003003F1" w:rsidP="004B2FE9">
            <w:pPr>
              <w:spacing w:after="0" w:line="240" w:lineRule="auto"/>
              <w:jc w:val="both"/>
              <w:rPr>
                <w:rFonts w:ascii="Lucida Sans Unicode" w:eastAsia="Times New Roman" w:hAnsi="Lucida Sans Unicode" w:cs="Lucida Sans Unicode"/>
                <w:sz w:val="20"/>
                <w:szCs w:val="20"/>
                <w:lang w:eastAsia="sl-SI"/>
              </w:rPr>
            </w:pPr>
          </w:p>
        </w:tc>
        <w:tc>
          <w:tcPr>
            <w:tcW w:w="4531" w:type="dxa"/>
          </w:tcPr>
          <w:p w14:paraId="7221D5D4" w14:textId="77777777" w:rsidR="003003F1" w:rsidRPr="004B2FE9" w:rsidRDefault="003003F1" w:rsidP="004B2FE9">
            <w:pPr>
              <w:spacing w:after="0" w:line="240" w:lineRule="auto"/>
              <w:jc w:val="both"/>
              <w:rPr>
                <w:rFonts w:ascii="Lucida Sans Unicode" w:eastAsia="Times New Roman" w:hAnsi="Lucida Sans Unicode" w:cs="Lucida Sans Unicode"/>
                <w:sz w:val="20"/>
                <w:szCs w:val="20"/>
                <w:lang w:eastAsia="sl-SI"/>
              </w:rPr>
            </w:pPr>
          </w:p>
        </w:tc>
      </w:tr>
    </w:tbl>
    <w:p w14:paraId="1E29498B" w14:textId="77777777" w:rsidR="00103CA4" w:rsidRPr="004B2FE9" w:rsidRDefault="00103CA4" w:rsidP="004B2FE9">
      <w:pPr>
        <w:shd w:val="clear" w:color="auto" w:fill="FFFFFF"/>
        <w:spacing w:after="0" w:line="240" w:lineRule="auto"/>
        <w:jc w:val="both"/>
        <w:rPr>
          <w:rFonts w:ascii="Lucida Sans Unicode" w:eastAsia="Times New Roman" w:hAnsi="Lucida Sans Unicode" w:cs="Lucida Sans Unicode"/>
          <w:sz w:val="20"/>
          <w:szCs w:val="20"/>
          <w:lang w:eastAsia="sl-SI"/>
        </w:rPr>
      </w:pPr>
    </w:p>
    <w:p w14:paraId="30F71C2F" w14:textId="77777777" w:rsidR="00FE2812" w:rsidRPr="004B2FE9" w:rsidRDefault="00FE2812" w:rsidP="004B2FE9">
      <w:pPr>
        <w:shd w:val="clear" w:color="auto" w:fill="FFFFFF"/>
        <w:spacing w:after="0" w:line="240" w:lineRule="auto"/>
        <w:jc w:val="both"/>
        <w:rPr>
          <w:rFonts w:ascii="Lucida Sans Unicode" w:eastAsia="Times New Roman" w:hAnsi="Lucida Sans Unicode" w:cs="Lucida Sans Unicode"/>
          <w:sz w:val="20"/>
          <w:szCs w:val="20"/>
          <w:lang w:eastAsia="sl-SI"/>
        </w:rPr>
      </w:pPr>
    </w:p>
    <w:p w14:paraId="130103E1" w14:textId="77777777" w:rsidR="00FE2812" w:rsidRPr="004B2FE9" w:rsidRDefault="003003F1" w:rsidP="004B2FE9">
      <w:pPr>
        <w:shd w:val="clear" w:color="auto" w:fill="FFFFFF"/>
        <w:spacing w:after="0" w:line="240" w:lineRule="auto"/>
        <w:jc w:val="both"/>
        <w:rPr>
          <w:rFonts w:ascii="Lucida Sans Unicode" w:eastAsia="Times New Roman" w:hAnsi="Lucida Sans Unicode" w:cs="Lucida Sans Unicode"/>
          <w:sz w:val="20"/>
          <w:szCs w:val="20"/>
          <w:lang w:eastAsia="sl-SI"/>
        </w:rPr>
      </w:pPr>
      <w:r w:rsidRPr="004B2FE9">
        <w:rPr>
          <w:rFonts w:ascii="Lucida Sans Unicode" w:eastAsia="Times New Roman" w:hAnsi="Lucida Sans Unicode" w:cs="Lucida Sans Unicode"/>
          <w:sz w:val="20"/>
          <w:szCs w:val="20"/>
          <w:lang w:eastAsia="sl-SI"/>
        </w:rPr>
        <w:t>B Ponudbena cena za servisiranje</w:t>
      </w:r>
      <w:r w:rsidR="00730B73" w:rsidRPr="004B2FE9">
        <w:rPr>
          <w:rFonts w:ascii="Lucida Sans Unicode" w:eastAsia="Times New Roman" w:hAnsi="Lucida Sans Unicode" w:cs="Lucida Sans Unicode"/>
          <w:sz w:val="20"/>
          <w:szCs w:val="20"/>
          <w:lang w:eastAsia="sl-SI"/>
        </w:rPr>
        <w:t xml:space="preserve"> – </w:t>
      </w:r>
      <w:r w:rsidR="00730B73" w:rsidRPr="008901A1">
        <w:rPr>
          <w:rFonts w:ascii="Lucida Sans Unicode" w:eastAsia="Times New Roman" w:hAnsi="Lucida Sans Unicode" w:cs="Lucida Sans Unicode"/>
          <w:b/>
          <w:bCs/>
          <w:sz w:val="20"/>
          <w:szCs w:val="20"/>
          <w:lang w:eastAsia="sl-SI"/>
        </w:rPr>
        <w:t>S</w:t>
      </w:r>
      <w:r w:rsidR="00730B73" w:rsidRPr="004B2FE9">
        <w:rPr>
          <w:rFonts w:ascii="Lucida Sans Unicode" w:eastAsia="Times New Roman" w:hAnsi="Lucida Sans Unicode" w:cs="Lucida Sans Unicode"/>
          <w:b/>
          <w:sz w:val="20"/>
          <w:szCs w:val="20"/>
          <w:lang w:eastAsia="sl-SI"/>
        </w:rPr>
        <w:t>kupaj merilo B</w:t>
      </w:r>
    </w:p>
    <w:p w14:paraId="28FE892F" w14:textId="77777777" w:rsidR="009E5A43" w:rsidRPr="004B2FE9" w:rsidRDefault="009E5A43" w:rsidP="004B2FE9">
      <w:pPr>
        <w:shd w:val="clear" w:color="auto" w:fill="FFFFFF"/>
        <w:spacing w:after="0" w:line="240" w:lineRule="auto"/>
        <w:jc w:val="both"/>
        <w:rPr>
          <w:rFonts w:ascii="Lucida Sans Unicode" w:eastAsia="Arial Unicode MS" w:hAnsi="Lucida Sans Unicode" w:cs="Lucida Sans Unicode"/>
          <w:bCs/>
          <w:sz w:val="20"/>
          <w:szCs w:val="20"/>
        </w:rPr>
      </w:pPr>
    </w:p>
    <w:tbl>
      <w:tblPr>
        <w:tblStyle w:val="Tabelamrea"/>
        <w:tblW w:w="0" w:type="auto"/>
        <w:tblLook w:val="04A0" w:firstRow="1" w:lastRow="0" w:firstColumn="1" w:lastColumn="0" w:noHBand="0" w:noVBand="1"/>
      </w:tblPr>
      <w:tblGrid>
        <w:gridCol w:w="4531"/>
        <w:gridCol w:w="4531"/>
      </w:tblGrid>
      <w:tr w:rsidR="007828F9" w:rsidRPr="004B2FE9" w14:paraId="714EFBEA" w14:textId="77777777" w:rsidTr="00BB0EC4">
        <w:tc>
          <w:tcPr>
            <w:tcW w:w="4531" w:type="dxa"/>
          </w:tcPr>
          <w:p w14:paraId="47E19DA0" w14:textId="77777777" w:rsidR="003003F1" w:rsidRPr="004B2FE9" w:rsidRDefault="003003F1" w:rsidP="004B2FE9">
            <w:pPr>
              <w:spacing w:after="0" w:line="240" w:lineRule="auto"/>
              <w:jc w:val="both"/>
              <w:rPr>
                <w:rFonts w:ascii="Lucida Sans Unicode" w:eastAsia="Times New Roman" w:hAnsi="Lucida Sans Unicode" w:cs="Lucida Sans Unicode"/>
                <w:sz w:val="20"/>
                <w:szCs w:val="20"/>
                <w:lang w:eastAsia="sl-SI"/>
              </w:rPr>
            </w:pPr>
            <w:r w:rsidRPr="004B2FE9">
              <w:rPr>
                <w:rFonts w:ascii="Lucida Sans Unicode" w:eastAsia="Times New Roman" w:hAnsi="Lucida Sans Unicode" w:cs="Lucida Sans Unicode"/>
                <w:sz w:val="20"/>
                <w:szCs w:val="20"/>
                <w:lang w:eastAsia="sl-SI"/>
              </w:rPr>
              <w:t>Ponudbena cena v EUR brez DDV</w:t>
            </w:r>
          </w:p>
          <w:p w14:paraId="3568DCE4" w14:textId="77777777" w:rsidR="003003F1" w:rsidRPr="004B2FE9" w:rsidRDefault="003003F1" w:rsidP="004B2FE9">
            <w:pPr>
              <w:spacing w:after="0" w:line="240" w:lineRule="auto"/>
              <w:jc w:val="both"/>
              <w:rPr>
                <w:rFonts w:ascii="Lucida Sans Unicode" w:eastAsia="Times New Roman" w:hAnsi="Lucida Sans Unicode" w:cs="Lucida Sans Unicode"/>
                <w:sz w:val="20"/>
                <w:szCs w:val="20"/>
                <w:lang w:eastAsia="sl-SI"/>
              </w:rPr>
            </w:pPr>
          </w:p>
        </w:tc>
        <w:tc>
          <w:tcPr>
            <w:tcW w:w="4531" w:type="dxa"/>
          </w:tcPr>
          <w:p w14:paraId="12EEE189" w14:textId="77777777" w:rsidR="003003F1" w:rsidRPr="004B2FE9" w:rsidRDefault="003003F1" w:rsidP="004B2FE9">
            <w:pPr>
              <w:spacing w:after="0" w:line="240" w:lineRule="auto"/>
              <w:jc w:val="both"/>
              <w:rPr>
                <w:rFonts w:ascii="Lucida Sans Unicode" w:eastAsia="Times New Roman" w:hAnsi="Lucida Sans Unicode" w:cs="Lucida Sans Unicode"/>
                <w:sz w:val="20"/>
                <w:szCs w:val="20"/>
                <w:lang w:eastAsia="sl-SI"/>
              </w:rPr>
            </w:pPr>
          </w:p>
        </w:tc>
      </w:tr>
    </w:tbl>
    <w:p w14:paraId="7E233438" w14:textId="77777777" w:rsidR="00FE2812" w:rsidRPr="004B2FE9" w:rsidRDefault="00FE2812" w:rsidP="004B2FE9">
      <w:pPr>
        <w:shd w:val="clear" w:color="auto" w:fill="FFFFFF"/>
        <w:spacing w:after="0" w:line="240" w:lineRule="auto"/>
        <w:jc w:val="both"/>
        <w:rPr>
          <w:rFonts w:ascii="Lucida Sans Unicode" w:eastAsia="Arial Unicode MS" w:hAnsi="Lucida Sans Unicode" w:cs="Lucida Sans Unicode"/>
          <w:bCs/>
          <w:sz w:val="20"/>
          <w:szCs w:val="20"/>
        </w:rPr>
      </w:pPr>
    </w:p>
    <w:p w14:paraId="27973E0F" w14:textId="77777777" w:rsidR="003003F1" w:rsidRPr="004B2FE9" w:rsidRDefault="003003F1" w:rsidP="004B2FE9">
      <w:pPr>
        <w:shd w:val="clear" w:color="auto" w:fill="FFFFFF"/>
        <w:spacing w:after="0" w:line="240" w:lineRule="auto"/>
        <w:jc w:val="both"/>
        <w:rPr>
          <w:rFonts w:ascii="Lucida Sans Unicode" w:eastAsia="Arial Unicode MS" w:hAnsi="Lucida Sans Unicode" w:cs="Lucida Sans Unicode"/>
          <w:b/>
          <w:bCs/>
          <w:sz w:val="20"/>
          <w:szCs w:val="20"/>
        </w:rPr>
      </w:pPr>
      <w:r w:rsidRPr="004B2FE9">
        <w:rPr>
          <w:rFonts w:ascii="Lucida Sans Unicode" w:eastAsia="Arial Unicode MS" w:hAnsi="Lucida Sans Unicode" w:cs="Lucida Sans Unicode"/>
          <w:b/>
          <w:bCs/>
          <w:sz w:val="20"/>
          <w:szCs w:val="20"/>
        </w:rPr>
        <w:t>C Popust na uradno veljavni cenik</w:t>
      </w:r>
    </w:p>
    <w:p w14:paraId="703486B6" w14:textId="77777777" w:rsidR="003003F1" w:rsidRPr="004B2FE9" w:rsidRDefault="003003F1" w:rsidP="004B2FE9">
      <w:pPr>
        <w:shd w:val="clear" w:color="auto" w:fill="FFFFFF"/>
        <w:spacing w:after="0" w:line="240" w:lineRule="auto"/>
        <w:jc w:val="both"/>
        <w:rPr>
          <w:rFonts w:ascii="Lucida Sans Unicode" w:eastAsia="Arial Unicode MS" w:hAnsi="Lucida Sans Unicode" w:cs="Lucida Sans Unicode"/>
          <w:bCs/>
          <w:sz w:val="20"/>
          <w:szCs w:val="20"/>
        </w:rPr>
      </w:pPr>
    </w:p>
    <w:tbl>
      <w:tblPr>
        <w:tblStyle w:val="Tabelamrea"/>
        <w:tblW w:w="0" w:type="auto"/>
        <w:tblLook w:val="04A0" w:firstRow="1" w:lastRow="0" w:firstColumn="1" w:lastColumn="0" w:noHBand="0" w:noVBand="1"/>
      </w:tblPr>
      <w:tblGrid>
        <w:gridCol w:w="4531"/>
        <w:gridCol w:w="4531"/>
      </w:tblGrid>
      <w:tr w:rsidR="007828F9" w:rsidRPr="004B2FE9" w14:paraId="441A02DD" w14:textId="77777777" w:rsidTr="00BB0EC4">
        <w:tc>
          <w:tcPr>
            <w:tcW w:w="4531" w:type="dxa"/>
          </w:tcPr>
          <w:p w14:paraId="2A20D5FA" w14:textId="77777777" w:rsidR="00053BCA" w:rsidRPr="004B2FE9" w:rsidRDefault="00053BCA" w:rsidP="004B2FE9">
            <w:pPr>
              <w:shd w:val="clear" w:color="auto" w:fill="FFFFFF"/>
              <w:spacing w:after="0" w:line="240" w:lineRule="auto"/>
              <w:jc w:val="both"/>
              <w:rPr>
                <w:rFonts w:ascii="Lucida Sans Unicode" w:eastAsia="Arial Unicode MS" w:hAnsi="Lucida Sans Unicode" w:cs="Lucida Sans Unicode"/>
                <w:bCs/>
                <w:sz w:val="20"/>
                <w:szCs w:val="20"/>
              </w:rPr>
            </w:pPr>
            <w:r w:rsidRPr="004B2FE9">
              <w:rPr>
                <w:rFonts w:ascii="Lucida Sans Unicode" w:eastAsia="Arial Unicode MS" w:hAnsi="Lucida Sans Unicode" w:cs="Lucida Sans Unicode"/>
                <w:bCs/>
                <w:sz w:val="20"/>
                <w:szCs w:val="20"/>
              </w:rPr>
              <w:t>Popust na uradno veljavni cenik (v%)</w:t>
            </w:r>
          </w:p>
          <w:p w14:paraId="48BD93FD" w14:textId="77777777" w:rsidR="003003F1" w:rsidRPr="004B2FE9" w:rsidRDefault="003003F1" w:rsidP="004B2FE9">
            <w:pPr>
              <w:spacing w:after="0" w:line="240" w:lineRule="auto"/>
              <w:jc w:val="both"/>
              <w:rPr>
                <w:rFonts w:ascii="Lucida Sans Unicode" w:eastAsia="Times New Roman" w:hAnsi="Lucida Sans Unicode" w:cs="Lucida Sans Unicode"/>
                <w:sz w:val="20"/>
                <w:szCs w:val="20"/>
                <w:lang w:eastAsia="sl-SI"/>
              </w:rPr>
            </w:pPr>
          </w:p>
        </w:tc>
        <w:tc>
          <w:tcPr>
            <w:tcW w:w="4531" w:type="dxa"/>
          </w:tcPr>
          <w:p w14:paraId="2BE32548" w14:textId="77777777" w:rsidR="003003F1" w:rsidRPr="004B2FE9" w:rsidRDefault="003003F1" w:rsidP="004B2FE9">
            <w:pPr>
              <w:spacing w:after="0" w:line="240" w:lineRule="auto"/>
              <w:jc w:val="both"/>
              <w:rPr>
                <w:rFonts w:ascii="Lucida Sans Unicode" w:eastAsia="Times New Roman" w:hAnsi="Lucida Sans Unicode" w:cs="Lucida Sans Unicode"/>
                <w:sz w:val="20"/>
                <w:szCs w:val="20"/>
                <w:lang w:eastAsia="sl-SI"/>
              </w:rPr>
            </w:pPr>
          </w:p>
        </w:tc>
      </w:tr>
    </w:tbl>
    <w:p w14:paraId="34ECAB9B" w14:textId="77777777" w:rsidR="003003F1" w:rsidRPr="004B2FE9" w:rsidRDefault="003003F1" w:rsidP="004B2FE9">
      <w:pPr>
        <w:shd w:val="clear" w:color="auto" w:fill="FFFFFF"/>
        <w:spacing w:after="0" w:line="240" w:lineRule="auto"/>
        <w:jc w:val="both"/>
        <w:rPr>
          <w:rFonts w:ascii="Lucida Sans Unicode" w:eastAsia="Arial Unicode MS" w:hAnsi="Lucida Sans Unicode" w:cs="Lucida Sans Unicode"/>
          <w:bCs/>
          <w:sz w:val="20"/>
          <w:szCs w:val="20"/>
        </w:rPr>
      </w:pPr>
    </w:p>
    <w:p w14:paraId="7680328C" w14:textId="4E5919B3" w:rsidR="00FE2812" w:rsidRPr="004B2FE9" w:rsidRDefault="00FE2812" w:rsidP="004B2FE9">
      <w:pPr>
        <w:shd w:val="clear" w:color="auto" w:fill="FFFFFF"/>
        <w:spacing w:after="0" w:line="240" w:lineRule="auto"/>
        <w:jc w:val="both"/>
        <w:rPr>
          <w:rFonts w:ascii="Lucida Sans Unicode" w:eastAsia="Arial Unicode MS" w:hAnsi="Lucida Sans Unicode" w:cs="Lucida Sans Unicode"/>
          <w:bCs/>
          <w:sz w:val="20"/>
          <w:szCs w:val="20"/>
        </w:rPr>
      </w:pPr>
    </w:p>
    <w:p w14:paraId="4B3BD38D" w14:textId="512F94CC" w:rsidR="008A0144" w:rsidRPr="004B2FE9" w:rsidRDefault="008A0144" w:rsidP="004B2FE9">
      <w:pPr>
        <w:shd w:val="clear" w:color="auto" w:fill="FFFFFF"/>
        <w:spacing w:after="0" w:line="240" w:lineRule="auto"/>
        <w:jc w:val="both"/>
        <w:rPr>
          <w:rFonts w:ascii="Lucida Sans Unicode" w:eastAsia="Arial Unicode MS" w:hAnsi="Lucida Sans Unicode" w:cs="Lucida Sans Unicode"/>
          <w:bCs/>
          <w:sz w:val="20"/>
          <w:szCs w:val="20"/>
        </w:rPr>
      </w:pPr>
    </w:p>
    <w:p w14:paraId="3A2164CA" w14:textId="77777777" w:rsidR="008A0144" w:rsidRPr="004B2FE9" w:rsidRDefault="008A0144" w:rsidP="004B2FE9">
      <w:pPr>
        <w:numPr>
          <w:ilvl w:val="0"/>
          <w:numId w:val="33"/>
        </w:numPr>
        <w:spacing w:after="0" w:line="240" w:lineRule="auto"/>
        <w:ind w:left="426" w:hanging="426"/>
        <w:jc w:val="both"/>
        <w:rPr>
          <w:rFonts w:ascii="Lucida Sans Unicode" w:hAnsi="Lucida Sans Unicode" w:cs="Lucida Sans Unicode"/>
          <w:sz w:val="20"/>
          <w:szCs w:val="20"/>
        </w:rPr>
      </w:pPr>
      <w:r w:rsidRPr="004B2FE9">
        <w:rPr>
          <w:rFonts w:ascii="Lucida Sans Unicode" w:hAnsi="Lucida Sans Unicode" w:cs="Lucida Sans Unicode"/>
          <w:sz w:val="20"/>
          <w:szCs w:val="20"/>
        </w:rPr>
        <w:t>Z razpisno dokumentacijo smo seznanjeni in se z njo v celoti strinjamo.</w:t>
      </w:r>
    </w:p>
    <w:p w14:paraId="296C4860" w14:textId="77777777" w:rsidR="008A0144" w:rsidRPr="004B2FE9" w:rsidRDefault="008A0144" w:rsidP="004B2FE9">
      <w:pPr>
        <w:shd w:val="clear" w:color="auto" w:fill="FFFFFF"/>
        <w:spacing w:after="0" w:line="240" w:lineRule="auto"/>
        <w:jc w:val="both"/>
        <w:rPr>
          <w:rFonts w:ascii="Lucida Sans Unicode" w:eastAsia="Arial Unicode MS" w:hAnsi="Lucida Sans Unicode" w:cs="Lucida Sans Unicode"/>
          <w:bCs/>
          <w:sz w:val="20"/>
          <w:szCs w:val="20"/>
        </w:rPr>
      </w:pPr>
    </w:p>
    <w:p w14:paraId="2F200B83" w14:textId="77777777" w:rsidR="00FE2812" w:rsidRPr="004B2FE9" w:rsidRDefault="00FE2812" w:rsidP="004B2FE9">
      <w:pPr>
        <w:shd w:val="clear" w:color="auto" w:fill="FFFFFF"/>
        <w:spacing w:after="0" w:line="240" w:lineRule="auto"/>
        <w:jc w:val="both"/>
        <w:rPr>
          <w:rFonts w:ascii="Lucida Sans Unicode" w:eastAsia="Arial Unicode MS" w:hAnsi="Lucida Sans Unicode" w:cs="Lucida Sans Unicode"/>
          <w:bCs/>
          <w:sz w:val="20"/>
          <w:szCs w:val="20"/>
        </w:rPr>
      </w:pPr>
    </w:p>
    <w:p w14:paraId="7B6674BB" w14:textId="77777777" w:rsidR="00D574D5" w:rsidRPr="004B2FE9" w:rsidRDefault="00053BCA" w:rsidP="004B2FE9">
      <w:pPr>
        <w:spacing w:after="0" w:line="240" w:lineRule="auto"/>
        <w:jc w:val="both"/>
        <w:rPr>
          <w:rFonts w:ascii="Lucida Sans Unicode" w:hAnsi="Lucida Sans Unicode" w:cs="Lucida Sans Unicode"/>
          <w:sz w:val="20"/>
          <w:szCs w:val="20"/>
          <w:lang w:eastAsia="sl-SI"/>
        </w:rPr>
      </w:pPr>
      <w:r w:rsidRPr="004B2FE9">
        <w:rPr>
          <w:rFonts w:ascii="Lucida Sans Unicode" w:hAnsi="Lucida Sans Unicode" w:cs="Lucida Sans Unicode"/>
          <w:sz w:val="20"/>
          <w:szCs w:val="20"/>
          <w:lang w:eastAsia="sl-SI"/>
        </w:rPr>
        <w:t>Kra</w:t>
      </w:r>
      <w:r w:rsidR="00D574D5" w:rsidRPr="004B2FE9">
        <w:rPr>
          <w:rFonts w:ascii="Lucida Sans Unicode" w:hAnsi="Lucida Sans Unicode" w:cs="Lucida Sans Unicode"/>
          <w:sz w:val="20"/>
          <w:szCs w:val="20"/>
          <w:lang w:eastAsia="sl-SI"/>
        </w:rPr>
        <w:t>j in datum:                                                                          Podpis in žig ponudnika:</w:t>
      </w:r>
    </w:p>
    <w:p w14:paraId="24992977" w14:textId="77777777" w:rsidR="00D574D5" w:rsidRPr="004B2FE9" w:rsidRDefault="00D574D5" w:rsidP="004B2FE9">
      <w:pPr>
        <w:spacing w:after="0" w:line="240" w:lineRule="auto"/>
        <w:jc w:val="both"/>
        <w:rPr>
          <w:rFonts w:ascii="Lucida Sans Unicode" w:hAnsi="Lucida Sans Unicode" w:cs="Lucida Sans Unicode"/>
          <w:sz w:val="20"/>
          <w:szCs w:val="20"/>
          <w:lang w:eastAsia="sl-SI"/>
        </w:rPr>
      </w:pPr>
    </w:p>
    <w:p w14:paraId="64DB8014" w14:textId="77777777" w:rsidR="00D574D5" w:rsidRPr="004B2FE9" w:rsidRDefault="00D574D5" w:rsidP="004B2FE9">
      <w:pPr>
        <w:spacing w:after="0" w:line="240" w:lineRule="auto"/>
        <w:jc w:val="both"/>
        <w:rPr>
          <w:rFonts w:ascii="Lucida Sans Unicode" w:hAnsi="Lucida Sans Unicode" w:cs="Lucida Sans Unicode"/>
          <w:sz w:val="20"/>
          <w:szCs w:val="20"/>
          <w:lang w:eastAsia="sl-SI"/>
        </w:rPr>
      </w:pPr>
    </w:p>
    <w:p w14:paraId="53CD683D" w14:textId="77777777" w:rsidR="00D574D5" w:rsidRPr="004B2FE9" w:rsidRDefault="00D574D5" w:rsidP="004B2FE9">
      <w:pPr>
        <w:spacing w:after="0" w:line="240" w:lineRule="auto"/>
        <w:jc w:val="both"/>
        <w:rPr>
          <w:rFonts w:ascii="Lucida Sans Unicode" w:hAnsi="Lucida Sans Unicode" w:cs="Lucida Sans Unicode"/>
          <w:sz w:val="20"/>
          <w:szCs w:val="20"/>
          <w:lang w:eastAsia="sl-SI"/>
        </w:rPr>
      </w:pPr>
    </w:p>
    <w:p w14:paraId="0CA6A6E9" w14:textId="7FC98B84" w:rsidR="00D574D5" w:rsidRPr="004B2FE9" w:rsidRDefault="008A0144" w:rsidP="004B2FE9">
      <w:pPr>
        <w:spacing w:after="0" w:line="240" w:lineRule="auto"/>
        <w:jc w:val="both"/>
        <w:rPr>
          <w:rFonts w:ascii="Lucida Sans Unicode" w:hAnsi="Lucida Sans Unicode" w:cs="Lucida Sans Unicode"/>
          <w:b/>
          <w:sz w:val="20"/>
          <w:szCs w:val="20"/>
          <w:lang w:eastAsia="sl-SI"/>
        </w:rPr>
      </w:pPr>
      <w:r w:rsidRPr="004B2FE9">
        <w:rPr>
          <w:rFonts w:ascii="Lucida Sans Unicode" w:hAnsi="Lucida Sans Unicode" w:cs="Lucida Sans Unicode"/>
          <w:b/>
          <w:i/>
          <w:sz w:val="20"/>
          <w:szCs w:val="20"/>
          <w:lang w:eastAsia="sl-SI"/>
        </w:rPr>
        <w:t>Ponudnik mora izpolnjen obrazec naložiti v zavihek</w:t>
      </w:r>
      <w:r w:rsidRPr="004B2FE9">
        <w:rPr>
          <w:rFonts w:ascii="Lucida Sans Unicode" w:hAnsi="Lucida Sans Unicode" w:cs="Lucida Sans Unicode"/>
          <w:b/>
          <w:i/>
          <w:sz w:val="20"/>
          <w:szCs w:val="20"/>
        </w:rPr>
        <w:t xml:space="preserve"> »Predračun« na e-JN v .</w:t>
      </w:r>
      <w:proofErr w:type="spellStart"/>
      <w:r w:rsidRPr="004B2FE9">
        <w:rPr>
          <w:rFonts w:ascii="Lucida Sans Unicode" w:hAnsi="Lucida Sans Unicode" w:cs="Lucida Sans Unicode"/>
          <w:b/>
          <w:i/>
          <w:sz w:val="20"/>
          <w:szCs w:val="20"/>
        </w:rPr>
        <w:t>pdf</w:t>
      </w:r>
      <w:proofErr w:type="spellEnd"/>
      <w:r w:rsidRPr="004B2FE9">
        <w:rPr>
          <w:rFonts w:ascii="Lucida Sans Unicode" w:hAnsi="Lucida Sans Unicode" w:cs="Lucida Sans Unicode"/>
          <w:b/>
          <w:i/>
          <w:sz w:val="20"/>
          <w:szCs w:val="20"/>
        </w:rPr>
        <w:t xml:space="preserve"> datoteki, ki bo dostopen na javnem odpiranju ponudb.</w:t>
      </w:r>
      <w:r w:rsidR="003641F4" w:rsidRPr="004B2FE9">
        <w:rPr>
          <w:rFonts w:ascii="Lucida Sans Unicode" w:hAnsi="Lucida Sans Unicode" w:cs="Lucida Sans Unicode"/>
          <w:b/>
          <w:szCs w:val="20"/>
        </w:rPr>
        <w:br w:type="page"/>
      </w:r>
    </w:p>
    <w:p w14:paraId="5F756DB0" w14:textId="3F4665FE" w:rsidR="003641F4" w:rsidRPr="004B2FE9" w:rsidRDefault="008A0144" w:rsidP="004B2FE9">
      <w:pPr>
        <w:pStyle w:val="Naslov1"/>
        <w:spacing w:line="240" w:lineRule="auto"/>
      </w:pPr>
      <w:bookmarkStart w:id="100" w:name="_Toc510602728"/>
      <w:r w:rsidRPr="004B2FE9">
        <w:lastRenderedPageBreak/>
        <w:t xml:space="preserve">Povzetek predračuna (rekapitulacija) </w:t>
      </w:r>
      <w:r w:rsidR="00897386" w:rsidRPr="004B2FE9">
        <w:t>za sklop 2</w:t>
      </w:r>
      <w:r w:rsidR="003641F4" w:rsidRPr="004B2FE9">
        <w:rPr>
          <w:rStyle w:val="Sprotnaopomba-sklic"/>
        </w:rPr>
        <w:footnoteReference w:id="4"/>
      </w:r>
      <w:bookmarkEnd w:id="100"/>
      <w:r w:rsidR="003641F4" w:rsidRPr="004B2FE9">
        <w:t xml:space="preserve"> </w:t>
      </w:r>
    </w:p>
    <w:p w14:paraId="36FDF578" w14:textId="77777777" w:rsidR="003641F4" w:rsidRPr="004B2FE9" w:rsidRDefault="003641F4" w:rsidP="004B2FE9">
      <w:pPr>
        <w:shd w:val="clear" w:color="auto" w:fill="FFFFFF"/>
        <w:spacing w:after="0" w:line="240" w:lineRule="auto"/>
        <w:jc w:val="both"/>
        <w:rPr>
          <w:rFonts w:ascii="Lucida Sans Unicode" w:eastAsia="Arial Unicode MS" w:hAnsi="Lucida Sans Unicode" w:cs="Lucida Sans Unicode"/>
          <w:bCs/>
          <w:sz w:val="20"/>
          <w:szCs w:val="20"/>
        </w:rPr>
      </w:pPr>
    </w:p>
    <w:p w14:paraId="0F4A18B6" w14:textId="016787E2" w:rsidR="00FE50F9" w:rsidRDefault="00FE50F9" w:rsidP="004B2FE9">
      <w:pPr>
        <w:pStyle w:val="Odstavekseznama"/>
        <w:numPr>
          <w:ilvl w:val="0"/>
          <w:numId w:val="34"/>
        </w:numPr>
        <w:ind w:left="426" w:hanging="426"/>
        <w:rPr>
          <w:rFonts w:ascii="Lucida Sans Unicode" w:hAnsi="Lucida Sans Unicode" w:cs="Lucida Sans Unicode"/>
          <w:szCs w:val="20"/>
        </w:rPr>
      </w:pPr>
      <w:r w:rsidRPr="004B2FE9">
        <w:rPr>
          <w:rFonts w:ascii="Lucida Sans Unicode" w:hAnsi="Lucida Sans Unicode" w:cs="Lucida Sans Unicode"/>
          <w:szCs w:val="20"/>
        </w:rPr>
        <w:t>Naročnik:</w:t>
      </w:r>
      <w:r w:rsidRPr="004B2FE9">
        <w:rPr>
          <w:rFonts w:ascii="Lucida Sans Unicode" w:hAnsi="Lucida Sans Unicode" w:cs="Lucida Sans Unicode"/>
          <w:b/>
          <w:szCs w:val="20"/>
        </w:rPr>
        <w:t xml:space="preserve"> Javno komunalno podjetje Prodnik d.o.o.</w:t>
      </w:r>
      <w:r w:rsidRPr="004B2FE9">
        <w:rPr>
          <w:rFonts w:ascii="Lucida Sans Unicode" w:hAnsi="Lucida Sans Unicode" w:cs="Lucida Sans Unicode"/>
          <w:szCs w:val="20"/>
        </w:rPr>
        <w:t>, Savska cesta 34, 1230 Domžale</w:t>
      </w:r>
    </w:p>
    <w:p w14:paraId="380BCC4F" w14:textId="77777777" w:rsidR="008901A1" w:rsidRPr="004B2FE9" w:rsidRDefault="008901A1" w:rsidP="008901A1">
      <w:pPr>
        <w:pStyle w:val="Odstavekseznama"/>
        <w:ind w:left="426"/>
        <w:rPr>
          <w:rFonts w:ascii="Lucida Sans Unicode" w:hAnsi="Lucida Sans Unicode" w:cs="Lucida Sans Unicode"/>
          <w:szCs w:val="20"/>
        </w:rPr>
      </w:pPr>
    </w:p>
    <w:p w14:paraId="28A2B591" w14:textId="77777777" w:rsidR="00FE50F9" w:rsidRPr="004B2FE9" w:rsidRDefault="00FE50F9" w:rsidP="004B2FE9">
      <w:pPr>
        <w:numPr>
          <w:ilvl w:val="0"/>
          <w:numId w:val="34"/>
        </w:numPr>
        <w:spacing w:after="0" w:line="240" w:lineRule="auto"/>
        <w:ind w:left="426" w:hanging="426"/>
        <w:jc w:val="both"/>
        <w:rPr>
          <w:rFonts w:ascii="Lucida Sans Unicode" w:hAnsi="Lucida Sans Unicode" w:cs="Lucida Sans Unicode"/>
          <w:i/>
          <w:iCs/>
          <w:sz w:val="20"/>
          <w:szCs w:val="20"/>
        </w:rPr>
      </w:pPr>
      <w:r w:rsidRPr="004B2FE9">
        <w:rPr>
          <w:rFonts w:ascii="Lucida Sans Unicode" w:hAnsi="Lucida Sans Unicode" w:cs="Lucida Sans Unicode"/>
          <w:sz w:val="20"/>
          <w:szCs w:val="20"/>
        </w:rPr>
        <w:t>Ponudnik: ____________________________________________________________(</w:t>
      </w:r>
      <w:r w:rsidRPr="004B2FE9">
        <w:rPr>
          <w:rFonts w:ascii="Lucida Sans Unicode" w:hAnsi="Lucida Sans Unicode" w:cs="Lucida Sans Unicode"/>
          <w:i/>
          <w:iCs/>
          <w:sz w:val="20"/>
          <w:szCs w:val="20"/>
        </w:rPr>
        <w:t>navesti naziv in naslov)</w:t>
      </w:r>
    </w:p>
    <w:p w14:paraId="47BED216" w14:textId="77777777" w:rsidR="003641F4" w:rsidRPr="004B2FE9" w:rsidRDefault="003641F4" w:rsidP="004B2FE9">
      <w:pPr>
        <w:shd w:val="clear" w:color="auto" w:fill="FFFFFF"/>
        <w:spacing w:after="0" w:line="240" w:lineRule="auto"/>
        <w:jc w:val="both"/>
        <w:rPr>
          <w:rFonts w:ascii="Lucida Sans Unicode" w:eastAsia="Arial Unicode MS" w:hAnsi="Lucida Sans Unicode" w:cs="Lucida Sans Unicode"/>
          <w:bCs/>
          <w:sz w:val="20"/>
          <w:szCs w:val="20"/>
        </w:rPr>
      </w:pPr>
    </w:p>
    <w:p w14:paraId="7E8E797E" w14:textId="4E8903E9" w:rsidR="003641F4" w:rsidRPr="004B2FE9" w:rsidRDefault="003641F4" w:rsidP="004B2FE9">
      <w:pPr>
        <w:shd w:val="clear" w:color="auto" w:fill="FFFFFF"/>
        <w:spacing w:after="0" w:line="240" w:lineRule="auto"/>
        <w:jc w:val="both"/>
        <w:rPr>
          <w:rFonts w:ascii="Lucida Sans Unicode" w:eastAsia="Times New Roman" w:hAnsi="Lucida Sans Unicode" w:cs="Lucida Sans Unicode"/>
          <w:sz w:val="20"/>
          <w:szCs w:val="20"/>
          <w:lang w:eastAsia="sl-SI"/>
        </w:rPr>
      </w:pPr>
      <w:r w:rsidRPr="004B2FE9">
        <w:rPr>
          <w:rFonts w:ascii="Lucida Sans Unicode" w:eastAsia="Arial Unicode MS" w:hAnsi="Lucida Sans Unicode" w:cs="Lucida Sans Unicode"/>
          <w:bCs/>
          <w:sz w:val="20"/>
          <w:szCs w:val="20"/>
        </w:rPr>
        <w:t>V postopku oddaje javnega naročila »</w:t>
      </w:r>
      <w:r w:rsidR="00704286" w:rsidRPr="004B2FE9">
        <w:rPr>
          <w:rFonts w:ascii="Lucida Sans Unicode" w:eastAsia="Arial Unicode MS" w:hAnsi="Lucida Sans Unicode" w:cs="Lucida Sans Unicode"/>
          <w:bCs/>
          <w:sz w:val="20"/>
          <w:szCs w:val="20"/>
        </w:rPr>
        <w:t xml:space="preserve">Servisiranje osebnih vozil, nadgradenj, </w:t>
      </w:r>
      <w:r w:rsidR="00A40ABE" w:rsidRPr="004B2FE9">
        <w:rPr>
          <w:rFonts w:ascii="Lucida Sans Unicode" w:eastAsia="Arial Unicode MS" w:hAnsi="Lucida Sans Unicode" w:cs="Lucida Sans Unicode"/>
          <w:bCs/>
          <w:sz w:val="20"/>
          <w:szCs w:val="20"/>
        </w:rPr>
        <w:t>težke gradbene mehanizacije</w:t>
      </w:r>
      <w:r w:rsidR="00704286" w:rsidRPr="004B2FE9">
        <w:rPr>
          <w:rFonts w:ascii="Lucida Sans Unicode" w:eastAsia="Arial Unicode MS" w:hAnsi="Lucida Sans Unicode" w:cs="Lucida Sans Unicode"/>
          <w:bCs/>
          <w:sz w:val="20"/>
          <w:szCs w:val="20"/>
        </w:rPr>
        <w:t xml:space="preserve"> in tovornih vozil</w:t>
      </w:r>
      <w:r w:rsidRPr="004B2FE9">
        <w:rPr>
          <w:rFonts w:ascii="Lucida Sans Unicode" w:hAnsi="Lucida Sans Unicode" w:cs="Lucida Sans Unicode"/>
          <w:sz w:val="20"/>
          <w:szCs w:val="20"/>
          <w:lang w:eastAsia="sl-SI"/>
        </w:rPr>
        <w:t>«</w:t>
      </w:r>
      <w:r w:rsidRPr="004B2FE9">
        <w:rPr>
          <w:rFonts w:ascii="Lucida Sans Unicode" w:eastAsia="Times New Roman" w:hAnsi="Lucida Sans Unicode" w:cs="Lucida Sans Unicode"/>
          <w:sz w:val="20"/>
          <w:szCs w:val="20"/>
          <w:lang w:eastAsia="sl-SI"/>
        </w:rPr>
        <w:t>, objavljen na Portalu javnih naročil pod št. objave JN</w:t>
      </w:r>
      <w:r w:rsidR="004B11A3" w:rsidRPr="004B2FE9">
        <w:rPr>
          <w:rFonts w:ascii="Lucida Sans Unicode" w:eastAsia="Times New Roman" w:hAnsi="Lucida Sans Unicode" w:cs="Lucida Sans Unicode"/>
          <w:sz w:val="20"/>
          <w:szCs w:val="20"/>
          <w:lang w:eastAsia="sl-SI"/>
        </w:rPr>
        <w:t>___________________________________</w:t>
      </w:r>
      <w:r w:rsidRPr="004B2FE9">
        <w:rPr>
          <w:rFonts w:ascii="Lucida Sans Unicode" w:eastAsia="Times New Roman" w:hAnsi="Lucida Sans Unicode" w:cs="Lucida Sans Unicode"/>
          <w:sz w:val="20"/>
          <w:szCs w:val="20"/>
          <w:lang w:eastAsia="sl-SI"/>
        </w:rPr>
        <w:t xml:space="preserve">  podajamo ponudbo za servisiranje vozil za sklop 2.</w:t>
      </w:r>
    </w:p>
    <w:p w14:paraId="3AD7DF5E" w14:textId="77777777" w:rsidR="003641F4" w:rsidRPr="004B2FE9" w:rsidRDefault="003641F4" w:rsidP="004B2FE9">
      <w:pPr>
        <w:shd w:val="clear" w:color="auto" w:fill="FFFFFF"/>
        <w:spacing w:after="0" w:line="240" w:lineRule="auto"/>
        <w:jc w:val="both"/>
        <w:rPr>
          <w:rFonts w:ascii="Lucida Sans Unicode" w:eastAsia="Times New Roman" w:hAnsi="Lucida Sans Unicode" w:cs="Lucida Sans Unicode"/>
          <w:sz w:val="20"/>
          <w:szCs w:val="20"/>
          <w:lang w:eastAsia="sl-SI"/>
        </w:rPr>
      </w:pPr>
    </w:p>
    <w:p w14:paraId="06A0F816" w14:textId="77777777" w:rsidR="003641F4" w:rsidRPr="004B2FE9" w:rsidRDefault="003641F4" w:rsidP="004B2FE9">
      <w:pPr>
        <w:shd w:val="clear" w:color="auto" w:fill="FFFFFF"/>
        <w:spacing w:after="0" w:line="240" w:lineRule="auto"/>
        <w:jc w:val="both"/>
        <w:rPr>
          <w:rFonts w:ascii="Lucida Sans Unicode" w:eastAsia="Times New Roman" w:hAnsi="Lucida Sans Unicode" w:cs="Lucida Sans Unicode"/>
          <w:sz w:val="20"/>
          <w:szCs w:val="20"/>
          <w:lang w:eastAsia="sl-SI"/>
        </w:rPr>
      </w:pPr>
    </w:p>
    <w:p w14:paraId="685A1CC9" w14:textId="77777777" w:rsidR="003641F4" w:rsidRPr="004B2FE9" w:rsidRDefault="003641F4" w:rsidP="004B2FE9">
      <w:pPr>
        <w:shd w:val="clear" w:color="auto" w:fill="FFFFFF"/>
        <w:spacing w:after="0" w:line="240" w:lineRule="auto"/>
        <w:jc w:val="both"/>
        <w:rPr>
          <w:rFonts w:ascii="Lucida Sans Unicode" w:eastAsia="Times New Roman" w:hAnsi="Lucida Sans Unicode" w:cs="Lucida Sans Unicode"/>
          <w:sz w:val="20"/>
          <w:szCs w:val="20"/>
          <w:lang w:eastAsia="sl-SI"/>
        </w:rPr>
      </w:pPr>
    </w:p>
    <w:p w14:paraId="14C6569E" w14:textId="77777777" w:rsidR="003641F4" w:rsidRPr="004B2FE9" w:rsidRDefault="003641F4" w:rsidP="004B2FE9">
      <w:pPr>
        <w:autoSpaceDE w:val="0"/>
        <w:autoSpaceDN w:val="0"/>
        <w:adjustRightInd w:val="0"/>
        <w:spacing w:after="0" w:line="240" w:lineRule="auto"/>
        <w:jc w:val="both"/>
        <w:rPr>
          <w:rFonts w:ascii="Lucida Sans Unicode" w:hAnsi="Lucida Sans Unicode" w:cs="Lucida Sans Unicode"/>
          <w:iCs/>
          <w:sz w:val="20"/>
          <w:szCs w:val="20"/>
        </w:rPr>
      </w:pPr>
      <w:r w:rsidRPr="004B2FE9">
        <w:rPr>
          <w:rFonts w:ascii="Lucida Sans Unicode" w:hAnsi="Lucida Sans Unicode" w:cs="Lucida Sans Unicode"/>
          <w:iCs/>
          <w:sz w:val="20"/>
          <w:szCs w:val="20"/>
        </w:rPr>
        <w:t>Ponudbena cena:</w:t>
      </w:r>
    </w:p>
    <w:tbl>
      <w:tblPr>
        <w:tblStyle w:val="Tabelamrea"/>
        <w:tblW w:w="0" w:type="auto"/>
        <w:tblLook w:val="04A0" w:firstRow="1" w:lastRow="0" w:firstColumn="1" w:lastColumn="0" w:noHBand="0" w:noVBand="1"/>
      </w:tblPr>
      <w:tblGrid>
        <w:gridCol w:w="4531"/>
        <w:gridCol w:w="4531"/>
      </w:tblGrid>
      <w:tr w:rsidR="003641F4" w:rsidRPr="004B2FE9" w14:paraId="4F54124C" w14:textId="77777777" w:rsidTr="00800ADB">
        <w:tc>
          <w:tcPr>
            <w:tcW w:w="4531" w:type="dxa"/>
          </w:tcPr>
          <w:p w14:paraId="17F5A34C" w14:textId="77777777" w:rsidR="003641F4" w:rsidRPr="004B2FE9" w:rsidRDefault="003641F4" w:rsidP="004B2FE9">
            <w:pPr>
              <w:autoSpaceDE w:val="0"/>
              <w:autoSpaceDN w:val="0"/>
              <w:adjustRightInd w:val="0"/>
              <w:spacing w:line="240" w:lineRule="auto"/>
              <w:jc w:val="both"/>
              <w:rPr>
                <w:rFonts w:ascii="Lucida Sans Unicode" w:hAnsi="Lucida Sans Unicode" w:cs="Lucida Sans Unicode"/>
                <w:iCs/>
                <w:sz w:val="20"/>
                <w:szCs w:val="20"/>
              </w:rPr>
            </w:pPr>
            <w:r w:rsidRPr="004B2FE9">
              <w:rPr>
                <w:rFonts w:ascii="Lucida Sans Unicode" w:hAnsi="Lucida Sans Unicode" w:cs="Lucida Sans Unicode"/>
                <w:iCs/>
                <w:sz w:val="20"/>
                <w:szCs w:val="20"/>
              </w:rPr>
              <w:t>Cena v EUR brez DDV</w:t>
            </w:r>
          </w:p>
        </w:tc>
        <w:tc>
          <w:tcPr>
            <w:tcW w:w="4531" w:type="dxa"/>
          </w:tcPr>
          <w:p w14:paraId="4586616B" w14:textId="77777777" w:rsidR="003641F4" w:rsidRPr="004B2FE9" w:rsidRDefault="003641F4" w:rsidP="004B2FE9">
            <w:pPr>
              <w:autoSpaceDE w:val="0"/>
              <w:autoSpaceDN w:val="0"/>
              <w:adjustRightInd w:val="0"/>
              <w:spacing w:line="240" w:lineRule="auto"/>
              <w:jc w:val="both"/>
              <w:rPr>
                <w:rFonts w:ascii="Lucida Sans Unicode" w:hAnsi="Lucida Sans Unicode" w:cs="Lucida Sans Unicode"/>
                <w:iCs/>
                <w:sz w:val="20"/>
                <w:szCs w:val="20"/>
                <w:u w:val="single"/>
              </w:rPr>
            </w:pPr>
          </w:p>
        </w:tc>
      </w:tr>
    </w:tbl>
    <w:p w14:paraId="674ED1F0" w14:textId="77777777" w:rsidR="003641F4" w:rsidRPr="004B2FE9" w:rsidRDefault="003641F4" w:rsidP="004B2FE9">
      <w:pPr>
        <w:autoSpaceDE w:val="0"/>
        <w:autoSpaceDN w:val="0"/>
        <w:adjustRightInd w:val="0"/>
        <w:spacing w:after="0" w:line="240" w:lineRule="auto"/>
        <w:jc w:val="both"/>
        <w:rPr>
          <w:rFonts w:ascii="Lucida Sans Unicode" w:hAnsi="Lucida Sans Unicode" w:cs="Lucida Sans Unicode"/>
          <w:iCs/>
          <w:sz w:val="20"/>
          <w:szCs w:val="20"/>
          <w:u w:val="single"/>
        </w:rPr>
      </w:pPr>
    </w:p>
    <w:p w14:paraId="55D8C658" w14:textId="77777777" w:rsidR="003641F4" w:rsidRPr="004B2FE9" w:rsidRDefault="003641F4" w:rsidP="004B2FE9">
      <w:pPr>
        <w:autoSpaceDE w:val="0"/>
        <w:autoSpaceDN w:val="0"/>
        <w:adjustRightInd w:val="0"/>
        <w:spacing w:after="0" w:line="240" w:lineRule="auto"/>
        <w:jc w:val="both"/>
        <w:rPr>
          <w:rFonts w:ascii="Lucida Sans Unicode" w:hAnsi="Lucida Sans Unicode" w:cs="Lucida Sans Unicode"/>
          <w:iCs/>
          <w:sz w:val="20"/>
          <w:szCs w:val="20"/>
          <w:u w:val="single"/>
        </w:rPr>
      </w:pPr>
    </w:p>
    <w:p w14:paraId="783DF5DB" w14:textId="77777777" w:rsidR="003641F4" w:rsidRPr="004B2FE9" w:rsidRDefault="003641F4" w:rsidP="004B2FE9">
      <w:pPr>
        <w:spacing w:after="0" w:line="240" w:lineRule="auto"/>
        <w:jc w:val="both"/>
        <w:rPr>
          <w:rFonts w:ascii="Lucida Sans Unicode" w:hAnsi="Lucida Sans Unicode" w:cs="Lucida Sans Unicode"/>
          <w:sz w:val="20"/>
          <w:szCs w:val="20"/>
          <w:lang w:eastAsia="sl-SI"/>
        </w:rPr>
      </w:pPr>
      <w:r w:rsidRPr="004B2FE9">
        <w:rPr>
          <w:rFonts w:ascii="Lucida Sans Unicode" w:hAnsi="Lucida Sans Unicode" w:cs="Lucida Sans Unicode"/>
          <w:sz w:val="20"/>
          <w:szCs w:val="20"/>
          <w:lang w:eastAsia="sl-SI"/>
        </w:rPr>
        <w:t>z besedo______________________________________________________(____/100) EUR.</w:t>
      </w:r>
    </w:p>
    <w:p w14:paraId="7C0DD53B" w14:textId="718B2DCE" w:rsidR="003641F4" w:rsidRPr="004B2FE9" w:rsidRDefault="003641F4" w:rsidP="004B2FE9">
      <w:pPr>
        <w:spacing w:after="0" w:line="240" w:lineRule="auto"/>
        <w:jc w:val="both"/>
        <w:rPr>
          <w:rFonts w:ascii="Lucida Sans Unicode" w:hAnsi="Lucida Sans Unicode" w:cs="Lucida Sans Unicode"/>
          <w:sz w:val="20"/>
          <w:szCs w:val="20"/>
          <w:lang w:eastAsia="sl-SI"/>
        </w:rPr>
      </w:pPr>
    </w:p>
    <w:p w14:paraId="03692802" w14:textId="7430850D" w:rsidR="00FE50F9" w:rsidRPr="004B2FE9" w:rsidRDefault="00FE50F9" w:rsidP="004B2FE9">
      <w:pPr>
        <w:spacing w:after="0" w:line="240" w:lineRule="auto"/>
        <w:jc w:val="both"/>
        <w:rPr>
          <w:rFonts w:ascii="Lucida Sans Unicode" w:hAnsi="Lucida Sans Unicode" w:cs="Lucida Sans Unicode"/>
          <w:sz w:val="20"/>
          <w:szCs w:val="20"/>
          <w:lang w:eastAsia="sl-SI"/>
        </w:rPr>
      </w:pPr>
    </w:p>
    <w:p w14:paraId="6FBC824B" w14:textId="5163E2C4" w:rsidR="00FE50F9" w:rsidRPr="004B2FE9" w:rsidRDefault="00FE50F9" w:rsidP="004B2FE9">
      <w:pPr>
        <w:pStyle w:val="Odstavekseznama"/>
        <w:numPr>
          <w:ilvl w:val="0"/>
          <w:numId w:val="34"/>
        </w:numPr>
        <w:ind w:left="284" w:hanging="284"/>
        <w:rPr>
          <w:rFonts w:ascii="Lucida Sans Unicode" w:hAnsi="Lucida Sans Unicode" w:cs="Lucida Sans Unicode"/>
          <w:szCs w:val="20"/>
          <w:lang w:eastAsia="en-US"/>
        </w:rPr>
      </w:pPr>
      <w:r w:rsidRPr="004B2FE9">
        <w:rPr>
          <w:rFonts w:ascii="Lucida Sans Unicode" w:hAnsi="Lucida Sans Unicode" w:cs="Lucida Sans Unicode"/>
          <w:szCs w:val="20"/>
          <w:lang w:eastAsia="en-US"/>
        </w:rPr>
        <w:t>Z razpisno dokumentacijo smo seznanjeni in se z njo v celoti strinjamo.</w:t>
      </w:r>
    </w:p>
    <w:p w14:paraId="046D4A00" w14:textId="77777777" w:rsidR="00FE50F9" w:rsidRPr="004B2FE9" w:rsidRDefault="00FE50F9" w:rsidP="004B2FE9">
      <w:pPr>
        <w:spacing w:after="0" w:line="240" w:lineRule="auto"/>
        <w:jc w:val="both"/>
        <w:rPr>
          <w:rFonts w:ascii="Lucida Sans Unicode" w:hAnsi="Lucida Sans Unicode" w:cs="Lucida Sans Unicode"/>
          <w:sz w:val="20"/>
          <w:szCs w:val="20"/>
          <w:lang w:eastAsia="sl-SI"/>
        </w:rPr>
      </w:pPr>
    </w:p>
    <w:p w14:paraId="4E1BC350" w14:textId="77777777" w:rsidR="003641F4" w:rsidRPr="004B2FE9" w:rsidRDefault="003641F4" w:rsidP="004B2FE9">
      <w:pPr>
        <w:shd w:val="clear" w:color="auto" w:fill="FFFFFF"/>
        <w:spacing w:after="0" w:line="240" w:lineRule="auto"/>
        <w:jc w:val="both"/>
        <w:rPr>
          <w:rFonts w:ascii="Lucida Sans Unicode" w:eastAsia="Arial Unicode MS" w:hAnsi="Lucida Sans Unicode" w:cs="Lucida Sans Unicode"/>
          <w:bCs/>
          <w:sz w:val="20"/>
          <w:szCs w:val="20"/>
        </w:rPr>
      </w:pPr>
    </w:p>
    <w:p w14:paraId="1A20A789" w14:textId="77777777" w:rsidR="003641F4" w:rsidRPr="004B2FE9" w:rsidRDefault="003641F4" w:rsidP="004B2FE9">
      <w:pPr>
        <w:spacing w:after="0" w:line="240" w:lineRule="auto"/>
        <w:jc w:val="both"/>
        <w:rPr>
          <w:rFonts w:ascii="Lucida Sans Unicode" w:hAnsi="Lucida Sans Unicode" w:cs="Lucida Sans Unicode"/>
          <w:sz w:val="20"/>
          <w:szCs w:val="20"/>
          <w:lang w:eastAsia="sl-SI"/>
        </w:rPr>
      </w:pPr>
      <w:r w:rsidRPr="004B2FE9">
        <w:rPr>
          <w:rFonts w:ascii="Lucida Sans Unicode" w:hAnsi="Lucida Sans Unicode" w:cs="Lucida Sans Unicode"/>
          <w:sz w:val="20"/>
          <w:szCs w:val="20"/>
          <w:lang w:eastAsia="sl-SI"/>
        </w:rPr>
        <w:t>Kraj in datum:                                                                          Podpis in žig ponudnika:</w:t>
      </w:r>
    </w:p>
    <w:p w14:paraId="71C7F394" w14:textId="77777777" w:rsidR="003641F4" w:rsidRPr="004B2FE9" w:rsidRDefault="003641F4" w:rsidP="004B2FE9">
      <w:pPr>
        <w:spacing w:after="0" w:line="240" w:lineRule="auto"/>
        <w:jc w:val="both"/>
        <w:rPr>
          <w:rFonts w:ascii="Lucida Sans Unicode" w:hAnsi="Lucida Sans Unicode" w:cs="Lucida Sans Unicode"/>
          <w:sz w:val="20"/>
          <w:szCs w:val="20"/>
          <w:lang w:eastAsia="sl-SI"/>
        </w:rPr>
      </w:pPr>
    </w:p>
    <w:p w14:paraId="1ED8798A" w14:textId="77777777" w:rsidR="003641F4" w:rsidRPr="004B2FE9" w:rsidRDefault="003641F4" w:rsidP="004B2FE9">
      <w:pPr>
        <w:spacing w:after="0" w:line="240" w:lineRule="auto"/>
        <w:jc w:val="both"/>
        <w:rPr>
          <w:rFonts w:ascii="Lucida Sans Unicode" w:hAnsi="Lucida Sans Unicode" w:cs="Lucida Sans Unicode"/>
          <w:sz w:val="20"/>
          <w:szCs w:val="20"/>
          <w:lang w:eastAsia="sl-SI"/>
        </w:rPr>
      </w:pPr>
    </w:p>
    <w:p w14:paraId="71BB77E0" w14:textId="77777777" w:rsidR="003641F4" w:rsidRPr="004B2FE9" w:rsidRDefault="003641F4" w:rsidP="004B2FE9">
      <w:pPr>
        <w:spacing w:after="0" w:line="240" w:lineRule="auto"/>
        <w:jc w:val="both"/>
        <w:rPr>
          <w:rFonts w:ascii="Lucida Sans Unicode" w:hAnsi="Lucida Sans Unicode" w:cs="Lucida Sans Unicode"/>
          <w:sz w:val="20"/>
          <w:szCs w:val="20"/>
          <w:lang w:eastAsia="sl-SI"/>
        </w:rPr>
      </w:pPr>
    </w:p>
    <w:p w14:paraId="3FF2B6EC" w14:textId="77777777" w:rsidR="003641F4" w:rsidRPr="004B2FE9" w:rsidRDefault="003641F4" w:rsidP="004B2FE9">
      <w:pPr>
        <w:spacing w:after="0" w:line="240" w:lineRule="auto"/>
        <w:jc w:val="both"/>
        <w:rPr>
          <w:rFonts w:ascii="Lucida Sans Unicode" w:hAnsi="Lucida Sans Unicode" w:cs="Lucida Sans Unicode"/>
          <w:sz w:val="20"/>
          <w:szCs w:val="20"/>
          <w:lang w:eastAsia="sl-SI"/>
        </w:rPr>
      </w:pPr>
    </w:p>
    <w:p w14:paraId="5D6060F6" w14:textId="77777777" w:rsidR="003641F4" w:rsidRPr="004B2FE9" w:rsidRDefault="003641F4" w:rsidP="004B2FE9">
      <w:pPr>
        <w:spacing w:after="0" w:line="240" w:lineRule="auto"/>
        <w:jc w:val="both"/>
        <w:rPr>
          <w:rFonts w:ascii="Lucida Sans Unicode" w:hAnsi="Lucida Sans Unicode" w:cs="Lucida Sans Unicode"/>
          <w:sz w:val="20"/>
          <w:szCs w:val="20"/>
          <w:lang w:eastAsia="sl-SI"/>
        </w:rPr>
      </w:pPr>
    </w:p>
    <w:p w14:paraId="720C2290" w14:textId="77777777" w:rsidR="00BD26D7" w:rsidRPr="004B2FE9" w:rsidRDefault="00BD26D7" w:rsidP="004B2FE9">
      <w:pPr>
        <w:spacing w:after="0" w:line="240" w:lineRule="auto"/>
        <w:jc w:val="both"/>
        <w:rPr>
          <w:rFonts w:ascii="Lucida Sans Unicode" w:hAnsi="Lucida Sans Unicode" w:cs="Lucida Sans Unicode"/>
          <w:sz w:val="20"/>
          <w:szCs w:val="20"/>
          <w:lang w:eastAsia="sl-SI"/>
        </w:rPr>
      </w:pPr>
    </w:p>
    <w:p w14:paraId="548CFBA3" w14:textId="77777777" w:rsidR="00BD26D7" w:rsidRDefault="00BD26D7" w:rsidP="003641F4">
      <w:pPr>
        <w:spacing w:after="0" w:line="288" w:lineRule="auto"/>
        <w:jc w:val="both"/>
        <w:rPr>
          <w:rFonts w:ascii="Lucida Sans" w:hAnsi="Lucida Sans" w:cs="Arial"/>
          <w:sz w:val="20"/>
          <w:szCs w:val="20"/>
          <w:lang w:eastAsia="sl-SI"/>
        </w:rPr>
      </w:pPr>
    </w:p>
    <w:p w14:paraId="25B97C3C" w14:textId="77777777" w:rsidR="00BD26D7" w:rsidRDefault="00BD26D7" w:rsidP="003641F4">
      <w:pPr>
        <w:spacing w:after="0" w:line="288" w:lineRule="auto"/>
        <w:jc w:val="both"/>
        <w:rPr>
          <w:rFonts w:ascii="Lucida Sans" w:hAnsi="Lucida Sans" w:cs="Arial"/>
          <w:sz w:val="20"/>
          <w:szCs w:val="20"/>
          <w:lang w:eastAsia="sl-SI"/>
        </w:rPr>
      </w:pPr>
    </w:p>
    <w:p w14:paraId="497F7361" w14:textId="77777777" w:rsidR="00BD26D7" w:rsidRDefault="00BD26D7" w:rsidP="003641F4">
      <w:pPr>
        <w:spacing w:after="0" w:line="288" w:lineRule="auto"/>
        <w:jc w:val="both"/>
        <w:rPr>
          <w:rFonts w:ascii="Lucida Sans" w:hAnsi="Lucida Sans" w:cs="Arial"/>
          <w:sz w:val="20"/>
          <w:szCs w:val="20"/>
          <w:lang w:eastAsia="sl-SI"/>
        </w:rPr>
      </w:pPr>
    </w:p>
    <w:p w14:paraId="77883D98" w14:textId="77777777" w:rsidR="00BD26D7" w:rsidRDefault="00BD26D7" w:rsidP="003641F4">
      <w:pPr>
        <w:spacing w:after="0" w:line="288" w:lineRule="auto"/>
        <w:jc w:val="both"/>
        <w:rPr>
          <w:rFonts w:ascii="Lucida Sans" w:hAnsi="Lucida Sans" w:cs="Arial"/>
          <w:sz w:val="20"/>
          <w:szCs w:val="20"/>
          <w:lang w:eastAsia="sl-SI"/>
        </w:rPr>
      </w:pPr>
    </w:p>
    <w:p w14:paraId="53785FB3" w14:textId="77777777" w:rsidR="00BD26D7" w:rsidRDefault="00BD26D7" w:rsidP="003641F4">
      <w:pPr>
        <w:spacing w:after="0" w:line="288" w:lineRule="auto"/>
        <w:jc w:val="both"/>
        <w:rPr>
          <w:rFonts w:ascii="Lucida Sans" w:hAnsi="Lucida Sans" w:cs="Arial"/>
          <w:sz w:val="20"/>
          <w:szCs w:val="20"/>
          <w:lang w:eastAsia="sl-SI"/>
        </w:rPr>
      </w:pPr>
    </w:p>
    <w:p w14:paraId="6FAB48DB" w14:textId="77777777" w:rsidR="00BD26D7" w:rsidRDefault="00BD26D7" w:rsidP="003641F4">
      <w:pPr>
        <w:spacing w:after="0" w:line="288" w:lineRule="auto"/>
        <w:jc w:val="both"/>
        <w:rPr>
          <w:rFonts w:ascii="Lucida Sans" w:hAnsi="Lucida Sans" w:cs="Arial"/>
          <w:sz w:val="20"/>
          <w:szCs w:val="20"/>
          <w:lang w:eastAsia="sl-SI"/>
        </w:rPr>
      </w:pPr>
    </w:p>
    <w:p w14:paraId="2B8912FD" w14:textId="77777777" w:rsidR="00BD26D7" w:rsidRPr="007828F9" w:rsidRDefault="00BD26D7" w:rsidP="003641F4">
      <w:pPr>
        <w:spacing w:after="0" w:line="288" w:lineRule="auto"/>
        <w:jc w:val="both"/>
        <w:rPr>
          <w:rFonts w:ascii="Lucida Sans" w:hAnsi="Lucida Sans" w:cs="Arial"/>
          <w:sz w:val="20"/>
          <w:szCs w:val="20"/>
          <w:lang w:eastAsia="sl-SI"/>
        </w:rPr>
      </w:pPr>
    </w:p>
    <w:p w14:paraId="51C830CC" w14:textId="77777777" w:rsidR="003641F4" w:rsidRPr="007828F9" w:rsidRDefault="003641F4" w:rsidP="003641F4">
      <w:pPr>
        <w:spacing w:after="0" w:line="288" w:lineRule="auto"/>
        <w:jc w:val="both"/>
        <w:rPr>
          <w:rFonts w:ascii="Lucida Sans" w:hAnsi="Lucida Sans" w:cs="Arial"/>
          <w:b/>
          <w:sz w:val="20"/>
          <w:szCs w:val="20"/>
          <w:lang w:eastAsia="sl-SI"/>
        </w:rPr>
      </w:pPr>
    </w:p>
    <w:p w14:paraId="6FC1E6CC" w14:textId="77777777" w:rsidR="00404C1F" w:rsidRPr="00DE30E5" w:rsidRDefault="00404C1F" w:rsidP="00404C1F">
      <w:pPr>
        <w:spacing w:after="0" w:line="240" w:lineRule="auto"/>
        <w:jc w:val="both"/>
        <w:rPr>
          <w:rFonts w:ascii="Lucida Sans Unicode" w:hAnsi="Lucida Sans Unicode" w:cs="Lucida Sans Unicode"/>
          <w:b/>
          <w:i/>
          <w:sz w:val="20"/>
          <w:szCs w:val="20"/>
        </w:rPr>
      </w:pPr>
      <w:r w:rsidRPr="008A0144">
        <w:rPr>
          <w:rFonts w:ascii="Lucida Sans Unicode" w:hAnsi="Lucida Sans Unicode" w:cs="Lucida Sans Unicode"/>
          <w:b/>
          <w:i/>
          <w:sz w:val="20"/>
          <w:szCs w:val="20"/>
          <w:lang w:eastAsia="sl-SI"/>
        </w:rPr>
        <w:t>Ponudnik mora izpolnjen obrazec naložiti v zavihek</w:t>
      </w:r>
      <w:r w:rsidRPr="008A0144">
        <w:rPr>
          <w:rFonts w:ascii="Lucida Sans Unicode" w:hAnsi="Lucida Sans Unicode" w:cs="Lucida Sans Unicode"/>
          <w:b/>
          <w:i/>
          <w:sz w:val="20"/>
          <w:szCs w:val="20"/>
        </w:rPr>
        <w:t xml:space="preserve"> »Predračun« na e-JN v .</w:t>
      </w:r>
      <w:proofErr w:type="spellStart"/>
      <w:r w:rsidRPr="008A0144">
        <w:rPr>
          <w:rFonts w:ascii="Lucida Sans Unicode" w:hAnsi="Lucida Sans Unicode" w:cs="Lucida Sans Unicode"/>
          <w:b/>
          <w:i/>
          <w:sz w:val="20"/>
          <w:szCs w:val="20"/>
        </w:rPr>
        <w:t>pdf</w:t>
      </w:r>
      <w:proofErr w:type="spellEnd"/>
      <w:r w:rsidRPr="008A0144">
        <w:rPr>
          <w:rFonts w:ascii="Lucida Sans Unicode" w:hAnsi="Lucida Sans Unicode" w:cs="Lucida Sans Unicode"/>
          <w:b/>
          <w:i/>
          <w:sz w:val="20"/>
          <w:szCs w:val="20"/>
        </w:rPr>
        <w:t xml:space="preserve"> datoteki, ki bo dostopen na javnem odpiranju ponudb.</w:t>
      </w:r>
    </w:p>
    <w:p w14:paraId="2A9F6EA9" w14:textId="5D8D22EB" w:rsidR="00CE0BAA" w:rsidRDefault="003641F4" w:rsidP="00CE0BAA">
      <w:pPr>
        <w:spacing w:after="0" w:line="240" w:lineRule="auto"/>
      </w:pPr>
      <w:r>
        <w:br w:type="page"/>
      </w:r>
      <w:bookmarkStart w:id="101" w:name="_Toc510602729"/>
    </w:p>
    <w:p w14:paraId="0A81830A" w14:textId="4F7A53E2" w:rsidR="00CE0BAA" w:rsidRPr="004B2FE9" w:rsidRDefault="00CE0BAA" w:rsidP="004B2FE9">
      <w:pPr>
        <w:spacing w:after="0" w:line="240" w:lineRule="auto"/>
        <w:rPr>
          <w:rFonts w:ascii="Lucida Sans Unicode" w:hAnsi="Lucida Sans Unicode" w:cs="Lucida Sans Unicode"/>
          <w:b/>
          <w:sz w:val="20"/>
          <w:szCs w:val="20"/>
          <w:lang w:eastAsia="sl-SI"/>
        </w:rPr>
      </w:pPr>
      <w:r>
        <w:lastRenderedPageBreak/>
        <w:tab/>
      </w:r>
      <w:r>
        <w:tab/>
      </w:r>
      <w:r>
        <w:tab/>
      </w:r>
      <w:r>
        <w:tab/>
      </w:r>
      <w:r>
        <w:tab/>
      </w:r>
      <w:r>
        <w:tab/>
      </w:r>
      <w:r>
        <w:tab/>
      </w:r>
      <w:r>
        <w:tab/>
      </w:r>
      <w:r>
        <w:tab/>
      </w:r>
      <w:r>
        <w:tab/>
      </w:r>
      <w:r>
        <w:tab/>
      </w:r>
      <w:r w:rsidRPr="004B2FE9">
        <w:rPr>
          <w:rFonts w:ascii="Lucida Sans Unicode" w:hAnsi="Lucida Sans Unicode" w:cs="Lucida Sans Unicode"/>
          <w:sz w:val="20"/>
          <w:szCs w:val="20"/>
        </w:rPr>
        <w:t>Obrazec</w:t>
      </w:r>
    </w:p>
    <w:p w14:paraId="01CEAF6C" w14:textId="71FA4E6C" w:rsidR="00D574D5" w:rsidRPr="00CE2D61" w:rsidRDefault="008E2A11" w:rsidP="004B2FE9">
      <w:pPr>
        <w:pStyle w:val="Naslov1"/>
        <w:spacing w:line="240" w:lineRule="auto"/>
      </w:pPr>
      <w:r w:rsidRPr="00CE2D61">
        <w:t xml:space="preserve">Ponudbeni predračun </w:t>
      </w:r>
      <w:r w:rsidR="00053BCA" w:rsidRPr="00CE2D61">
        <w:t>za sklop 1</w:t>
      </w:r>
      <w:bookmarkEnd w:id="101"/>
    </w:p>
    <w:p w14:paraId="594A6F41" w14:textId="2BE1E191" w:rsidR="000102A8" w:rsidRPr="00CE2D61" w:rsidRDefault="000102A8" w:rsidP="004B2FE9">
      <w:pPr>
        <w:autoSpaceDE w:val="0"/>
        <w:autoSpaceDN w:val="0"/>
        <w:adjustRightInd w:val="0"/>
        <w:spacing w:after="0" w:line="240" w:lineRule="auto"/>
        <w:jc w:val="both"/>
        <w:rPr>
          <w:rFonts w:ascii="Lucida Sans Unicode" w:hAnsi="Lucida Sans Unicode" w:cs="Lucida Sans Unicode"/>
          <w:iCs/>
          <w:sz w:val="20"/>
          <w:szCs w:val="20"/>
          <w:u w:val="single"/>
        </w:rPr>
      </w:pPr>
      <w:bookmarkStart w:id="102" w:name="_Ref356392521"/>
      <w:bookmarkStart w:id="103" w:name="_Ref356392558"/>
      <w:bookmarkStart w:id="104" w:name="_Toc356766297"/>
      <w:bookmarkStart w:id="105" w:name="_Toc356766508"/>
      <w:bookmarkStart w:id="106" w:name="_Toc370131388"/>
    </w:p>
    <w:p w14:paraId="139745D4" w14:textId="77777777" w:rsidR="00FE50F9" w:rsidRPr="00CE2D61" w:rsidRDefault="00FE50F9" w:rsidP="004B2FE9">
      <w:pPr>
        <w:autoSpaceDE w:val="0"/>
        <w:autoSpaceDN w:val="0"/>
        <w:adjustRightInd w:val="0"/>
        <w:spacing w:after="0" w:line="240" w:lineRule="auto"/>
        <w:jc w:val="both"/>
        <w:rPr>
          <w:rFonts w:ascii="Lucida Sans Unicode" w:hAnsi="Lucida Sans Unicode" w:cs="Lucida Sans Unicode"/>
          <w:iCs/>
          <w:sz w:val="20"/>
          <w:szCs w:val="20"/>
          <w:u w:val="single"/>
        </w:rPr>
      </w:pPr>
    </w:p>
    <w:p w14:paraId="176720F8" w14:textId="77777777" w:rsidR="00404C1F" w:rsidRPr="00CE2D61" w:rsidRDefault="00404C1F" w:rsidP="004B2FE9">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 xml:space="preserve">Ponudnik mora ponuditi ceno za vsako od navedenih postavk v predračunu. Če ponudnik pri kateri postavki pusti polje prazno, bo naročnik štel, da ponudnik ni ponudil celotnega predmeta javnega naročila in bo njegovo ponudbo zavrnil. </w:t>
      </w:r>
    </w:p>
    <w:p w14:paraId="6A687D44" w14:textId="77777777" w:rsidR="00404C1F" w:rsidRPr="00CE2D61" w:rsidRDefault="00404C1F" w:rsidP="004B2FE9">
      <w:pPr>
        <w:autoSpaceDE w:val="0"/>
        <w:autoSpaceDN w:val="0"/>
        <w:adjustRightInd w:val="0"/>
        <w:spacing w:after="0" w:line="240" w:lineRule="auto"/>
        <w:jc w:val="both"/>
        <w:rPr>
          <w:rFonts w:ascii="Lucida Sans Unicode" w:hAnsi="Lucida Sans Unicode" w:cs="Lucida Sans Unicode"/>
          <w:iCs/>
          <w:sz w:val="20"/>
          <w:szCs w:val="20"/>
        </w:rPr>
      </w:pPr>
      <w:r w:rsidRPr="00CE2D61">
        <w:rPr>
          <w:rFonts w:ascii="Lucida Sans Unicode" w:hAnsi="Lucida Sans Unicode" w:cs="Lucida Sans Unicode"/>
          <w:iCs/>
          <w:sz w:val="20"/>
          <w:szCs w:val="20"/>
        </w:rPr>
        <w:t xml:space="preserve">Naročnik si pridržuje pravico, da bo tekom veljavnosti okvirnega sporazuma razpolagal tudi z drugimi vozili. V tem primeru bo moral izvajalec izvesti storitve na morebitnih novih/drugih vozilih po cenah na enoto, kot so določene v tem popisu storitev. </w:t>
      </w:r>
    </w:p>
    <w:p w14:paraId="459A9C3A" w14:textId="77777777" w:rsidR="00404C1F" w:rsidRPr="00CE2D61" w:rsidRDefault="00404C1F" w:rsidP="004B2FE9">
      <w:pPr>
        <w:pStyle w:val="Telobesedila"/>
        <w:spacing w:after="0" w:line="240" w:lineRule="auto"/>
        <w:jc w:val="both"/>
        <w:rPr>
          <w:rFonts w:ascii="Lucida Sans Unicode" w:hAnsi="Lucida Sans Unicode" w:cs="Lucida Sans Unicode"/>
          <w:sz w:val="20"/>
          <w:szCs w:val="20"/>
        </w:rPr>
      </w:pPr>
    </w:p>
    <w:p w14:paraId="576846F1" w14:textId="77777777" w:rsidR="00404C1F" w:rsidRPr="00CE2D61" w:rsidRDefault="00404C1F" w:rsidP="004B2FE9">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Ponudnik ne sme spreminjati vsebine predračuna.</w:t>
      </w:r>
    </w:p>
    <w:p w14:paraId="1AE5336B" w14:textId="77777777" w:rsidR="00404C1F" w:rsidRPr="00CE2D61" w:rsidRDefault="00404C1F" w:rsidP="004B2FE9">
      <w:pPr>
        <w:pStyle w:val="Telobesedila"/>
        <w:spacing w:after="0" w:line="240" w:lineRule="auto"/>
        <w:jc w:val="both"/>
        <w:rPr>
          <w:rFonts w:ascii="Lucida Sans Unicode" w:hAnsi="Lucida Sans Unicode" w:cs="Lucida Sans Unicode"/>
          <w:sz w:val="20"/>
          <w:szCs w:val="20"/>
        </w:rPr>
      </w:pPr>
    </w:p>
    <w:p w14:paraId="65F2618A" w14:textId="77777777" w:rsidR="00404C1F" w:rsidRPr="00CE2D61" w:rsidRDefault="00404C1F" w:rsidP="004B2FE9">
      <w:pPr>
        <w:pStyle w:val="Telobesedila"/>
        <w:numPr>
          <w:ilvl w:val="0"/>
          <w:numId w:val="23"/>
        </w:numPr>
        <w:suppressAutoHyphens/>
        <w:spacing w:after="0" w:line="240" w:lineRule="auto"/>
        <w:jc w:val="both"/>
        <w:rPr>
          <w:rFonts w:ascii="Lucida Sans Unicode" w:hAnsi="Lucida Sans Unicode" w:cs="Lucida Sans Unicode"/>
          <w:b/>
          <w:bCs/>
          <w:sz w:val="20"/>
          <w:szCs w:val="20"/>
        </w:rPr>
      </w:pPr>
      <w:r w:rsidRPr="00CE2D61">
        <w:rPr>
          <w:rFonts w:ascii="Lucida Sans Unicode" w:hAnsi="Lucida Sans Unicode" w:cs="Lucida Sans Unicode"/>
          <w:b/>
          <w:bCs/>
          <w:sz w:val="20"/>
          <w:szCs w:val="20"/>
        </w:rPr>
        <w:t>Cena za navedena dela</w:t>
      </w:r>
    </w:p>
    <w:p w14:paraId="1E94EAE3" w14:textId="77777777" w:rsidR="00404C1F" w:rsidRPr="00CE2D61" w:rsidRDefault="00404C1F" w:rsidP="004B2FE9">
      <w:pPr>
        <w:pStyle w:val="Telobesedila"/>
        <w:spacing w:after="0" w:line="240" w:lineRule="auto"/>
        <w:ind w:left="420"/>
        <w:jc w:val="both"/>
        <w:rPr>
          <w:rFonts w:ascii="Lucida Sans Unicode" w:hAnsi="Lucida Sans Unicode" w:cs="Lucida Sans Unicode"/>
          <w:bCs/>
          <w:sz w:val="20"/>
          <w:szCs w:val="20"/>
        </w:rPr>
      </w:pPr>
      <w:r w:rsidRPr="00CE2D61">
        <w:rPr>
          <w:rFonts w:ascii="Lucida Sans Unicode" w:hAnsi="Lucida Sans Unicode" w:cs="Lucida Sans Unicode"/>
          <w:bCs/>
          <w:sz w:val="20"/>
          <w:szCs w:val="20"/>
        </w:rPr>
        <w:t xml:space="preserve">V ceno navedenih del so vključeni vsi stroški izvedbe posamezne storitve (prevzem avtomobila na lokaciji, vrnitev avtomobila na lokacijo, ure dela, pomožni material, rezervni oz. nadomestni deli,…). </w:t>
      </w:r>
    </w:p>
    <w:p w14:paraId="46A2806F" w14:textId="3DECB9F3" w:rsidR="007611F3" w:rsidRPr="00CE2D61" w:rsidRDefault="007611F3" w:rsidP="004B2FE9">
      <w:pPr>
        <w:pStyle w:val="Telobesedila"/>
        <w:spacing w:after="0" w:line="240" w:lineRule="auto"/>
        <w:jc w:val="both"/>
        <w:rPr>
          <w:rFonts w:ascii="Lucida Sans Unicode" w:hAnsi="Lucida Sans Unicode" w:cs="Lucida Sans Unicode"/>
          <w:b/>
          <w:sz w:val="20"/>
          <w:szCs w:val="20"/>
        </w:rPr>
      </w:pPr>
    </w:p>
    <w:p w14:paraId="3DA67E23" w14:textId="77777777" w:rsidR="005735BD" w:rsidRPr="007828F9" w:rsidRDefault="005735BD" w:rsidP="007611F3">
      <w:pPr>
        <w:pStyle w:val="Telobesedila"/>
        <w:spacing w:after="0" w:line="288" w:lineRule="auto"/>
        <w:jc w:val="both"/>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776"/>
        <w:gridCol w:w="2211"/>
        <w:gridCol w:w="2555"/>
      </w:tblGrid>
      <w:tr w:rsidR="007611F3" w:rsidRPr="007828F9" w14:paraId="635FC08B"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6325EBAD"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40CF4562"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776" w:type="dxa"/>
            <w:tcBorders>
              <w:top w:val="single" w:sz="2" w:space="0" w:color="000001"/>
              <w:left w:val="single" w:sz="4" w:space="0" w:color="auto"/>
              <w:bottom w:val="single" w:sz="4" w:space="0" w:color="auto"/>
            </w:tcBorders>
            <w:shd w:val="clear" w:color="auto" w:fill="FFFFFF"/>
            <w:vAlign w:val="center"/>
          </w:tcPr>
          <w:p w14:paraId="6AA58BE7"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211" w:type="dxa"/>
            <w:vMerge w:val="restart"/>
            <w:tcBorders>
              <w:top w:val="single" w:sz="2" w:space="0" w:color="000001"/>
              <w:left w:val="single" w:sz="2" w:space="0" w:color="000001"/>
              <w:bottom w:val="single" w:sz="2" w:space="0" w:color="000080"/>
            </w:tcBorders>
            <w:shd w:val="clear" w:color="auto" w:fill="FFFFFF"/>
          </w:tcPr>
          <w:p w14:paraId="6BF50BCF"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32D2FDC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6654477C"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6B6A863C"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1</w:t>
            </w:r>
          </w:p>
        </w:tc>
        <w:tc>
          <w:tcPr>
            <w:tcW w:w="1735" w:type="dxa"/>
            <w:tcBorders>
              <w:top w:val="single" w:sz="4" w:space="0" w:color="auto"/>
              <w:left w:val="single" w:sz="2" w:space="0" w:color="000001"/>
              <w:bottom w:val="single" w:sz="2" w:space="0" w:color="000001"/>
            </w:tcBorders>
            <w:shd w:val="clear" w:color="auto" w:fill="FFFFFF"/>
            <w:vAlign w:val="center"/>
          </w:tcPr>
          <w:p w14:paraId="70ACA1A8"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37</w:t>
            </w:r>
            <w:r w:rsidRPr="007828F9">
              <w:rPr>
                <w:rFonts w:ascii="Lucida Sans" w:hAnsi="Lucida Sans"/>
                <w:sz w:val="20"/>
                <w:szCs w:val="20"/>
              </w:rPr>
              <w:t>-</w:t>
            </w:r>
            <w:r>
              <w:rPr>
                <w:rFonts w:ascii="Lucida Sans" w:hAnsi="Lucida Sans"/>
                <w:sz w:val="20"/>
                <w:szCs w:val="20"/>
              </w:rPr>
              <w:t>URN</w:t>
            </w:r>
          </w:p>
          <w:p w14:paraId="29C29F98" w14:textId="51A79D8F" w:rsidR="007611F3" w:rsidRPr="007828F9" w:rsidRDefault="00DD1E00" w:rsidP="002904BD">
            <w:pPr>
              <w:spacing w:line="288" w:lineRule="auto"/>
              <w:rPr>
                <w:rFonts w:ascii="Lucida Sans" w:hAnsi="Lucida Sans"/>
                <w:sz w:val="20"/>
                <w:szCs w:val="20"/>
              </w:rPr>
            </w:pPr>
            <w:r>
              <w:rPr>
                <w:rFonts w:ascii="Lucida Sans" w:hAnsi="Lucida Sans"/>
                <w:sz w:val="20"/>
                <w:szCs w:val="20"/>
              </w:rPr>
              <w:t>WVWZZZAAZJD191217</w:t>
            </w:r>
          </w:p>
        </w:tc>
        <w:tc>
          <w:tcPr>
            <w:tcW w:w="1776" w:type="dxa"/>
            <w:tcBorders>
              <w:top w:val="single" w:sz="4" w:space="0" w:color="auto"/>
              <w:left w:val="single" w:sz="4" w:space="0" w:color="auto"/>
              <w:bottom w:val="single" w:sz="2" w:space="0" w:color="000001"/>
            </w:tcBorders>
            <w:shd w:val="clear" w:color="auto" w:fill="FFFFFF"/>
            <w:vAlign w:val="center"/>
          </w:tcPr>
          <w:p w14:paraId="2A7163E9"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r>
              <w:rPr>
                <w:rFonts w:ascii="Lucida Sans" w:hAnsi="Lucida Sans"/>
                <w:sz w:val="20"/>
                <w:szCs w:val="20"/>
              </w:rPr>
              <w:t>up</w:t>
            </w:r>
          </w:p>
        </w:tc>
        <w:tc>
          <w:tcPr>
            <w:tcW w:w="2211" w:type="dxa"/>
            <w:vMerge/>
            <w:tcBorders>
              <w:left w:val="single" w:sz="2" w:space="0" w:color="000001"/>
              <w:bottom w:val="single" w:sz="2" w:space="0" w:color="000001"/>
            </w:tcBorders>
            <w:shd w:val="clear" w:color="auto" w:fill="FFFFFF"/>
          </w:tcPr>
          <w:p w14:paraId="5B12A561"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755F5BDE"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32174A32"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4A47595B"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211" w:type="dxa"/>
            <w:tcBorders>
              <w:top w:val="single" w:sz="2" w:space="0" w:color="000001"/>
              <w:left w:val="single" w:sz="2" w:space="0" w:color="000001"/>
              <w:bottom w:val="single" w:sz="2" w:space="0" w:color="000001"/>
            </w:tcBorders>
            <w:shd w:val="clear" w:color="auto" w:fill="FFFFFF"/>
          </w:tcPr>
          <w:p w14:paraId="2E3BD4D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860512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EDCADBB"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42863D0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211" w:type="dxa"/>
            <w:tcBorders>
              <w:top w:val="single" w:sz="2" w:space="0" w:color="000001"/>
              <w:left w:val="single" w:sz="2" w:space="0" w:color="000001"/>
              <w:bottom w:val="single" w:sz="2" w:space="0" w:color="000001"/>
            </w:tcBorders>
            <w:shd w:val="clear" w:color="auto" w:fill="FFFFFF"/>
          </w:tcPr>
          <w:p w14:paraId="32DF04D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0CA604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ECC436A" w14:textId="77777777" w:rsidTr="002904BD">
        <w:tc>
          <w:tcPr>
            <w:tcW w:w="4362" w:type="dxa"/>
            <w:gridSpan w:val="3"/>
            <w:tcBorders>
              <w:left w:val="single" w:sz="2" w:space="0" w:color="000001"/>
              <w:bottom w:val="single" w:sz="2" w:space="0" w:color="000001"/>
            </w:tcBorders>
            <w:shd w:val="clear" w:color="auto" w:fill="FFFFFF"/>
          </w:tcPr>
          <w:p w14:paraId="5301B746"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211" w:type="dxa"/>
            <w:tcBorders>
              <w:left w:val="single" w:sz="2" w:space="0" w:color="000001"/>
              <w:bottom w:val="single" w:sz="2" w:space="0" w:color="000001"/>
            </w:tcBorders>
            <w:shd w:val="clear" w:color="auto" w:fill="FFFFFF"/>
          </w:tcPr>
          <w:p w14:paraId="03E0D83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3D2888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CDFED2F" w14:textId="77777777" w:rsidTr="002904BD">
        <w:tc>
          <w:tcPr>
            <w:tcW w:w="4362" w:type="dxa"/>
            <w:gridSpan w:val="3"/>
            <w:tcBorders>
              <w:left w:val="single" w:sz="2" w:space="0" w:color="000001"/>
              <w:bottom w:val="single" w:sz="2" w:space="0" w:color="000001"/>
            </w:tcBorders>
            <w:shd w:val="clear" w:color="auto" w:fill="FFFFFF"/>
          </w:tcPr>
          <w:p w14:paraId="1D42FEF8"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211" w:type="dxa"/>
            <w:tcBorders>
              <w:left w:val="single" w:sz="2" w:space="0" w:color="000001"/>
              <w:bottom w:val="single" w:sz="2" w:space="0" w:color="000001"/>
            </w:tcBorders>
            <w:shd w:val="clear" w:color="auto" w:fill="FFFFFF"/>
          </w:tcPr>
          <w:p w14:paraId="2E3C322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565DF07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E87E984"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659B14F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211" w:type="dxa"/>
            <w:tcBorders>
              <w:top w:val="single" w:sz="2" w:space="0" w:color="000001"/>
              <w:left w:val="single" w:sz="2" w:space="0" w:color="000001"/>
              <w:bottom w:val="single" w:sz="2" w:space="0" w:color="000001"/>
            </w:tcBorders>
            <w:shd w:val="clear" w:color="auto" w:fill="FFFFFF"/>
          </w:tcPr>
          <w:p w14:paraId="098123E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A4BF1C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CF30412"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0F162E98"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211" w:type="dxa"/>
            <w:tcBorders>
              <w:top w:val="single" w:sz="2" w:space="0" w:color="000001"/>
              <w:left w:val="single" w:sz="2" w:space="0" w:color="000001"/>
              <w:bottom w:val="single" w:sz="2" w:space="0" w:color="000001"/>
            </w:tcBorders>
            <w:shd w:val="clear" w:color="auto" w:fill="FFFFFF"/>
          </w:tcPr>
          <w:p w14:paraId="6106353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633669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A5572E6"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51F00B3E"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211" w:type="dxa"/>
            <w:tcBorders>
              <w:top w:val="single" w:sz="2" w:space="0" w:color="000001"/>
              <w:left w:val="single" w:sz="2" w:space="0" w:color="000001"/>
              <w:bottom w:val="single" w:sz="2" w:space="0" w:color="000001"/>
            </w:tcBorders>
            <w:shd w:val="clear" w:color="auto" w:fill="FFFFFF"/>
          </w:tcPr>
          <w:p w14:paraId="00EC282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ECD702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F53A5A4" w14:textId="77777777" w:rsidTr="002904BD">
        <w:tc>
          <w:tcPr>
            <w:tcW w:w="4362" w:type="dxa"/>
            <w:gridSpan w:val="3"/>
            <w:tcBorders>
              <w:left w:val="single" w:sz="2" w:space="0" w:color="000001"/>
              <w:bottom w:val="single" w:sz="2" w:space="0" w:color="000001"/>
            </w:tcBorders>
            <w:shd w:val="clear" w:color="auto" w:fill="FFFFFF"/>
          </w:tcPr>
          <w:p w14:paraId="2B25AD0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211" w:type="dxa"/>
            <w:tcBorders>
              <w:left w:val="single" w:sz="2" w:space="0" w:color="000001"/>
              <w:bottom w:val="single" w:sz="2" w:space="0" w:color="000001"/>
            </w:tcBorders>
            <w:shd w:val="clear" w:color="auto" w:fill="FFFFFF"/>
          </w:tcPr>
          <w:p w14:paraId="5F6AFC3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659D52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C9B0675"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2706684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211" w:type="dxa"/>
            <w:tcBorders>
              <w:top w:val="single" w:sz="2" w:space="0" w:color="000001"/>
              <w:left w:val="single" w:sz="2" w:space="0" w:color="000001"/>
              <w:bottom w:val="single" w:sz="2" w:space="0" w:color="000001"/>
            </w:tcBorders>
            <w:shd w:val="clear" w:color="auto" w:fill="FFFFFF"/>
          </w:tcPr>
          <w:p w14:paraId="3BDC6F7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2AD477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12E320A"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02537DC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211" w:type="dxa"/>
            <w:tcBorders>
              <w:top w:val="single" w:sz="2" w:space="0" w:color="000001"/>
              <w:left w:val="single" w:sz="2" w:space="0" w:color="000001"/>
              <w:bottom w:val="single" w:sz="2" w:space="0" w:color="000001"/>
            </w:tcBorders>
            <w:shd w:val="clear" w:color="auto" w:fill="FFFFFF"/>
          </w:tcPr>
          <w:p w14:paraId="580C71B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073451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7553E41"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34426367"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211" w:type="dxa"/>
            <w:tcBorders>
              <w:top w:val="single" w:sz="2" w:space="0" w:color="000001"/>
              <w:left w:val="single" w:sz="2" w:space="0" w:color="000001"/>
              <w:bottom w:val="single" w:sz="2" w:space="0" w:color="000001"/>
            </w:tcBorders>
            <w:shd w:val="clear" w:color="auto" w:fill="FFFFFF"/>
          </w:tcPr>
          <w:p w14:paraId="71EC41F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FAC12AD"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479C3D3B"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7C42216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00915F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4FE5E97B" w14:textId="77777777" w:rsidR="007611F3" w:rsidRDefault="007611F3" w:rsidP="007611F3">
      <w:r>
        <w:br w:type="page"/>
      </w: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776"/>
        <w:gridCol w:w="2211"/>
        <w:gridCol w:w="2555"/>
      </w:tblGrid>
      <w:tr w:rsidR="007611F3" w:rsidRPr="007828F9" w14:paraId="683AB090"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59779F62"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lastRenderedPageBreak/>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5D2A5787"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776" w:type="dxa"/>
            <w:tcBorders>
              <w:top w:val="single" w:sz="2" w:space="0" w:color="000001"/>
              <w:left w:val="single" w:sz="4" w:space="0" w:color="auto"/>
              <w:bottom w:val="single" w:sz="4" w:space="0" w:color="auto"/>
            </w:tcBorders>
            <w:shd w:val="clear" w:color="auto" w:fill="FFFFFF"/>
            <w:vAlign w:val="center"/>
          </w:tcPr>
          <w:p w14:paraId="3C6CC995"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211" w:type="dxa"/>
            <w:vMerge w:val="restart"/>
            <w:tcBorders>
              <w:top w:val="single" w:sz="2" w:space="0" w:color="000001"/>
              <w:left w:val="single" w:sz="2" w:space="0" w:color="000001"/>
              <w:bottom w:val="single" w:sz="2" w:space="0" w:color="000080"/>
            </w:tcBorders>
            <w:shd w:val="clear" w:color="auto" w:fill="FFFFFF"/>
          </w:tcPr>
          <w:p w14:paraId="347E366A"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68FA5FD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522735A3"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2E9463C6" w14:textId="70CC086E" w:rsidR="007611F3" w:rsidRPr="007828F9" w:rsidRDefault="00BA6C00" w:rsidP="002904BD">
            <w:pPr>
              <w:spacing w:line="288" w:lineRule="auto"/>
              <w:rPr>
                <w:rFonts w:ascii="Lucida Sans" w:hAnsi="Lucida Sans"/>
                <w:sz w:val="20"/>
                <w:szCs w:val="20"/>
              </w:rPr>
            </w:pPr>
            <w:r>
              <w:rPr>
                <w:rFonts w:ascii="Lucida Sans" w:hAnsi="Lucida Sans"/>
                <w:sz w:val="20"/>
                <w:szCs w:val="20"/>
              </w:rPr>
              <w:t>2</w:t>
            </w:r>
          </w:p>
        </w:tc>
        <w:tc>
          <w:tcPr>
            <w:tcW w:w="1735" w:type="dxa"/>
            <w:tcBorders>
              <w:top w:val="single" w:sz="4" w:space="0" w:color="auto"/>
              <w:left w:val="single" w:sz="2" w:space="0" w:color="000001"/>
              <w:bottom w:val="single" w:sz="2" w:space="0" w:color="000001"/>
            </w:tcBorders>
            <w:shd w:val="clear" w:color="auto" w:fill="FFFFFF"/>
            <w:vAlign w:val="center"/>
          </w:tcPr>
          <w:p w14:paraId="0DC46625"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15</w:t>
            </w:r>
            <w:r w:rsidRPr="007828F9">
              <w:rPr>
                <w:rFonts w:ascii="Lucida Sans" w:hAnsi="Lucida Sans"/>
                <w:sz w:val="20"/>
                <w:szCs w:val="20"/>
              </w:rPr>
              <w:t>-</w:t>
            </w:r>
            <w:r>
              <w:rPr>
                <w:rFonts w:ascii="Lucida Sans" w:hAnsi="Lucida Sans"/>
                <w:sz w:val="20"/>
                <w:szCs w:val="20"/>
              </w:rPr>
              <w:t>SBL</w:t>
            </w:r>
          </w:p>
          <w:p w14:paraId="428F4A4B"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WVWZZZAAZMD013897</w:t>
            </w:r>
          </w:p>
        </w:tc>
        <w:tc>
          <w:tcPr>
            <w:tcW w:w="1776" w:type="dxa"/>
            <w:tcBorders>
              <w:top w:val="single" w:sz="4" w:space="0" w:color="auto"/>
              <w:left w:val="single" w:sz="4" w:space="0" w:color="auto"/>
              <w:bottom w:val="single" w:sz="2" w:space="0" w:color="000001"/>
            </w:tcBorders>
            <w:shd w:val="clear" w:color="auto" w:fill="FFFFFF"/>
            <w:vAlign w:val="center"/>
          </w:tcPr>
          <w:p w14:paraId="0E220993"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r>
              <w:rPr>
                <w:rFonts w:ascii="Lucida Sans" w:hAnsi="Lucida Sans"/>
                <w:sz w:val="20"/>
                <w:szCs w:val="20"/>
              </w:rPr>
              <w:t>up</w:t>
            </w:r>
          </w:p>
        </w:tc>
        <w:tc>
          <w:tcPr>
            <w:tcW w:w="2211" w:type="dxa"/>
            <w:vMerge/>
            <w:tcBorders>
              <w:left w:val="single" w:sz="2" w:space="0" w:color="000001"/>
              <w:bottom w:val="single" w:sz="2" w:space="0" w:color="000001"/>
            </w:tcBorders>
            <w:shd w:val="clear" w:color="auto" w:fill="FFFFFF"/>
          </w:tcPr>
          <w:p w14:paraId="4AD5F636"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0D535D19"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1110014C"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454198D6" w14:textId="77777777" w:rsidR="007611F3" w:rsidRPr="007828F9" w:rsidRDefault="007611F3" w:rsidP="002904BD">
            <w:pPr>
              <w:pStyle w:val="Telobesedila"/>
              <w:spacing w:after="0" w:line="288" w:lineRule="auto"/>
              <w:rPr>
                <w:rFonts w:ascii="Lucida Sans" w:hAnsi="Lucida Sans"/>
                <w:sz w:val="20"/>
                <w:szCs w:val="20"/>
              </w:rPr>
            </w:pPr>
            <w:r w:rsidRPr="007F7C34">
              <w:rPr>
                <w:rFonts w:ascii="Lucida Sans" w:hAnsi="Lucida Sans"/>
                <w:sz w:val="20"/>
                <w:szCs w:val="20"/>
              </w:rPr>
              <w:t>Menjava motornega olja</w:t>
            </w:r>
          </w:p>
        </w:tc>
        <w:tc>
          <w:tcPr>
            <w:tcW w:w="2211" w:type="dxa"/>
            <w:tcBorders>
              <w:top w:val="single" w:sz="2" w:space="0" w:color="000001"/>
              <w:left w:val="single" w:sz="2" w:space="0" w:color="000001"/>
              <w:bottom w:val="single" w:sz="2" w:space="0" w:color="000001"/>
            </w:tcBorders>
            <w:shd w:val="clear" w:color="auto" w:fill="FFFFFF"/>
          </w:tcPr>
          <w:p w14:paraId="009135C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DC95D6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C9FE681"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2E0E823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211" w:type="dxa"/>
            <w:tcBorders>
              <w:top w:val="single" w:sz="2" w:space="0" w:color="000001"/>
              <w:left w:val="single" w:sz="2" w:space="0" w:color="000001"/>
              <w:bottom w:val="single" w:sz="2" w:space="0" w:color="000001"/>
            </w:tcBorders>
            <w:shd w:val="clear" w:color="auto" w:fill="FFFFFF"/>
          </w:tcPr>
          <w:p w14:paraId="7DA7893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F481D7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FC6D66B" w14:textId="77777777" w:rsidTr="002904BD">
        <w:tc>
          <w:tcPr>
            <w:tcW w:w="4362" w:type="dxa"/>
            <w:gridSpan w:val="3"/>
            <w:tcBorders>
              <w:left w:val="single" w:sz="2" w:space="0" w:color="000001"/>
              <w:bottom w:val="single" w:sz="2" w:space="0" w:color="000001"/>
            </w:tcBorders>
            <w:shd w:val="clear" w:color="auto" w:fill="FFFFFF"/>
          </w:tcPr>
          <w:p w14:paraId="0D5AAF25"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211" w:type="dxa"/>
            <w:tcBorders>
              <w:left w:val="single" w:sz="2" w:space="0" w:color="000001"/>
              <w:bottom w:val="single" w:sz="2" w:space="0" w:color="000001"/>
            </w:tcBorders>
            <w:shd w:val="clear" w:color="auto" w:fill="FFFFFF"/>
          </w:tcPr>
          <w:p w14:paraId="6AFDCE7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5E6BBF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E87F118" w14:textId="77777777" w:rsidTr="002904BD">
        <w:tc>
          <w:tcPr>
            <w:tcW w:w="4362" w:type="dxa"/>
            <w:gridSpan w:val="3"/>
            <w:tcBorders>
              <w:left w:val="single" w:sz="2" w:space="0" w:color="000001"/>
              <w:bottom w:val="single" w:sz="2" w:space="0" w:color="000001"/>
            </w:tcBorders>
            <w:shd w:val="clear" w:color="auto" w:fill="FFFFFF"/>
          </w:tcPr>
          <w:p w14:paraId="2A1C83D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211" w:type="dxa"/>
            <w:tcBorders>
              <w:left w:val="single" w:sz="2" w:space="0" w:color="000001"/>
              <w:bottom w:val="single" w:sz="2" w:space="0" w:color="000001"/>
            </w:tcBorders>
            <w:shd w:val="clear" w:color="auto" w:fill="FFFFFF"/>
          </w:tcPr>
          <w:p w14:paraId="22FB899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6D9D9D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24E76F1"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1038D839"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211" w:type="dxa"/>
            <w:tcBorders>
              <w:top w:val="single" w:sz="2" w:space="0" w:color="000001"/>
              <w:left w:val="single" w:sz="2" w:space="0" w:color="000001"/>
              <w:bottom w:val="single" w:sz="2" w:space="0" w:color="000001"/>
            </w:tcBorders>
            <w:shd w:val="clear" w:color="auto" w:fill="FFFFFF"/>
          </w:tcPr>
          <w:p w14:paraId="6FCBC68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78B9E8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820F4B7"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5735CEC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211" w:type="dxa"/>
            <w:tcBorders>
              <w:top w:val="single" w:sz="2" w:space="0" w:color="000001"/>
              <w:left w:val="single" w:sz="2" w:space="0" w:color="000001"/>
              <w:bottom w:val="single" w:sz="2" w:space="0" w:color="000001"/>
            </w:tcBorders>
            <w:shd w:val="clear" w:color="auto" w:fill="FFFFFF"/>
          </w:tcPr>
          <w:p w14:paraId="464B3A6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F0B860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6D6D91F"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7358B8DD"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211" w:type="dxa"/>
            <w:tcBorders>
              <w:top w:val="single" w:sz="2" w:space="0" w:color="000001"/>
              <w:left w:val="single" w:sz="2" w:space="0" w:color="000001"/>
              <w:bottom w:val="single" w:sz="2" w:space="0" w:color="000001"/>
            </w:tcBorders>
            <w:shd w:val="clear" w:color="auto" w:fill="FFFFFF"/>
          </w:tcPr>
          <w:p w14:paraId="2DB8F2D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B48119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7ED68B3" w14:textId="77777777" w:rsidTr="002904BD">
        <w:tc>
          <w:tcPr>
            <w:tcW w:w="4362" w:type="dxa"/>
            <w:gridSpan w:val="3"/>
            <w:tcBorders>
              <w:left w:val="single" w:sz="2" w:space="0" w:color="000001"/>
              <w:bottom w:val="single" w:sz="2" w:space="0" w:color="000001"/>
            </w:tcBorders>
            <w:shd w:val="clear" w:color="auto" w:fill="FFFFFF"/>
          </w:tcPr>
          <w:p w14:paraId="7B542DE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211" w:type="dxa"/>
            <w:tcBorders>
              <w:left w:val="single" w:sz="2" w:space="0" w:color="000001"/>
              <w:bottom w:val="single" w:sz="2" w:space="0" w:color="000001"/>
            </w:tcBorders>
            <w:shd w:val="clear" w:color="auto" w:fill="FFFFFF"/>
          </w:tcPr>
          <w:p w14:paraId="67713D1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E40D30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22D3B2A"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09D65FE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211" w:type="dxa"/>
            <w:tcBorders>
              <w:top w:val="single" w:sz="2" w:space="0" w:color="000001"/>
              <w:left w:val="single" w:sz="2" w:space="0" w:color="000001"/>
              <w:bottom w:val="single" w:sz="2" w:space="0" w:color="000001"/>
            </w:tcBorders>
            <w:shd w:val="clear" w:color="auto" w:fill="FFFFFF"/>
          </w:tcPr>
          <w:p w14:paraId="00295E8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E1C63C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3AF4A14"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0C43890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211" w:type="dxa"/>
            <w:tcBorders>
              <w:top w:val="single" w:sz="2" w:space="0" w:color="000001"/>
              <w:left w:val="single" w:sz="2" w:space="0" w:color="000001"/>
              <w:bottom w:val="single" w:sz="2" w:space="0" w:color="000001"/>
            </w:tcBorders>
            <w:shd w:val="clear" w:color="auto" w:fill="FFFFFF"/>
          </w:tcPr>
          <w:p w14:paraId="15EBE7E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62C11B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E9F11E9"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66B9C37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211" w:type="dxa"/>
            <w:tcBorders>
              <w:top w:val="single" w:sz="2" w:space="0" w:color="000001"/>
              <w:left w:val="single" w:sz="2" w:space="0" w:color="000001"/>
              <w:bottom w:val="single" w:sz="2" w:space="0" w:color="000001"/>
            </w:tcBorders>
            <w:shd w:val="clear" w:color="auto" w:fill="FFFFFF"/>
          </w:tcPr>
          <w:p w14:paraId="7F8DBDF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BBEB7D3"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1FAA0947"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177F060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F16904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1D3DF33A" w14:textId="77777777" w:rsidR="007611F3" w:rsidRDefault="007611F3" w:rsidP="007611F3">
      <w:pPr>
        <w:pStyle w:val="Telobesedila"/>
        <w:spacing w:line="288" w:lineRule="auto"/>
        <w:rPr>
          <w:rFonts w:ascii="Lucida Sans" w:hAnsi="Lucida Sans"/>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776"/>
        <w:gridCol w:w="2211"/>
        <w:gridCol w:w="2555"/>
      </w:tblGrid>
      <w:tr w:rsidR="008901A1" w:rsidRPr="007828F9" w14:paraId="7EF00150" w14:textId="77777777" w:rsidTr="00B510B8">
        <w:trPr>
          <w:cantSplit/>
        </w:trPr>
        <w:tc>
          <w:tcPr>
            <w:tcW w:w="851" w:type="dxa"/>
            <w:tcBorders>
              <w:top w:val="single" w:sz="2" w:space="0" w:color="000001"/>
              <w:left w:val="single" w:sz="2" w:space="0" w:color="000001"/>
              <w:bottom w:val="single" w:sz="2" w:space="0" w:color="000001"/>
            </w:tcBorders>
            <w:shd w:val="clear" w:color="auto" w:fill="FFFFFF"/>
          </w:tcPr>
          <w:p w14:paraId="261DFBB2" w14:textId="77777777" w:rsidR="008901A1" w:rsidRPr="007828F9" w:rsidRDefault="008901A1" w:rsidP="00B510B8">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674D9F06" w14:textId="77777777" w:rsidR="008901A1" w:rsidRPr="007828F9" w:rsidRDefault="008901A1" w:rsidP="00B510B8">
            <w:pPr>
              <w:spacing w:line="288" w:lineRule="auto"/>
              <w:rPr>
                <w:rFonts w:ascii="Lucida Sans" w:hAnsi="Lucida Sans"/>
                <w:sz w:val="20"/>
                <w:szCs w:val="20"/>
              </w:rPr>
            </w:pPr>
            <w:r w:rsidRPr="007828F9">
              <w:rPr>
                <w:rFonts w:ascii="Lucida Sans" w:hAnsi="Lucida Sans"/>
                <w:sz w:val="20"/>
                <w:szCs w:val="20"/>
              </w:rPr>
              <w:t>Registrska št.</w:t>
            </w:r>
          </w:p>
        </w:tc>
        <w:tc>
          <w:tcPr>
            <w:tcW w:w="1776" w:type="dxa"/>
            <w:tcBorders>
              <w:top w:val="single" w:sz="2" w:space="0" w:color="000001"/>
              <w:left w:val="single" w:sz="4" w:space="0" w:color="auto"/>
              <w:bottom w:val="single" w:sz="4" w:space="0" w:color="auto"/>
            </w:tcBorders>
            <w:shd w:val="clear" w:color="auto" w:fill="FFFFFF"/>
            <w:vAlign w:val="center"/>
          </w:tcPr>
          <w:p w14:paraId="27DA8E56" w14:textId="77777777" w:rsidR="008901A1" w:rsidRPr="007828F9" w:rsidRDefault="008901A1" w:rsidP="00B510B8">
            <w:pPr>
              <w:spacing w:line="288" w:lineRule="auto"/>
              <w:rPr>
                <w:rFonts w:ascii="Lucida Sans" w:hAnsi="Lucida Sans"/>
                <w:sz w:val="20"/>
                <w:szCs w:val="20"/>
              </w:rPr>
            </w:pPr>
            <w:r w:rsidRPr="007828F9">
              <w:rPr>
                <w:rFonts w:ascii="Lucida Sans" w:hAnsi="Lucida Sans"/>
                <w:sz w:val="20"/>
                <w:szCs w:val="20"/>
              </w:rPr>
              <w:t>Znamka/ model</w:t>
            </w:r>
          </w:p>
        </w:tc>
        <w:tc>
          <w:tcPr>
            <w:tcW w:w="2211" w:type="dxa"/>
            <w:vMerge w:val="restart"/>
            <w:tcBorders>
              <w:top w:val="single" w:sz="2" w:space="0" w:color="000001"/>
              <w:left w:val="single" w:sz="2" w:space="0" w:color="000001"/>
              <w:bottom w:val="single" w:sz="2" w:space="0" w:color="000080"/>
            </w:tcBorders>
            <w:shd w:val="clear" w:color="auto" w:fill="FFFFFF"/>
          </w:tcPr>
          <w:p w14:paraId="069334F7" w14:textId="77777777" w:rsidR="008901A1" w:rsidRPr="007828F9" w:rsidRDefault="008901A1" w:rsidP="00B510B8">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5863924A" w14:textId="77777777" w:rsidR="008901A1" w:rsidRPr="007828F9" w:rsidRDefault="008901A1" w:rsidP="00B510B8">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8901A1" w:rsidRPr="007828F9" w14:paraId="2DAECCA1" w14:textId="77777777" w:rsidTr="00B510B8">
        <w:trPr>
          <w:cantSplit/>
        </w:trPr>
        <w:tc>
          <w:tcPr>
            <w:tcW w:w="851" w:type="dxa"/>
            <w:tcBorders>
              <w:top w:val="single" w:sz="2" w:space="0" w:color="000001"/>
              <w:left w:val="single" w:sz="2" w:space="0" w:color="000001"/>
              <w:bottom w:val="single" w:sz="2" w:space="0" w:color="000001"/>
            </w:tcBorders>
            <w:shd w:val="clear" w:color="auto" w:fill="FFFFFF"/>
          </w:tcPr>
          <w:p w14:paraId="586F517F" w14:textId="77777777" w:rsidR="008901A1" w:rsidRPr="007828F9" w:rsidRDefault="008901A1" w:rsidP="00B510B8">
            <w:pPr>
              <w:spacing w:line="288" w:lineRule="auto"/>
              <w:rPr>
                <w:rFonts w:ascii="Lucida Sans" w:hAnsi="Lucida Sans"/>
                <w:sz w:val="20"/>
                <w:szCs w:val="20"/>
              </w:rPr>
            </w:pPr>
            <w:r>
              <w:rPr>
                <w:rFonts w:ascii="Lucida Sans" w:hAnsi="Lucida Sans"/>
                <w:sz w:val="20"/>
                <w:szCs w:val="20"/>
              </w:rPr>
              <w:t>3</w:t>
            </w:r>
          </w:p>
        </w:tc>
        <w:tc>
          <w:tcPr>
            <w:tcW w:w="1735" w:type="dxa"/>
            <w:tcBorders>
              <w:top w:val="single" w:sz="4" w:space="0" w:color="auto"/>
              <w:left w:val="single" w:sz="2" w:space="0" w:color="000001"/>
              <w:bottom w:val="single" w:sz="2" w:space="0" w:color="000001"/>
            </w:tcBorders>
            <w:shd w:val="clear" w:color="auto" w:fill="FFFFFF"/>
            <w:vAlign w:val="center"/>
          </w:tcPr>
          <w:p w14:paraId="419663A8" w14:textId="77777777" w:rsidR="008901A1" w:rsidRDefault="008901A1" w:rsidP="00B510B8">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91</w:t>
            </w:r>
            <w:r w:rsidRPr="007828F9">
              <w:rPr>
                <w:rFonts w:ascii="Lucida Sans" w:hAnsi="Lucida Sans"/>
                <w:sz w:val="20"/>
                <w:szCs w:val="20"/>
              </w:rPr>
              <w:t>-</w:t>
            </w:r>
            <w:r>
              <w:rPr>
                <w:rFonts w:ascii="Lucida Sans" w:hAnsi="Lucida Sans"/>
                <w:sz w:val="20"/>
                <w:szCs w:val="20"/>
              </w:rPr>
              <w:t>VAH</w:t>
            </w:r>
          </w:p>
          <w:p w14:paraId="4179FACC" w14:textId="77777777" w:rsidR="008901A1" w:rsidRPr="007828F9" w:rsidRDefault="008901A1" w:rsidP="00B510B8">
            <w:pPr>
              <w:spacing w:line="288" w:lineRule="auto"/>
              <w:rPr>
                <w:rFonts w:ascii="Lucida Sans" w:hAnsi="Lucida Sans"/>
                <w:sz w:val="20"/>
                <w:szCs w:val="20"/>
              </w:rPr>
            </w:pPr>
            <w:r>
              <w:rPr>
                <w:rFonts w:ascii="Lucida Sans" w:hAnsi="Lucida Sans"/>
                <w:sz w:val="20"/>
                <w:szCs w:val="20"/>
              </w:rPr>
              <w:t>WVWZZZAAZJD144476</w:t>
            </w:r>
          </w:p>
        </w:tc>
        <w:tc>
          <w:tcPr>
            <w:tcW w:w="1776" w:type="dxa"/>
            <w:tcBorders>
              <w:top w:val="single" w:sz="4" w:space="0" w:color="auto"/>
              <w:left w:val="single" w:sz="4" w:space="0" w:color="auto"/>
              <w:bottom w:val="single" w:sz="2" w:space="0" w:color="000001"/>
            </w:tcBorders>
            <w:shd w:val="clear" w:color="auto" w:fill="FFFFFF"/>
            <w:vAlign w:val="center"/>
          </w:tcPr>
          <w:p w14:paraId="7F974AFB" w14:textId="77777777" w:rsidR="008901A1" w:rsidRPr="007828F9" w:rsidRDefault="008901A1" w:rsidP="00B510B8">
            <w:pPr>
              <w:spacing w:line="288" w:lineRule="auto"/>
              <w:rPr>
                <w:rFonts w:ascii="Lucida Sans" w:hAnsi="Lucida Sans"/>
                <w:sz w:val="20"/>
                <w:szCs w:val="20"/>
              </w:rPr>
            </w:pPr>
            <w:r w:rsidRPr="007828F9">
              <w:rPr>
                <w:rFonts w:ascii="Lucida Sans" w:hAnsi="Lucida Sans"/>
                <w:sz w:val="20"/>
                <w:szCs w:val="20"/>
              </w:rPr>
              <w:t xml:space="preserve">VW </w:t>
            </w:r>
            <w:r>
              <w:rPr>
                <w:rFonts w:ascii="Lucida Sans" w:hAnsi="Lucida Sans"/>
                <w:sz w:val="20"/>
                <w:szCs w:val="20"/>
              </w:rPr>
              <w:t>up</w:t>
            </w:r>
          </w:p>
        </w:tc>
        <w:tc>
          <w:tcPr>
            <w:tcW w:w="2211" w:type="dxa"/>
            <w:vMerge/>
            <w:tcBorders>
              <w:left w:val="single" w:sz="2" w:space="0" w:color="000001"/>
              <w:bottom w:val="single" w:sz="2" w:space="0" w:color="000001"/>
            </w:tcBorders>
            <w:shd w:val="clear" w:color="auto" w:fill="FFFFFF"/>
          </w:tcPr>
          <w:p w14:paraId="6A248E72" w14:textId="77777777" w:rsidR="008901A1" w:rsidRPr="007828F9" w:rsidRDefault="008901A1" w:rsidP="00B510B8">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177990A5" w14:textId="77777777" w:rsidR="008901A1" w:rsidRPr="007828F9" w:rsidRDefault="008901A1" w:rsidP="00B510B8">
            <w:pPr>
              <w:pStyle w:val="Telobesedila"/>
              <w:snapToGrid w:val="0"/>
              <w:spacing w:after="0" w:line="288" w:lineRule="auto"/>
              <w:jc w:val="both"/>
              <w:rPr>
                <w:rFonts w:ascii="Lucida Sans" w:hAnsi="Lucida Sans"/>
                <w:b/>
                <w:sz w:val="20"/>
                <w:szCs w:val="20"/>
              </w:rPr>
            </w:pPr>
          </w:p>
        </w:tc>
      </w:tr>
      <w:tr w:rsidR="008901A1" w:rsidRPr="007828F9" w14:paraId="669DC7F5" w14:textId="77777777" w:rsidTr="00B510B8">
        <w:tc>
          <w:tcPr>
            <w:tcW w:w="4362" w:type="dxa"/>
            <w:gridSpan w:val="3"/>
            <w:tcBorders>
              <w:top w:val="single" w:sz="2" w:space="0" w:color="000001"/>
              <w:left w:val="single" w:sz="2" w:space="0" w:color="000001"/>
              <w:bottom w:val="single" w:sz="2" w:space="0" w:color="000001"/>
            </w:tcBorders>
            <w:shd w:val="clear" w:color="auto" w:fill="FFFFFF"/>
          </w:tcPr>
          <w:p w14:paraId="25ED094B" w14:textId="77777777" w:rsidR="008901A1" w:rsidRPr="007828F9" w:rsidRDefault="008901A1" w:rsidP="00B510B8">
            <w:pPr>
              <w:pStyle w:val="Telobesedila"/>
              <w:spacing w:after="0" w:line="288" w:lineRule="auto"/>
              <w:rPr>
                <w:rFonts w:ascii="Lucida Sans" w:hAnsi="Lucida Sans"/>
                <w:sz w:val="20"/>
                <w:szCs w:val="20"/>
              </w:rPr>
            </w:pPr>
            <w:r w:rsidRPr="00912ECB">
              <w:rPr>
                <w:rFonts w:ascii="Lucida Sans" w:hAnsi="Lucida Sans"/>
                <w:sz w:val="20"/>
                <w:szCs w:val="20"/>
              </w:rPr>
              <w:t>Menjava motornega olja</w:t>
            </w:r>
          </w:p>
        </w:tc>
        <w:tc>
          <w:tcPr>
            <w:tcW w:w="2211" w:type="dxa"/>
            <w:tcBorders>
              <w:top w:val="single" w:sz="2" w:space="0" w:color="000001"/>
              <w:left w:val="single" w:sz="2" w:space="0" w:color="000001"/>
              <w:bottom w:val="single" w:sz="2" w:space="0" w:color="000001"/>
            </w:tcBorders>
            <w:shd w:val="clear" w:color="auto" w:fill="FFFFFF"/>
          </w:tcPr>
          <w:p w14:paraId="118A3CB1" w14:textId="77777777" w:rsidR="008901A1" w:rsidRPr="007828F9" w:rsidRDefault="008901A1" w:rsidP="00B510B8">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F471FD9" w14:textId="77777777" w:rsidR="008901A1" w:rsidRPr="007828F9" w:rsidRDefault="008901A1" w:rsidP="00B510B8">
            <w:pPr>
              <w:pStyle w:val="Telobesedila"/>
              <w:snapToGrid w:val="0"/>
              <w:spacing w:after="0" w:line="288" w:lineRule="auto"/>
              <w:jc w:val="both"/>
              <w:rPr>
                <w:rFonts w:ascii="Lucida Sans" w:hAnsi="Lucida Sans"/>
                <w:sz w:val="20"/>
                <w:szCs w:val="20"/>
              </w:rPr>
            </w:pPr>
          </w:p>
        </w:tc>
      </w:tr>
      <w:tr w:rsidR="008901A1" w:rsidRPr="007828F9" w14:paraId="40380615" w14:textId="77777777" w:rsidTr="00B510B8">
        <w:tc>
          <w:tcPr>
            <w:tcW w:w="4362" w:type="dxa"/>
            <w:gridSpan w:val="3"/>
            <w:tcBorders>
              <w:top w:val="single" w:sz="2" w:space="0" w:color="000001"/>
              <w:left w:val="single" w:sz="2" w:space="0" w:color="000001"/>
              <w:bottom w:val="single" w:sz="2" w:space="0" w:color="000001"/>
            </w:tcBorders>
            <w:shd w:val="clear" w:color="auto" w:fill="FFFFFF"/>
          </w:tcPr>
          <w:p w14:paraId="4E0CF338" w14:textId="77777777" w:rsidR="008901A1" w:rsidRPr="007828F9" w:rsidRDefault="008901A1" w:rsidP="00B510B8">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211" w:type="dxa"/>
            <w:tcBorders>
              <w:top w:val="single" w:sz="2" w:space="0" w:color="000001"/>
              <w:left w:val="single" w:sz="2" w:space="0" w:color="000001"/>
              <w:bottom w:val="single" w:sz="2" w:space="0" w:color="000001"/>
            </w:tcBorders>
            <w:shd w:val="clear" w:color="auto" w:fill="FFFFFF"/>
          </w:tcPr>
          <w:p w14:paraId="61DB96CA" w14:textId="77777777" w:rsidR="008901A1" w:rsidRPr="007828F9" w:rsidRDefault="008901A1" w:rsidP="00B510B8">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034AF5B" w14:textId="77777777" w:rsidR="008901A1" w:rsidRPr="007828F9" w:rsidRDefault="008901A1" w:rsidP="00B510B8">
            <w:pPr>
              <w:pStyle w:val="Telobesedila"/>
              <w:snapToGrid w:val="0"/>
              <w:spacing w:after="0" w:line="288" w:lineRule="auto"/>
              <w:jc w:val="both"/>
              <w:rPr>
                <w:rFonts w:ascii="Lucida Sans" w:hAnsi="Lucida Sans"/>
                <w:sz w:val="20"/>
                <w:szCs w:val="20"/>
              </w:rPr>
            </w:pPr>
          </w:p>
        </w:tc>
      </w:tr>
      <w:tr w:rsidR="008901A1" w:rsidRPr="007828F9" w14:paraId="37F09E22" w14:textId="77777777" w:rsidTr="00B510B8">
        <w:tc>
          <w:tcPr>
            <w:tcW w:w="4362" w:type="dxa"/>
            <w:gridSpan w:val="3"/>
            <w:tcBorders>
              <w:left w:val="single" w:sz="2" w:space="0" w:color="000001"/>
              <w:bottom w:val="single" w:sz="2" w:space="0" w:color="000001"/>
            </w:tcBorders>
            <w:shd w:val="clear" w:color="auto" w:fill="FFFFFF"/>
          </w:tcPr>
          <w:p w14:paraId="404E2D2B" w14:textId="77777777" w:rsidR="008901A1" w:rsidRPr="007828F9" w:rsidRDefault="008901A1" w:rsidP="00B510B8">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211" w:type="dxa"/>
            <w:tcBorders>
              <w:left w:val="single" w:sz="2" w:space="0" w:color="000001"/>
              <w:bottom w:val="single" w:sz="2" w:space="0" w:color="000001"/>
            </w:tcBorders>
            <w:shd w:val="clear" w:color="auto" w:fill="FFFFFF"/>
          </w:tcPr>
          <w:p w14:paraId="1227A6C9" w14:textId="77777777" w:rsidR="008901A1" w:rsidRPr="007828F9" w:rsidRDefault="008901A1" w:rsidP="00B510B8">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6363088" w14:textId="77777777" w:rsidR="008901A1" w:rsidRPr="007828F9" w:rsidRDefault="008901A1" w:rsidP="00B510B8">
            <w:pPr>
              <w:pStyle w:val="Telobesedila"/>
              <w:snapToGrid w:val="0"/>
              <w:spacing w:after="0" w:line="288" w:lineRule="auto"/>
              <w:jc w:val="both"/>
              <w:rPr>
                <w:rFonts w:ascii="Lucida Sans" w:hAnsi="Lucida Sans"/>
                <w:sz w:val="20"/>
                <w:szCs w:val="20"/>
              </w:rPr>
            </w:pPr>
          </w:p>
        </w:tc>
      </w:tr>
      <w:tr w:rsidR="008901A1" w:rsidRPr="007828F9" w14:paraId="08233C90" w14:textId="77777777" w:rsidTr="00B510B8">
        <w:tc>
          <w:tcPr>
            <w:tcW w:w="4362" w:type="dxa"/>
            <w:gridSpan w:val="3"/>
            <w:tcBorders>
              <w:left w:val="single" w:sz="2" w:space="0" w:color="000001"/>
              <w:bottom w:val="single" w:sz="2" w:space="0" w:color="000001"/>
            </w:tcBorders>
            <w:shd w:val="clear" w:color="auto" w:fill="FFFFFF"/>
          </w:tcPr>
          <w:p w14:paraId="24EF5831" w14:textId="77777777" w:rsidR="008901A1" w:rsidRPr="007828F9" w:rsidRDefault="008901A1" w:rsidP="00B510B8">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211" w:type="dxa"/>
            <w:tcBorders>
              <w:left w:val="single" w:sz="2" w:space="0" w:color="000001"/>
              <w:bottom w:val="single" w:sz="2" w:space="0" w:color="000001"/>
            </w:tcBorders>
            <w:shd w:val="clear" w:color="auto" w:fill="FFFFFF"/>
          </w:tcPr>
          <w:p w14:paraId="0D17217A" w14:textId="77777777" w:rsidR="008901A1" w:rsidRPr="007828F9" w:rsidRDefault="008901A1" w:rsidP="00B510B8">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B6BF859" w14:textId="77777777" w:rsidR="008901A1" w:rsidRPr="007828F9" w:rsidRDefault="008901A1" w:rsidP="00B510B8">
            <w:pPr>
              <w:pStyle w:val="Telobesedila"/>
              <w:snapToGrid w:val="0"/>
              <w:spacing w:after="0" w:line="288" w:lineRule="auto"/>
              <w:jc w:val="both"/>
              <w:rPr>
                <w:rFonts w:ascii="Lucida Sans" w:hAnsi="Lucida Sans"/>
                <w:sz w:val="20"/>
                <w:szCs w:val="20"/>
              </w:rPr>
            </w:pPr>
          </w:p>
        </w:tc>
      </w:tr>
      <w:tr w:rsidR="008901A1" w:rsidRPr="007828F9" w14:paraId="2F49886D" w14:textId="77777777" w:rsidTr="00B510B8">
        <w:tc>
          <w:tcPr>
            <w:tcW w:w="4362" w:type="dxa"/>
            <w:gridSpan w:val="3"/>
            <w:tcBorders>
              <w:top w:val="single" w:sz="2" w:space="0" w:color="000001"/>
              <w:left w:val="single" w:sz="2" w:space="0" w:color="000001"/>
              <w:bottom w:val="single" w:sz="2" w:space="0" w:color="000001"/>
            </w:tcBorders>
            <w:shd w:val="clear" w:color="auto" w:fill="FFFFFF"/>
          </w:tcPr>
          <w:p w14:paraId="4AD705B4" w14:textId="77777777" w:rsidR="008901A1" w:rsidRPr="007828F9" w:rsidRDefault="008901A1" w:rsidP="00B510B8">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211" w:type="dxa"/>
            <w:tcBorders>
              <w:top w:val="single" w:sz="2" w:space="0" w:color="000001"/>
              <w:left w:val="single" w:sz="2" w:space="0" w:color="000001"/>
              <w:bottom w:val="single" w:sz="2" w:space="0" w:color="000001"/>
            </w:tcBorders>
            <w:shd w:val="clear" w:color="auto" w:fill="FFFFFF"/>
          </w:tcPr>
          <w:p w14:paraId="3602965E" w14:textId="77777777" w:rsidR="008901A1" w:rsidRPr="007828F9" w:rsidRDefault="008901A1" w:rsidP="00B510B8">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C4F7509" w14:textId="77777777" w:rsidR="008901A1" w:rsidRPr="007828F9" w:rsidRDefault="008901A1" w:rsidP="00B510B8">
            <w:pPr>
              <w:pStyle w:val="Telobesedila"/>
              <w:snapToGrid w:val="0"/>
              <w:spacing w:after="0" w:line="288" w:lineRule="auto"/>
              <w:jc w:val="both"/>
              <w:rPr>
                <w:rFonts w:ascii="Lucida Sans" w:hAnsi="Lucida Sans"/>
                <w:sz w:val="20"/>
                <w:szCs w:val="20"/>
              </w:rPr>
            </w:pPr>
          </w:p>
        </w:tc>
      </w:tr>
      <w:tr w:rsidR="008901A1" w:rsidRPr="007828F9" w14:paraId="7C2D256E" w14:textId="77777777" w:rsidTr="00B510B8">
        <w:tc>
          <w:tcPr>
            <w:tcW w:w="4362" w:type="dxa"/>
            <w:gridSpan w:val="3"/>
            <w:tcBorders>
              <w:top w:val="single" w:sz="2" w:space="0" w:color="000001"/>
              <w:left w:val="single" w:sz="2" w:space="0" w:color="000001"/>
              <w:bottom w:val="single" w:sz="2" w:space="0" w:color="000001"/>
            </w:tcBorders>
            <w:shd w:val="clear" w:color="auto" w:fill="FFFFFF"/>
          </w:tcPr>
          <w:p w14:paraId="3303933E" w14:textId="77777777" w:rsidR="008901A1" w:rsidRPr="007828F9" w:rsidRDefault="008901A1" w:rsidP="00B510B8">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211" w:type="dxa"/>
            <w:tcBorders>
              <w:top w:val="single" w:sz="2" w:space="0" w:color="000001"/>
              <w:left w:val="single" w:sz="2" w:space="0" w:color="000001"/>
              <w:bottom w:val="single" w:sz="2" w:space="0" w:color="000001"/>
            </w:tcBorders>
            <w:shd w:val="clear" w:color="auto" w:fill="FFFFFF"/>
          </w:tcPr>
          <w:p w14:paraId="2B347C9A" w14:textId="77777777" w:rsidR="008901A1" w:rsidRPr="007828F9" w:rsidRDefault="008901A1" w:rsidP="00B510B8">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79CF9F0" w14:textId="77777777" w:rsidR="008901A1" w:rsidRPr="007828F9" w:rsidRDefault="008901A1" w:rsidP="00B510B8">
            <w:pPr>
              <w:pStyle w:val="Telobesedila"/>
              <w:snapToGrid w:val="0"/>
              <w:spacing w:after="0" w:line="288" w:lineRule="auto"/>
              <w:jc w:val="both"/>
              <w:rPr>
                <w:rFonts w:ascii="Lucida Sans" w:hAnsi="Lucida Sans"/>
                <w:sz w:val="20"/>
                <w:szCs w:val="20"/>
              </w:rPr>
            </w:pPr>
          </w:p>
        </w:tc>
      </w:tr>
      <w:tr w:rsidR="008901A1" w:rsidRPr="007828F9" w14:paraId="4FD29FA9" w14:textId="77777777" w:rsidTr="00B510B8">
        <w:tc>
          <w:tcPr>
            <w:tcW w:w="4362" w:type="dxa"/>
            <w:gridSpan w:val="3"/>
            <w:tcBorders>
              <w:top w:val="single" w:sz="2" w:space="0" w:color="000001"/>
              <w:left w:val="single" w:sz="2" w:space="0" w:color="000001"/>
              <w:bottom w:val="single" w:sz="2" w:space="0" w:color="000001"/>
            </w:tcBorders>
            <w:shd w:val="clear" w:color="auto" w:fill="FFFFFF"/>
          </w:tcPr>
          <w:p w14:paraId="6B01E478" w14:textId="77777777" w:rsidR="008901A1" w:rsidRPr="007828F9" w:rsidRDefault="008901A1" w:rsidP="00B510B8">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211" w:type="dxa"/>
            <w:tcBorders>
              <w:top w:val="single" w:sz="2" w:space="0" w:color="000001"/>
              <w:left w:val="single" w:sz="2" w:space="0" w:color="000001"/>
              <w:bottom w:val="single" w:sz="2" w:space="0" w:color="000001"/>
            </w:tcBorders>
            <w:shd w:val="clear" w:color="auto" w:fill="FFFFFF"/>
          </w:tcPr>
          <w:p w14:paraId="42A6C502" w14:textId="77777777" w:rsidR="008901A1" w:rsidRPr="007828F9" w:rsidRDefault="008901A1" w:rsidP="00B510B8">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2E0A97B" w14:textId="77777777" w:rsidR="008901A1" w:rsidRPr="007828F9" w:rsidRDefault="008901A1" w:rsidP="00B510B8">
            <w:pPr>
              <w:pStyle w:val="Telobesedila"/>
              <w:snapToGrid w:val="0"/>
              <w:spacing w:after="0" w:line="288" w:lineRule="auto"/>
              <w:jc w:val="both"/>
              <w:rPr>
                <w:rFonts w:ascii="Lucida Sans" w:hAnsi="Lucida Sans"/>
                <w:sz w:val="20"/>
                <w:szCs w:val="20"/>
              </w:rPr>
            </w:pPr>
          </w:p>
        </w:tc>
      </w:tr>
      <w:tr w:rsidR="008901A1" w:rsidRPr="007828F9" w14:paraId="48A93FE8" w14:textId="77777777" w:rsidTr="00B510B8">
        <w:tc>
          <w:tcPr>
            <w:tcW w:w="4362" w:type="dxa"/>
            <w:gridSpan w:val="3"/>
            <w:tcBorders>
              <w:left w:val="single" w:sz="2" w:space="0" w:color="000001"/>
              <w:bottom w:val="single" w:sz="2" w:space="0" w:color="000001"/>
            </w:tcBorders>
            <w:shd w:val="clear" w:color="auto" w:fill="FFFFFF"/>
          </w:tcPr>
          <w:p w14:paraId="5E43F746" w14:textId="77777777" w:rsidR="008901A1" w:rsidRPr="007828F9" w:rsidRDefault="008901A1" w:rsidP="00B510B8">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211" w:type="dxa"/>
            <w:tcBorders>
              <w:left w:val="single" w:sz="2" w:space="0" w:color="000001"/>
              <w:bottom w:val="single" w:sz="2" w:space="0" w:color="000001"/>
            </w:tcBorders>
            <w:shd w:val="clear" w:color="auto" w:fill="FFFFFF"/>
          </w:tcPr>
          <w:p w14:paraId="7072334F" w14:textId="77777777" w:rsidR="008901A1" w:rsidRPr="007828F9" w:rsidRDefault="008901A1" w:rsidP="00B510B8">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82759B4" w14:textId="77777777" w:rsidR="008901A1" w:rsidRPr="007828F9" w:rsidRDefault="008901A1" w:rsidP="00B510B8">
            <w:pPr>
              <w:pStyle w:val="Telobesedila"/>
              <w:snapToGrid w:val="0"/>
              <w:spacing w:after="0" w:line="288" w:lineRule="auto"/>
              <w:jc w:val="both"/>
              <w:rPr>
                <w:rFonts w:ascii="Lucida Sans" w:hAnsi="Lucida Sans"/>
                <w:sz w:val="20"/>
                <w:szCs w:val="20"/>
              </w:rPr>
            </w:pPr>
          </w:p>
        </w:tc>
      </w:tr>
      <w:tr w:rsidR="008901A1" w:rsidRPr="007828F9" w14:paraId="5D07BC78" w14:textId="77777777" w:rsidTr="00B510B8">
        <w:tc>
          <w:tcPr>
            <w:tcW w:w="4362" w:type="dxa"/>
            <w:gridSpan w:val="3"/>
            <w:tcBorders>
              <w:top w:val="single" w:sz="2" w:space="0" w:color="000001"/>
              <w:left w:val="single" w:sz="2" w:space="0" w:color="000001"/>
              <w:bottom w:val="single" w:sz="2" w:space="0" w:color="000001"/>
            </w:tcBorders>
            <w:shd w:val="clear" w:color="auto" w:fill="FFFFFF"/>
          </w:tcPr>
          <w:p w14:paraId="2005883E" w14:textId="77777777" w:rsidR="008901A1" w:rsidRPr="007828F9" w:rsidRDefault="008901A1" w:rsidP="00B510B8">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211" w:type="dxa"/>
            <w:tcBorders>
              <w:top w:val="single" w:sz="2" w:space="0" w:color="000001"/>
              <w:left w:val="single" w:sz="2" w:space="0" w:color="000001"/>
              <w:bottom w:val="single" w:sz="2" w:space="0" w:color="000001"/>
            </w:tcBorders>
            <w:shd w:val="clear" w:color="auto" w:fill="FFFFFF"/>
          </w:tcPr>
          <w:p w14:paraId="0F4867A7" w14:textId="77777777" w:rsidR="008901A1" w:rsidRPr="007828F9" w:rsidRDefault="008901A1" w:rsidP="00B510B8">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7BD1CD3" w14:textId="77777777" w:rsidR="008901A1" w:rsidRPr="007828F9" w:rsidRDefault="008901A1" w:rsidP="00B510B8">
            <w:pPr>
              <w:pStyle w:val="Telobesedila"/>
              <w:snapToGrid w:val="0"/>
              <w:spacing w:after="0" w:line="288" w:lineRule="auto"/>
              <w:jc w:val="both"/>
              <w:rPr>
                <w:rFonts w:ascii="Lucida Sans" w:hAnsi="Lucida Sans"/>
                <w:sz w:val="20"/>
                <w:szCs w:val="20"/>
              </w:rPr>
            </w:pPr>
          </w:p>
        </w:tc>
      </w:tr>
      <w:tr w:rsidR="008901A1" w:rsidRPr="007828F9" w14:paraId="0E8D81A6" w14:textId="77777777" w:rsidTr="00B510B8">
        <w:tc>
          <w:tcPr>
            <w:tcW w:w="4362" w:type="dxa"/>
            <w:gridSpan w:val="3"/>
            <w:tcBorders>
              <w:top w:val="single" w:sz="2" w:space="0" w:color="000001"/>
              <w:left w:val="single" w:sz="2" w:space="0" w:color="000001"/>
              <w:bottom w:val="single" w:sz="2" w:space="0" w:color="000001"/>
            </w:tcBorders>
            <w:shd w:val="clear" w:color="auto" w:fill="FFFFFF"/>
          </w:tcPr>
          <w:p w14:paraId="0CD61E10" w14:textId="77777777" w:rsidR="008901A1" w:rsidRPr="007828F9" w:rsidRDefault="008901A1" w:rsidP="00B510B8">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211" w:type="dxa"/>
            <w:tcBorders>
              <w:top w:val="single" w:sz="2" w:space="0" w:color="000001"/>
              <w:left w:val="single" w:sz="2" w:space="0" w:color="000001"/>
              <w:bottom w:val="single" w:sz="2" w:space="0" w:color="000001"/>
            </w:tcBorders>
            <w:shd w:val="clear" w:color="auto" w:fill="FFFFFF"/>
          </w:tcPr>
          <w:p w14:paraId="0D4C16D2" w14:textId="77777777" w:rsidR="008901A1" w:rsidRPr="007828F9" w:rsidRDefault="008901A1" w:rsidP="00B510B8">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B1422F2" w14:textId="77777777" w:rsidR="008901A1" w:rsidRPr="007828F9" w:rsidRDefault="008901A1" w:rsidP="00B510B8">
            <w:pPr>
              <w:pStyle w:val="Telobesedila"/>
              <w:snapToGrid w:val="0"/>
              <w:spacing w:after="0" w:line="288" w:lineRule="auto"/>
              <w:jc w:val="both"/>
              <w:rPr>
                <w:rFonts w:ascii="Lucida Sans" w:hAnsi="Lucida Sans"/>
                <w:sz w:val="20"/>
                <w:szCs w:val="20"/>
              </w:rPr>
            </w:pPr>
          </w:p>
        </w:tc>
      </w:tr>
      <w:tr w:rsidR="008901A1" w:rsidRPr="007828F9" w14:paraId="4890C6F9" w14:textId="77777777" w:rsidTr="00B510B8">
        <w:tc>
          <w:tcPr>
            <w:tcW w:w="4362" w:type="dxa"/>
            <w:gridSpan w:val="3"/>
            <w:tcBorders>
              <w:top w:val="single" w:sz="2" w:space="0" w:color="000001"/>
              <w:left w:val="single" w:sz="2" w:space="0" w:color="000001"/>
              <w:bottom w:val="single" w:sz="2" w:space="0" w:color="000001"/>
            </w:tcBorders>
            <w:shd w:val="clear" w:color="auto" w:fill="FFFFFF"/>
          </w:tcPr>
          <w:p w14:paraId="65B367B6" w14:textId="77777777" w:rsidR="008901A1" w:rsidRPr="007828F9" w:rsidRDefault="008901A1" w:rsidP="00B510B8">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211" w:type="dxa"/>
            <w:tcBorders>
              <w:top w:val="single" w:sz="2" w:space="0" w:color="000001"/>
              <w:left w:val="single" w:sz="2" w:space="0" w:color="000001"/>
              <w:bottom w:val="single" w:sz="2" w:space="0" w:color="000001"/>
            </w:tcBorders>
            <w:shd w:val="clear" w:color="auto" w:fill="FFFFFF"/>
          </w:tcPr>
          <w:p w14:paraId="2E9EA9FA" w14:textId="77777777" w:rsidR="008901A1" w:rsidRPr="007828F9" w:rsidRDefault="008901A1" w:rsidP="00B510B8">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7EBB523" w14:textId="77777777" w:rsidR="008901A1" w:rsidRPr="007828F9" w:rsidRDefault="008901A1" w:rsidP="00B510B8">
            <w:pPr>
              <w:pStyle w:val="Telobesedila"/>
              <w:spacing w:after="0" w:line="288" w:lineRule="auto"/>
              <w:jc w:val="both"/>
              <w:rPr>
                <w:rFonts w:ascii="Lucida Sans" w:hAnsi="Lucida Sans"/>
                <w:sz w:val="20"/>
                <w:szCs w:val="20"/>
              </w:rPr>
            </w:pPr>
          </w:p>
        </w:tc>
      </w:tr>
      <w:tr w:rsidR="008901A1" w:rsidRPr="007828F9" w14:paraId="3114B92A" w14:textId="77777777" w:rsidTr="00B510B8">
        <w:tc>
          <w:tcPr>
            <w:tcW w:w="6573" w:type="dxa"/>
            <w:gridSpan w:val="4"/>
            <w:tcBorders>
              <w:top w:val="single" w:sz="2" w:space="0" w:color="000001"/>
              <w:left w:val="single" w:sz="2" w:space="0" w:color="000001"/>
              <w:bottom w:val="single" w:sz="2" w:space="0" w:color="000001"/>
            </w:tcBorders>
            <w:shd w:val="clear" w:color="auto" w:fill="FFFFFF"/>
          </w:tcPr>
          <w:p w14:paraId="752E0E54" w14:textId="77777777" w:rsidR="008901A1" w:rsidRPr="007828F9" w:rsidRDefault="008901A1" w:rsidP="00B510B8">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2E89E7C" w14:textId="77777777" w:rsidR="008901A1" w:rsidRPr="007828F9" w:rsidRDefault="008901A1" w:rsidP="00B510B8">
            <w:pPr>
              <w:pStyle w:val="Telobesedila"/>
              <w:snapToGrid w:val="0"/>
              <w:spacing w:after="0" w:line="288" w:lineRule="auto"/>
              <w:jc w:val="both"/>
              <w:rPr>
                <w:rFonts w:ascii="Lucida Sans" w:hAnsi="Lucida Sans"/>
                <w:sz w:val="20"/>
                <w:szCs w:val="20"/>
              </w:rPr>
            </w:pPr>
          </w:p>
        </w:tc>
      </w:tr>
      <w:tr w:rsidR="007611F3" w:rsidRPr="007828F9" w14:paraId="25974D1D"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6CA8B2BD"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lastRenderedPageBreak/>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1EDDDF1E"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776" w:type="dxa"/>
            <w:tcBorders>
              <w:top w:val="single" w:sz="2" w:space="0" w:color="000001"/>
              <w:left w:val="single" w:sz="4" w:space="0" w:color="auto"/>
              <w:bottom w:val="single" w:sz="4" w:space="0" w:color="auto"/>
            </w:tcBorders>
            <w:shd w:val="clear" w:color="auto" w:fill="FFFFFF"/>
            <w:vAlign w:val="center"/>
          </w:tcPr>
          <w:p w14:paraId="40C54F73"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211" w:type="dxa"/>
            <w:vMerge w:val="restart"/>
            <w:tcBorders>
              <w:top w:val="single" w:sz="2" w:space="0" w:color="000001"/>
              <w:left w:val="single" w:sz="2" w:space="0" w:color="000001"/>
              <w:bottom w:val="single" w:sz="2" w:space="0" w:color="000080"/>
            </w:tcBorders>
            <w:shd w:val="clear" w:color="auto" w:fill="FFFFFF"/>
          </w:tcPr>
          <w:p w14:paraId="6C85C88A"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636B473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050CFA47"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3876265B" w14:textId="517DB9E0" w:rsidR="007611F3" w:rsidRPr="007828F9" w:rsidRDefault="00BA6C00" w:rsidP="002904BD">
            <w:pPr>
              <w:spacing w:line="288" w:lineRule="auto"/>
              <w:rPr>
                <w:rFonts w:ascii="Lucida Sans" w:hAnsi="Lucida Sans"/>
                <w:sz w:val="20"/>
                <w:szCs w:val="20"/>
              </w:rPr>
            </w:pPr>
            <w:r>
              <w:rPr>
                <w:rFonts w:ascii="Lucida Sans" w:hAnsi="Lucida Sans"/>
                <w:sz w:val="20"/>
                <w:szCs w:val="20"/>
              </w:rPr>
              <w:t>4</w:t>
            </w:r>
          </w:p>
        </w:tc>
        <w:tc>
          <w:tcPr>
            <w:tcW w:w="1735" w:type="dxa"/>
            <w:tcBorders>
              <w:top w:val="single" w:sz="4" w:space="0" w:color="auto"/>
              <w:left w:val="single" w:sz="2" w:space="0" w:color="000001"/>
              <w:bottom w:val="single" w:sz="2" w:space="0" w:color="000001"/>
            </w:tcBorders>
            <w:shd w:val="clear" w:color="auto" w:fill="FFFFFF"/>
            <w:vAlign w:val="center"/>
          </w:tcPr>
          <w:p w14:paraId="27AA3C37"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36</w:t>
            </w:r>
            <w:r w:rsidRPr="007828F9">
              <w:rPr>
                <w:rFonts w:ascii="Lucida Sans" w:hAnsi="Lucida Sans"/>
                <w:sz w:val="20"/>
                <w:szCs w:val="20"/>
              </w:rPr>
              <w:t>-</w:t>
            </w:r>
            <w:r>
              <w:rPr>
                <w:rFonts w:ascii="Lucida Sans" w:hAnsi="Lucida Sans"/>
                <w:sz w:val="20"/>
                <w:szCs w:val="20"/>
              </w:rPr>
              <w:t>URN</w:t>
            </w:r>
          </w:p>
          <w:p w14:paraId="48D4C493"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WVWZZZAWZJY159638</w:t>
            </w:r>
          </w:p>
        </w:tc>
        <w:tc>
          <w:tcPr>
            <w:tcW w:w="1776" w:type="dxa"/>
            <w:tcBorders>
              <w:top w:val="single" w:sz="4" w:space="0" w:color="auto"/>
              <w:left w:val="single" w:sz="4" w:space="0" w:color="auto"/>
              <w:bottom w:val="single" w:sz="2" w:space="0" w:color="000001"/>
            </w:tcBorders>
            <w:shd w:val="clear" w:color="auto" w:fill="FFFFFF"/>
            <w:vAlign w:val="center"/>
          </w:tcPr>
          <w:p w14:paraId="258616E4"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r>
              <w:rPr>
                <w:rFonts w:ascii="Lucida Sans" w:hAnsi="Lucida Sans"/>
                <w:sz w:val="20"/>
                <w:szCs w:val="20"/>
              </w:rPr>
              <w:t>polo</w:t>
            </w:r>
          </w:p>
        </w:tc>
        <w:tc>
          <w:tcPr>
            <w:tcW w:w="2211" w:type="dxa"/>
            <w:vMerge/>
            <w:tcBorders>
              <w:left w:val="single" w:sz="2" w:space="0" w:color="000001"/>
              <w:bottom w:val="single" w:sz="2" w:space="0" w:color="000001"/>
            </w:tcBorders>
            <w:shd w:val="clear" w:color="auto" w:fill="FFFFFF"/>
          </w:tcPr>
          <w:p w14:paraId="2428FA5A"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53191A26"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4ED6E9E0"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5DEA1A6E"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211" w:type="dxa"/>
            <w:tcBorders>
              <w:top w:val="single" w:sz="2" w:space="0" w:color="000001"/>
              <w:left w:val="single" w:sz="2" w:space="0" w:color="000001"/>
              <w:bottom w:val="single" w:sz="2" w:space="0" w:color="000001"/>
            </w:tcBorders>
            <w:shd w:val="clear" w:color="auto" w:fill="FFFFFF"/>
          </w:tcPr>
          <w:p w14:paraId="7904E75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C2BFEB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8E2F3A8"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25D70FD7"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211" w:type="dxa"/>
            <w:tcBorders>
              <w:top w:val="single" w:sz="2" w:space="0" w:color="000001"/>
              <w:left w:val="single" w:sz="2" w:space="0" w:color="000001"/>
              <w:bottom w:val="single" w:sz="2" w:space="0" w:color="000001"/>
            </w:tcBorders>
            <w:shd w:val="clear" w:color="auto" w:fill="FFFFFF"/>
          </w:tcPr>
          <w:p w14:paraId="4687804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751D19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253EE16" w14:textId="77777777" w:rsidTr="002904BD">
        <w:tc>
          <w:tcPr>
            <w:tcW w:w="4362" w:type="dxa"/>
            <w:gridSpan w:val="3"/>
            <w:tcBorders>
              <w:left w:val="single" w:sz="2" w:space="0" w:color="000001"/>
              <w:bottom w:val="single" w:sz="2" w:space="0" w:color="000001"/>
            </w:tcBorders>
            <w:shd w:val="clear" w:color="auto" w:fill="FFFFFF"/>
          </w:tcPr>
          <w:p w14:paraId="35AA77C2"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211" w:type="dxa"/>
            <w:tcBorders>
              <w:left w:val="single" w:sz="2" w:space="0" w:color="000001"/>
              <w:bottom w:val="single" w:sz="2" w:space="0" w:color="000001"/>
            </w:tcBorders>
            <w:shd w:val="clear" w:color="auto" w:fill="FFFFFF"/>
          </w:tcPr>
          <w:p w14:paraId="67C10D8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4314C9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620CA39" w14:textId="77777777" w:rsidTr="002904BD">
        <w:tc>
          <w:tcPr>
            <w:tcW w:w="4362" w:type="dxa"/>
            <w:gridSpan w:val="3"/>
            <w:tcBorders>
              <w:left w:val="single" w:sz="2" w:space="0" w:color="000001"/>
              <w:bottom w:val="single" w:sz="2" w:space="0" w:color="000001"/>
            </w:tcBorders>
            <w:shd w:val="clear" w:color="auto" w:fill="FFFFFF"/>
          </w:tcPr>
          <w:p w14:paraId="08E1828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211" w:type="dxa"/>
            <w:tcBorders>
              <w:left w:val="single" w:sz="2" w:space="0" w:color="000001"/>
              <w:bottom w:val="single" w:sz="2" w:space="0" w:color="000001"/>
            </w:tcBorders>
            <w:shd w:val="clear" w:color="auto" w:fill="FFFFFF"/>
          </w:tcPr>
          <w:p w14:paraId="4E5877C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2F7591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05660DF"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42FADFD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211" w:type="dxa"/>
            <w:tcBorders>
              <w:top w:val="single" w:sz="2" w:space="0" w:color="000001"/>
              <w:left w:val="single" w:sz="2" w:space="0" w:color="000001"/>
              <w:bottom w:val="single" w:sz="2" w:space="0" w:color="000001"/>
            </w:tcBorders>
            <w:shd w:val="clear" w:color="auto" w:fill="FFFFFF"/>
          </w:tcPr>
          <w:p w14:paraId="2D6B4ED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8BB9BD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879FAE7"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2CCF15B7"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211" w:type="dxa"/>
            <w:tcBorders>
              <w:top w:val="single" w:sz="2" w:space="0" w:color="000001"/>
              <w:left w:val="single" w:sz="2" w:space="0" w:color="000001"/>
              <w:bottom w:val="single" w:sz="2" w:space="0" w:color="000001"/>
            </w:tcBorders>
            <w:shd w:val="clear" w:color="auto" w:fill="FFFFFF"/>
          </w:tcPr>
          <w:p w14:paraId="1F80EAF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FC3E02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FEF06D3"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4A9B2A23"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211" w:type="dxa"/>
            <w:tcBorders>
              <w:top w:val="single" w:sz="2" w:space="0" w:color="000001"/>
              <w:left w:val="single" w:sz="2" w:space="0" w:color="000001"/>
              <w:bottom w:val="single" w:sz="2" w:space="0" w:color="000001"/>
            </w:tcBorders>
            <w:shd w:val="clear" w:color="auto" w:fill="FFFFFF"/>
          </w:tcPr>
          <w:p w14:paraId="3DAC5FB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8E1225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B990AC6" w14:textId="77777777" w:rsidTr="002904BD">
        <w:tc>
          <w:tcPr>
            <w:tcW w:w="4362" w:type="dxa"/>
            <w:gridSpan w:val="3"/>
            <w:tcBorders>
              <w:left w:val="single" w:sz="2" w:space="0" w:color="000001"/>
              <w:bottom w:val="single" w:sz="2" w:space="0" w:color="000001"/>
            </w:tcBorders>
            <w:shd w:val="clear" w:color="auto" w:fill="FFFFFF"/>
          </w:tcPr>
          <w:p w14:paraId="5FE58E5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211" w:type="dxa"/>
            <w:tcBorders>
              <w:left w:val="single" w:sz="2" w:space="0" w:color="000001"/>
              <w:bottom w:val="single" w:sz="2" w:space="0" w:color="000001"/>
            </w:tcBorders>
            <w:shd w:val="clear" w:color="auto" w:fill="FFFFFF"/>
          </w:tcPr>
          <w:p w14:paraId="04936B1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6801B0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9703681"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593F08B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211" w:type="dxa"/>
            <w:tcBorders>
              <w:top w:val="single" w:sz="2" w:space="0" w:color="000001"/>
              <w:left w:val="single" w:sz="2" w:space="0" w:color="000001"/>
              <w:bottom w:val="single" w:sz="2" w:space="0" w:color="000001"/>
            </w:tcBorders>
            <w:shd w:val="clear" w:color="auto" w:fill="FFFFFF"/>
          </w:tcPr>
          <w:p w14:paraId="623F77C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7E2F8D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58AA0DE"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00E7BEC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211" w:type="dxa"/>
            <w:tcBorders>
              <w:top w:val="single" w:sz="2" w:space="0" w:color="000001"/>
              <w:left w:val="single" w:sz="2" w:space="0" w:color="000001"/>
              <w:bottom w:val="single" w:sz="2" w:space="0" w:color="000001"/>
            </w:tcBorders>
            <w:shd w:val="clear" w:color="auto" w:fill="FFFFFF"/>
          </w:tcPr>
          <w:p w14:paraId="558E3F1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D183A8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FDC97EF" w14:textId="77777777" w:rsidTr="002904BD">
        <w:tc>
          <w:tcPr>
            <w:tcW w:w="4362" w:type="dxa"/>
            <w:gridSpan w:val="3"/>
            <w:tcBorders>
              <w:top w:val="single" w:sz="2" w:space="0" w:color="000001"/>
              <w:left w:val="single" w:sz="2" w:space="0" w:color="000001"/>
              <w:bottom w:val="single" w:sz="2" w:space="0" w:color="000001"/>
            </w:tcBorders>
            <w:shd w:val="clear" w:color="auto" w:fill="FFFFFF"/>
          </w:tcPr>
          <w:p w14:paraId="224A2B3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211" w:type="dxa"/>
            <w:tcBorders>
              <w:top w:val="single" w:sz="2" w:space="0" w:color="000001"/>
              <w:left w:val="single" w:sz="2" w:space="0" w:color="000001"/>
              <w:bottom w:val="single" w:sz="2" w:space="0" w:color="000001"/>
            </w:tcBorders>
            <w:shd w:val="clear" w:color="auto" w:fill="FFFFFF"/>
          </w:tcPr>
          <w:p w14:paraId="1269545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DD4981E"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493B34A6"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1CBD67FE"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94B4FA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7F5F979F" w14:textId="77777777" w:rsidR="007611F3" w:rsidRDefault="007611F3" w:rsidP="007611F3">
      <w:pPr>
        <w:spacing w:after="160" w:line="259" w:lineRule="auto"/>
        <w:rPr>
          <w:rFonts w:ascii="Lucida Sans" w:hAnsi="Lucida Sans"/>
          <w:sz w:val="20"/>
          <w:szCs w:val="20"/>
        </w:rPr>
      </w:pPr>
    </w:p>
    <w:p w14:paraId="22F35590" w14:textId="77777777" w:rsidR="008901A1" w:rsidRDefault="008901A1" w:rsidP="007611F3">
      <w:pPr>
        <w:spacing w:after="160" w:line="259" w:lineRule="auto"/>
        <w:rPr>
          <w:rFonts w:ascii="Lucida Sans" w:hAnsi="Lucida Sans"/>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4B2FE9" w14:paraId="2476F3AA"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1148AE5E" w14:textId="77777777" w:rsidR="007611F3" w:rsidRPr="004B2FE9" w:rsidRDefault="007611F3" w:rsidP="002904BD">
            <w:pPr>
              <w:spacing w:line="288" w:lineRule="auto"/>
              <w:rPr>
                <w:rFonts w:ascii="Lucida Sans" w:hAnsi="Lucida Sans"/>
                <w:sz w:val="20"/>
                <w:szCs w:val="20"/>
              </w:rPr>
            </w:pPr>
            <w:proofErr w:type="spellStart"/>
            <w:r w:rsidRPr="004B2FE9">
              <w:rPr>
                <w:rFonts w:ascii="Lucida Sans" w:hAnsi="Lucida Sans"/>
                <w:sz w:val="20"/>
                <w:szCs w:val="20"/>
              </w:rPr>
              <w:t>Zap</w:t>
            </w:r>
            <w:proofErr w:type="spellEnd"/>
            <w:r w:rsidRPr="004B2FE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2C560C83" w14:textId="77777777" w:rsidR="007611F3" w:rsidRPr="004B2FE9" w:rsidRDefault="007611F3" w:rsidP="002904BD">
            <w:pPr>
              <w:spacing w:line="288" w:lineRule="auto"/>
              <w:rPr>
                <w:rFonts w:ascii="Lucida Sans" w:hAnsi="Lucida Sans"/>
                <w:sz w:val="20"/>
                <w:szCs w:val="20"/>
              </w:rPr>
            </w:pPr>
            <w:r w:rsidRPr="004B2FE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7C2AD88D" w14:textId="77777777" w:rsidR="007611F3" w:rsidRPr="004B2FE9" w:rsidRDefault="007611F3" w:rsidP="002904BD">
            <w:pPr>
              <w:spacing w:line="288" w:lineRule="auto"/>
              <w:rPr>
                <w:rFonts w:ascii="Lucida Sans" w:hAnsi="Lucida Sans"/>
                <w:sz w:val="20"/>
                <w:szCs w:val="20"/>
              </w:rPr>
            </w:pPr>
            <w:r w:rsidRPr="004B2FE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12C286B2" w14:textId="77777777" w:rsidR="007611F3" w:rsidRPr="004B2FE9" w:rsidRDefault="007611F3" w:rsidP="002904BD">
            <w:pPr>
              <w:pStyle w:val="Telobesedila"/>
              <w:spacing w:after="0" w:line="288" w:lineRule="auto"/>
              <w:rPr>
                <w:rFonts w:ascii="Lucida Sans" w:hAnsi="Lucida Sans"/>
                <w:sz w:val="20"/>
                <w:szCs w:val="20"/>
              </w:rPr>
            </w:pPr>
            <w:r w:rsidRPr="004B2FE9">
              <w:rPr>
                <w:rFonts w:cs="Calibri"/>
                <w:sz w:val="20"/>
                <w:szCs w:val="20"/>
              </w:rPr>
              <w:t>Č</w:t>
            </w:r>
            <w:r w:rsidRPr="004B2FE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4BB61CAD" w14:textId="77777777" w:rsidR="007611F3" w:rsidRPr="004B2FE9" w:rsidRDefault="007611F3" w:rsidP="002904BD">
            <w:pPr>
              <w:pStyle w:val="Telobesedila"/>
              <w:spacing w:after="0" w:line="288" w:lineRule="auto"/>
              <w:jc w:val="both"/>
              <w:rPr>
                <w:rFonts w:ascii="Lucida Sans" w:hAnsi="Lucida Sans"/>
                <w:sz w:val="20"/>
                <w:szCs w:val="20"/>
              </w:rPr>
            </w:pPr>
            <w:r w:rsidRPr="004B2FE9">
              <w:rPr>
                <w:rFonts w:ascii="Lucida Sans" w:hAnsi="Lucida Sans"/>
                <w:sz w:val="20"/>
                <w:szCs w:val="20"/>
              </w:rPr>
              <w:t>Cena v EUR brez DDV</w:t>
            </w:r>
          </w:p>
        </w:tc>
      </w:tr>
      <w:tr w:rsidR="007611F3" w:rsidRPr="004B2FE9" w14:paraId="472CC5FC"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026E79EF" w14:textId="5F50AFDF" w:rsidR="007611F3" w:rsidRPr="004B2FE9" w:rsidRDefault="00BA6C00" w:rsidP="002904BD">
            <w:pPr>
              <w:spacing w:line="288" w:lineRule="auto"/>
              <w:rPr>
                <w:rFonts w:ascii="Lucida Sans" w:hAnsi="Lucida Sans"/>
                <w:sz w:val="20"/>
                <w:szCs w:val="20"/>
              </w:rPr>
            </w:pPr>
            <w:r w:rsidRPr="004B2FE9">
              <w:rPr>
                <w:rFonts w:ascii="Lucida Sans" w:hAnsi="Lucida Sans"/>
                <w:sz w:val="20"/>
                <w:szCs w:val="20"/>
              </w:rPr>
              <w:t>5</w:t>
            </w:r>
          </w:p>
        </w:tc>
        <w:tc>
          <w:tcPr>
            <w:tcW w:w="1735" w:type="dxa"/>
            <w:tcBorders>
              <w:top w:val="single" w:sz="4" w:space="0" w:color="auto"/>
              <w:left w:val="single" w:sz="2" w:space="0" w:color="000001"/>
              <w:bottom w:val="single" w:sz="2" w:space="0" w:color="000001"/>
            </w:tcBorders>
            <w:shd w:val="clear" w:color="auto" w:fill="FFFFFF"/>
            <w:vAlign w:val="center"/>
          </w:tcPr>
          <w:p w14:paraId="634869A3" w14:textId="71BB770D" w:rsidR="007611F3" w:rsidRPr="004B2FE9" w:rsidRDefault="007611F3" w:rsidP="002904BD">
            <w:pPr>
              <w:spacing w:line="288" w:lineRule="auto"/>
              <w:rPr>
                <w:rFonts w:ascii="Lucida Sans" w:hAnsi="Lucida Sans"/>
                <w:sz w:val="20"/>
                <w:szCs w:val="20"/>
              </w:rPr>
            </w:pPr>
            <w:r w:rsidRPr="004B2FE9">
              <w:rPr>
                <w:rFonts w:ascii="Lucida Sans" w:hAnsi="Lucida Sans"/>
                <w:sz w:val="20"/>
                <w:szCs w:val="20"/>
              </w:rPr>
              <w:t xml:space="preserve">LJ </w:t>
            </w:r>
            <w:r w:rsidR="00C32538" w:rsidRPr="004B2FE9">
              <w:rPr>
                <w:rFonts w:ascii="Lucida Sans" w:hAnsi="Lucida Sans"/>
                <w:sz w:val="20"/>
                <w:szCs w:val="20"/>
              </w:rPr>
              <w:t>35</w:t>
            </w:r>
            <w:r w:rsidRPr="004B2FE9">
              <w:rPr>
                <w:rFonts w:ascii="Lucida Sans" w:hAnsi="Lucida Sans"/>
                <w:sz w:val="20"/>
                <w:szCs w:val="20"/>
              </w:rPr>
              <w:t>-</w:t>
            </w:r>
            <w:r w:rsidR="00C32538" w:rsidRPr="004B2FE9">
              <w:rPr>
                <w:rFonts w:ascii="Lucida Sans" w:hAnsi="Lucida Sans"/>
                <w:sz w:val="20"/>
                <w:szCs w:val="20"/>
              </w:rPr>
              <w:t>UJE</w:t>
            </w:r>
          </w:p>
          <w:p w14:paraId="6C098BAC" w14:textId="3FD332F2" w:rsidR="007611F3" w:rsidRPr="004B2FE9" w:rsidRDefault="00C32538" w:rsidP="002904BD">
            <w:pPr>
              <w:spacing w:line="288" w:lineRule="auto"/>
              <w:rPr>
                <w:rFonts w:ascii="Lucida Sans" w:hAnsi="Lucida Sans"/>
                <w:sz w:val="20"/>
                <w:szCs w:val="20"/>
              </w:rPr>
            </w:pPr>
            <w:r w:rsidRPr="004B2FE9">
              <w:rPr>
                <w:rFonts w:ascii="Lucida Sans" w:hAnsi="Lucida Sans"/>
                <w:sz w:val="20"/>
                <w:szCs w:val="20"/>
              </w:rPr>
              <w:t>WVWZZZAWZPU051005</w:t>
            </w:r>
          </w:p>
        </w:tc>
        <w:tc>
          <w:tcPr>
            <w:tcW w:w="1917" w:type="dxa"/>
            <w:tcBorders>
              <w:top w:val="single" w:sz="4" w:space="0" w:color="auto"/>
              <w:left w:val="single" w:sz="4" w:space="0" w:color="auto"/>
              <w:bottom w:val="single" w:sz="2" w:space="0" w:color="000001"/>
            </w:tcBorders>
            <w:shd w:val="clear" w:color="auto" w:fill="FFFFFF"/>
            <w:vAlign w:val="center"/>
          </w:tcPr>
          <w:p w14:paraId="4540472F" w14:textId="77777777" w:rsidR="007611F3" w:rsidRPr="004B2FE9" w:rsidRDefault="007611F3" w:rsidP="002904BD">
            <w:pPr>
              <w:spacing w:line="288" w:lineRule="auto"/>
              <w:rPr>
                <w:rFonts w:ascii="Lucida Sans" w:hAnsi="Lucida Sans"/>
                <w:sz w:val="20"/>
                <w:szCs w:val="20"/>
              </w:rPr>
            </w:pPr>
            <w:r w:rsidRPr="004B2FE9">
              <w:rPr>
                <w:rFonts w:ascii="Lucida Sans" w:hAnsi="Lucida Sans"/>
                <w:sz w:val="20"/>
                <w:szCs w:val="20"/>
              </w:rPr>
              <w:t>VW polo</w:t>
            </w:r>
          </w:p>
        </w:tc>
        <w:tc>
          <w:tcPr>
            <w:tcW w:w="2070" w:type="dxa"/>
            <w:vMerge/>
            <w:tcBorders>
              <w:left w:val="single" w:sz="2" w:space="0" w:color="000001"/>
              <w:bottom w:val="single" w:sz="2" w:space="0" w:color="000001"/>
            </w:tcBorders>
            <w:shd w:val="clear" w:color="auto" w:fill="FFFFFF"/>
          </w:tcPr>
          <w:p w14:paraId="4DF7C019" w14:textId="77777777" w:rsidR="007611F3" w:rsidRPr="004B2FE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349159BF" w14:textId="77777777" w:rsidR="007611F3" w:rsidRPr="004B2FE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3E05777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BB426F8"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6947CA7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22E1C6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DEF6563"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2C4B8FE"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7FF9D1E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DF7291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4141EA1" w14:textId="77777777" w:rsidTr="002904BD">
        <w:tc>
          <w:tcPr>
            <w:tcW w:w="4503" w:type="dxa"/>
            <w:gridSpan w:val="3"/>
            <w:tcBorders>
              <w:left w:val="single" w:sz="2" w:space="0" w:color="000001"/>
              <w:bottom w:val="single" w:sz="2" w:space="0" w:color="000001"/>
            </w:tcBorders>
            <w:shd w:val="clear" w:color="auto" w:fill="FFFFFF"/>
          </w:tcPr>
          <w:p w14:paraId="64117C9A"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0DE600A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BB4D9C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F1DCB16" w14:textId="77777777" w:rsidTr="002904BD">
        <w:tc>
          <w:tcPr>
            <w:tcW w:w="4503" w:type="dxa"/>
            <w:gridSpan w:val="3"/>
            <w:tcBorders>
              <w:left w:val="single" w:sz="2" w:space="0" w:color="000001"/>
              <w:bottom w:val="single" w:sz="2" w:space="0" w:color="000001"/>
            </w:tcBorders>
            <w:shd w:val="clear" w:color="auto" w:fill="FFFFFF"/>
          </w:tcPr>
          <w:p w14:paraId="42E7F72E"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580280B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311DB7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428D60B" w14:textId="77777777" w:rsidTr="002904BD">
        <w:tc>
          <w:tcPr>
            <w:tcW w:w="4503" w:type="dxa"/>
            <w:gridSpan w:val="3"/>
            <w:tcBorders>
              <w:left w:val="single" w:sz="2" w:space="0" w:color="000001"/>
              <w:bottom w:val="single" w:sz="2" w:space="0" w:color="000001"/>
            </w:tcBorders>
            <w:shd w:val="clear" w:color="auto" w:fill="FFFFFF"/>
          </w:tcPr>
          <w:p w14:paraId="0504D6E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25B4E91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85F897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2577413"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DA858F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1E699DA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4D2B43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4119047"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600CC03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6435CF9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F6AECF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0262B15"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0D8D7D2"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49DC7FE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B24DC5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74E6D20" w14:textId="77777777" w:rsidTr="002904BD">
        <w:tc>
          <w:tcPr>
            <w:tcW w:w="4503" w:type="dxa"/>
            <w:gridSpan w:val="3"/>
            <w:tcBorders>
              <w:left w:val="single" w:sz="2" w:space="0" w:color="000001"/>
              <w:bottom w:val="single" w:sz="2" w:space="0" w:color="000001"/>
            </w:tcBorders>
            <w:shd w:val="clear" w:color="auto" w:fill="FFFFFF"/>
          </w:tcPr>
          <w:p w14:paraId="134F9BE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701D77A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58480D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3EB153D"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6BD3BFE"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34B3512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E3DCCE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B3A9BA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6C9A6BA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7B218D4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1350CD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FC59E5A"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2721FB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lastRenderedPageBreak/>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3F36DB3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6838D04"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1402EB5A"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0B58E2FA"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C08431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4F0BAA72" w14:textId="77777777" w:rsidR="007611F3" w:rsidRDefault="007611F3" w:rsidP="007611F3">
      <w:pPr>
        <w:pStyle w:val="Telobesedila"/>
        <w:spacing w:after="0" w:line="288" w:lineRule="auto"/>
        <w:jc w:val="both"/>
        <w:rPr>
          <w:rFonts w:ascii="Lucida Sans" w:hAnsi="Lucida Sans"/>
          <w:sz w:val="20"/>
          <w:szCs w:val="20"/>
        </w:rPr>
      </w:pPr>
    </w:p>
    <w:p w14:paraId="0D96AD96" w14:textId="77777777" w:rsidR="007611F3" w:rsidRPr="007828F9" w:rsidRDefault="007611F3" w:rsidP="007611F3">
      <w:pPr>
        <w:pStyle w:val="Telobesedila"/>
        <w:spacing w:after="0" w:line="288" w:lineRule="auto"/>
        <w:jc w:val="both"/>
        <w:rPr>
          <w:rFonts w:ascii="Lucida Sans" w:hAnsi="Lucida Sans"/>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435B601A"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688E029F"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2B077145"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57911FEF"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7582F2AE"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3BA4FBC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37D3EB5A"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23828D61" w14:textId="3577F4A0" w:rsidR="007611F3" w:rsidRPr="007828F9" w:rsidRDefault="00BA6C00" w:rsidP="002904BD">
            <w:pPr>
              <w:spacing w:line="288" w:lineRule="auto"/>
              <w:rPr>
                <w:rFonts w:ascii="Lucida Sans" w:hAnsi="Lucida Sans"/>
                <w:sz w:val="20"/>
                <w:szCs w:val="20"/>
              </w:rPr>
            </w:pPr>
            <w:r>
              <w:rPr>
                <w:rFonts w:ascii="Lucida Sans" w:hAnsi="Lucida Sans"/>
                <w:sz w:val="20"/>
                <w:szCs w:val="20"/>
              </w:rPr>
              <w:t>6</w:t>
            </w:r>
          </w:p>
        </w:tc>
        <w:tc>
          <w:tcPr>
            <w:tcW w:w="1735" w:type="dxa"/>
            <w:tcBorders>
              <w:top w:val="single" w:sz="4" w:space="0" w:color="auto"/>
              <w:left w:val="single" w:sz="2" w:space="0" w:color="000001"/>
              <w:bottom w:val="single" w:sz="2" w:space="0" w:color="000001"/>
            </w:tcBorders>
            <w:shd w:val="clear" w:color="auto" w:fill="FFFFFF"/>
            <w:vAlign w:val="center"/>
          </w:tcPr>
          <w:p w14:paraId="62768419" w14:textId="3C7D7B6B"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sidR="00D72A81">
              <w:rPr>
                <w:rFonts w:ascii="Lucida Sans" w:hAnsi="Lucida Sans"/>
                <w:sz w:val="20"/>
                <w:szCs w:val="20"/>
              </w:rPr>
              <w:t>63-HCM</w:t>
            </w:r>
          </w:p>
          <w:p w14:paraId="77B6A652" w14:textId="34F47FE1" w:rsidR="007611F3" w:rsidRPr="007828F9" w:rsidRDefault="00D72A81" w:rsidP="002904BD">
            <w:pPr>
              <w:spacing w:line="288" w:lineRule="auto"/>
              <w:rPr>
                <w:rFonts w:ascii="Lucida Sans" w:hAnsi="Lucida Sans"/>
                <w:sz w:val="20"/>
                <w:szCs w:val="20"/>
              </w:rPr>
            </w:pPr>
            <w:r>
              <w:rPr>
                <w:rFonts w:ascii="Lucida Sans" w:hAnsi="Lucida Sans"/>
                <w:sz w:val="20"/>
                <w:szCs w:val="20"/>
              </w:rPr>
              <w:t>WVWZZZAWZPU070599</w:t>
            </w:r>
          </w:p>
        </w:tc>
        <w:tc>
          <w:tcPr>
            <w:tcW w:w="1917" w:type="dxa"/>
            <w:tcBorders>
              <w:top w:val="single" w:sz="4" w:space="0" w:color="auto"/>
              <w:left w:val="single" w:sz="4" w:space="0" w:color="auto"/>
              <w:bottom w:val="single" w:sz="2" w:space="0" w:color="000001"/>
            </w:tcBorders>
            <w:shd w:val="clear" w:color="auto" w:fill="FFFFFF"/>
            <w:vAlign w:val="center"/>
          </w:tcPr>
          <w:p w14:paraId="35177F91"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r>
              <w:rPr>
                <w:rFonts w:ascii="Lucida Sans" w:hAnsi="Lucida Sans"/>
                <w:sz w:val="20"/>
                <w:szCs w:val="20"/>
              </w:rPr>
              <w:t>polo</w:t>
            </w:r>
          </w:p>
        </w:tc>
        <w:tc>
          <w:tcPr>
            <w:tcW w:w="2070" w:type="dxa"/>
            <w:vMerge/>
            <w:tcBorders>
              <w:left w:val="single" w:sz="2" w:space="0" w:color="000001"/>
              <w:bottom w:val="single" w:sz="2" w:space="0" w:color="000001"/>
            </w:tcBorders>
            <w:shd w:val="clear" w:color="auto" w:fill="FFFFFF"/>
          </w:tcPr>
          <w:p w14:paraId="6185A72E"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5F6B70D1"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0EE59278"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7F8A4F9"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78DDD70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18ED09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DA060D7"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830B61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1FC5BE6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0259A6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4684FF7" w14:textId="77777777" w:rsidTr="002904BD">
        <w:tc>
          <w:tcPr>
            <w:tcW w:w="4503" w:type="dxa"/>
            <w:gridSpan w:val="3"/>
            <w:tcBorders>
              <w:left w:val="single" w:sz="2" w:space="0" w:color="000001"/>
              <w:bottom w:val="single" w:sz="2" w:space="0" w:color="000001"/>
            </w:tcBorders>
            <w:shd w:val="clear" w:color="auto" w:fill="FFFFFF"/>
          </w:tcPr>
          <w:p w14:paraId="4CAFFDA2"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16A21CC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4379BF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82BF1A9" w14:textId="77777777" w:rsidTr="002904BD">
        <w:tc>
          <w:tcPr>
            <w:tcW w:w="4503" w:type="dxa"/>
            <w:gridSpan w:val="3"/>
            <w:tcBorders>
              <w:left w:val="single" w:sz="2" w:space="0" w:color="000001"/>
              <w:bottom w:val="single" w:sz="2" w:space="0" w:color="000001"/>
            </w:tcBorders>
            <w:shd w:val="clear" w:color="auto" w:fill="FFFFFF"/>
          </w:tcPr>
          <w:p w14:paraId="70D097C3"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0D5AF64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5A78F2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FEF164B" w14:textId="77777777" w:rsidTr="002904BD">
        <w:tc>
          <w:tcPr>
            <w:tcW w:w="4503" w:type="dxa"/>
            <w:gridSpan w:val="3"/>
            <w:tcBorders>
              <w:left w:val="single" w:sz="2" w:space="0" w:color="000001"/>
              <w:bottom w:val="single" w:sz="2" w:space="0" w:color="000001"/>
            </w:tcBorders>
            <w:shd w:val="clear" w:color="auto" w:fill="FFFFFF"/>
          </w:tcPr>
          <w:p w14:paraId="08E2AB4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7AD07B5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B1857D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86696F3"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2371BC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4730932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D8A297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9D02A47"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2B9A96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27A4354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19B9C8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3C1B98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1F2B3B8"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46E5701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B09D87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1D33703" w14:textId="77777777" w:rsidTr="002904BD">
        <w:tc>
          <w:tcPr>
            <w:tcW w:w="4503" w:type="dxa"/>
            <w:gridSpan w:val="3"/>
            <w:tcBorders>
              <w:left w:val="single" w:sz="2" w:space="0" w:color="000001"/>
              <w:bottom w:val="single" w:sz="2" w:space="0" w:color="000001"/>
            </w:tcBorders>
            <w:shd w:val="clear" w:color="auto" w:fill="FFFFFF"/>
          </w:tcPr>
          <w:p w14:paraId="69F72C5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4A6DA7C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BCB504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48D517D"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EF26719"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446A116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42AAF2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1904619"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C7C13B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5F0CE4C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CB1F1A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6127FE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6DDE9E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7A63EF7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6E6247B"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0BF799ED"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2EC1155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05B5C7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34D8D843" w14:textId="77777777" w:rsidR="007611F3" w:rsidRPr="007828F9" w:rsidRDefault="007611F3" w:rsidP="007611F3">
      <w:pPr>
        <w:pStyle w:val="Telobesedila"/>
        <w:spacing w:line="288" w:lineRule="auto"/>
        <w:rPr>
          <w:rFonts w:ascii="Lucida Sans" w:hAnsi="Lucida Sans"/>
          <w:sz w:val="20"/>
          <w:szCs w:val="20"/>
        </w:rPr>
      </w:pPr>
    </w:p>
    <w:p w14:paraId="7DED60E5" w14:textId="77777777" w:rsidR="007611F3" w:rsidRPr="007828F9" w:rsidRDefault="007611F3" w:rsidP="007611F3">
      <w:pPr>
        <w:pStyle w:val="Telobesedila"/>
        <w:spacing w:line="288" w:lineRule="auto"/>
        <w:rPr>
          <w:rFonts w:ascii="Lucida Sans" w:hAnsi="Lucida Sans"/>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2F8889FD"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16AB3A3D"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41E5F22E"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2D889525"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6BCE7C63"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6B86DAE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0C19C974"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2422800F" w14:textId="55F06634" w:rsidR="007611F3" w:rsidRPr="007828F9" w:rsidRDefault="00BA6C00" w:rsidP="002904BD">
            <w:pPr>
              <w:spacing w:line="288" w:lineRule="auto"/>
              <w:rPr>
                <w:rFonts w:ascii="Lucida Sans" w:hAnsi="Lucida Sans"/>
                <w:sz w:val="20"/>
                <w:szCs w:val="20"/>
              </w:rPr>
            </w:pPr>
            <w:r>
              <w:rPr>
                <w:rFonts w:ascii="Lucida Sans" w:hAnsi="Lucida Sans"/>
                <w:sz w:val="20"/>
                <w:szCs w:val="20"/>
              </w:rPr>
              <w:t>7</w:t>
            </w:r>
          </w:p>
        </w:tc>
        <w:tc>
          <w:tcPr>
            <w:tcW w:w="1735" w:type="dxa"/>
            <w:tcBorders>
              <w:top w:val="single" w:sz="4" w:space="0" w:color="auto"/>
              <w:left w:val="single" w:sz="2" w:space="0" w:color="000001"/>
              <w:bottom w:val="single" w:sz="2" w:space="0" w:color="000001"/>
            </w:tcBorders>
            <w:shd w:val="clear" w:color="auto" w:fill="FFFFFF"/>
            <w:vAlign w:val="center"/>
          </w:tcPr>
          <w:p w14:paraId="5A978E6C"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08-JNK</w:t>
            </w:r>
          </w:p>
          <w:p w14:paraId="033FB050"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WVGZZZ1TZJW043062</w:t>
            </w:r>
          </w:p>
        </w:tc>
        <w:tc>
          <w:tcPr>
            <w:tcW w:w="1917" w:type="dxa"/>
            <w:tcBorders>
              <w:top w:val="single" w:sz="4" w:space="0" w:color="auto"/>
              <w:left w:val="single" w:sz="4" w:space="0" w:color="auto"/>
              <w:bottom w:val="single" w:sz="2" w:space="0" w:color="000001"/>
            </w:tcBorders>
            <w:shd w:val="clear" w:color="auto" w:fill="FFFFFF"/>
            <w:vAlign w:val="center"/>
          </w:tcPr>
          <w:p w14:paraId="3D5B8FD4"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proofErr w:type="spellStart"/>
            <w:r>
              <w:rPr>
                <w:rFonts w:ascii="Lucida Sans" w:hAnsi="Lucida Sans"/>
                <w:sz w:val="20"/>
                <w:szCs w:val="20"/>
              </w:rPr>
              <w:t>Touran</w:t>
            </w:r>
            <w:proofErr w:type="spellEnd"/>
          </w:p>
        </w:tc>
        <w:tc>
          <w:tcPr>
            <w:tcW w:w="2070" w:type="dxa"/>
            <w:vMerge/>
            <w:tcBorders>
              <w:left w:val="single" w:sz="2" w:space="0" w:color="000001"/>
              <w:bottom w:val="single" w:sz="2" w:space="0" w:color="000001"/>
            </w:tcBorders>
            <w:shd w:val="clear" w:color="auto" w:fill="FFFFFF"/>
          </w:tcPr>
          <w:p w14:paraId="7CA99CA5"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11EB549D"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7E9A60AB"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4522661"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6E973CC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B0309C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A4EADD1"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37B705E"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31927D8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BE63A1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649F0E7" w14:textId="77777777" w:rsidTr="002904BD">
        <w:tc>
          <w:tcPr>
            <w:tcW w:w="4503" w:type="dxa"/>
            <w:gridSpan w:val="3"/>
            <w:tcBorders>
              <w:left w:val="single" w:sz="2" w:space="0" w:color="000001"/>
              <w:bottom w:val="single" w:sz="2" w:space="0" w:color="000001"/>
            </w:tcBorders>
            <w:shd w:val="clear" w:color="auto" w:fill="FFFFFF"/>
          </w:tcPr>
          <w:p w14:paraId="276EE645"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6484B98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52CDA54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89821C8" w14:textId="77777777" w:rsidTr="002904BD">
        <w:tc>
          <w:tcPr>
            <w:tcW w:w="4503" w:type="dxa"/>
            <w:gridSpan w:val="3"/>
            <w:tcBorders>
              <w:left w:val="single" w:sz="2" w:space="0" w:color="000001"/>
              <w:bottom w:val="single" w:sz="2" w:space="0" w:color="000001"/>
            </w:tcBorders>
            <w:shd w:val="clear" w:color="auto" w:fill="FFFFFF"/>
          </w:tcPr>
          <w:p w14:paraId="4DABA788"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4D46EF8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560408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39AC78D" w14:textId="77777777" w:rsidTr="002904BD">
        <w:tc>
          <w:tcPr>
            <w:tcW w:w="4503" w:type="dxa"/>
            <w:gridSpan w:val="3"/>
            <w:tcBorders>
              <w:left w:val="single" w:sz="2" w:space="0" w:color="000001"/>
              <w:bottom w:val="single" w:sz="2" w:space="0" w:color="000001"/>
            </w:tcBorders>
            <w:shd w:val="clear" w:color="auto" w:fill="FFFFFF"/>
          </w:tcPr>
          <w:p w14:paraId="0F54CBFA"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 xml:space="preserve">Dolivanje AD </w:t>
            </w:r>
            <w:proofErr w:type="spellStart"/>
            <w:r>
              <w:rPr>
                <w:rFonts w:ascii="Lucida Sans" w:hAnsi="Lucida Sans"/>
                <w:sz w:val="20"/>
                <w:szCs w:val="20"/>
              </w:rPr>
              <w:t>Blue</w:t>
            </w:r>
            <w:proofErr w:type="spellEnd"/>
          </w:p>
        </w:tc>
        <w:tc>
          <w:tcPr>
            <w:tcW w:w="2070" w:type="dxa"/>
            <w:tcBorders>
              <w:left w:val="single" w:sz="2" w:space="0" w:color="000001"/>
              <w:bottom w:val="single" w:sz="2" w:space="0" w:color="000001"/>
            </w:tcBorders>
            <w:shd w:val="clear" w:color="auto" w:fill="FFFFFF"/>
          </w:tcPr>
          <w:p w14:paraId="4321F2E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086FC9B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68CA471" w14:textId="77777777" w:rsidTr="002904BD">
        <w:tc>
          <w:tcPr>
            <w:tcW w:w="4503" w:type="dxa"/>
            <w:gridSpan w:val="3"/>
            <w:tcBorders>
              <w:left w:val="single" w:sz="2" w:space="0" w:color="000001"/>
              <w:bottom w:val="single" w:sz="2" w:space="0" w:color="000001"/>
            </w:tcBorders>
            <w:shd w:val="clear" w:color="auto" w:fill="FFFFFF"/>
          </w:tcPr>
          <w:p w14:paraId="23E6440A"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53CD08F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BDE346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C17F000"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2C8D3AE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lastRenderedPageBreak/>
              <w:t>Menjava zavornega olja</w:t>
            </w:r>
          </w:p>
        </w:tc>
        <w:tc>
          <w:tcPr>
            <w:tcW w:w="2070" w:type="dxa"/>
            <w:tcBorders>
              <w:top w:val="single" w:sz="2" w:space="0" w:color="000001"/>
              <w:left w:val="single" w:sz="2" w:space="0" w:color="000001"/>
              <w:bottom w:val="single" w:sz="2" w:space="0" w:color="000001"/>
            </w:tcBorders>
            <w:shd w:val="clear" w:color="auto" w:fill="FFFFFF"/>
          </w:tcPr>
          <w:p w14:paraId="4118633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FA3058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9667D0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D5EEF51"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0E0FBC9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CC1946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3E18007"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6BD70799"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334B703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01DD78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5EAD52C" w14:textId="77777777" w:rsidTr="002904BD">
        <w:tc>
          <w:tcPr>
            <w:tcW w:w="4503" w:type="dxa"/>
            <w:gridSpan w:val="3"/>
            <w:tcBorders>
              <w:left w:val="single" w:sz="2" w:space="0" w:color="000001"/>
              <w:bottom w:val="single" w:sz="2" w:space="0" w:color="000001"/>
            </w:tcBorders>
            <w:shd w:val="clear" w:color="auto" w:fill="FFFFFF"/>
          </w:tcPr>
          <w:p w14:paraId="3CF9524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43D731E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1A36F1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F9A89CC"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D00DBD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24FDAAC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28E7E9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0B62A4D"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6A51A0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06E4138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6CDD01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1F9DC05"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7819B5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4230805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9B864A4"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512DD2AC"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397A69A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833401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65F7EC0B" w14:textId="3741DCE8" w:rsidR="007611F3" w:rsidRDefault="007611F3"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7F689DFA"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732760D9"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48BB5287"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5559DBE2"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73555AF2"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2C8EDAB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42EAD794"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6B816C50" w14:textId="028DCF0E" w:rsidR="007611F3" w:rsidRPr="007828F9" w:rsidRDefault="00BA6C00" w:rsidP="002904BD">
            <w:pPr>
              <w:spacing w:line="288" w:lineRule="auto"/>
              <w:rPr>
                <w:rFonts w:ascii="Lucida Sans" w:hAnsi="Lucida Sans"/>
                <w:sz w:val="20"/>
                <w:szCs w:val="20"/>
              </w:rPr>
            </w:pPr>
            <w:r>
              <w:rPr>
                <w:rFonts w:ascii="Lucida Sans" w:hAnsi="Lucida Sans"/>
                <w:sz w:val="20"/>
                <w:szCs w:val="20"/>
              </w:rPr>
              <w:t>8</w:t>
            </w:r>
          </w:p>
        </w:tc>
        <w:tc>
          <w:tcPr>
            <w:tcW w:w="1735" w:type="dxa"/>
            <w:tcBorders>
              <w:top w:val="single" w:sz="4" w:space="0" w:color="auto"/>
              <w:left w:val="single" w:sz="2" w:space="0" w:color="000001"/>
              <w:bottom w:val="single" w:sz="2" w:space="0" w:color="000001"/>
            </w:tcBorders>
            <w:shd w:val="clear" w:color="auto" w:fill="FFFFFF"/>
            <w:vAlign w:val="center"/>
          </w:tcPr>
          <w:p w14:paraId="5F2539DD" w14:textId="77777777" w:rsidR="007611F3" w:rsidRPr="00DA7FDD" w:rsidRDefault="007611F3" w:rsidP="002904BD">
            <w:pPr>
              <w:spacing w:line="288" w:lineRule="auto"/>
              <w:rPr>
                <w:rFonts w:ascii="Lucida Sans" w:hAnsi="Lucida Sans"/>
                <w:sz w:val="20"/>
                <w:szCs w:val="20"/>
              </w:rPr>
            </w:pPr>
            <w:r w:rsidRPr="00DA7FDD">
              <w:rPr>
                <w:rFonts w:ascii="Lucida Sans" w:hAnsi="Lucida Sans"/>
                <w:sz w:val="20"/>
                <w:szCs w:val="20"/>
              </w:rPr>
              <w:t>LJ 17-RNU</w:t>
            </w:r>
          </w:p>
          <w:p w14:paraId="3229B66B" w14:textId="77777777" w:rsidR="007611F3" w:rsidRPr="00DA7FDD" w:rsidRDefault="007611F3" w:rsidP="002904BD">
            <w:pPr>
              <w:spacing w:line="288" w:lineRule="auto"/>
              <w:rPr>
                <w:rFonts w:ascii="Lucida Sans" w:hAnsi="Lucida Sans"/>
                <w:sz w:val="20"/>
                <w:szCs w:val="20"/>
              </w:rPr>
            </w:pPr>
            <w:r w:rsidRPr="00DA7FDD">
              <w:rPr>
                <w:rFonts w:ascii="Lucida Sans" w:hAnsi="Lucida Sans"/>
                <w:sz w:val="20"/>
                <w:szCs w:val="20"/>
              </w:rPr>
              <w:t>WV1ZZZ7HZ</w:t>
            </w:r>
            <w:r>
              <w:rPr>
                <w:rFonts w:ascii="Lucida Sans" w:hAnsi="Lucida Sans"/>
                <w:sz w:val="20"/>
                <w:szCs w:val="20"/>
              </w:rPr>
              <w:t>LHO79469</w:t>
            </w:r>
          </w:p>
        </w:tc>
        <w:tc>
          <w:tcPr>
            <w:tcW w:w="1917" w:type="dxa"/>
            <w:tcBorders>
              <w:top w:val="single" w:sz="4" w:space="0" w:color="auto"/>
              <w:left w:val="single" w:sz="4" w:space="0" w:color="auto"/>
              <w:bottom w:val="single" w:sz="2" w:space="0" w:color="000001"/>
            </w:tcBorders>
            <w:shd w:val="clear" w:color="auto" w:fill="FFFFFF"/>
            <w:vAlign w:val="center"/>
          </w:tcPr>
          <w:p w14:paraId="0547E644"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r>
              <w:rPr>
                <w:rFonts w:ascii="Lucida Sans" w:hAnsi="Lucida Sans"/>
                <w:sz w:val="20"/>
                <w:szCs w:val="20"/>
              </w:rPr>
              <w:t>Transporter Furgon</w:t>
            </w:r>
          </w:p>
        </w:tc>
        <w:tc>
          <w:tcPr>
            <w:tcW w:w="2070" w:type="dxa"/>
            <w:vMerge/>
            <w:tcBorders>
              <w:left w:val="single" w:sz="2" w:space="0" w:color="000001"/>
              <w:bottom w:val="single" w:sz="2" w:space="0" w:color="000001"/>
            </w:tcBorders>
            <w:shd w:val="clear" w:color="auto" w:fill="FFFFFF"/>
          </w:tcPr>
          <w:p w14:paraId="32596571"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2A95765F"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0172F47C"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65D2407"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7E3C038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F60037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1A4EAD0"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219E841"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26EFC9B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81AA7D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38A93E5" w14:textId="77777777" w:rsidTr="002904BD">
        <w:tc>
          <w:tcPr>
            <w:tcW w:w="4503" w:type="dxa"/>
            <w:gridSpan w:val="3"/>
            <w:tcBorders>
              <w:left w:val="single" w:sz="2" w:space="0" w:color="000001"/>
              <w:bottom w:val="single" w:sz="2" w:space="0" w:color="000001"/>
            </w:tcBorders>
            <w:shd w:val="clear" w:color="auto" w:fill="FFFFFF"/>
          </w:tcPr>
          <w:p w14:paraId="7ED0DC50"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2DA0F67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31B90B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50F6DFB" w14:textId="77777777" w:rsidTr="002904BD">
        <w:tc>
          <w:tcPr>
            <w:tcW w:w="4503" w:type="dxa"/>
            <w:gridSpan w:val="3"/>
            <w:tcBorders>
              <w:left w:val="single" w:sz="2" w:space="0" w:color="000001"/>
              <w:bottom w:val="single" w:sz="2" w:space="0" w:color="000001"/>
            </w:tcBorders>
            <w:shd w:val="clear" w:color="auto" w:fill="FFFFFF"/>
          </w:tcPr>
          <w:p w14:paraId="16587782"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5AED7C5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3C8AFD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497814A" w14:textId="77777777" w:rsidTr="002904BD">
        <w:tc>
          <w:tcPr>
            <w:tcW w:w="4503" w:type="dxa"/>
            <w:gridSpan w:val="3"/>
            <w:tcBorders>
              <w:left w:val="single" w:sz="2" w:space="0" w:color="000001"/>
              <w:bottom w:val="single" w:sz="2" w:space="0" w:color="000001"/>
            </w:tcBorders>
            <w:shd w:val="clear" w:color="auto" w:fill="FFFFFF"/>
          </w:tcPr>
          <w:p w14:paraId="5BFAEE9A"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 xml:space="preserve">Dolivanje AD </w:t>
            </w:r>
            <w:proofErr w:type="spellStart"/>
            <w:r>
              <w:rPr>
                <w:rFonts w:ascii="Lucida Sans" w:hAnsi="Lucida Sans"/>
                <w:sz w:val="20"/>
                <w:szCs w:val="20"/>
              </w:rPr>
              <w:t>Blue</w:t>
            </w:r>
            <w:proofErr w:type="spellEnd"/>
          </w:p>
        </w:tc>
        <w:tc>
          <w:tcPr>
            <w:tcW w:w="2070" w:type="dxa"/>
            <w:tcBorders>
              <w:left w:val="single" w:sz="2" w:space="0" w:color="000001"/>
              <w:bottom w:val="single" w:sz="2" w:space="0" w:color="000001"/>
            </w:tcBorders>
            <w:shd w:val="clear" w:color="auto" w:fill="FFFFFF"/>
          </w:tcPr>
          <w:p w14:paraId="44A0818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5C96145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32B1432" w14:textId="77777777" w:rsidTr="002904BD">
        <w:tc>
          <w:tcPr>
            <w:tcW w:w="4503" w:type="dxa"/>
            <w:gridSpan w:val="3"/>
            <w:tcBorders>
              <w:left w:val="single" w:sz="2" w:space="0" w:color="000001"/>
              <w:bottom w:val="single" w:sz="2" w:space="0" w:color="000001"/>
            </w:tcBorders>
            <w:shd w:val="clear" w:color="auto" w:fill="FFFFFF"/>
          </w:tcPr>
          <w:p w14:paraId="4347970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2C79A24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5153B3F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A1D0AB7"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6B28E5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3B0C7B9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8ED7E8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F5CC25F"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730F55B"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3C418D0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9CC581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FEDA6B0"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499AA0D"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261D922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77CF5C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D3EFBDF" w14:textId="77777777" w:rsidTr="002904BD">
        <w:tc>
          <w:tcPr>
            <w:tcW w:w="4503" w:type="dxa"/>
            <w:gridSpan w:val="3"/>
            <w:tcBorders>
              <w:left w:val="single" w:sz="2" w:space="0" w:color="000001"/>
              <w:bottom w:val="single" w:sz="2" w:space="0" w:color="000001"/>
            </w:tcBorders>
            <w:shd w:val="clear" w:color="auto" w:fill="FFFFFF"/>
          </w:tcPr>
          <w:p w14:paraId="0B208E2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7AFA03F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4773BD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977D2EF"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4517B4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44F2D71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331683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56ED3AD"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4E3E33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45902D9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730C7D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6E2323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7BB6E8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6C8B692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B4F28EF"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368127B4"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0EAD363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6055B0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13DD0547" w14:textId="77777777" w:rsidR="007611F3" w:rsidRDefault="007611F3"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753D5A86"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212022F3"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68E999EB"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64C2BDD0"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1DF8AE8E"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684D36D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79902D9F"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4DC6BC04" w14:textId="154D10B9" w:rsidR="007611F3" w:rsidRPr="007828F9" w:rsidRDefault="00BA6C00" w:rsidP="002904BD">
            <w:pPr>
              <w:spacing w:line="288" w:lineRule="auto"/>
              <w:rPr>
                <w:rFonts w:ascii="Lucida Sans" w:hAnsi="Lucida Sans"/>
                <w:sz w:val="20"/>
                <w:szCs w:val="20"/>
              </w:rPr>
            </w:pPr>
            <w:r>
              <w:rPr>
                <w:rFonts w:ascii="Lucida Sans" w:hAnsi="Lucida Sans"/>
                <w:sz w:val="20"/>
                <w:szCs w:val="20"/>
              </w:rPr>
              <w:t>9</w:t>
            </w:r>
          </w:p>
        </w:tc>
        <w:tc>
          <w:tcPr>
            <w:tcW w:w="1735" w:type="dxa"/>
            <w:tcBorders>
              <w:top w:val="single" w:sz="4" w:space="0" w:color="auto"/>
              <w:left w:val="single" w:sz="2" w:space="0" w:color="000001"/>
              <w:bottom w:val="single" w:sz="2" w:space="0" w:color="000001"/>
            </w:tcBorders>
            <w:shd w:val="clear" w:color="auto" w:fill="FFFFFF"/>
            <w:vAlign w:val="center"/>
          </w:tcPr>
          <w:p w14:paraId="5C27D0AD"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60-NUT</w:t>
            </w:r>
          </w:p>
          <w:p w14:paraId="7E7D53E9"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WV1ZZZ7HZLH021495</w:t>
            </w:r>
          </w:p>
        </w:tc>
        <w:tc>
          <w:tcPr>
            <w:tcW w:w="1917" w:type="dxa"/>
            <w:tcBorders>
              <w:top w:val="single" w:sz="4" w:space="0" w:color="auto"/>
              <w:left w:val="single" w:sz="4" w:space="0" w:color="auto"/>
              <w:bottom w:val="single" w:sz="2" w:space="0" w:color="000001"/>
            </w:tcBorders>
            <w:shd w:val="clear" w:color="auto" w:fill="FFFFFF"/>
            <w:vAlign w:val="center"/>
          </w:tcPr>
          <w:p w14:paraId="29091465"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r>
              <w:rPr>
                <w:rFonts w:ascii="Lucida Sans" w:hAnsi="Lucida Sans"/>
                <w:sz w:val="20"/>
                <w:szCs w:val="20"/>
              </w:rPr>
              <w:t>Transporter Furgon</w:t>
            </w:r>
          </w:p>
        </w:tc>
        <w:tc>
          <w:tcPr>
            <w:tcW w:w="2070" w:type="dxa"/>
            <w:vMerge/>
            <w:tcBorders>
              <w:left w:val="single" w:sz="2" w:space="0" w:color="000001"/>
              <w:bottom w:val="single" w:sz="2" w:space="0" w:color="000001"/>
            </w:tcBorders>
            <w:shd w:val="clear" w:color="auto" w:fill="FFFFFF"/>
          </w:tcPr>
          <w:p w14:paraId="5C603F2E"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7364B567"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166D0CD8"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2B331AAF"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6293710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D64285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AA9E575"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0926F8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lastRenderedPageBreak/>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3CCD0BD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14D39A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190528C" w14:textId="77777777" w:rsidTr="002904BD">
        <w:tc>
          <w:tcPr>
            <w:tcW w:w="4503" w:type="dxa"/>
            <w:gridSpan w:val="3"/>
            <w:tcBorders>
              <w:left w:val="single" w:sz="2" w:space="0" w:color="000001"/>
              <w:bottom w:val="single" w:sz="2" w:space="0" w:color="000001"/>
            </w:tcBorders>
            <w:shd w:val="clear" w:color="auto" w:fill="FFFFFF"/>
          </w:tcPr>
          <w:p w14:paraId="52D483E8"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3DD5434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982FF7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A81AF5C" w14:textId="77777777" w:rsidTr="002904BD">
        <w:tc>
          <w:tcPr>
            <w:tcW w:w="4503" w:type="dxa"/>
            <w:gridSpan w:val="3"/>
            <w:tcBorders>
              <w:left w:val="single" w:sz="2" w:space="0" w:color="000001"/>
              <w:bottom w:val="single" w:sz="2" w:space="0" w:color="000001"/>
            </w:tcBorders>
            <w:shd w:val="clear" w:color="auto" w:fill="FFFFFF"/>
          </w:tcPr>
          <w:p w14:paraId="48BBB387"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63E326D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C552BE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9E7F7DE" w14:textId="77777777" w:rsidTr="002904BD">
        <w:tc>
          <w:tcPr>
            <w:tcW w:w="4503" w:type="dxa"/>
            <w:gridSpan w:val="3"/>
            <w:tcBorders>
              <w:left w:val="single" w:sz="2" w:space="0" w:color="000001"/>
              <w:bottom w:val="single" w:sz="2" w:space="0" w:color="000001"/>
            </w:tcBorders>
            <w:shd w:val="clear" w:color="auto" w:fill="FFFFFF"/>
          </w:tcPr>
          <w:p w14:paraId="2C31149F"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 xml:space="preserve">Dolivanje AD </w:t>
            </w:r>
            <w:proofErr w:type="spellStart"/>
            <w:r>
              <w:rPr>
                <w:rFonts w:ascii="Lucida Sans" w:hAnsi="Lucida Sans"/>
                <w:sz w:val="20"/>
                <w:szCs w:val="20"/>
              </w:rPr>
              <w:t>Blue</w:t>
            </w:r>
            <w:proofErr w:type="spellEnd"/>
          </w:p>
        </w:tc>
        <w:tc>
          <w:tcPr>
            <w:tcW w:w="2070" w:type="dxa"/>
            <w:tcBorders>
              <w:left w:val="single" w:sz="2" w:space="0" w:color="000001"/>
              <w:bottom w:val="single" w:sz="2" w:space="0" w:color="000001"/>
            </w:tcBorders>
            <w:shd w:val="clear" w:color="auto" w:fill="FFFFFF"/>
          </w:tcPr>
          <w:p w14:paraId="71F0D41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F04E59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FBA036D" w14:textId="77777777" w:rsidTr="002904BD">
        <w:tc>
          <w:tcPr>
            <w:tcW w:w="4503" w:type="dxa"/>
            <w:gridSpan w:val="3"/>
            <w:tcBorders>
              <w:left w:val="single" w:sz="2" w:space="0" w:color="000001"/>
              <w:bottom w:val="single" w:sz="2" w:space="0" w:color="000001"/>
            </w:tcBorders>
            <w:shd w:val="clear" w:color="auto" w:fill="FFFFFF"/>
          </w:tcPr>
          <w:p w14:paraId="131CD3B9"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53F30C0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E21BF7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2377475"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E22615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07FCF9E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F0D09A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D50BF30"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247B4F7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29A58E5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F514F0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8E3F71F"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DC38EDF"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724CD35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8553BC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B9106B3" w14:textId="77777777" w:rsidTr="002904BD">
        <w:tc>
          <w:tcPr>
            <w:tcW w:w="4503" w:type="dxa"/>
            <w:gridSpan w:val="3"/>
            <w:tcBorders>
              <w:left w:val="single" w:sz="2" w:space="0" w:color="000001"/>
              <w:bottom w:val="single" w:sz="2" w:space="0" w:color="000001"/>
            </w:tcBorders>
            <w:shd w:val="clear" w:color="auto" w:fill="FFFFFF"/>
          </w:tcPr>
          <w:p w14:paraId="6C8C3D5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5B19638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80D26A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26D05E2"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5BACAAE"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19FE644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F58F2F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461420A"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B876C0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2547C92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DFC554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32E22DC"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22F560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6D03D63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73E7C2A"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6D67328F"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5BFC365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5BCF74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2B0B9B26" w14:textId="77777777" w:rsidR="007611F3" w:rsidRDefault="007611F3"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0B21256D"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346039FE" w14:textId="1FDE63DE" w:rsidR="007611F3" w:rsidRPr="007828F9" w:rsidRDefault="007611F3" w:rsidP="002904BD">
            <w:pPr>
              <w:spacing w:line="288" w:lineRule="auto"/>
              <w:rPr>
                <w:rFonts w:ascii="Lucida Sans" w:hAnsi="Lucida Sans"/>
                <w:sz w:val="20"/>
                <w:szCs w:val="20"/>
              </w:rPr>
            </w:pPr>
            <w:r>
              <w:br w:type="page"/>
            </w: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6A9D9E83"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3BD6EE3E"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3F7E9485"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76147D8B"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05725F2A"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11A577AE" w14:textId="48874B5F" w:rsidR="007611F3" w:rsidRPr="007828F9" w:rsidRDefault="00BA6C00" w:rsidP="002904BD">
            <w:pPr>
              <w:spacing w:line="288" w:lineRule="auto"/>
              <w:rPr>
                <w:rFonts w:ascii="Lucida Sans" w:hAnsi="Lucida Sans"/>
                <w:sz w:val="20"/>
                <w:szCs w:val="20"/>
              </w:rPr>
            </w:pPr>
            <w:r>
              <w:rPr>
                <w:rFonts w:ascii="Lucida Sans" w:hAnsi="Lucida Sans"/>
                <w:sz w:val="20"/>
                <w:szCs w:val="20"/>
              </w:rPr>
              <w:t>10</w:t>
            </w:r>
          </w:p>
        </w:tc>
        <w:tc>
          <w:tcPr>
            <w:tcW w:w="1735" w:type="dxa"/>
            <w:tcBorders>
              <w:top w:val="single" w:sz="4" w:space="0" w:color="auto"/>
              <w:left w:val="single" w:sz="2" w:space="0" w:color="000001"/>
              <w:bottom w:val="single" w:sz="2" w:space="0" w:color="000001"/>
            </w:tcBorders>
            <w:shd w:val="clear" w:color="auto" w:fill="FFFFFF"/>
            <w:vAlign w:val="center"/>
          </w:tcPr>
          <w:p w14:paraId="13ED00B7"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96-SVA</w:t>
            </w:r>
          </w:p>
          <w:p w14:paraId="0641304B"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WV1ZZZ2KZLX029845</w:t>
            </w:r>
          </w:p>
        </w:tc>
        <w:tc>
          <w:tcPr>
            <w:tcW w:w="1917" w:type="dxa"/>
            <w:tcBorders>
              <w:top w:val="single" w:sz="4" w:space="0" w:color="auto"/>
              <w:left w:val="single" w:sz="4" w:space="0" w:color="auto"/>
              <w:bottom w:val="single" w:sz="2" w:space="0" w:color="000001"/>
            </w:tcBorders>
            <w:shd w:val="clear" w:color="auto" w:fill="FFFFFF"/>
            <w:vAlign w:val="center"/>
          </w:tcPr>
          <w:p w14:paraId="0DE66F7C"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proofErr w:type="spellStart"/>
            <w:r>
              <w:rPr>
                <w:rFonts w:ascii="Lucida Sans" w:hAnsi="Lucida Sans"/>
                <w:sz w:val="20"/>
                <w:szCs w:val="20"/>
              </w:rPr>
              <w:t>Caddy</w:t>
            </w:r>
            <w:proofErr w:type="spellEnd"/>
            <w:r>
              <w:rPr>
                <w:rFonts w:ascii="Lucida Sans" w:hAnsi="Lucida Sans"/>
                <w:sz w:val="20"/>
                <w:szCs w:val="20"/>
              </w:rPr>
              <w:t xml:space="preserve"> Furgon</w:t>
            </w:r>
          </w:p>
        </w:tc>
        <w:tc>
          <w:tcPr>
            <w:tcW w:w="2070" w:type="dxa"/>
            <w:vMerge/>
            <w:tcBorders>
              <w:left w:val="single" w:sz="2" w:space="0" w:color="000001"/>
              <w:bottom w:val="single" w:sz="2" w:space="0" w:color="000001"/>
            </w:tcBorders>
            <w:shd w:val="clear" w:color="auto" w:fill="FFFFFF"/>
          </w:tcPr>
          <w:p w14:paraId="5C4FB166"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78558F96"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598B95A2"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FB97081"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581DB8B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74412A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D1B7983"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AF85E5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0547039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060D01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DBDA272" w14:textId="77777777" w:rsidTr="002904BD">
        <w:tc>
          <w:tcPr>
            <w:tcW w:w="4503" w:type="dxa"/>
            <w:gridSpan w:val="3"/>
            <w:tcBorders>
              <w:left w:val="single" w:sz="2" w:space="0" w:color="000001"/>
              <w:bottom w:val="single" w:sz="2" w:space="0" w:color="000001"/>
            </w:tcBorders>
            <w:shd w:val="clear" w:color="auto" w:fill="FFFFFF"/>
          </w:tcPr>
          <w:p w14:paraId="52118628"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0554983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95FDD6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EE6FC48" w14:textId="77777777" w:rsidTr="002904BD">
        <w:tc>
          <w:tcPr>
            <w:tcW w:w="4503" w:type="dxa"/>
            <w:gridSpan w:val="3"/>
            <w:tcBorders>
              <w:left w:val="single" w:sz="2" w:space="0" w:color="000001"/>
              <w:bottom w:val="single" w:sz="2" w:space="0" w:color="000001"/>
            </w:tcBorders>
            <w:shd w:val="clear" w:color="auto" w:fill="FFFFFF"/>
          </w:tcPr>
          <w:p w14:paraId="3F0DA3B7"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094E751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1EE52B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AFF5443" w14:textId="77777777" w:rsidTr="002904BD">
        <w:tc>
          <w:tcPr>
            <w:tcW w:w="4503" w:type="dxa"/>
            <w:gridSpan w:val="3"/>
            <w:tcBorders>
              <w:left w:val="single" w:sz="2" w:space="0" w:color="000001"/>
              <w:bottom w:val="single" w:sz="2" w:space="0" w:color="000001"/>
            </w:tcBorders>
            <w:shd w:val="clear" w:color="auto" w:fill="FFFFFF"/>
          </w:tcPr>
          <w:p w14:paraId="0E6947E7"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 xml:space="preserve">Dolivanje AD </w:t>
            </w:r>
            <w:proofErr w:type="spellStart"/>
            <w:r>
              <w:rPr>
                <w:rFonts w:ascii="Lucida Sans" w:hAnsi="Lucida Sans"/>
                <w:sz w:val="20"/>
                <w:szCs w:val="20"/>
              </w:rPr>
              <w:t>Blue</w:t>
            </w:r>
            <w:proofErr w:type="spellEnd"/>
          </w:p>
        </w:tc>
        <w:tc>
          <w:tcPr>
            <w:tcW w:w="2070" w:type="dxa"/>
            <w:tcBorders>
              <w:left w:val="single" w:sz="2" w:space="0" w:color="000001"/>
              <w:bottom w:val="single" w:sz="2" w:space="0" w:color="000001"/>
            </w:tcBorders>
            <w:shd w:val="clear" w:color="auto" w:fill="FFFFFF"/>
          </w:tcPr>
          <w:p w14:paraId="77F8120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02D9723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A20AF1F" w14:textId="77777777" w:rsidTr="002904BD">
        <w:tc>
          <w:tcPr>
            <w:tcW w:w="4503" w:type="dxa"/>
            <w:gridSpan w:val="3"/>
            <w:tcBorders>
              <w:left w:val="single" w:sz="2" w:space="0" w:color="000001"/>
              <w:bottom w:val="single" w:sz="2" w:space="0" w:color="000001"/>
            </w:tcBorders>
            <w:shd w:val="clear" w:color="auto" w:fill="FFFFFF"/>
          </w:tcPr>
          <w:p w14:paraId="60507597"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09BC1E5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0E3B19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69C03FE"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22EAF3C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2A96157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AC36F9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904FD8E"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A51D37A"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302AF5F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B2AEE4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C9E1C8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F7FF48D"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3AD56F0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9116D6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04D2D9E" w14:textId="77777777" w:rsidTr="002904BD">
        <w:tc>
          <w:tcPr>
            <w:tcW w:w="4503" w:type="dxa"/>
            <w:gridSpan w:val="3"/>
            <w:tcBorders>
              <w:left w:val="single" w:sz="2" w:space="0" w:color="000001"/>
              <w:bottom w:val="single" w:sz="2" w:space="0" w:color="000001"/>
            </w:tcBorders>
            <w:shd w:val="clear" w:color="auto" w:fill="FFFFFF"/>
          </w:tcPr>
          <w:p w14:paraId="78B904F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6CFF573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AC26FF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59938A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BDBE1AA"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5D6CF36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7C181B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2D63AF2"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21EE78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66A450B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8B8C12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34B8FFB"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FA050F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644E37A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7B985B7"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123E8C55"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54DF432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41F5CF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049A647C" w14:textId="31AA10B1" w:rsidR="007611F3" w:rsidRDefault="007611F3" w:rsidP="007611F3">
      <w:pPr>
        <w:spacing w:after="160" w:line="259" w:lineRule="auto"/>
        <w:rPr>
          <w:rFonts w:ascii="Lucida Sans" w:hAnsi="Lucida Sans"/>
          <w:b/>
          <w:sz w:val="20"/>
          <w:szCs w:val="20"/>
        </w:rPr>
      </w:pPr>
    </w:p>
    <w:p w14:paraId="644F365B" w14:textId="4DE53C04" w:rsidR="005735BD" w:rsidRDefault="005735BD"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7C4F1EDD"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320DA717"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lastRenderedPageBreak/>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50CFE01E"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51D5B2AB"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0E3426D0"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01C1A121"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1BB9CF13"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0260071E" w14:textId="096354E8" w:rsidR="007611F3" w:rsidRPr="007828F9" w:rsidRDefault="00BA6C00" w:rsidP="002904BD">
            <w:pPr>
              <w:spacing w:line="288" w:lineRule="auto"/>
              <w:rPr>
                <w:rFonts w:ascii="Lucida Sans" w:hAnsi="Lucida Sans"/>
                <w:sz w:val="20"/>
                <w:szCs w:val="20"/>
              </w:rPr>
            </w:pPr>
            <w:r>
              <w:rPr>
                <w:rFonts w:ascii="Lucida Sans" w:hAnsi="Lucida Sans"/>
                <w:sz w:val="20"/>
                <w:szCs w:val="20"/>
              </w:rPr>
              <w:t>11</w:t>
            </w:r>
          </w:p>
        </w:tc>
        <w:tc>
          <w:tcPr>
            <w:tcW w:w="1735" w:type="dxa"/>
            <w:tcBorders>
              <w:top w:val="single" w:sz="4" w:space="0" w:color="auto"/>
              <w:left w:val="single" w:sz="2" w:space="0" w:color="000001"/>
              <w:bottom w:val="single" w:sz="2" w:space="0" w:color="000001"/>
            </w:tcBorders>
            <w:shd w:val="clear" w:color="auto" w:fill="FFFFFF"/>
            <w:vAlign w:val="center"/>
          </w:tcPr>
          <w:p w14:paraId="38FDB3A2"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638-RF</w:t>
            </w:r>
          </w:p>
          <w:p w14:paraId="77E12E5C"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WV1ZZZ2KZGX041507</w:t>
            </w:r>
          </w:p>
        </w:tc>
        <w:tc>
          <w:tcPr>
            <w:tcW w:w="1917" w:type="dxa"/>
            <w:tcBorders>
              <w:top w:val="single" w:sz="4" w:space="0" w:color="auto"/>
              <w:left w:val="single" w:sz="4" w:space="0" w:color="auto"/>
              <w:bottom w:val="single" w:sz="2" w:space="0" w:color="000001"/>
            </w:tcBorders>
            <w:shd w:val="clear" w:color="auto" w:fill="FFFFFF"/>
            <w:vAlign w:val="center"/>
          </w:tcPr>
          <w:p w14:paraId="14BC6E78"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proofErr w:type="spellStart"/>
            <w:r>
              <w:rPr>
                <w:rFonts w:ascii="Lucida Sans" w:hAnsi="Lucida Sans"/>
                <w:sz w:val="20"/>
                <w:szCs w:val="20"/>
              </w:rPr>
              <w:t>Caddy</w:t>
            </w:r>
            <w:proofErr w:type="spellEnd"/>
            <w:r>
              <w:rPr>
                <w:rFonts w:ascii="Lucida Sans" w:hAnsi="Lucida Sans"/>
                <w:sz w:val="20"/>
                <w:szCs w:val="20"/>
              </w:rPr>
              <w:t xml:space="preserve"> Furgon</w:t>
            </w:r>
          </w:p>
        </w:tc>
        <w:tc>
          <w:tcPr>
            <w:tcW w:w="2070" w:type="dxa"/>
            <w:vMerge/>
            <w:tcBorders>
              <w:left w:val="single" w:sz="2" w:space="0" w:color="000001"/>
              <w:bottom w:val="single" w:sz="2" w:space="0" w:color="000001"/>
            </w:tcBorders>
            <w:shd w:val="clear" w:color="auto" w:fill="FFFFFF"/>
          </w:tcPr>
          <w:p w14:paraId="1BE6AC91"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7B76E846"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7D3926A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249D94E"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2622512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D908B3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701F0A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48CA991"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7351CB8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3F91E0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75EC74D" w14:textId="77777777" w:rsidTr="002904BD">
        <w:tc>
          <w:tcPr>
            <w:tcW w:w="4503" w:type="dxa"/>
            <w:gridSpan w:val="3"/>
            <w:tcBorders>
              <w:left w:val="single" w:sz="2" w:space="0" w:color="000001"/>
              <w:bottom w:val="single" w:sz="2" w:space="0" w:color="000001"/>
            </w:tcBorders>
            <w:shd w:val="clear" w:color="auto" w:fill="FFFFFF"/>
          </w:tcPr>
          <w:p w14:paraId="1079DEAF"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2E6092E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9F06BA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6565426" w14:textId="77777777" w:rsidTr="002904BD">
        <w:tc>
          <w:tcPr>
            <w:tcW w:w="4503" w:type="dxa"/>
            <w:gridSpan w:val="3"/>
            <w:tcBorders>
              <w:left w:val="single" w:sz="2" w:space="0" w:color="000001"/>
              <w:bottom w:val="single" w:sz="2" w:space="0" w:color="000001"/>
            </w:tcBorders>
            <w:shd w:val="clear" w:color="auto" w:fill="FFFFFF"/>
          </w:tcPr>
          <w:p w14:paraId="7A10A272"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6B34E89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7CB1E4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92D5A6F" w14:textId="77777777" w:rsidTr="002904BD">
        <w:tc>
          <w:tcPr>
            <w:tcW w:w="4503" w:type="dxa"/>
            <w:gridSpan w:val="3"/>
            <w:tcBorders>
              <w:left w:val="single" w:sz="2" w:space="0" w:color="000001"/>
              <w:bottom w:val="single" w:sz="2" w:space="0" w:color="000001"/>
            </w:tcBorders>
            <w:shd w:val="clear" w:color="auto" w:fill="FFFFFF"/>
          </w:tcPr>
          <w:p w14:paraId="68E7306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0838261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D1A68A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746E08B"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BF31BBB"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487BB2B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C850CB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E11C1C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6520F03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3BAC3EE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9F6045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B75595F"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A436A93"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275C523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BCB908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6912021" w14:textId="77777777" w:rsidTr="002904BD">
        <w:tc>
          <w:tcPr>
            <w:tcW w:w="4503" w:type="dxa"/>
            <w:gridSpan w:val="3"/>
            <w:tcBorders>
              <w:left w:val="single" w:sz="2" w:space="0" w:color="000001"/>
              <w:bottom w:val="single" w:sz="2" w:space="0" w:color="000001"/>
            </w:tcBorders>
            <w:shd w:val="clear" w:color="auto" w:fill="FFFFFF"/>
          </w:tcPr>
          <w:p w14:paraId="0FF27DC9"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64D04DA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63EE98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B18AD07"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88A6E27"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11B091A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DD18CF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97A4249"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6CB2B73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1F2B925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59B14C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362C0BC"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24DB26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69C0EE2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97C5F5A"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354DD029"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1E88B94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E3794A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05378F7D" w14:textId="77777777" w:rsidR="007611F3" w:rsidRDefault="007611F3"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7543EDCC"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3F8852AD"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6BD88D63"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6DB5074C"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54E5E405"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126985E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0C3F947D"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4A06B25B" w14:textId="42BCF025" w:rsidR="007611F3" w:rsidRPr="007828F9" w:rsidRDefault="00BA6C00" w:rsidP="002904BD">
            <w:pPr>
              <w:spacing w:line="288" w:lineRule="auto"/>
              <w:rPr>
                <w:rFonts w:ascii="Lucida Sans" w:hAnsi="Lucida Sans"/>
                <w:sz w:val="20"/>
                <w:szCs w:val="20"/>
              </w:rPr>
            </w:pPr>
            <w:r>
              <w:rPr>
                <w:rFonts w:ascii="Lucida Sans" w:hAnsi="Lucida Sans"/>
                <w:sz w:val="20"/>
                <w:szCs w:val="20"/>
              </w:rPr>
              <w:t>12</w:t>
            </w:r>
          </w:p>
        </w:tc>
        <w:tc>
          <w:tcPr>
            <w:tcW w:w="1735" w:type="dxa"/>
            <w:tcBorders>
              <w:top w:val="single" w:sz="4" w:space="0" w:color="auto"/>
              <w:left w:val="single" w:sz="2" w:space="0" w:color="000001"/>
              <w:bottom w:val="single" w:sz="2" w:space="0" w:color="000001"/>
            </w:tcBorders>
            <w:shd w:val="clear" w:color="auto" w:fill="FFFFFF"/>
            <w:vAlign w:val="center"/>
          </w:tcPr>
          <w:p w14:paraId="7DF521A6"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639-RF</w:t>
            </w:r>
          </w:p>
          <w:p w14:paraId="4018E048"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WV1ZZZ2KZGX041352</w:t>
            </w:r>
          </w:p>
        </w:tc>
        <w:tc>
          <w:tcPr>
            <w:tcW w:w="1917" w:type="dxa"/>
            <w:tcBorders>
              <w:top w:val="single" w:sz="4" w:space="0" w:color="auto"/>
              <w:left w:val="single" w:sz="4" w:space="0" w:color="auto"/>
              <w:bottom w:val="single" w:sz="2" w:space="0" w:color="000001"/>
            </w:tcBorders>
            <w:shd w:val="clear" w:color="auto" w:fill="FFFFFF"/>
            <w:vAlign w:val="center"/>
          </w:tcPr>
          <w:p w14:paraId="1560F11E"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proofErr w:type="spellStart"/>
            <w:r>
              <w:rPr>
                <w:rFonts w:ascii="Lucida Sans" w:hAnsi="Lucida Sans"/>
                <w:sz w:val="20"/>
                <w:szCs w:val="20"/>
              </w:rPr>
              <w:t>Caddy</w:t>
            </w:r>
            <w:proofErr w:type="spellEnd"/>
            <w:r>
              <w:rPr>
                <w:rFonts w:ascii="Lucida Sans" w:hAnsi="Lucida Sans"/>
                <w:sz w:val="20"/>
                <w:szCs w:val="20"/>
              </w:rPr>
              <w:t xml:space="preserve"> Furgon</w:t>
            </w:r>
          </w:p>
        </w:tc>
        <w:tc>
          <w:tcPr>
            <w:tcW w:w="2070" w:type="dxa"/>
            <w:vMerge/>
            <w:tcBorders>
              <w:left w:val="single" w:sz="2" w:space="0" w:color="000001"/>
              <w:bottom w:val="single" w:sz="2" w:space="0" w:color="000001"/>
            </w:tcBorders>
            <w:shd w:val="clear" w:color="auto" w:fill="FFFFFF"/>
          </w:tcPr>
          <w:p w14:paraId="430EBFE6"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27E4B6A5"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7E38B971"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E3029E4"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18C40FA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499756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FD247F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612F0E8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654D08D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759EC7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BD11231" w14:textId="77777777" w:rsidTr="002904BD">
        <w:tc>
          <w:tcPr>
            <w:tcW w:w="4503" w:type="dxa"/>
            <w:gridSpan w:val="3"/>
            <w:tcBorders>
              <w:left w:val="single" w:sz="2" w:space="0" w:color="000001"/>
              <w:bottom w:val="single" w:sz="2" w:space="0" w:color="000001"/>
            </w:tcBorders>
            <w:shd w:val="clear" w:color="auto" w:fill="FFFFFF"/>
          </w:tcPr>
          <w:p w14:paraId="311F65F6"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1C974DA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38BF8B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B709EB0" w14:textId="77777777" w:rsidTr="002904BD">
        <w:tc>
          <w:tcPr>
            <w:tcW w:w="4503" w:type="dxa"/>
            <w:gridSpan w:val="3"/>
            <w:tcBorders>
              <w:left w:val="single" w:sz="2" w:space="0" w:color="000001"/>
              <w:bottom w:val="single" w:sz="2" w:space="0" w:color="000001"/>
            </w:tcBorders>
            <w:shd w:val="clear" w:color="auto" w:fill="FFFFFF"/>
          </w:tcPr>
          <w:p w14:paraId="7EB3C4ED"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5196C43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FF23F3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7FA7636" w14:textId="77777777" w:rsidTr="002904BD">
        <w:tc>
          <w:tcPr>
            <w:tcW w:w="4503" w:type="dxa"/>
            <w:gridSpan w:val="3"/>
            <w:tcBorders>
              <w:left w:val="single" w:sz="2" w:space="0" w:color="000001"/>
              <w:bottom w:val="single" w:sz="2" w:space="0" w:color="000001"/>
            </w:tcBorders>
            <w:shd w:val="clear" w:color="auto" w:fill="FFFFFF"/>
          </w:tcPr>
          <w:p w14:paraId="1A84A121"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6D2624A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B585D2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7A701FF"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E95D5C1"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7536024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4038F8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684E1EA"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2D044B1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18C14E5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AE7B7D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AFAC2B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22DB9EEF"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5E6CF0E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462524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7F78782" w14:textId="77777777" w:rsidTr="002904BD">
        <w:tc>
          <w:tcPr>
            <w:tcW w:w="4503" w:type="dxa"/>
            <w:gridSpan w:val="3"/>
            <w:tcBorders>
              <w:left w:val="single" w:sz="2" w:space="0" w:color="000001"/>
              <w:bottom w:val="single" w:sz="2" w:space="0" w:color="000001"/>
            </w:tcBorders>
            <w:shd w:val="clear" w:color="auto" w:fill="FFFFFF"/>
          </w:tcPr>
          <w:p w14:paraId="210C88F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78EE9B0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4BE6A0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CA8D2A5"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E1659C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3A7EC8B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CE6C88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A931612"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63A5BC5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68380D0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957DBA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CACD31B"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7C2A069"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lastRenderedPageBreak/>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509096E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5F96BE3"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087B0922"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6D2BA55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E74234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731A0DC1" w14:textId="77777777" w:rsidR="007611F3" w:rsidRDefault="007611F3"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77288BDA"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7C9D51E2" w14:textId="2D150141" w:rsidR="007611F3" w:rsidRPr="007828F9" w:rsidRDefault="007611F3" w:rsidP="002904BD">
            <w:pPr>
              <w:spacing w:line="288" w:lineRule="auto"/>
              <w:rPr>
                <w:rFonts w:ascii="Lucida Sans" w:hAnsi="Lucida Sans"/>
                <w:sz w:val="20"/>
                <w:szCs w:val="20"/>
              </w:rPr>
            </w:pPr>
            <w:r>
              <w:br w:type="page"/>
            </w: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3A5B374C"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58654389"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3FDCD24F"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157CFDF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64B2F339"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698A2C32" w14:textId="65558731" w:rsidR="007611F3" w:rsidRPr="007828F9" w:rsidRDefault="00BA6C00" w:rsidP="002904BD">
            <w:pPr>
              <w:spacing w:line="288" w:lineRule="auto"/>
              <w:rPr>
                <w:rFonts w:ascii="Lucida Sans" w:hAnsi="Lucida Sans"/>
                <w:sz w:val="20"/>
                <w:szCs w:val="20"/>
              </w:rPr>
            </w:pPr>
            <w:r>
              <w:rPr>
                <w:rFonts w:ascii="Lucida Sans" w:hAnsi="Lucida Sans"/>
                <w:sz w:val="20"/>
                <w:szCs w:val="20"/>
              </w:rPr>
              <w:t>13</w:t>
            </w:r>
          </w:p>
        </w:tc>
        <w:tc>
          <w:tcPr>
            <w:tcW w:w="1735" w:type="dxa"/>
            <w:tcBorders>
              <w:top w:val="single" w:sz="4" w:space="0" w:color="auto"/>
              <w:left w:val="single" w:sz="2" w:space="0" w:color="000001"/>
              <w:bottom w:val="single" w:sz="2" w:space="0" w:color="000001"/>
            </w:tcBorders>
            <w:shd w:val="clear" w:color="auto" w:fill="FFFFFF"/>
            <w:vAlign w:val="center"/>
          </w:tcPr>
          <w:p w14:paraId="74CE59B2"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35-URN</w:t>
            </w:r>
          </w:p>
          <w:p w14:paraId="2B53F235"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WV1ZZZ2KZJK123661</w:t>
            </w:r>
          </w:p>
        </w:tc>
        <w:tc>
          <w:tcPr>
            <w:tcW w:w="1917" w:type="dxa"/>
            <w:tcBorders>
              <w:top w:val="single" w:sz="4" w:space="0" w:color="auto"/>
              <w:left w:val="single" w:sz="4" w:space="0" w:color="auto"/>
              <w:bottom w:val="single" w:sz="2" w:space="0" w:color="000001"/>
            </w:tcBorders>
            <w:shd w:val="clear" w:color="auto" w:fill="FFFFFF"/>
            <w:vAlign w:val="center"/>
          </w:tcPr>
          <w:p w14:paraId="4E7FAE80"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proofErr w:type="spellStart"/>
            <w:r>
              <w:rPr>
                <w:rFonts w:ascii="Lucida Sans" w:hAnsi="Lucida Sans"/>
                <w:sz w:val="20"/>
                <w:szCs w:val="20"/>
              </w:rPr>
              <w:t>Caddy</w:t>
            </w:r>
            <w:proofErr w:type="spellEnd"/>
            <w:r>
              <w:rPr>
                <w:rFonts w:ascii="Lucida Sans" w:hAnsi="Lucida Sans"/>
                <w:sz w:val="20"/>
                <w:szCs w:val="20"/>
              </w:rPr>
              <w:t xml:space="preserve"> Furgon</w:t>
            </w:r>
          </w:p>
        </w:tc>
        <w:tc>
          <w:tcPr>
            <w:tcW w:w="2070" w:type="dxa"/>
            <w:vMerge/>
            <w:tcBorders>
              <w:left w:val="single" w:sz="2" w:space="0" w:color="000001"/>
              <w:bottom w:val="single" w:sz="2" w:space="0" w:color="000001"/>
            </w:tcBorders>
            <w:shd w:val="clear" w:color="auto" w:fill="FFFFFF"/>
          </w:tcPr>
          <w:p w14:paraId="135636C6"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6D800E56"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49E8FF2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029C6D2"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1DBD3C7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FC529F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59553F9"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A90EA5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7479B78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C83C12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6D309A4" w14:textId="77777777" w:rsidTr="002904BD">
        <w:tc>
          <w:tcPr>
            <w:tcW w:w="4503" w:type="dxa"/>
            <w:gridSpan w:val="3"/>
            <w:tcBorders>
              <w:left w:val="single" w:sz="2" w:space="0" w:color="000001"/>
              <w:bottom w:val="single" w:sz="2" w:space="0" w:color="000001"/>
            </w:tcBorders>
            <w:shd w:val="clear" w:color="auto" w:fill="FFFFFF"/>
          </w:tcPr>
          <w:p w14:paraId="2CC365D4"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5F263ED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5945D39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4D36191" w14:textId="77777777" w:rsidTr="002904BD">
        <w:tc>
          <w:tcPr>
            <w:tcW w:w="4503" w:type="dxa"/>
            <w:gridSpan w:val="3"/>
            <w:tcBorders>
              <w:left w:val="single" w:sz="2" w:space="0" w:color="000001"/>
              <w:bottom w:val="single" w:sz="2" w:space="0" w:color="000001"/>
            </w:tcBorders>
            <w:shd w:val="clear" w:color="auto" w:fill="FFFFFF"/>
          </w:tcPr>
          <w:p w14:paraId="4925C4D9"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48FDA4B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5A562F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3F04A07" w14:textId="77777777" w:rsidTr="002904BD">
        <w:tc>
          <w:tcPr>
            <w:tcW w:w="4503" w:type="dxa"/>
            <w:gridSpan w:val="3"/>
            <w:tcBorders>
              <w:left w:val="single" w:sz="2" w:space="0" w:color="000001"/>
              <w:bottom w:val="single" w:sz="2" w:space="0" w:color="000001"/>
            </w:tcBorders>
            <w:shd w:val="clear" w:color="auto" w:fill="FFFFFF"/>
          </w:tcPr>
          <w:p w14:paraId="6C52F9D3"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 xml:space="preserve">Dolivanje AD </w:t>
            </w:r>
            <w:proofErr w:type="spellStart"/>
            <w:r>
              <w:rPr>
                <w:rFonts w:ascii="Lucida Sans" w:hAnsi="Lucida Sans"/>
                <w:sz w:val="20"/>
                <w:szCs w:val="20"/>
              </w:rPr>
              <w:t>Blue</w:t>
            </w:r>
            <w:proofErr w:type="spellEnd"/>
          </w:p>
        </w:tc>
        <w:tc>
          <w:tcPr>
            <w:tcW w:w="2070" w:type="dxa"/>
            <w:tcBorders>
              <w:left w:val="single" w:sz="2" w:space="0" w:color="000001"/>
              <w:bottom w:val="single" w:sz="2" w:space="0" w:color="000001"/>
            </w:tcBorders>
            <w:shd w:val="clear" w:color="auto" w:fill="FFFFFF"/>
          </w:tcPr>
          <w:p w14:paraId="4647011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D02EAA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3CF84ED" w14:textId="77777777" w:rsidTr="002904BD">
        <w:tc>
          <w:tcPr>
            <w:tcW w:w="4503" w:type="dxa"/>
            <w:gridSpan w:val="3"/>
            <w:tcBorders>
              <w:left w:val="single" w:sz="2" w:space="0" w:color="000001"/>
              <w:bottom w:val="single" w:sz="2" w:space="0" w:color="000001"/>
            </w:tcBorders>
            <w:shd w:val="clear" w:color="auto" w:fill="FFFFFF"/>
          </w:tcPr>
          <w:p w14:paraId="1454CE1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14729F7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0C5BAB8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A623199"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B2B44C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05F94CA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7FD458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00013A0"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415B2B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4F7510A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90CED7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F4552F1"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DFDCFF1"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0D1F433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361855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0E464F3" w14:textId="77777777" w:rsidTr="002904BD">
        <w:tc>
          <w:tcPr>
            <w:tcW w:w="4503" w:type="dxa"/>
            <w:gridSpan w:val="3"/>
            <w:tcBorders>
              <w:left w:val="single" w:sz="2" w:space="0" w:color="000001"/>
              <w:bottom w:val="single" w:sz="2" w:space="0" w:color="000001"/>
            </w:tcBorders>
            <w:shd w:val="clear" w:color="auto" w:fill="FFFFFF"/>
          </w:tcPr>
          <w:p w14:paraId="318BB67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57E33DE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3C9D45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22447D5"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5019977"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6969463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6B8947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3665C3F"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4E4B5D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0520852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BA1A5E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169647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8EDA1B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2F62F37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2228588"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0AE313FE"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433FC33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031A06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4482ADD3" w14:textId="19DDD895" w:rsidR="007611F3" w:rsidRDefault="007611F3"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748D903C"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6453427F"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692ADE4C"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2C9EF37C"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68EFA8C5"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4D2A8DC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50F03F98"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75E34D8C" w14:textId="1D305525" w:rsidR="007611F3" w:rsidRPr="007828F9" w:rsidRDefault="00BA6C00" w:rsidP="002904BD">
            <w:pPr>
              <w:spacing w:line="288" w:lineRule="auto"/>
              <w:rPr>
                <w:rFonts w:ascii="Lucida Sans" w:hAnsi="Lucida Sans"/>
                <w:sz w:val="20"/>
                <w:szCs w:val="20"/>
              </w:rPr>
            </w:pPr>
            <w:r>
              <w:rPr>
                <w:rFonts w:ascii="Lucida Sans" w:hAnsi="Lucida Sans"/>
                <w:sz w:val="20"/>
                <w:szCs w:val="20"/>
              </w:rPr>
              <w:t>14</w:t>
            </w:r>
          </w:p>
        </w:tc>
        <w:tc>
          <w:tcPr>
            <w:tcW w:w="1735" w:type="dxa"/>
            <w:tcBorders>
              <w:top w:val="single" w:sz="4" w:space="0" w:color="auto"/>
              <w:left w:val="single" w:sz="2" w:space="0" w:color="000001"/>
              <w:bottom w:val="single" w:sz="2" w:space="0" w:color="000001"/>
            </w:tcBorders>
            <w:shd w:val="clear" w:color="auto" w:fill="FFFFFF"/>
            <w:vAlign w:val="center"/>
          </w:tcPr>
          <w:p w14:paraId="2C22E886"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45-PGS</w:t>
            </w:r>
          </w:p>
          <w:p w14:paraId="523F2F7A"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WV1ZZZSKZNX015168</w:t>
            </w:r>
          </w:p>
        </w:tc>
        <w:tc>
          <w:tcPr>
            <w:tcW w:w="1917" w:type="dxa"/>
            <w:tcBorders>
              <w:top w:val="single" w:sz="4" w:space="0" w:color="auto"/>
              <w:left w:val="single" w:sz="4" w:space="0" w:color="auto"/>
              <w:bottom w:val="single" w:sz="2" w:space="0" w:color="000001"/>
            </w:tcBorders>
            <w:shd w:val="clear" w:color="auto" w:fill="FFFFFF"/>
            <w:vAlign w:val="center"/>
          </w:tcPr>
          <w:p w14:paraId="5D0D2A25"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proofErr w:type="spellStart"/>
            <w:r>
              <w:rPr>
                <w:rFonts w:ascii="Lucida Sans" w:hAnsi="Lucida Sans"/>
                <w:sz w:val="20"/>
                <w:szCs w:val="20"/>
              </w:rPr>
              <w:t>Caddy</w:t>
            </w:r>
            <w:proofErr w:type="spellEnd"/>
            <w:r>
              <w:rPr>
                <w:rFonts w:ascii="Lucida Sans" w:hAnsi="Lucida Sans"/>
                <w:sz w:val="20"/>
                <w:szCs w:val="20"/>
              </w:rPr>
              <w:t xml:space="preserve"> Furgon</w:t>
            </w:r>
          </w:p>
        </w:tc>
        <w:tc>
          <w:tcPr>
            <w:tcW w:w="2070" w:type="dxa"/>
            <w:vMerge/>
            <w:tcBorders>
              <w:left w:val="single" w:sz="2" w:space="0" w:color="000001"/>
              <w:bottom w:val="single" w:sz="2" w:space="0" w:color="000001"/>
            </w:tcBorders>
            <w:shd w:val="clear" w:color="auto" w:fill="FFFFFF"/>
          </w:tcPr>
          <w:p w14:paraId="5D16AA93"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499AC123"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1AECE513"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2BC488EE"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2DC5DCB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AB1328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34A8BA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D1CD6E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266E37D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D5FE7B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46A4C59" w14:textId="77777777" w:rsidTr="002904BD">
        <w:tc>
          <w:tcPr>
            <w:tcW w:w="4503" w:type="dxa"/>
            <w:gridSpan w:val="3"/>
            <w:tcBorders>
              <w:left w:val="single" w:sz="2" w:space="0" w:color="000001"/>
              <w:bottom w:val="single" w:sz="2" w:space="0" w:color="000001"/>
            </w:tcBorders>
            <w:shd w:val="clear" w:color="auto" w:fill="FFFFFF"/>
          </w:tcPr>
          <w:p w14:paraId="2DDBD2CB"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653282C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5DCFB54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C7E938F" w14:textId="77777777" w:rsidTr="002904BD">
        <w:tc>
          <w:tcPr>
            <w:tcW w:w="4503" w:type="dxa"/>
            <w:gridSpan w:val="3"/>
            <w:tcBorders>
              <w:left w:val="single" w:sz="2" w:space="0" w:color="000001"/>
              <w:bottom w:val="single" w:sz="2" w:space="0" w:color="000001"/>
            </w:tcBorders>
            <w:shd w:val="clear" w:color="auto" w:fill="FFFFFF"/>
          </w:tcPr>
          <w:p w14:paraId="7CFFA6DA"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76B1060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004259E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6185E71" w14:textId="77777777" w:rsidTr="002904BD">
        <w:tc>
          <w:tcPr>
            <w:tcW w:w="4503" w:type="dxa"/>
            <w:gridSpan w:val="3"/>
            <w:tcBorders>
              <w:left w:val="single" w:sz="2" w:space="0" w:color="000001"/>
              <w:bottom w:val="single" w:sz="2" w:space="0" w:color="000001"/>
            </w:tcBorders>
            <w:shd w:val="clear" w:color="auto" w:fill="FFFFFF"/>
          </w:tcPr>
          <w:p w14:paraId="6EEF9CBB"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 xml:space="preserve">Dolivanje AD </w:t>
            </w:r>
            <w:proofErr w:type="spellStart"/>
            <w:r>
              <w:rPr>
                <w:rFonts w:ascii="Lucida Sans" w:hAnsi="Lucida Sans"/>
                <w:sz w:val="20"/>
                <w:szCs w:val="20"/>
              </w:rPr>
              <w:t>Blue</w:t>
            </w:r>
            <w:proofErr w:type="spellEnd"/>
          </w:p>
        </w:tc>
        <w:tc>
          <w:tcPr>
            <w:tcW w:w="2070" w:type="dxa"/>
            <w:tcBorders>
              <w:left w:val="single" w:sz="2" w:space="0" w:color="000001"/>
              <w:bottom w:val="single" w:sz="2" w:space="0" w:color="000001"/>
            </w:tcBorders>
            <w:shd w:val="clear" w:color="auto" w:fill="FFFFFF"/>
          </w:tcPr>
          <w:p w14:paraId="795C9A9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0A3C70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722A688" w14:textId="77777777" w:rsidTr="002904BD">
        <w:tc>
          <w:tcPr>
            <w:tcW w:w="4503" w:type="dxa"/>
            <w:gridSpan w:val="3"/>
            <w:tcBorders>
              <w:left w:val="single" w:sz="2" w:space="0" w:color="000001"/>
              <w:bottom w:val="single" w:sz="2" w:space="0" w:color="000001"/>
            </w:tcBorders>
            <w:shd w:val="clear" w:color="auto" w:fill="FFFFFF"/>
          </w:tcPr>
          <w:p w14:paraId="7FEC06B7"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1CCA896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104FB1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A7BEFA8"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675B9A2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4036AA5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C314DA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E23894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FA5D58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lastRenderedPageBreak/>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77FD592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D53424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C5A8788"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455FB3B"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7193ADC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97E464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938E6FB" w14:textId="77777777" w:rsidTr="002904BD">
        <w:tc>
          <w:tcPr>
            <w:tcW w:w="4503" w:type="dxa"/>
            <w:gridSpan w:val="3"/>
            <w:tcBorders>
              <w:left w:val="single" w:sz="2" w:space="0" w:color="000001"/>
              <w:bottom w:val="single" w:sz="2" w:space="0" w:color="000001"/>
            </w:tcBorders>
            <w:shd w:val="clear" w:color="auto" w:fill="FFFFFF"/>
          </w:tcPr>
          <w:p w14:paraId="080E244E"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21938B2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44DD6D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E8C6368"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701E6FB"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6F06DCB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54E0E6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56BA2AD"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ACE77B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5DD315F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5FDD1F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E129B9F"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D4CB36B"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428BF15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DB6EF9A"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20F7A308"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6AE8F0D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56C25E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57362AA5" w14:textId="77777777" w:rsidR="007611F3" w:rsidRDefault="007611F3"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1D3E6228"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540ED362"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57D02F77"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68B9D267"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3BC9A205"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4159632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1E74C590"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7D4863D5" w14:textId="623F26F5" w:rsidR="007611F3" w:rsidRPr="007828F9" w:rsidRDefault="00BA6C00" w:rsidP="002904BD">
            <w:pPr>
              <w:spacing w:line="288" w:lineRule="auto"/>
              <w:rPr>
                <w:rFonts w:ascii="Lucida Sans" w:hAnsi="Lucida Sans"/>
                <w:sz w:val="20"/>
                <w:szCs w:val="20"/>
              </w:rPr>
            </w:pPr>
            <w:r>
              <w:rPr>
                <w:rFonts w:ascii="Lucida Sans" w:hAnsi="Lucida Sans"/>
                <w:sz w:val="20"/>
                <w:szCs w:val="20"/>
              </w:rPr>
              <w:t>15</w:t>
            </w:r>
          </w:p>
        </w:tc>
        <w:tc>
          <w:tcPr>
            <w:tcW w:w="1735" w:type="dxa"/>
            <w:tcBorders>
              <w:top w:val="single" w:sz="4" w:space="0" w:color="auto"/>
              <w:left w:val="single" w:sz="2" w:space="0" w:color="000001"/>
              <w:bottom w:val="single" w:sz="2" w:space="0" w:color="000001"/>
            </w:tcBorders>
            <w:shd w:val="clear" w:color="auto" w:fill="FFFFFF"/>
            <w:vAlign w:val="center"/>
          </w:tcPr>
          <w:p w14:paraId="5D2AD145"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37-EUD</w:t>
            </w:r>
          </w:p>
          <w:p w14:paraId="4EAB3DAD"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WV1ZZZ2KZEX046534</w:t>
            </w:r>
          </w:p>
        </w:tc>
        <w:tc>
          <w:tcPr>
            <w:tcW w:w="1917" w:type="dxa"/>
            <w:tcBorders>
              <w:top w:val="single" w:sz="4" w:space="0" w:color="auto"/>
              <w:left w:val="single" w:sz="4" w:space="0" w:color="auto"/>
              <w:bottom w:val="single" w:sz="2" w:space="0" w:color="000001"/>
            </w:tcBorders>
            <w:shd w:val="clear" w:color="auto" w:fill="FFFFFF"/>
            <w:vAlign w:val="center"/>
          </w:tcPr>
          <w:p w14:paraId="1A69E81F"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proofErr w:type="spellStart"/>
            <w:r>
              <w:rPr>
                <w:rFonts w:ascii="Lucida Sans" w:hAnsi="Lucida Sans"/>
                <w:sz w:val="20"/>
                <w:szCs w:val="20"/>
              </w:rPr>
              <w:t>Caddy</w:t>
            </w:r>
            <w:proofErr w:type="spellEnd"/>
            <w:r>
              <w:rPr>
                <w:rFonts w:ascii="Lucida Sans" w:hAnsi="Lucida Sans"/>
                <w:sz w:val="20"/>
                <w:szCs w:val="20"/>
              </w:rPr>
              <w:t xml:space="preserve"> Furgon</w:t>
            </w:r>
          </w:p>
        </w:tc>
        <w:tc>
          <w:tcPr>
            <w:tcW w:w="2070" w:type="dxa"/>
            <w:vMerge/>
            <w:tcBorders>
              <w:left w:val="single" w:sz="2" w:space="0" w:color="000001"/>
              <w:bottom w:val="single" w:sz="2" w:space="0" w:color="000001"/>
            </w:tcBorders>
            <w:shd w:val="clear" w:color="auto" w:fill="FFFFFF"/>
          </w:tcPr>
          <w:p w14:paraId="6BFAB1AB"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0B7EE71C"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2068F91D"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0CBD51F"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26BBB56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A2AA0D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D04A5B1"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62994A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3439AFD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41AA3A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AD3E453" w14:textId="77777777" w:rsidTr="002904BD">
        <w:tc>
          <w:tcPr>
            <w:tcW w:w="4503" w:type="dxa"/>
            <w:gridSpan w:val="3"/>
            <w:tcBorders>
              <w:left w:val="single" w:sz="2" w:space="0" w:color="000001"/>
              <w:bottom w:val="single" w:sz="2" w:space="0" w:color="000001"/>
            </w:tcBorders>
            <w:shd w:val="clear" w:color="auto" w:fill="FFFFFF"/>
          </w:tcPr>
          <w:p w14:paraId="26554C59"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315EAC0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7FA5D2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355202C" w14:textId="77777777" w:rsidTr="002904BD">
        <w:tc>
          <w:tcPr>
            <w:tcW w:w="4503" w:type="dxa"/>
            <w:gridSpan w:val="3"/>
            <w:tcBorders>
              <w:left w:val="single" w:sz="2" w:space="0" w:color="000001"/>
              <w:bottom w:val="single" w:sz="2" w:space="0" w:color="000001"/>
            </w:tcBorders>
            <w:shd w:val="clear" w:color="auto" w:fill="FFFFFF"/>
          </w:tcPr>
          <w:p w14:paraId="2DEB3179"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32D5C96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E9C0AB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07B658E" w14:textId="77777777" w:rsidTr="002904BD">
        <w:tc>
          <w:tcPr>
            <w:tcW w:w="4503" w:type="dxa"/>
            <w:gridSpan w:val="3"/>
            <w:tcBorders>
              <w:left w:val="single" w:sz="2" w:space="0" w:color="000001"/>
              <w:bottom w:val="single" w:sz="2" w:space="0" w:color="000001"/>
            </w:tcBorders>
            <w:shd w:val="clear" w:color="auto" w:fill="FFFFFF"/>
          </w:tcPr>
          <w:p w14:paraId="03C00936"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 xml:space="preserve">Dolivanje AD </w:t>
            </w:r>
            <w:proofErr w:type="spellStart"/>
            <w:r>
              <w:rPr>
                <w:rFonts w:ascii="Lucida Sans" w:hAnsi="Lucida Sans"/>
                <w:sz w:val="20"/>
                <w:szCs w:val="20"/>
              </w:rPr>
              <w:t>Blue</w:t>
            </w:r>
            <w:proofErr w:type="spellEnd"/>
          </w:p>
        </w:tc>
        <w:tc>
          <w:tcPr>
            <w:tcW w:w="2070" w:type="dxa"/>
            <w:tcBorders>
              <w:left w:val="single" w:sz="2" w:space="0" w:color="000001"/>
              <w:bottom w:val="single" w:sz="2" w:space="0" w:color="000001"/>
            </w:tcBorders>
            <w:shd w:val="clear" w:color="auto" w:fill="FFFFFF"/>
          </w:tcPr>
          <w:p w14:paraId="792E0C3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696C11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B35117F" w14:textId="77777777" w:rsidTr="002904BD">
        <w:tc>
          <w:tcPr>
            <w:tcW w:w="4503" w:type="dxa"/>
            <w:gridSpan w:val="3"/>
            <w:tcBorders>
              <w:left w:val="single" w:sz="2" w:space="0" w:color="000001"/>
              <w:bottom w:val="single" w:sz="2" w:space="0" w:color="000001"/>
            </w:tcBorders>
            <w:shd w:val="clear" w:color="auto" w:fill="FFFFFF"/>
          </w:tcPr>
          <w:p w14:paraId="68F3C157"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6A4D0EC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93BEE6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3B07AC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DED248E"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4DA0395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6C3E18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9B8D7ED"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462B94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6A6A86D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3C50E0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035BFDC"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340525A"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25A4037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025AB9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B0349B2" w14:textId="77777777" w:rsidTr="002904BD">
        <w:tc>
          <w:tcPr>
            <w:tcW w:w="4503" w:type="dxa"/>
            <w:gridSpan w:val="3"/>
            <w:tcBorders>
              <w:left w:val="single" w:sz="2" w:space="0" w:color="000001"/>
              <w:bottom w:val="single" w:sz="2" w:space="0" w:color="000001"/>
            </w:tcBorders>
            <w:shd w:val="clear" w:color="auto" w:fill="FFFFFF"/>
          </w:tcPr>
          <w:p w14:paraId="090E579B"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0643926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953482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E5BC7A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82F097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0F8B890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714A71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AC46B27"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206E32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6D4428E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AE1FD6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D74D3C1"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C4FC3A8"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7B11F40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ACC5F66"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0384870F"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55EC44CA"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417E3A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0E3E0FB0" w14:textId="77777777" w:rsidR="007611F3" w:rsidRDefault="007611F3"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0E39A475"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74FBED0A"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7FC1996E"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41281A74"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3A8BB9F8"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1D6A332A"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76081C4C"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5466D9F2" w14:textId="2BC67FE3" w:rsidR="007611F3" w:rsidRPr="007828F9" w:rsidRDefault="00BA6C00" w:rsidP="002904BD">
            <w:pPr>
              <w:spacing w:line="288" w:lineRule="auto"/>
              <w:rPr>
                <w:rFonts w:ascii="Lucida Sans" w:hAnsi="Lucida Sans"/>
                <w:sz w:val="20"/>
                <w:szCs w:val="20"/>
              </w:rPr>
            </w:pPr>
            <w:r>
              <w:rPr>
                <w:rFonts w:ascii="Lucida Sans" w:hAnsi="Lucida Sans"/>
                <w:sz w:val="20"/>
                <w:szCs w:val="20"/>
              </w:rPr>
              <w:t>16</w:t>
            </w:r>
          </w:p>
        </w:tc>
        <w:tc>
          <w:tcPr>
            <w:tcW w:w="1735" w:type="dxa"/>
            <w:tcBorders>
              <w:top w:val="single" w:sz="4" w:space="0" w:color="auto"/>
              <w:left w:val="single" w:sz="2" w:space="0" w:color="000001"/>
              <w:bottom w:val="single" w:sz="2" w:space="0" w:color="000001"/>
            </w:tcBorders>
            <w:shd w:val="clear" w:color="auto" w:fill="FFFFFF"/>
            <w:vAlign w:val="center"/>
          </w:tcPr>
          <w:p w14:paraId="08C3F0A9"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44-ZNI</w:t>
            </w:r>
          </w:p>
          <w:p w14:paraId="5FF42B68"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WV1ZZZ2KZJX123091</w:t>
            </w:r>
          </w:p>
        </w:tc>
        <w:tc>
          <w:tcPr>
            <w:tcW w:w="1917" w:type="dxa"/>
            <w:tcBorders>
              <w:top w:val="single" w:sz="4" w:space="0" w:color="auto"/>
              <w:left w:val="single" w:sz="4" w:space="0" w:color="auto"/>
              <w:bottom w:val="single" w:sz="2" w:space="0" w:color="000001"/>
            </w:tcBorders>
            <w:shd w:val="clear" w:color="auto" w:fill="FFFFFF"/>
            <w:vAlign w:val="center"/>
          </w:tcPr>
          <w:p w14:paraId="35320E79"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proofErr w:type="spellStart"/>
            <w:r>
              <w:rPr>
                <w:rFonts w:ascii="Lucida Sans" w:hAnsi="Lucida Sans"/>
                <w:sz w:val="20"/>
                <w:szCs w:val="20"/>
              </w:rPr>
              <w:t>Caddy</w:t>
            </w:r>
            <w:proofErr w:type="spellEnd"/>
            <w:r>
              <w:rPr>
                <w:rFonts w:ascii="Lucida Sans" w:hAnsi="Lucida Sans"/>
                <w:sz w:val="20"/>
                <w:szCs w:val="20"/>
              </w:rPr>
              <w:t xml:space="preserve"> Furgon</w:t>
            </w:r>
          </w:p>
        </w:tc>
        <w:tc>
          <w:tcPr>
            <w:tcW w:w="2070" w:type="dxa"/>
            <w:vMerge/>
            <w:tcBorders>
              <w:left w:val="single" w:sz="2" w:space="0" w:color="000001"/>
              <w:bottom w:val="single" w:sz="2" w:space="0" w:color="000001"/>
            </w:tcBorders>
            <w:shd w:val="clear" w:color="auto" w:fill="FFFFFF"/>
          </w:tcPr>
          <w:p w14:paraId="5C61FBB1"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360196EF"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4835817E"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03288C5"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1DB5BC7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00C055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BCA6ADB"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7B5A307"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1E3C1EB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373C7F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AF3E977" w14:textId="77777777" w:rsidTr="002904BD">
        <w:tc>
          <w:tcPr>
            <w:tcW w:w="4503" w:type="dxa"/>
            <w:gridSpan w:val="3"/>
            <w:tcBorders>
              <w:left w:val="single" w:sz="2" w:space="0" w:color="000001"/>
              <w:bottom w:val="single" w:sz="2" w:space="0" w:color="000001"/>
            </w:tcBorders>
            <w:shd w:val="clear" w:color="auto" w:fill="FFFFFF"/>
          </w:tcPr>
          <w:p w14:paraId="6F720229"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lastRenderedPageBreak/>
              <w:t>Menjava filtra kabine</w:t>
            </w:r>
          </w:p>
        </w:tc>
        <w:tc>
          <w:tcPr>
            <w:tcW w:w="2070" w:type="dxa"/>
            <w:tcBorders>
              <w:left w:val="single" w:sz="2" w:space="0" w:color="000001"/>
              <w:bottom w:val="single" w:sz="2" w:space="0" w:color="000001"/>
            </w:tcBorders>
            <w:shd w:val="clear" w:color="auto" w:fill="FFFFFF"/>
          </w:tcPr>
          <w:p w14:paraId="03C9DE5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263D51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BAB2CE2" w14:textId="77777777" w:rsidTr="002904BD">
        <w:tc>
          <w:tcPr>
            <w:tcW w:w="4503" w:type="dxa"/>
            <w:gridSpan w:val="3"/>
            <w:tcBorders>
              <w:left w:val="single" w:sz="2" w:space="0" w:color="000001"/>
              <w:bottom w:val="single" w:sz="2" w:space="0" w:color="000001"/>
            </w:tcBorders>
            <w:shd w:val="clear" w:color="auto" w:fill="FFFFFF"/>
          </w:tcPr>
          <w:p w14:paraId="7A5066F3"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798A67B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DB8F56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502BF70" w14:textId="77777777" w:rsidTr="002904BD">
        <w:tc>
          <w:tcPr>
            <w:tcW w:w="4503" w:type="dxa"/>
            <w:gridSpan w:val="3"/>
            <w:tcBorders>
              <w:left w:val="single" w:sz="2" w:space="0" w:color="000001"/>
              <w:bottom w:val="single" w:sz="2" w:space="0" w:color="000001"/>
            </w:tcBorders>
            <w:shd w:val="clear" w:color="auto" w:fill="FFFFFF"/>
          </w:tcPr>
          <w:p w14:paraId="00E5CA59"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 xml:space="preserve">Dolivanje AD </w:t>
            </w:r>
            <w:proofErr w:type="spellStart"/>
            <w:r>
              <w:rPr>
                <w:rFonts w:ascii="Lucida Sans" w:hAnsi="Lucida Sans"/>
                <w:sz w:val="20"/>
                <w:szCs w:val="20"/>
              </w:rPr>
              <w:t>Blue</w:t>
            </w:r>
            <w:proofErr w:type="spellEnd"/>
          </w:p>
        </w:tc>
        <w:tc>
          <w:tcPr>
            <w:tcW w:w="2070" w:type="dxa"/>
            <w:tcBorders>
              <w:left w:val="single" w:sz="2" w:space="0" w:color="000001"/>
              <w:bottom w:val="single" w:sz="2" w:space="0" w:color="000001"/>
            </w:tcBorders>
            <w:shd w:val="clear" w:color="auto" w:fill="FFFFFF"/>
          </w:tcPr>
          <w:p w14:paraId="0A906F8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2146F6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735926D" w14:textId="77777777" w:rsidTr="002904BD">
        <w:tc>
          <w:tcPr>
            <w:tcW w:w="4503" w:type="dxa"/>
            <w:gridSpan w:val="3"/>
            <w:tcBorders>
              <w:left w:val="single" w:sz="2" w:space="0" w:color="000001"/>
              <w:bottom w:val="single" w:sz="2" w:space="0" w:color="000001"/>
            </w:tcBorders>
            <w:shd w:val="clear" w:color="auto" w:fill="FFFFFF"/>
          </w:tcPr>
          <w:p w14:paraId="1576F4F8"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0FA09A4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F4C250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D62E258"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6D3F365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2D1574A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B29605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C036E8B"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5922EE7"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541DFAC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D2B951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69EB729"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AB4A683"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1F64A52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321113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E8B1982" w14:textId="77777777" w:rsidTr="002904BD">
        <w:tc>
          <w:tcPr>
            <w:tcW w:w="4503" w:type="dxa"/>
            <w:gridSpan w:val="3"/>
            <w:tcBorders>
              <w:left w:val="single" w:sz="2" w:space="0" w:color="000001"/>
              <w:bottom w:val="single" w:sz="2" w:space="0" w:color="000001"/>
            </w:tcBorders>
            <w:shd w:val="clear" w:color="auto" w:fill="FFFFFF"/>
          </w:tcPr>
          <w:p w14:paraId="21E578B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7B53B4C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554B230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81C7025"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95E6DE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36AA794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4FA79B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F6FD5C8"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6070F49"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67E2472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ED1532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D76845B"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06958F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5486A03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BBD6FCA"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01D8CFC9"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06C0671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E3F6A2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7BB81B84" w14:textId="77777777" w:rsidR="005735BD" w:rsidRDefault="005735BD"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1989805B"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4C4ECF22"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066D3C46"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27ADF2A4"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574253AB"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2690BC0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51559C27"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4B0DDE8D" w14:textId="7924FD1B" w:rsidR="007611F3" w:rsidRPr="007828F9" w:rsidRDefault="00BA6C00" w:rsidP="002904BD">
            <w:pPr>
              <w:spacing w:line="288" w:lineRule="auto"/>
              <w:rPr>
                <w:rFonts w:ascii="Lucida Sans" w:hAnsi="Lucida Sans"/>
                <w:sz w:val="20"/>
                <w:szCs w:val="20"/>
              </w:rPr>
            </w:pPr>
            <w:r>
              <w:rPr>
                <w:rFonts w:ascii="Lucida Sans" w:hAnsi="Lucida Sans"/>
                <w:sz w:val="20"/>
                <w:szCs w:val="20"/>
              </w:rPr>
              <w:t>17</w:t>
            </w:r>
          </w:p>
        </w:tc>
        <w:tc>
          <w:tcPr>
            <w:tcW w:w="1735" w:type="dxa"/>
            <w:tcBorders>
              <w:top w:val="single" w:sz="4" w:space="0" w:color="auto"/>
              <w:left w:val="single" w:sz="2" w:space="0" w:color="000001"/>
              <w:bottom w:val="single" w:sz="2" w:space="0" w:color="000001"/>
            </w:tcBorders>
            <w:shd w:val="clear" w:color="auto" w:fill="FFFFFF"/>
            <w:vAlign w:val="center"/>
          </w:tcPr>
          <w:p w14:paraId="6E1FA99A"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02-CPM</w:t>
            </w:r>
          </w:p>
          <w:p w14:paraId="4FBA65BE"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WV1ZZZ2KZEX046354</w:t>
            </w:r>
          </w:p>
        </w:tc>
        <w:tc>
          <w:tcPr>
            <w:tcW w:w="1917" w:type="dxa"/>
            <w:tcBorders>
              <w:top w:val="single" w:sz="4" w:space="0" w:color="auto"/>
              <w:left w:val="single" w:sz="4" w:space="0" w:color="auto"/>
              <w:bottom w:val="single" w:sz="2" w:space="0" w:color="000001"/>
            </w:tcBorders>
            <w:shd w:val="clear" w:color="auto" w:fill="FFFFFF"/>
            <w:vAlign w:val="center"/>
          </w:tcPr>
          <w:p w14:paraId="3CDDF9F9"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proofErr w:type="spellStart"/>
            <w:r>
              <w:rPr>
                <w:rFonts w:ascii="Lucida Sans" w:hAnsi="Lucida Sans"/>
                <w:sz w:val="20"/>
                <w:szCs w:val="20"/>
              </w:rPr>
              <w:t>Caddy</w:t>
            </w:r>
            <w:proofErr w:type="spellEnd"/>
            <w:r>
              <w:rPr>
                <w:rFonts w:ascii="Lucida Sans" w:hAnsi="Lucida Sans"/>
                <w:sz w:val="20"/>
                <w:szCs w:val="20"/>
              </w:rPr>
              <w:t xml:space="preserve"> Furgon</w:t>
            </w:r>
          </w:p>
        </w:tc>
        <w:tc>
          <w:tcPr>
            <w:tcW w:w="2070" w:type="dxa"/>
            <w:vMerge/>
            <w:tcBorders>
              <w:left w:val="single" w:sz="2" w:space="0" w:color="000001"/>
              <w:bottom w:val="single" w:sz="2" w:space="0" w:color="000001"/>
            </w:tcBorders>
            <w:shd w:val="clear" w:color="auto" w:fill="FFFFFF"/>
          </w:tcPr>
          <w:p w14:paraId="2ACB9808"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5F9424D3"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7AC287AF"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C54546A"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2A3754F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7C2E47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F4E754E"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3DC2D1A"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00BB00E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11EA28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4BCEE31" w14:textId="77777777" w:rsidTr="002904BD">
        <w:tc>
          <w:tcPr>
            <w:tcW w:w="4503" w:type="dxa"/>
            <w:gridSpan w:val="3"/>
            <w:tcBorders>
              <w:left w:val="single" w:sz="2" w:space="0" w:color="000001"/>
              <w:bottom w:val="single" w:sz="2" w:space="0" w:color="000001"/>
            </w:tcBorders>
            <w:shd w:val="clear" w:color="auto" w:fill="FFFFFF"/>
          </w:tcPr>
          <w:p w14:paraId="6FF70943"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732B425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5D9C001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A517D70" w14:textId="77777777" w:rsidTr="002904BD">
        <w:tc>
          <w:tcPr>
            <w:tcW w:w="4503" w:type="dxa"/>
            <w:gridSpan w:val="3"/>
            <w:tcBorders>
              <w:left w:val="single" w:sz="2" w:space="0" w:color="000001"/>
              <w:bottom w:val="single" w:sz="2" w:space="0" w:color="000001"/>
            </w:tcBorders>
            <w:shd w:val="clear" w:color="auto" w:fill="FFFFFF"/>
          </w:tcPr>
          <w:p w14:paraId="1F0A943C"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73E591B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9151EF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1F14583" w14:textId="77777777" w:rsidTr="002904BD">
        <w:tc>
          <w:tcPr>
            <w:tcW w:w="4503" w:type="dxa"/>
            <w:gridSpan w:val="3"/>
            <w:tcBorders>
              <w:left w:val="single" w:sz="2" w:space="0" w:color="000001"/>
              <w:bottom w:val="single" w:sz="2" w:space="0" w:color="000001"/>
            </w:tcBorders>
            <w:shd w:val="clear" w:color="auto" w:fill="FFFFFF"/>
          </w:tcPr>
          <w:p w14:paraId="334602C3"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 xml:space="preserve">Dolivanje AD </w:t>
            </w:r>
            <w:proofErr w:type="spellStart"/>
            <w:r>
              <w:rPr>
                <w:rFonts w:ascii="Lucida Sans" w:hAnsi="Lucida Sans"/>
                <w:sz w:val="20"/>
                <w:szCs w:val="20"/>
              </w:rPr>
              <w:t>Blue</w:t>
            </w:r>
            <w:proofErr w:type="spellEnd"/>
          </w:p>
        </w:tc>
        <w:tc>
          <w:tcPr>
            <w:tcW w:w="2070" w:type="dxa"/>
            <w:tcBorders>
              <w:left w:val="single" w:sz="2" w:space="0" w:color="000001"/>
              <w:bottom w:val="single" w:sz="2" w:space="0" w:color="000001"/>
            </w:tcBorders>
            <w:shd w:val="clear" w:color="auto" w:fill="FFFFFF"/>
          </w:tcPr>
          <w:p w14:paraId="1FE4BAD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4E0DFA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093CE57" w14:textId="77777777" w:rsidTr="002904BD">
        <w:tc>
          <w:tcPr>
            <w:tcW w:w="4503" w:type="dxa"/>
            <w:gridSpan w:val="3"/>
            <w:tcBorders>
              <w:left w:val="single" w:sz="2" w:space="0" w:color="000001"/>
              <w:bottom w:val="single" w:sz="2" w:space="0" w:color="000001"/>
            </w:tcBorders>
            <w:shd w:val="clear" w:color="auto" w:fill="FFFFFF"/>
          </w:tcPr>
          <w:p w14:paraId="00049AB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4BB130E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7AF065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1935778"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15FAE0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4EA52FB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225720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0D97CC5"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6C8F7EE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5803EB0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95C9C0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31E4893"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2948A6E"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678F50E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01FE84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16B261D" w14:textId="77777777" w:rsidTr="002904BD">
        <w:tc>
          <w:tcPr>
            <w:tcW w:w="4503" w:type="dxa"/>
            <w:gridSpan w:val="3"/>
            <w:tcBorders>
              <w:left w:val="single" w:sz="2" w:space="0" w:color="000001"/>
              <w:bottom w:val="single" w:sz="2" w:space="0" w:color="000001"/>
            </w:tcBorders>
            <w:shd w:val="clear" w:color="auto" w:fill="FFFFFF"/>
          </w:tcPr>
          <w:p w14:paraId="1BD3215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0DB405F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E54AC8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861B06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26A1D811"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29EABA2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CF32F1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4666CA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26B8A08E"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13F4323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A373E8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4029C89"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8631190"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0BA5CBC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28784E8"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06EBAE2D"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033C0F1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21C68C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1A85BAB5" w14:textId="77777777" w:rsidR="007611F3" w:rsidRDefault="007611F3" w:rsidP="007611F3">
      <w:pPr>
        <w:spacing w:after="160" w:line="259" w:lineRule="auto"/>
        <w:rPr>
          <w:rFonts w:ascii="Lucida Sans" w:hAnsi="Lucida Sans"/>
          <w:b/>
          <w:sz w:val="20"/>
          <w:szCs w:val="20"/>
        </w:rPr>
      </w:pPr>
    </w:p>
    <w:p w14:paraId="13D73DEF" w14:textId="77777777" w:rsidR="008901A1" w:rsidRDefault="008901A1"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584802C6"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17587ABD"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lastRenderedPageBreak/>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386954FD"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3BEE4DD2"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402C37F2"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7B6B23C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5BCDE23D"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5D9F4769" w14:textId="4463253D" w:rsidR="007611F3" w:rsidRPr="007828F9" w:rsidRDefault="00BA6C00" w:rsidP="002904BD">
            <w:pPr>
              <w:spacing w:line="288" w:lineRule="auto"/>
              <w:rPr>
                <w:rFonts w:ascii="Lucida Sans" w:hAnsi="Lucida Sans"/>
                <w:sz w:val="20"/>
                <w:szCs w:val="20"/>
              </w:rPr>
            </w:pPr>
            <w:r>
              <w:rPr>
                <w:rFonts w:ascii="Lucida Sans" w:hAnsi="Lucida Sans"/>
                <w:sz w:val="20"/>
                <w:szCs w:val="20"/>
              </w:rPr>
              <w:t>18</w:t>
            </w:r>
          </w:p>
        </w:tc>
        <w:tc>
          <w:tcPr>
            <w:tcW w:w="1735" w:type="dxa"/>
            <w:tcBorders>
              <w:top w:val="single" w:sz="4" w:space="0" w:color="auto"/>
              <w:left w:val="single" w:sz="2" w:space="0" w:color="000001"/>
              <w:bottom w:val="single" w:sz="2" w:space="0" w:color="000001"/>
            </w:tcBorders>
            <w:shd w:val="clear" w:color="auto" w:fill="FFFFFF"/>
            <w:vAlign w:val="center"/>
          </w:tcPr>
          <w:p w14:paraId="42836D0C" w14:textId="424928D4"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sidR="00820E37">
              <w:rPr>
                <w:rFonts w:ascii="Lucida Sans" w:hAnsi="Lucida Sans"/>
                <w:sz w:val="20"/>
                <w:szCs w:val="20"/>
              </w:rPr>
              <w:t>98-FVL</w:t>
            </w:r>
          </w:p>
          <w:p w14:paraId="46FB4066" w14:textId="0BB037DE" w:rsidR="007611F3" w:rsidRPr="007828F9" w:rsidRDefault="00820E37" w:rsidP="002904BD">
            <w:pPr>
              <w:spacing w:line="288" w:lineRule="auto"/>
              <w:rPr>
                <w:rFonts w:ascii="Lucida Sans" w:hAnsi="Lucida Sans"/>
                <w:sz w:val="20"/>
                <w:szCs w:val="20"/>
              </w:rPr>
            </w:pPr>
            <w:r>
              <w:rPr>
                <w:rFonts w:ascii="Lucida Sans" w:hAnsi="Lucida Sans"/>
                <w:sz w:val="20"/>
                <w:szCs w:val="20"/>
              </w:rPr>
              <w:t>WV1ZZZSK4RX035215</w:t>
            </w:r>
          </w:p>
        </w:tc>
        <w:tc>
          <w:tcPr>
            <w:tcW w:w="1917" w:type="dxa"/>
            <w:tcBorders>
              <w:top w:val="single" w:sz="4" w:space="0" w:color="auto"/>
              <w:left w:val="single" w:sz="4" w:space="0" w:color="auto"/>
              <w:bottom w:val="single" w:sz="2" w:space="0" w:color="000001"/>
            </w:tcBorders>
            <w:shd w:val="clear" w:color="auto" w:fill="FFFFFF"/>
            <w:vAlign w:val="center"/>
          </w:tcPr>
          <w:p w14:paraId="2FE25722" w14:textId="025BF3E1"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proofErr w:type="spellStart"/>
            <w:r w:rsidR="00820E37">
              <w:rPr>
                <w:rFonts w:ascii="Lucida Sans" w:hAnsi="Lucida Sans"/>
                <w:sz w:val="20"/>
                <w:szCs w:val="20"/>
              </w:rPr>
              <w:t>Caddy</w:t>
            </w:r>
            <w:proofErr w:type="spellEnd"/>
            <w:r w:rsidR="00820E37">
              <w:rPr>
                <w:rFonts w:ascii="Lucida Sans" w:hAnsi="Lucida Sans"/>
                <w:sz w:val="20"/>
                <w:szCs w:val="20"/>
              </w:rPr>
              <w:t xml:space="preserve"> Furgon</w:t>
            </w:r>
          </w:p>
        </w:tc>
        <w:tc>
          <w:tcPr>
            <w:tcW w:w="2070" w:type="dxa"/>
            <w:vMerge/>
            <w:tcBorders>
              <w:left w:val="single" w:sz="2" w:space="0" w:color="000001"/>
              <w:bottom w:val="single" w:sz="2" w:space="0" w:color="000001"/>
            </w:tcBorders>
            <w:shd w:val="clear" w:color="auto" w:fill="FFFFFF"/>
          </w:tcPr>
          <w:p w14:paraId="1935712C"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324352D7"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3AE9E84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46D19BA"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6880A6B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A87E85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FB3AEA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A80402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652B2FD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4D7A3C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26F59A5" w14:textId="77777777" w:rsidTr="002904BD">
        <w:tc>
          <w:tcPr>
            <w:tcW w:w="4503" w:type="dxa"/>
            <w:gridSpan w:val="3"/>
            <w:tcBorders>
              <w:left w:val="single" w:sz="2" w:space="0" w:color="000001"/>
              <w:bottom w:val="single" w:sz="2" w:space="0" w:color="000001"/>
            </w:tcBorders>
            <w:shd w:val="clear" w:color="auto" w:fill="FFFFFF"/>
          </w:tcPr>
          <w:p w14:paraId="4B3F81C6"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5E626B9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00C721F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1F402E0" w14:textId="77777777" w:rsidTr="002904BD">
        <w:tc>
          <w:tcPr>
            <w:tcW w:w="4503" w:type="dxa"/>
            <w:gridSpan w:val="3"/>
            <w:tcBorders>
              <w:left w:val="single" w:sz="2" w:space="0" w:color="000001"/>
              <w:bottom w:val="single" w:sz="2" w:space="0" w:color="000001"/>
            </w:tcBorders>
            <w:shd w:val="clear" w:color="auto" w:fill="FFFFFF"/>
          </w:tcPr>
          <w:p w14:paraId="34CF0960"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05A7859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06BD946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AE04B06" w14:textId="77777777" w:rsidTr="002904BD">
        <w:tc>
          <w:tcPr>
            <w:tcW w:w="4503" w:type="dxa"/>
            <w:gridSpan w:val="3"/>
            <w:tcBorders>
              <w:left w:val="single" w:sz="2" w:space="0" w:color="000001"/>
              <w:bottom w:val="single" w:sz="2" w:space="0" w:color="000001"/>
            </w:tcBorders>
            <w:shd w:val="clear" w:color="auto" w:fill="FFFFFF"/>
          </w:tcPr>
          <w:p w14:paraId="791F06B7"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 xml:space="preserve">Dolivanje AD </w:t>
            </w:r>
            <w:proofErr w:type="spellStart"/>
            <w:r>
              <w:rPr>
                <w:rFonts w:ascii="Lucida Sans" w:hAnsi="Lucida Sans"/>
                <w:sz w:val="20"/>
                <w:szCs w:val="20"/>
              </w:rPr>
              <w:t>Blue</w:t>
            </w:r>
            <w:proofErr w:type="spellEnd"/>
          </w:p>
        </w:tc>
        <w:tc>
          <w:tcPr>
            <w:tcW w:w="2070" w:type="dxa"/>
            <w:tcBorders>
              <w:left w:val="single" w:sz="2" w:space="0" w:color="000001"/>
              <w:bottom w:val="single" w:sz="2" w:space="0" w:color="000001"/>
            </w:tcBorders>
            <w:shd w:val="clear" w:color="auto" w:fill="FFFFFF"/>
          </w:tcPr>
          <w:p w14:paraId="3651954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2D906A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98D2B87" w14:textId="77777777" w:rsidTr="002904BD">
        <w:tc>
          <w:tcPr>
            <w:tcW w:w="4503" w:type="dxa"/>
            <w:gridSpan w:val="3"/>
            <w:tcBorders>
              <w:left w:val="single" w:sz="2" w:space="0" w:color="000001"/>
              <w:bottom w:val="single" w:sz="2" w:space="0" w:color="000001"/>
            </w:tcBorders>
            <w:shd w:val="clear" w:color="auto" w:fill="FFFFFF"/>
          </w:tcPr>
          <w:p w14:paraId="59AAD47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09A57DF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CDD86E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E61F792"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7CBAB31"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6B7345C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048A80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0AF293C"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F636146"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32978DF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B2E779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96ED63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ACDB7FE"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611852E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D315AA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F53B2F3" w14:textId="77777777" w:rsidTr="002904BD">
        <w:tc>
          <w:tcPr>
            <w:tcW w:w="4503" w:type="dxa"/>
            <w:gridSpan w:val="3"/>
            <w:tcBorders>
              <w:left w:val="single" w:sz="2" w:space="0" w:color="000001"/>
              <w:bottom w:val="single" w:sz="2" w:space="0" w:color="000001"/>
            </w:tcBorders>
            <w:shd w:val="clear" w:color="auto" w:fill="FFFFFF"/>
          </w:tcPr>
          <w:p w14:paraId="5C1CBC0B"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5566D77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5642E5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C392815"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5904F63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2E66389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296549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2B6557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7C3A30B"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6752A8B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92099B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965A61C"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7F917A9"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3A0D840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38F3EB6"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0A5881DF"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6BA2396A"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9818F0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007AED55" w14:textId="77777777" w:rsidR="007611F3" w:rsidRDefault="007611F3" w:rsidP="007611F3">
      <w:pPr>
        <w:spacing w:after="160" w:line="259" w:lineRule="auto"/>
        <w:rPr>
          <w:rFonts w:ascii="Lucida Sans" w:hAnsi="Lucida Sans"/>
          <w:b/>
          <w:sz w:val="20"/>
          <w:szCs w:val="20"/>
        </w:rPr>
      </w:pPr>
    </w:p>
    <w:p w14:paraId="06EF7487" w14:textId="61049C2D" w:rsidR="007611F3" w:rsidRDefault="007611F3" w:rsidP="007611F3"/>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2A00F173"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2B561DB0"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21BDA239"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03052629"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7795ACA0"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440C6163"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207EFC90"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013BA47E" w14:textId="1B0EE641" w:rsidR="007611F3" w:rsidRPr="007828F9" w:rsidRDefault="00BA6C00" w:rsidP="002904BD">
            <w:pPr>
              <w:spacing w:line="288" w:lineRule="auto"/>
              <w:rPr>
                <w:rFonts w:ascii="Lucida Sans" w:hAnsi="Lucida Sans"/>
                <w:sz w:val="20"/>
                <w:szCs w:val="20"/>
              </w:rPr>
            </w:pPr>
            <w:r>
              <w:rPr>
                <w:rFonts w:ascii="Lucida Sans" w:hAnsi="Lucida Sans"/>
                <w:sz w:val="20"/>
                <w:szCs w:val="20"/>
              </w:rPr>
              <w:t>19</w:t>
            </w:r>
          </w:p>
        </w:tc>
        <w:tc>
          <w:tcPr>
            <w:tcW w:w="1735" w:type="dxa"/>
            <w:tcBorders>
              <w:top w:val="single" w:sz="4" w:space="0" w:color="auto"/>
              <w:left w:val="single" w:sz="2" w:space="0" w:color="000001"/>
              <w:bottom w:val="single" w:sz="2" w:space="0" w:color="000001"/>
            </w:tcBorders>
            <w:shd w:val="clear" w:color="auto" w:fill="FFFFFF"/>
            <w:vAlign w:val="center"/>
          </w:tcPr>
          <w:p w14:paraId="682235D6"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97-OLH</w:t>
            </w:r>
          </w:p>
          <w:p w14:paraId="03783833"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WV2ZZZ7HZ8H099457</w:t>
            </w:r>
          </w:p>
        </w:tc>
        <w:tc>
          <w:tcPr>
            <w:tcW w:w="1917" w:type="dxa"/>
            <w:tcBorders>
              <w:top w:val="single" w:sz="4" w:space="0" w:color="auto"/>
              <w:left w:val="single" w:sz="4" w:space="0" w:color="auto"/>
              <w:bottom w:val="single" w:sz="2" w:space="0" w:color="000001"/>
            </w:tcBorders>
            <w:shd w:val="clear" w:color="auto" w:fill="FFFFFF"/>
            <w:vAlign w:val="center"/>
          </w:tcPr>
          <w:p w14:paraId="3610B938"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proofErr w:type="spellStart"/>
            <w:r>
              <w:rPr>
                <w:rFonts w:ascii="Lucida Sans" w:hAnsi="Lucida Sans"/>
                <w:sz w:val="20"/>
                <w:szCs w:val="20"/>
              </w:rPr>
              <w:t>Multivan</w:t>
            </w:r>
            <w:proofErr w:type="spellEnd"/>
          </w:p>
        </w:tc>
        <w:tc>
          <w:tcPr>
            <w:tcW w:w="2070" w:type="dxa"/>
            <w:vMerge/>
            <w:tcBorders>
              <w:left w:val="single" w:sz="2" w:space="0" w:color="000001"/>
              <w:bottom w:val="single" w:sz="2" w:space="0" w:color="000001"/>
            </w:tcBorders>
            <w:shd w:val="clear" w:color="auto" w:fill="FFFFFF"/>
          </w:tcPr>
          <w:p w14:paraId="3A9E7821"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6C735B35"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2CF3523C"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2ABE0FA"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56E2A74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038C53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22AC572"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DA68D8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49915E8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8E4F22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C93B563" w14:textId="77777777" w:rsidTr="002904BD">
        <w:tc>
          <w:tcPr>
            <w:tcW w:w="4503" w:type="dxa"/>
            <w:gridSpan w:val="3"/>
            <w:tcBorders>
              <w:left w:val="single" w:sz="2" w:space="0" w:color="000001"/>
              <w:bottom w:val="single" w:sz="2" w:space="0" w:color="000001"/>
            </w:tcBorders>
            <w:shd w:val="clear" w:color="auto" w:fill="FFFFFF"/>
          </w:tcPr>
          <w:p w14:paraId="2DE562E2"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540F41F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86317C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9D6F7E3" w14:textId="77777777" w:rsidTr="002904BD">
        <w:tc>
          <w:tcPr>
            <w:tcW w:w="4503" w:type="dxa"/>
            <w:gridSpan w:val="3"/>
            <w:tcBorders>
              <w:left w:val="single" w:sz="2" w:space="0" w:color="000001"/>
              <w:bottom w:val="single" w:sz="2" w:space="0" w:color="000001"/>
            </w:tcBorders>
            <w:shd w:val="clear" w:color="auto" w:fill="FFFFFF"/>
          </w:tcPr>
          <w:p w14:paraId="09A2621F"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359AF9D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570220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2129B61" w14:textId="77777777" w:rsidTr="002904BD">
        <w:tc>
          <w:tcPr>
            <w:tcW w:w="4503" w:type="dxa"/>
            <w:gridSpan w:val="3"/>
            <w:tcBorders>
              <w:left w:val="single" w:sz="2" w:space="0" w:color="000001"/>
              <w:bottom w:val="single" w:sz="2" w:space="0" w:color="000001"/>
            </w:tcBorders>
            <w:shd w:val="clear" w:color="auto" w:fill="FFFFFF"/>
          </w:tcPr>
          <w:p w14:paraId="16F0648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1F4E720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F7A4E1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4E048F1"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EDF959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327B2C1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A56F42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CF9464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B5B0CCF"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0F07311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1F2718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4308192"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20987D4"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32ACA3D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417129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4FF6226" w14:textId="77777777" w:rsidTr="002904BD">
        <w:tc>
          <w:tcPr>
            <w:tcW w:w="4503" w:type="dxa"/>
            <w:gridSpan w:val="3"/>
            <w:tcBorders>
              <w:left w:val="single" w:sz="2" w:space="0" w:color="000001"/>
              <w:bottom w:val="single" w:sz="2" w:space="0" w:color="000001"/>
            </w:tcBorders>
            <w:shd w:val="clear" w:color="auto" w:fill="FFFFFF"/>
          </w:tcPr>
          <w:p w14:paraId="73E794A7"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163EC9F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01D7205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88345A9"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465116A"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lastRenderedPageBreak/>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7459F68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A53B63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8F5EBDB"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F1435C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655F841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C5AF85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DE2780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3D6630F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14721A2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8610AA6"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4B3FE5A4"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34231914"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185F61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6D59B15F" w14:textId="77777777" w:rsidR="007611F3" w:rsidRDefault="007611F3"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66042F24"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24F67FD3"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1F92944D"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55500EDC"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7B56F34C"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51C0A198"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3449B1FF"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499159A2" w14:textId="3A111A59" w:rsidR="007611F3" w:rsidRPr="007828F9" w:rsidRDefault="00BA6C00" w:rsidP="002904BD">
            <w:pPr>
              <w:spacing w:line="288" w:lineRule="auto"/>
              <w:rPr>
                <w:rFonts w:ascii="Lucida Sans" w:hAnsi="Lucida Sans"/>
                <w:sz w:val="20"/>
                <w:szCs w:val="20"/>
              </w:rPr>
            </w:pPr>
            <w:r>
              <w:rPr>
                <w:rFonts w:ascii="Lucida Sans" w:hAnsi="Lucida Sans"/>
                <w:sz w:val="20"/>
                <w:szCs w:val="20"/>
              </w:rPr>
              <w:t>20</w:t>
            </w:r>
          </w:p>
        </w:tc>
        <w:tc>
          <w:tcPr>
            <w:tcW w:w="1735" w:type="dxa"/>
            <w:tcBorders>
              <w:top w:val="single" w:sz="4" w:space="0" w:color="auto"/>
              <w:left w:val="single" w:sz="2" w:space="0" w:color="000001"/>
              <w:bottom w:val="single" w:sz="2" w:space="0" w:color="000001"/>
            </w:tcBorders>
            <w:shd w:val="clear" w:color="auto" w:fill="FFFFFF"/>
            <w:vAlign w:val="center"/>
          </w:tcPr>
          <w:p w14:paraId="682888B8" w14:textId="7850B42B"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sidR="008908FA">
              <w:rPr>
                <w:rFonts w:ascii="Lucida Sans" w:hAnsi="Lucida Sans"/>
                <w:sz w:val="20"/>
                <w:szCs w:val="20"/>
              </w:rPr>
              <w:t>65-DCI</w:t>
            </w:r>
          </w:p>
          <w:p w14:paraId="7611F81F" w14:textId="4B1CDF0A" w:rsidR="007611F3" w:rsidRPr="007828F9" w:rsidRDefault="008908FA" w:rsidP="002904BD">
            <w:pPr>
              <w:spacing w:line="288" w:lineRule="auto"/>
              <w:rPr>
                <w:rFonts w:ascii="Lucida Sans" w:hAnsi="Lucida Sans"/>
                <w:sz w:val="20"/>
                <w:szCs w:val="20"/>
              </w:rPr>
            </w:pPr>
            <w:r>
              <w:rPr>
                <w:rFonts w:ascii="Lucida Sans" w:hAnsi="Lucida Sans"/>
                <w:sz w:val="20"/>
                <w:szCs w:val="20"/>
              </w:rPr>
              <w:t>WVWZZZCD9RW135908</w:t>
            </w:r>
          </w:p>
        </w:tc>
        <w:tc>
          <w:tcPr>
            <w:tcW w:w="1917" w:type="dxa"/>
            <w:tcBorders>
              <w:top w:val="single" w:sz="4" w:space="0" w:color="auto"/>
              <w:left w:val="single" w:sz="4" w:space="0" w:color="auto"/>
              <w:bottom w:val="single" w:sz="2" w:space="0" w:color="000001"/>
            </w:tcBorders>
            <w:shd w:val="clear" w:color="auto" w:fill="FFFFFF"/>
            <w:vAlign w:val="center"/>
          </w:tcPr>
          <w:p w14:paraId="2A68B214"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r>
              <w:rPr>
                <w:rFonts w:ascii="Lucida Sans" w:hAnsi="Lucida Sans"/>
                <w:sz w:val="20"/>
                <w:szCs w:val="20"/>
              </w:rPr>
              <w:t>golf</w:t>
            </w:r>
          </w:p>
        </w:tc>
        <w:tc>
          <w:tcPr>
            <w:tcW w:w="2070" w:type="dxa"/>
            <w:vMerge/>
            <w:tcBorders>
              <w:left w:val="single" w:sz="2" w:space="0" w:color="000001"/>
              <w:bottom w:val="single" w:sz="2" w:space="0" w:color="000001"/>
            </w:tcBorders>
            <w:shd w:val="clear" w:color="auto" w:fill="FFFFFF"/>
          </w:tcPr>
          <w:p w14:paraId="0D8463A3"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2AEF2ACD"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5B458502"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A3E4DF8"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1341DDC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0E5644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539AB5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50C8FE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1DF9FD5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A77E93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9424350" w14:textId="77777777" w:rsidTr="002904BD">
        <w:tc>
          <w:tcPr>
            <w:tcW w:w="4503" w:type="dxa"/>
            <w:gridSpan w:val="3"/>
            <w:tcBorders>
              <w:left w:val="single" w:sz="2" w:space="0" w:color="000001"/>
              <w:bottom w:val="single" w:sz="2" w:space="0" w:color="000001"/>
            </w:tcBorders>
            <w:shd w:val="clear" w:color="auto" w:fill="FFFFFF"/>
          </w:tcPr>
          <w:p w14:paraId="106EAE01"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011612D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6DD779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6663984" w14:textId="77777777" w:rsidTr="002904BD">
        <w:tc>
          <w:tcPr>
            <w:tcW w:w="4503" w:type="dxa"/>
            <w:gridSpan w:val="3"/>
            <w:tcBorders>
              <w:left w:val="single" w:sz="2" w:space="0" w:color="000001"/>
              <w:bottom w:val="single" w:sz="2" w:space="0" w:color="000001"/>
            </w:tcBorders>
            <w:shd w:val="clear" w:color="auto" w:fill="FFFFFF"/>
          </w:tcPr>
          <w:p w14:paraId="3E1D1660"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7CF03132"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59C409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7F2CBA7" w14:textId="77777777" w:rsidTr="002904BD">
        <w:tc>
          <w:tcPr>
            <w:tcW w:w="4503" w:type="dxa"/>
            <w:gridSpan w:val="3"/>
            <w:tcBorders>
              <w:left w:val="single" w:sz="2" w:space="0" w:color="000001"/>
              <w:bottom w:val="single" w:sz="2" w:space="0" w:color="000001"/>
            </w:tcBorders>
            <w:shd w:val="clear" w:color="auto" w:fill="FFFFFF"/>
          </w:tcPr>
          <w:p w14:paraId="4AB96F4B"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46EF714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AD9933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FE8A36C"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87B9191"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378C67F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07CD44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A302744"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AD25B3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03017BD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AF87F1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738C089"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45F35FF"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53A7266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E78B15B"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2238458" w14:textId="77777777" w:rsidTr="002904BD">
        <w:tc>
          <w:tcPr>
            <w:tcW w:w="4503" w:type="dxa"/>
            <w:gridSpan w:val="3"/>
            <w:tcBorders>
              <w:left w:val="single" w:sz="2" w:space="0" w:color="000001"/>
              <w:bottom w:val="single" w:sz="2" w:space="0" w:color="000001"/>
            </w:tcBorders>
            <w:shd w:val="clear" w:color="auto" w:fill="FFFFFF"/>
          </w:tcPr>
          <w:p w14:paraId="273EFE6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36B22C2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C53B3B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F4E39C1"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7991BC8"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17CB8C2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6CC1BAA"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6CE11B5"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470A514B"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71DD7C37"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8F33F3E"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852D58B"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2A89FA9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0A6012C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2BE4467"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070FB26D"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1CD7233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46DE5A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003CBE04" w14:textId="77777777" w:rsidR="007611F3" w:rsidRDefault="007611F3"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7611F3" w:rsidRPr="007828F9" w14:paraId="5B30B295"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35525EB2" w14:textId="77777777" w:rsidR="007611F3" w:rsidRPr="007828F9" w:rsidRDefault="007611F3" w:rsidP="002904BD">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340791D5"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21725EF7"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3BB1E141" w14:textId="77777777" w:rsidR="007611F3" w:rsidRPr="007828F9" w:rsidRDefault="007611F3" w:rsidP="002904BD">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321B44F1"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7611F3" w:rsidRPr="007828F9" w14:paraId="3C53C8BF"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763FE095" w14:textId="25A3FF64" w:rsidR="007611F3" w:rsidRPr="007828F9" w:rsidRDefault="00BA6C00" w:rsidP="002904BD">
            <w:pPr>
              <w:spacing w:line="288" w:lineRule="auto"/>
              <w:rPr>
                <w:rFonts w:ascii="Lucida Sans" w:hAnsi="Lucida Sans"/>
                <w:sz w:val="20"/>
                <w:szCs w:val="20"/>
              </w:rPr>
            </w:pPr>
            <w:r>
              <w:rPr>
                <w:rFonts w:ascii="Lucida Sans" w:hAnsi="Lucida Sans"/>
                <w:sz w:val="20"/>
                <w:szCs w:val="20"/>
              </w:rPr>
              <w:t>21</w:t>
            </w:r>
          </w:p>
        </w:tc>
        <w:tc>
          <w:tcPr>
            <w:tcW w:w="1735" w:type="dxa"/>
            <w:tcBorders>
              <w:top w:val="single" w:sz="4" w:space="0" w:color="auto"/>
              <w:left w:val="single" w:sz="2" w:space="0" w:color="000001"/>
              <w:bottom w:val="single" w:sz="2" w:space="0" w:color="000001"/>
            </w:tcBorders>
            <w:shd w:val="clear" w:color="auto" w:fill="FFFFFF"/>
            <w:vAlign w:val="center"/>
          </w:tcPr>
          <w:p w14:paraId="0B97A7E6" w14:textId="77777777" w:rsidR="007611F3" w:rsidRDefault="007611F3" w:rsidP="002904BD">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628-ND</w:t>
            </w:r>
          </w:p>
          <w:p w14:paraId="5410C818" w14:textId="77777777" w:rsidR="007611F3" w:rsidRPr="007828F9" w:rsidRDefault="007611F3" w:rsidP="002904BD">
            <w:pPr>
              <w:spacing w:line="288" w:lineRule="auto"/>
              <w:rPr>
                <w:rFonts w:ascii="Lucida Sans" w:hAnsi="Lucida Sans"/>
                <w:sz w:val="20"/>
                <w:szCs w:val="20"/>
              </w:rPr>
            </w:pPr>
            <w:r>
              <w:rPr>
                <w:rFonts w:ascii="Lucida Sans" w:hAnsi="Lucida Sans"/>
                <w:sz w:val="20"/>
                <w:szCs w:val="20"/>
              </w:rPr>
              <w:t>WVWZZZAUZGW601062</w:t>
            </w:r>
          </w:p>
        </w:tc>
        <w:tc>
          <w:tcPr>
            <w:tcW w:w="1917" w:type="dxa"/>
            <w:tcBorders>
              <w:top w:val="single" w:sz="4" w:space="0" w:color="auto"/>
              <w:left w:val="single" w:sz="4" w:space="0" w:color="auto"/>
              <w:bottom w:val="single" w:sz="2" w:space="0" w:color="000001"/>
            </w:tcBorders>
            <w:shd w:val="clear" w:color="auto" w:fill="FFFFFF"/>
            <w:vAlign w:val="center"/>
          </w:tcPr>
          <w:p w14:paraId="22D91AA3" w14:textId="77777777" w:rsidR="007611F3" w:rsidRPr="007828F9" w:rsidRDefault="007611F3" w:rsidP="002904BD">
            <w:pPr>
              <w:spacing w:line="288" w:lineRule="auto"/>
              <w:rPr>
                <w:rFonts w:ascii="Lucida Sans" w:hAnsi="Lucida Sans"/>
                <w:sz w:val="20"/>
                <w:szCs w:val="20"/>
              </w:rPr>
            </w:pPr>
            <w:r w:rsidRPr="007828F9">
              <w:rPr>
                <w:rFonts w:ascii="Lucida Sans" w:hAnsi="Lucida Sans"/>
                <w:sz w:val="20"/>
                <w:szCs w:val="20"/>
              </w:rPr>
              <w:t xml:space="preserve">VW </w:t>
            </w:r>
            <w:r>
              <w:rPr>
                <w:rFonts w:ascii="Lucida Sans" w:hAnsi="Lucida Sans"/>
                <w:sz w:val="20"/>
                <w:szCs w:val="20"/>
              </w:rPr>
              <w:t>Golf</w:t>
            </w:r>
          </w:p>
        </w:tc>
        <w:tc>
          <w:tcPr>
            <w:tcW w:w="2070" w:type="dxa"/>
            <w:vMerge/>
            <w:tcBorders>
              <w:left w:val="single" w:sz="2" w:space="0" w:color="000001"/>
              <w:bottom w:val="single" w:sz="2" w:space="0" w:color="000001"/>
            </w:tcBorders>
            <w:shd w:val="clear" w:color="auto" w:fill="FFFFFF"/>
          </w:tcPr>
          <w:p w14:paraId="7DDF917D" w14:textId="77777777" w:rsidR="007611F3" w:rsidRPr="007828F9" w:rsidRDefault="007611F3" w:rsidP="002904BD">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04DD640C" w14:textId="77777777" w:rsidR="007611F3" w:rsidRPr="007828F9" w:rsidRDefault="007611F3" w:rsidP="002904BD">
            <w:pPr>
              <w:pStyle w:val="Telobesedila"/>
              <w:snapToGrid w:val="0"/>
              <w:spacing w:after="0" w:line="288" w:lineRule="auto"/>
              <w:jc w:val="both"/>
              <w:rPr>
                <w:rFonts w:ascii="Lucida Sans" w:hAnsi="Lucida Sans"/>
                <w:b/>
                <w:sz w:val="20"/>
                <w:szCs w:val="20"/>
              </w:rPr>
            </w:pPr>
          </w:p>
        </w:tc>
      </w:tr>
      <w:tr w:rsidR="007611F3" w:rsidRPr="007828F9" w14:paraId="3BC5B7AB"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5491D8D" w14:textId="77777777" w:rsidR="007611F3" w:rsidRPr="007828F9" w:rsidRDefault="007611F3" w:rsidP="002904BD">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10FFA61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A9330D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B96F6D6"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2B23F5D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1D9BD17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DC076B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62374AA9" w14:textId="77777777" w:rsidTr="002904BD">
        <w:tc>
          <w:tcPr>
            <w:tcW w:w="4503" w:type="dxa"/>
            <w:gridSpan w:val="3"/>
            <w:tcBorders>
              <w:left w:val="single" w:sz="2" w:space="0" w:color="000001"/>
              <w:bottom w:val="single" w:sz="2" w:space="0" w:color="000001"/>
            </w:tcBorders>
            <w:shd w:val="clear" w:color="auto" w:fill="FFFFFF"/>
          </w:tcPr>
          <w:p w14:paraId="49885DF6"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0F8987A1"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A24D62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5900AC74" w14:textId="77777777" w:rsidTr="002904BD">
        <w:tc>
          <w:tcPr>
            <w:tcW w:w="4503" w:type="dxa"/>
            <w:gridSpan w:val="3"/>
            <w:tcBorders>
              <w:left w:val="single" w:sz="2" w:space="0" w:color="000001"/>
              <w:bottom w:val="single" w:sz="2" w:space="0" w:color="000001"/>
            </w:tcBorders>
            <w:shd w:val="clear" w:color="auto" w:fill="FFFFFF"/>
          </w:tcPr>
          <w:p w14:paraId="7E3828B5" w14:textId="77777777" w:rsidR="007611F3" w:rsidRPr="007828F9" w:rsidRDefault="007611F3" w:rsidP="002904BD">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4B7E967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526071F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CDB20FE" w14:textId="77777777" w:rsidTr="002904BD">
        <w:tc>
          <w:tcPr>
            <w:tcW w:w="4503" w:type="dxa"/>
            <w:gridSpan w:val="3"/>
            <w:tcBorders>
              <w:left w:val="single" w:sz="2" w:space="0" w:color="000001"/>
              <w:bottom w:val="single" w:sz="2" w:space="0" w:color="000001"/>
            </w:tcBorders>
            <w:shd w:val="clear" w:color="auto" w:fill="FFFFFF"/>
          </w:tcPr>
          <w:p w14:paraId="09E4BFED"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27A39C26"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AAA285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1C09D9A"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D8DACBA"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3F285089"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8A6601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2FB6F45C"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056B21F2"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lastRenderedPageBreak/>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7A02044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A6AD695"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4EF9F57E"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8C94C49" w14:textId="77777777" w:rsidR="007611F3" w:rsidRPr="007828F9" w:rsidRDefault="007611F3" w:rsidP="002904BD">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7D803E5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BE4AE28"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010AF4C1" w14:textId="77777777" w:rsidTr="002904BD">
        <w:tc>
          <w:tcPr>
            <w:tcW w:w="4503" w:type="dxa"/>
            <w:gridSpan w:val="3"/>
            <w:tcBorders>
              <w:left w:val="single" w:sz="2" w:space="0" w:color="000001"/>
              <w:bottom w:val="single" w:sz="2" w:space="0" w:color="000001"/>
            </w:tcBorders>
            <w:shd w:val="clear" w:color="auto" w:fill="FFFFFF"/>
          </w:tcPr>
          <w:p w14:paraId="664BCF1E"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0555A4C4"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19EB82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7EB42D70"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1C5C4205"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1A5D6C3F"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D0E753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1908757E"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61401171"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71EA05EC"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9F221D3"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r w:rsidR="007611F3" w:rsidRPr="007828F9" w14:paraId="3644CC70" w14:textId="77777777" w:rsidTr="002904BD">
        <w:tc>
          <w:tcPr>
            <w:tcW w:w="4503" w:type="dxa"/>
            <w:gridSpan w:val="3"/>
            <w:tcBorders>
              <w:top w:val="single" w:sz="2" w:space="0" w:color="000001"/>
              <w:left w:val="single" w:sz="2" w:space="0" w:color="000001"/>
              <w:bottom w:val="single" w:sz="2" w:space="0" w:color="000001"/>
            </w:tcBorders>
            <w:shd w:val="clear" w:color="auto" w:fill="FFFFFF"/>
          </w:tcPr>
          <w:p w14:paraId="74903471"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5B38D2CD"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DFBF723" w14:textId="77777777" w:rsidR="007611F3" w:rsidRPr="007828F9" w:rsidRDefault="007611F3" w:rsidP="002904BD">
            <w:pPr>
              <w:pStyle w:val="Telobesedila"/>
              <w:spacing w:after="0" w:line="288" w:lineRule="auto"/>
              <w:jc w:val="both"/>
              <w:rPr>
                <w:rFonts w:ascii="Lucida Sans" w:hAnsi="Lucida Sans"/>
                <w:sz w:val="20"/>
                <w:szCs w:val="20"/>
              </w:rPr>
            </w:pPr>
          </w:p>
        </w:tc>
      </w:tr>
      <w:tr w:rsidR="007611F3" w:rsidRPr="007828F9" w14:paraId="77848A1C"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0863AC8C" w14:textId="77777777" w:rsidR="007611F3" w:rsidRPr="007828F9" w:rsidRDefault="007611F3" w:rsidP="002904BD">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2DF31C0" w14:textId="77777777" w:rsidR="007611F3" w:rsidRPr="007828F9" w:rsidRDefault="007611F3" w:rsidP="002904BD">
            <w:pPr>
              <w:pStyle w:val="Telobesedila"/>
              <w:snapToGrid w:val="0"/>
              <w:spacing w:after="0" w:line="288" w:lineRule="auto"/>
              <w:jc w:val="both"/>
              <w:rPr>
                <w:rFonts w:ascii="Lucida Sans" w:hAnsi="Lucida Sans"/>
                <w:sz w:val="20"/>
                <w:szCs w:val="20"/>
              </w:rPr>
            </w:pPr>
          </w:p>
        </w:tc>
      </w:tr>
    </w:tbl>
    <w:p w14:paraId="789AA7E5" w14:textId="77777777" w:rsidR="001F25A1" w:rsidRDefault="001F25A1" w:rsidP="007611F3">
      <w:pPr>
        <w:spacing w:after="160" w:line="259" w:lineRule="auto"/>
        <w:rPr>
          <w:rFonts w:ascii="Lucida Sans" w:hAnsi="Lucida Sans"/>
          <w:b/>
          <w:sz w:val="20"/>
          <w:szCs w:val="20"/>
        </w:rPr>
      </w:pPr>
    </w:p>
    <w:p w14:paraId="319A105E" w14:textId="77777777" w:rsidR="001F25A1" w:rsidRDefault="001F25A1" w:rsidP="007611F3">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917"/>
        <w:gridCol w:w="2070"/>
        <w:gridCol w:w="2555"/>
      </w:tblGrid>
      <w:tr w:rsidR="001F25A1" w:rsidRPr="007828F9" w14:paraId="33A21944" w14:textId="77777777" w:rsidTr="006D3CFF">
        <w:trPr>
          <w:cantSplit/>
        </w:trPr>
        <w:tc>
          <w:tcPr>
            <w:tcW w:w="851" w:type="dxa"/>
            <w:tcBorders>
              <w:top w:val="single" w:sz="2" w:space="0" w:color="000001"/>
              <w:left w:val="single" w:sz="2" w:space="0" w:color="000001"/>
              <w:bottom w:val="single" w:sz="2" w:space="0" w:color="000001"/>
            </w:tcBorders>
            <w:shd w:val="clear" w:color="auto" w:fill="FFFFFF"/>
          </w:tcPr>
          <w:p w14:paraId="37E1C9BA" w14:textId="77777777" w:rsidR="001F25A1" w:rsidRPr="007828F9" w:rsidRDefault="001F25A1" w:rsidP="006D3CFF">
            <w:pPr>
              <w:spacing w:line="288" w:lineRule="auto"/>
              <w:rPr>
                <w:rFonts w:ascii="Lucida Sans" w:hAnsi="Lucida Sans"/>
                <w:sz w:val="20"/>
                <w:szCs w:val="20"/>
              </w:rPr>
            </w:pPr>
            <w:proofErr w:type="spellStart"/>
            <w:r w:rsidRPr="007828F9">
              <w:rPr>
                <w:rFonts w:ascii="Lucida Sans" w:hAnsi="Lucida Sans"/>
                <w:sz w:val="20"/>
                <w:szCs w:val="20"/>
              </w:rPr>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6C04AAED" w14:textId="77777777" w:rsidR="001F25A1" w:rsidRPr="007828F9" w:rsidRDefault="001F25A1" w:rsidP="006D3CFF">
            <w:pPr>
              <w:spacing w:line="288" w:lineRule="auto"/>
              <w:rPr>
                <w:rFonts w:ascii="Lucida Sans" w:hAnsi="Lucida Sans"/>
                <w:sz w:val="20"/>
                <w:szCs w:val="20"/>
              </w:rPr>
            </w:pPr>
            <w:r w:rsidRPr="007828F9">
              <w:rPr>
                <w:rFonts w:ascii="Lucida Sans" w:hAnsi="Lucida Sans"/>
                <w:sz w:val="20"/>
                <w:szCs w:val="20"/>
              </w:rPr>
              <w:t>Registrska št.</w:t>
            </w:r>
          </w:p>
        </w:tc>
        <w:tc>
          <w:tcPr>
            <w:tcW w:w="1917" w:type="dxa"/>
            <w:tcBorders>
              <w:top w:val="single" w:sz="2" w:space="0" w:color="000001"/>
              <w:left w:val="single" w:sz="4" w:space="0" w:color="auto"/>
              <w:bottom w:val="single" w:sz="4" w:space="0" w:color="auto"/>
            </w:tcBorders>
            <w:shd w:val="clear" w:color="auto" w:fill="FFFFFF"/>
            <w:vAlign w:val="center"/>
          </w:tcPr>
          <w:p w14:paraId="0A1E3572" w14:textId="77777777" w:rsidR="001F25A1" w:rsidRPr="007828F9" w:rsidRDefault="001F25A1" w:rsidP="006D3CFF">
            <w:pPr>
              <w:spacing w:line="288" w:lineRule="auto"/>
              <w:rPr>
                <w:rFonts w:ascii="Lucida Sans" w:hAnsi="Lucida Sans"/>
                <w:sz w:val="20"/>
                <w:szCs w:val="20"/>
              </w:rPr>
            </w:pPr>
            <w:r w:rsidRPr="007828F9">
              <w:rPr>
                <w:rFonts w:ascii="Lucida Sans" w:hAnsi="Lucida Sans"/>
                <w:sz w:val="20"/>
                <w:szCs w:val="20"/>
              </w:rPr>
              <w:t>Znamka/ model</w:t>
            </w:r>
          </w:p>
        </w:tc>
        <w:tc>
          <w:tcPr>
            <w:tcW w:w="2070" w:type="dxa"/>
            <w:vMerge w:val="restart"/>
            <w:tcBorders>
              <w:top w:val="single" w:sz="2" w:space="0" w:color="000001"/>
              <w:left w:val="single" w:sz="2" w:space="0" w:color="000001"/>
              <w:bottom w:val="single" w:sz="2" w:space="0" w:color="000080"/>
            </w:tcBorders>
            <w:shd w:val="clear" w:color="auto" w:fill="FFFFFF"/>
          </w:tcPr>
          <w:p w14:paraId="43F506E5" w14:textId="77777777" w:rsidR="001F25A1" w:rsidRPr="007828F9" w:rsidRDefault="001F25A1" w:rsidP="006D3CFF">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2A1646AD" w14:textId="77777777" w:rsidR="001F25A1" w:rsidRPr="007828F9" w:rsidRDefault="001F25A1" w:rsidP="006D3CFF">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1F25A1" w:rsidRPr="007828F9" w14:paraId="62BB4D3A" w14:textId="77777777" w:rsidTr="006D3CFF">
        <w:trPr>
          <w:cantSplit/>
        </w:trPr>
        <w:tc>
          <w:tcPr>
            <w:tcW w:w="851" w:type="dxa"/>
            <w:tcBorders>
              <w:top w:val="single" w:sz="2" w:space="0" w:color="000001"/>
              <w:left w:val="single" w:sz="2" w:space="0" w:color="000001"/>
              <w:bottom w:val="single" w:sz="2" w:space="0" w:color="000001"/>
            </w:tcBorders>
            <w:shd w:val="clear" w:color="auto" w:fill="FFFFFF"/>
          </w:tcPr>
          <w:p w14:paraId="6CB004F1" w14:textId="475847B8" w:rsidR="001F25A1" w:rsidRPr="007828F9" w:rsidRDefault="001F25A1" w:rsidP="006D3CFF">
            <w:pPr>
              <w:spacing w:line="288" w:lineRule="auto"/>
              <w:rPr>
                <w:rFonts w:ascii="Lucida Sans" w:hAnsi="Lucida Sans"/>
                <w:sz w:val="20"/>
                <w:szCs w:val="20"/>
              </w:rPr>
            </w:pPr>
            <w:r>
              <w:rPr>
                <w:rFonts w:ascii="Lucida Sans" w:hAnsi="Lucida Sans"/>
                <w:sz w:val="20"/>
                <w:szCs w:val="20"/>
              </w:rPr>
              <w:t>22</w:t>
            </w:r>
          </w:p>
        </w:tc>
        <w:tc>
          <w:tcPr>
            <w:tcW w:w="1735" w:type="dxa"/>
            <w:tcBorders>
              <w:top w:val="single" w:sz="4" w:space="0" w:color="auto"/>
              <w:left w:val="single" w:sz="2" w:space="0" w:color="000001"/>
              <w:bottom w:val="single" w:sz="2" w:space="0" w:color="000001"/>
            </w:tcBorders>
            <w:shd w:val="clear" w:color="auto" w:fill="FFFFFF"/>
            <w:vAlign w:val="center"/>
          </w:tcPr>
          <w:p w14:paraId="37BA7714" w14:textId="7C843943" w:rsidR="001F25A1" w:rsidRDefault="001F25A1" w:rsidP="006D3CFF">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42-SEK</w:t>
            </w:r>
          </w:p>
          <w:p w14:paraId="077718E7" w14:textId="171AB713" w:rsidR="001F25A1" w:rsidRPr="007828F9" w:rsidRDefault="001F25A1" w:rsidP="006D3CFF">
            <w:pPr>
              <w:spacing w:line="288" w:lineRule="auto"/>
              <w:rPr>
                <w:rFonts w:ascii="Lucida Sans" w:hAnsi="Lucida Sans"/>
                <w:sz w:val="20"/>
                <w:szCs w:val="20"/>
              </w:rPr>
            </w:pPr>
            <w:r>
              <w:rPr>
                <w:rFonts w:ascii="Lucida Sans" w:hAnsi="Lucida Sans"/>
                <w:sz w:val="20"/>
                <w:szCs w:val="20"/>
              </w:rPr>
              <w:t>WF1RFA00465579967</w:t>
            </w:r>
          </w:p>
        </w:tc>
        <w:tc>
          <w:tcPr>
            <w:tcW w:w="1917" w:type="dxa"/>
            <w:tcBorders>
              <w:top w:val="single" w:sz="4" w:space="0" w:color="auto"/>
              <w:left w:val="single" w:sz="4" w:space="0" w:color="auto"/>
              <w:bottom w:val="single" w:sz="2" w:space="0" w:color="000001"/>
            </w:tcBorders>
            <w:shd w:val="clear" w:color="auto" w:fill="FFFFFF"/>
            <w:vAlign w:val="center"/>
          </w:tcPr>
          <w:p w14:paraId="7F031933" w14:textId="01912174" w:rsidR="001F25A1" w:rsidRPr="007828F9" w:rsidRDefault="001F25A1" w:rsidP="006D3CFF">
            <w:pPr>
              <w:spacing w:line="288" w:lineRule="auto"/>
              <w:rPr>
                <w:rFonts w:ascii="Lucida Sans" w:hAnsi="Lucida Sans"/>
                <w:sz w:val="20"/>
                <w:szCs w:val="20"/>
              </w:rPr>
            </w:pPr>
            <w:r>
              <w:rPr>
                <w:rFonts w:ascii="Lucida Sans" w:hAnsi="Lucida Sans"/>
                <w:sz w:val="20"/>
                <w:szCs w:val="20"/>
              </w:rPr>
              <w:t xml:space="preserve">Renault </w:t>
            </w:r>
            <w:proofErr w:type="spellStart"/>
            <w:r>
              <w:rPr>
                <w:rFonts w:ascii="Lucida Sans" w:hAnsi="Lucida Sans"/>
                <w:sz w:val="20"/>
                <w:szCs w:val="20"/>
              </w:rPr>
              <w:t>Scenik</w:t>
            </w:r>
            <w:proofErr w:type="spellEnd"/>
          </w:p>
        </w:tc>
        <w:tc>
          <w:tcPr>
            <w:tcW w:w="2070" w:type="dxa"/>
            <w:vMerge/>
            <w:tcBorders>
              <w:left w:val="single" w:sz="2" w:space="0" w:color="000001"/>
              <w:bottom w:val="single" w:sz="2" w:space="0" w:color="000001"/>
            </w:tcBorders>
            <w:shd w:val="clear" w:color="auto" w:fill="FFFFFF"/>
          </w:tcPr>
          <w:p w14:paraId="34EABE14" w14:textId="77777777" w:rsidR="001F25A1" w:rsidRPr="007828F9" w:rsidRDefault="001F25A1" w:rsidP="006D3CFF">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2C8AC52E" w14:textId="77777777" w:rsidR="001F25A1" w:rsidRPr="007828F9" w:rsidRDefault="001F25A1" w:rsidP="006D3CFF">
            <w:pPr>
              <w:pStyle w:val="Telobesedila"/>
              <w:snapToGrid w:val="0"/>
              <w:spacing w:after="0" w:line="288" w:lineRule="auto"/>
              <w:jc w:val="both"/>
              <w:rPr>
                <w:rFonts w:ascii="Lucida Sans" w:hAnsi="Lucida Sans"/>
                <w:b/>
                <w:sz w:val="20"/>
                <w:szCs w:val="20"/>
              </w:rPr>
            </w:pPr>
          </w:p>
        </w:tc>
      </w:tr>
      <w:tr w:rsidR="001F25A1" w:rsidRPr="007828F9" w14:paraId="3AE7E75F" w14:textId="77777777" w:rsidTr="006D3CFF">
        <w:tc>
          <w:tcPr>
            <w:tcW w:w="4503" w:type="dxa"/>
            <w:gridSpan w:val="3"/>
            <w:tcBorders>
              <w:top w:val="single" w:sz="2" w:space="0" w:color="000001"/>
              <w:left w:val="single" w:sz="2" w:space="0" w:color="000001"/>
              <w:bottom w:val="single" w:sz="2" w:space="0" w:color="000001"/>
            </w:tcBorders>
            <w:shd w:val="clear" w:color="auto" w:fill="FFFFFF"/>
          </w:tcPr>
          <w:p w14:paraId="468E89E7" w14:textId="77777777" w:rsidR="001F25A1" w:rsidRPr="007828F9" w:rsidRDefault="001F25A1" w:rsidP="006D3CFF">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070" w:type="dxa"/>
            <w:tcBorders>
              <w:top w:val="single" w:sz="2" w:space="0" w:color="000001"/>
              <w:left w:val="single" w:sz="2" w:space="0" w:color="000001"/>
              <w:bottom w:val="single" w:sz="2" w:space="0" w:color="000001"/>
            </w:tcBorders>
            <w:shd w:val="clear" w:color="auto" w:fill="FFFFFF"/>
          </w:tcPr>
          <w:p w14:paraId="654D48F8"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0F53B11"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r>
      <w:tr w:rsidR="001F25A1" w:rsidRPr="007828F9" w14:paraId="58C1B01C" w14:textId="77777777" w:rsidTr="006D3CFF">
        <w:tc>
          <w:tcPr>
            <w:tcW w:w="4503" w:type="dxa"/>
            <w:gridSpan w:val="3"/>
            <w:tcBorders>
              <w:top w:val="single" w:sz="2" w:space="0" w:color="000001"/>
              <w:left w:val="single" w:sz="2" w:space="0" w:color="000001"/>
              <w:bottom w:val="single" w:sz="2" w:space="0" w:color="000001"/>
            </w:tcBorders>
            <w:shd w:val="clear" w:color="auto" w:fill="FFFFFF"/>
          </w:tcPr>
          <w:p w14:paraId="6DA40C70" w14:textId="77777777" w:rsidR="001F25A1" w:rsidRPr="007828F9" w:rsidRDefault="001F25A1" w:rsidP="006D3CFF">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070" w:type="dxa"/>
            <w:tcBorders>
              <w:top w:val="single" w:sz="2" w:space="0" w:color="000001"/>
              <w:left w:val="single" w:sz="2" w:space="0" w:color="000001"/>
              <w:bottom w:val="single" w:sz="2" w:space="0" w:color="000001"/>
            </w:tcBorders>
            <w:shd w:val="clear" w:color="auto" w:fill="FFFFFF"/>
          </w:tcPr>
          <w:p w14:paraId="497E183A"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5744683"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r>
      <w:tr w:rsidR="001F25A1" w:rsidRPr="007828F9" w14:paraId="01AB8E4D" w14:textId="77777777" w:rsidTr="006D3CFF">
        <w:tc>
          <w:tcPr>
            <w:tcW w:w="4503" w:type="dxa"/>
            <w:gridSpan w:val="3"/>
            <w:tcBorders>
              <w:left w:val="single" w:sz="2" w:space="0" w:color="000001"/>
              <w:bottom w:val="single" w:sz="2" w:space="0" w:color="000001"/>
            </w:tcBorders>
            <w:shd w:val="clear" w:color="auto" w:fill="FFFFFF"/>
          </w:tcPr>
          <w:p w14:paraId="198DF592" w14:textId="77777777" w:rsidR="001F25A1" w:rsidRPr="007828F9" w:rsidRDefault="001F25A1" w:rsidP="006D3CFF">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070" w:type="dxa"/>
            <w:tcBorders>
              <w:left w:val="single" w:sz="2" w:space="0" w:color="000001"/>
              <w:bottom w:val="single" w:sz="2" w:space="0" w:color="000001"/>
            </w:tcBorders>
            <w:shd w:val="clear" w:color="auto" w:fill="FFFFFF"/>
          </w:tcPr>
          <w:p w14:paraId="76129BE1"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2F30FA2"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r>
      <w:tr w:rsidR="001F25A1" w:rsidRPr="007828F9" w14:paraId="12A9FF02" w14:textId="77777777" w:rsidTr="006D3CFF">
        <w:tc>
          <w:tcPr>
            <w:tcW w:w="4503" w:type="dxa"/>
            <w:gridSpan w:val="3"/>
            <w:tcBorders>
              <w:left w:val="single" w:sz="2" w:space="0" w:color="000001"/>
              <w:bottom w:val="single" w:sz="2" w:space="0" w:color="000001"/>
            </w:tcBorders>
            <w:shd w:val="clear" w:color="auto" w:fill="FFFFFF"/>
          </w:tcPr>
          <w:p w14:paraId="2D7EC849" w14:textId="77777777" w:rsidR="001F25A1" w:rsidRPr="007828F9" w:rsidRDefault="001F25A1" w:rsidP="006D3CFF">
            <w:pPr>
              <w:pStyle w:val="Telobesedila"/>
              <w:spacing w:after="0" w:line="288" w:lineRule="auto"/>
              <w:jc w:val="both"/>
              <w:rPr>
                <w:rFonts w:ascii="Lucida Sans" w:hAnsi="Lucida Sans"/>
                <w:sz w:val="20"/>
                <w:szCs w:val="20"/>
              </w:rPr>
            </w:pPr>
            <w:r>
              <w:rPr>
                <w:rFonts w:ascii="Lucida Sans" w:hAnsi="Lucida Sans"/>
                <w:sz w:val="20"/>
                <w:szCs w:val="20"/>
              </w:rPr>
              <w:t>Menjava filtra goriva</w:t>
            </w:r>
          </w:p>
        </w:tc>
        <w:tc>
          <w:tcPr>
            <w:tcW w:w="2070" w:type="dxa"/>
            <w:tcBorders>
              <w:left w:val="single" w:sz="2" w:space="0" w:color="000001"/>
              <w:bottom w:val="single" w:sz="2" w:space="0" w:color="000001"/>
            </w:tcBorders>
            <w:shd w:val="clear" w:color="auto" w:fill="FFFFFF"/>
          </w:tcPr>
          <w:p w14:paraId="73D667B8"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0355EE77"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r>
      <w:tr w:rsidR="001F25A1" w:rsidRPr="007828F9" w14:paraId="063B70F2" w14:textId="77777777" w:rsidTr="006D3CFF">
        <w:tc>
          <w:tcPr>
            <w:tcW w:w="4503" w:type="dxa"/>
            <w:gridSpan w:val="3"/>
            <w:tcBorders>
              <w:left w:val="single" w:sz="2" w:space="0" w:color="000001"/>
              <w:bottom w:val="single" w:sz="2" w:space="0" w:color="000001"/>
            </w:tcBorders>
            <w:shd w:val="clear" w:color="auto" w:fill="FFFFFF"/>
          </w:tcPr>
          <w:p w14:paraId="1EA8B6E9" w14:textId="77777777" w:rsidR="001F25A1" w:rsidRPr="007828F9" w:rsidRDefault="001F25A1" w:rsidP="006D3CFF">
            <w:pPr>
              <w:pStyle w:val="Telobesedila"/>
              <w:spacing w:after="0" w:line="288" w:lineRule="auto"/>
              <w:jc w:val="both"/>
              <w:rPr>
                <w:rFonts w:ascii="Lucida Sans" w:hAnsi="Lucida Sans"/>
                <w:sz w:val="20"/>
                <w:szCs w:val="20"/>
              </w:rPr>
            </w:pPr>
            <w:r>
              <w:rPr>
                <w:rFonts w:ascii="Lucida Sans" w:hAnsi="Lucida Sans"/>
                <w:sz w:val="20"/>
                <w:szCs w:val="20"/>
              </w:rPr>
              <w:t xml:space="preserve">Dolivanje AD </w:t>
            </w:r>
            <w:proofErr w:type="spellStart"/>
            <w:r>
              <w:rPr>
                <w:rFonts w:ascii="Lucida Sans" w:hAnsi="Lucida Sans"/>
                <w:sz w:val="20"/>
                <w:szCs w:val="20"/>
              </w:rPr>
              <w:t>Blue</w:t>
            </w:r>
            <w:proofErr w:type="spellEnd"/>
          </w:p>
        </w:tc>
        <w:tc>
          <w:tcPr>
            <w:tcW w:w="2070" w:type="dxa"/>
            <w:tcBorders>
              <w:left w:val="single" w:sz="2" w:space="0" w:color="000001"/>
              <w:bottom w:val="single" w:sz="2" w:space="0" w:color="000001"/>
            </w:tcBorders>
            <w:shd w:val="clear" w:color="auto" w:fill="FFFFFF"/>
          </w:tcPr>
          <w:p w14:paraId="497DD18D"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ADCDDF1"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r>
      <w:tr w:rsidR="001F25A1" w:rsidRPr="007828F9" w14:paraId="768993A6" w14:textId="77777777" w:rsidTr="006D3CFF">
        <w:tc>
          <w:tcPr>
            <w:tcW w:w="4503" w:type="dxa"/>
            <w:gridSpan w:val="3"/>
            <w:tcBorders>
              <w:left w:val="single" w:sz="2" w:space="0" w:color="000001"/>
              <w:bottom w:val="single" w:sz="2" w:space="0" w:color="000001"/>
            </w:tcBorders>
            <w:shd w:val="clear" w:color="auto" w:fill="FFFFFF"/>
          </w:tcPr>
          <w:p w14:paraId="3168BA46" w14:textId="77777777" w:rsidR="001F25A1" w:rsidRPr="007828F9" w:rsidRDefault="001F25A1" w:rsidP="006D3CFF">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070" w:type="dxa"/>
            <w:tcBorders>
              <w:left w:val="single" w:sz="2" w:space="0" w:color="000001"/>
              <w:bottom w:val="single" w:sz="2" w:space="0" w:color="000001"/>
            </w:tcBorders>
            <w:shd w:val="clear" w:color="auto" w:fill="FFFFFF"/>
          </w:tcPr>
          <w:p w14:paraId="19BED86A"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9810AD6"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r>
      <w:tr w:rsidR="001F25A1" w:rsidRPr="007828F9" w14:paraId="3AE2671F" w14:textId="77777777" w:rsidTr="006D3CFF">
        <w:tc>
          <w:tcPr>
            <w:tcW w:w="4503" w:type="dxa"/>
            <w:gridSpan w:val="3"/>
            <w:tcBorders>
              <w:top w:val="single" w:sz="2" w:space="0" w:color="000001"/>
              <w:left w:val="single" w:sz="2" w:space="0" w:color="000001"/>
              <w:bottom w:val="single" w:sz="2" w:space="0" w:color="000001"/>
            </w:tcBorders>
            <w:shd w:val="clear" w:color="auto" w:fill="FFFFFF"/>
          </w:tcPr>
          <w:p w14:paraId="16F23454" w14:textId="77777777" w:rsidR="001F25A1" w:rsidRPr="007828F9" w:rsidRDefault="001F25A1" w:rsidP="006D3CFF">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070" w:type="dxa"/>
            <w:tcBorders>
              <w:top w:val="single" w:sz="2" w:space="0" w:color="000001"/>
              <w:left w:val="single" w:sz="2" w:space="0" w:color="000001"/>
              <w:bottom w:val="single" w:sz="2" w:space="0" w:color="000001"/>
            </w:tcBorders>
            <w:shd w:val="clear" w:color="auto" w:fill="FFFFFF"/>
          </w:tcPr>
          <w:p w14:paraId="64CE3914"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670A7CE"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r>
      <w:tr w:rsidR="001F25A1" w:rsidRPr="007828F9" w14:paraId="7E48FCE8" w14:textId="77777777" w:rsidTr="006D3CFF">
        <w:tc>
          <w:tcPr>
            <w:tcW w:w="4503" w:type="dxa"/>
            <w:gridSpan w:val="3"/>
            <w:tcBorders>
              <w:top w:val="single" w:sz="2" w:space="0" w:color="000001"/>
              <w:left w:val="single" w:sz="2" w:space="0" w:color="000001"/>
              <w:bottom w:val="single" w:sz="2" w:space="0" w:color="000001"/>
            </w:tcBorders>
            <w:shd w:val="clear" w:color="auto" w:fill="FFFFFF"/>
          </w:tcPr>
          <w:p w14:paraId="1A9AEF93" w14:textId="77777777" w:rsidR="001F25A1" w:rsidRPr="007828F9" w:rsidRDefault="001F25A1" w:rsidP="006D3CFF">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070" w:type="dxa"/>
            <w:tcBorders>
              <w:top w:val="single" w:sz="2" w:space="0" w:color="000001"/>
              <w:left w:val="single" w:sz="2" w:space="0" w:color="000001"/>
              <w:bottom w:val="single" w:sz="2" w:space="0" w:color="000001"/>
            </w:tcBorders>
            <w:shd w:val="clear" w:color="auto" w:fill="FFFFFF"/>
          </w:tcPr>
          <w:p w14:paraId="44E58FAD"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5C5BF4F"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r>
      <w:tr w:rsidR="001F25A1" w:rsidRPr="007828F9" w14:paraId="755BB6EC" w14:textId="77777777" w:rsidTr="006D3CFF">
        <w:tc>
          <w:tcPr>
            <w:tcW w:w="4503" w:type="dxa"/>
            <w:gridSpan w:val="3"/>
            <w:tcBorders>
              <w:top w:val="single" w:sz="2" w:space="0" w:color="000001"/>
              <w:left w:val="single" w:sz="2" w:space="0" w:color="000001"/>
              <w:bottom w:val="single" w:sz="2" w:space="0" w:color="000001"/>
            </w:tcBorders>
            <w:shd w:val="clear" w:color="auto" w:fill="FFFFFF"/>
          </w:tcPr>
          <w:p w14:paraId="511B4DDC" w14:textId="77777777" w:rsidR="001F25A1" w:rsidRPr="007828F9" w:rsidRDefault="001F25A1" w:rsidP="006D3CFF">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070" w:type="dxa"/>
            <w:tcBorders>
              <w:top w:val="single" w:sz="2" w:space="0" w:color="000001"/>
              <w:left w:val="single" w:sz="2" w:space="0" w:color="000001"/>
              <w:bottom w:val="single" w:sz="2" w:space="0" w:color="000001"/>
            </w:tcBorders>
            <w:shd w:val="clear" w:color="auto" w:fill="FFFFFF"/>
          </w:tcPr>
          <w:p w14:paraId="1F86DB3F"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395D010"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r>
      <w:tr w:rsidR="001F25A1" w:rsidRPr="007828F9" w14:paraId="45DF6745" w14:textId="77777777" w:rsidTr="006D3CFF">
        <w:tc>
          <w:tcPr>
            <w:tcW w:w="4503" w:type="dxa"/>
            <w:gridSpan w:val="3"/>
            <w:tcBorders>
              <w:left w:val="single" w:sz="2" w:space="0" w:color="000001"/>
              <w:bottom w:val="single" w:sz="2" w:space="0" w:color="000001"/>
            </w:tcBorders>
            <w:shd w:val="clear" w:color="auto" w:fill="FFFFFF"/>
          </w:tcPr>
          <w:p w14:paraId="5A857604" w14:textId="77777777" w:rsidR="001F25A1" w:rsidRPr="007828F9" w:rsidRDefault="001F25A1" w:rsidP="006D3CFF">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070" w:type="dxa"/>
            <w:tcBorders>
              <w:left w:val="single" w:sz="2" w:space="0" w:color="000001"/>
              <w:bottom w:val="single" w:sz="2" w:space="0" w:color="000001"/>
            </w:tcBorders>
            <w:shd w:val="clear" w:color="auto" w:fill="FFFFFF"/>
          </w:tcPr>
          <w:p w14:paraId="4D0D6213"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5785EF4"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r>
      <w:tr w:rsidR="001F25A1" w:rsidRPr="007828F9" w14:paraId="364C0B2B" w14:textId="77777777" w:rsidTr="006D3CFF">
        <w:tc>
          <w:tcPr>
            <w:tcW w:w="4503" w:type="dxa"/>
            <w:gridSpan w:val="3"/>
            <w:tcBorders>
              <w:top w:val="single" w:sz="2" w:space="0" w:color="000001"/>
              <w:left w:val="single" w:sz="2" w:space="0" w:color="000001"/>
              <w:bottom w:val="single" w:sz="2" w:space="0" w:color="000001"/>
            </w:tcBorders>
            <w:shd w:val="clear" w:color="auto" w:fill="FFFFFF"/>
          </w:tcPr>
          <w:p w14:paraId="2689977D" w14:textId="77777777" w:rsidR="001F25A1" w:rsidRPr="007828F9" w:rsidRDefault="001F25A1" w:rsidP="006D3CFF">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070" w:type="dxa"/>
            <w:tcBorders>
              <w:top w:val="single" w:sz="2" w:space="0" w:color="000001"/>
              <w:left w:val="single" w:sz="2" w:space="0" w:color="000001"/>
              <w:bottom w:val="single" w:sz="2" w:space="0" w:color="000001"/>
            </w:tcBorders>
            <w:shd w:val="clear" w:color="auto" w:fill="FFFFFF"/>
          </w:tcPr>
          <w:p w14:paraId="07854C96"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FD7D67C"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r>
      <w:tr w:rsidR="001F25A1" w:rsidRPr="007828F9" w14:paraId="49B9B4F9" w14:textId="77777777" w:rsidTr="006D3CFF">
        <w:tc>
          <w:tcPr>
            <w:tcW w:w="4503" w:type="dxa"/>
            <w:gridSpan w:val="3"/>
            <w:tcBorders>
              <w:top w:val="single" w:sz="2" w:space="0" w:color="000001"/>
              <w:left w:val="single" w:sz="2" w:space="0" w:color="000001"/>
              <w:bottom w:val="single" w:sz="2" w:space="0" w:color="000001"/>
            </w:tcBorders>
            <w:shd w:val="clear" w:color="auto" w:fill="FFFFFF"/>
          </w:tcPr>
          <w:p w14:paraId="1E554C56" w14:textId="77777777" w:rsidR="001F25A1" w:rsidRPr="007828F9" w:rsidRDefault="001F25A1" w:rsidP="006D3CFF">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070" w:type="dxa"/>
            <w:tcBorders>
              <w:top w:val="single" w:sz="2" w:space="0" w:color="000001"/>
              <w:left w:val="single" w:sz="2" w:space="0" w:color="000001"/>
              <w:bottom w:val="single" w:sz="2" w:space="0" w:color="000001"/>
            </w:tcBorders>
            <w:shd w:val="clear" w:color="auto" w:fill="FFFFFF"/>
          </w:tcPr>
          <w:p w14:paraId="495E3F4E"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FAF78CA"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r>
      <w:tr w:rsidR="001F25A1" w:rsidRPr="007828F9" w14:paraId="1E747609" w14:textId="77777777" w:rsidTr="006D3CFF">
        <w:tc>
          <w:tcPr>
            <w:tcW w:w="4503" w:type="dxa"/>
            <w:gridSpan w:val="3"/>
            <w:tcBorders>
              <w:top w:val="single" w:sz="2" w:space="0" w:color="000001"/>
              <w:left w:val="single" w:sz="2" w:space="0" w:color="000001"/>
              <w:bottom w:val="single" w:sz="2" w:space="0" w:color="000001"/>
            </w:tcBorders>
            <w:shd w:val="clear" w:color="auto" w:fill="FFFFFF"/>
          </w:tcPr>
          <w:p w14:paraId="74609B41" w14:textId="77777777" w:rsidR="001F25A1" w:rsidRPr="007828F9" w:rsidRDefault="001F25A1" w:rsidP="006D3CFF">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070" w:type="dxa"/>
            <w:tcBorders>
              <w:top w:val="single" w:sz="2" w:space="0" w:color="000001"/>
              <w:left w:val="single" w:sz="2" w:space="0" w:color="000001"/>
              <w:bottom w:val="single" w:sz="2" w:space="0" w:color="000001"/>
            </w:tcBorders>
            <w:shd w:val="clear" w:color="auto" w:fill="FFFFFF"/>
          </w:tcPr>
          <w:p w14:paraId="393114E9"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AFBF1B5" w14:textId="77777777" w:rsidR="001F25A1" w:rsidRPr="007828F9" w:rsidRDefault="001F25A1" w:rsidP="006D3CFF">
            <w:pPr>
              <w:pStyle w:val="Telobesedila"/>
              <w:spacing w:after="0" w:line="288" w:lineRule="auto"/>
              <w:jc w:val="both"/>
              <w:rPr>
                <w:rFonts w:ascii="Lucida Sans" w:hAnsi="Lucida Sans"/>
                <w:sz w:val="20"/>
                <w:szCs w:val="20"/>
              </w:rPr>
            </w:pPr>
          </w:p>
        </w:tc>
      </w:tr>
      <w:tr w:rsidR="001F25A1" w:rsidRPr="007828F9" w14:paraId="2E015FC2" w14:textId="77777777" w:rsidTr="006D3CFF">
        <w:tc>
          <w:tcPr>
            <w:tcW w:w="6573" w:type="dxa"/>
            <w:gridSpan w:val="4"/>
            <w:tcBorders>
              <w:top w:val="single" w:sz="2" w:space="0" w:color="000001"/>
              <w:left w:val="single" w:sz="2" w:space="0" w:color="000001"/>
              <w:bottom w:val="single" w:sz="2" w:space="0" w:color="000001"/>
            </w:tcBorders>
            <w:shd w:val="clear" w:color="auto" w:fill="FFFFFF"/>
          </w:tcPr>
          <w:p w14:paraId="74E10378" w14:textId="77777777" w:rsidR="001F25A1" w:rsidRPr="007828F9" w:rsidRDefault="001F25A1" w:rsidP="006D3CFF">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74F0861" w14:textId="77777777" w:rsidR="001F25A1" w:rsidRPr="007828F9" w:rsidRDefault="001F25A1" w:rsidP="006D3CFF">
            <w:pPr>
              <w:pStyle w:val="Telobesedila"/>
              <w:snapToGrid w:val="0"/>
              <w:spacing w:after="0" w:line="288" w:lineRule="auto"/>
              <w:jc w:val="both"/>
              <w:rPr>
                <w:rFonts w:ascii="Lucida Sans" w:hAnsi="Lucida Sans"/>
                <w:sz w:val="20"/>
                <w:szCs w:val="20"/>
              </w:rPr>
            </w:pPr>
          </w:p>
        </w:tc>
      </w:tr>
    </w:tbl>
    <w:p w14:paraId="683D1273" w14:textId="77777777" w:rsidR="00C318FC" w:rsidRDefault="00C318FC" w:rsidP="007611F3">
      <w:pPr>
        <w:spacing w:after="160" w:line="259" w:lineRule="auto"/>
        <w:rPr>
          <w:rFonts w:ascii="Lucida Sans" w:hAnsi="Lucida Sans"/>
          <w:b/>
          <w:sz w:val="20"/>
          <w:szCs w:val="20"/>
        </w:rPr>
      </w:pPr>
    </w:p>
    <w:p w14:paraId="09F9ACA8" w14:textId="77777777" w:rsidR="00C318FC" w:rsidRDefault="00C318FC" w:rsidP="00C318FC">
      <w:pPr>
        <w:spacing w:after="160" w:line="259" w:lineRule="auto"/>
        <w:rPr>
          <w:rFonts w:ascii="Lucida Sans" w:hAnsi="Lucida Sans"/>
          <w:b/>
          <w:sz w:val="20"/>
          <w:szCs w:val="20"/>
        </w:rPr>
      </w:pPr>
    </w:p>
    <w:p w14:paraId="2F1BABDA" w14:textId="77777777" w:rsidR="008901A1" w:rsidRDefault="008901A1" w:rsidP="00C318FC">
      <w:pPr>
        <w:spacing w:after="160" w:line="259" w:lineRule="auto"/>
        <w:rPr>
          <w:rFonts w:ascii="Lucida Sans" w:hAnsi="Lucida Sans"/>
          <w:b/>
          <w:sz w:val="20"/>
          <w:szCs w:val="20"/>
        </w:rPr>
      </w:pPr>
    </w:p>
    <w:p w14:paraId="397C13E5" w14:textId="77777777" w:rsidR="008901A1" w:rsidRDefault="008901A1" w:rsidP="00C318FC">
      <w:pPr>
        <w:spacing w:after="160" w:line="259" w:lineRule="auto"/>
        <w:rPr>
          <w:rFonts w:ascii="Lucida Sans" w:hAnsi="Lucida Sans"/>
          <w:b/>
          <w:sz w:val="20"/>
          <w:szCs w:val="20"/>
        </w:rPr>
      </w:pPr>
    </w:p>
    <w:p w14:paraId="6183B6ED" w14:textId="77777777" w:rsidR="008901A1" w:rsidRDefault="008901A1" w:rsidP="00C318FC">
      <w:pPr>
        <w:spacing w:after="160" w:line="259" w:lineRule="auto"/>
        <w:rPr>
          <w:rFonts w:ascii="Lucida Sans" w:hAnsi="Lucida Sans"/>
          <w:b/>
          <w:sz w:val="20"/>
          <w:szCs w:val="20"/>
        </w:rPr>
      </w:pPr>
    </w:p>
    <w:p w14:paraId="443E167E" w14:textId="77777777" w:rsidR="008901A1" w:rsidRDefault="008901A1" w:rsidP="00C318FC">
      <w:pPr>
        <w:spacing w:after="160" w:line="259" w:lineRule="auto"/>
        <w:rPr>
          <w:rFonts w:ascii="Lucida Sans" w:hAnsi="Lucida Sans"/>
          <w:b/>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776"/>
        <w:gridCol w:w="2211"/>
        <w:gridCol w:w="2555"/>
      </w:tblGrid>
      <w:tr w:rsidR="00C318FC" w:rsidRPr="007828F9" w14:paraId="7414998C" w14:textId="77777777" w:rsidTr="00175BC2">
        <w:trPr>
          <w:cantSplit/>
        </w:trPr>
        <w:tc>
          <w:tcPr>
            <w:tcW w:w="851" w:type="dxa"/>
            <w:tcBorders>
              <w:top w:val="single" w:sz="2" w:space="0" w:color="000001"/>
              <w:left w:val="single" w:sz="2" w:space="0" w:color="000001"/>
              <w:bottom w:val="single" w:sz="2" w:space="0" w:color="000001"/>
            </w:tcBorders>
            <w:shd w:val="clear" w:color="auto" w:fill="FFFFFF"/>
          </w:tcPr>
          <w:p w14:paraId="4A616B91" w14:textId="77777777" w:rsidR="00C318FC" w:rsidRPr="007828F9" w:rsidRDefault="00C318FC" w:rsidP="00175BC2">
            <w:pPr>
              <w:spacing w:line="288" w:lineRule="auto"/>
              <w:rPr>
                <w:rFonts w:ascii="Lucida Sans" w:hAnsi="Lucida Sans"/>
                <w:sz w:val="20"/>
                <w:szCs w:val="20"/>
              </w:rPr>
            </w:pPr>
            <w:proofErr w:type="spellStart"/>
            <w:r w:rsidRPr="007828F9">
              <w:rPr>
                <w:rFonts w:ascii="Lucida Sans" w:hAnsi="Lucida Sans"/>
                <w:sz w:val="20"/>
                <w:szCs w:val="20"/>
              </w:rPr>
              <w:lastRenderedPageBreak/>
              <w:t>Zap</w:t>
            </w:r>
            <w:proofErr w:type="spellEnd"/>
            <w:r w:rsidRPr="007828F9">
              <w:rPr>
                <w:rFonts w:ascii="Lucida Sans" w:hAnsi="Lucida Sans"/>
                <w:sz w:val="20"/>
                <w:szCs w:val="20"/>
              </w:rPr>
              <w:t>. št.</w:t>
            </w:r>
          </w:p>
        </w:tc>
        <w:tc>
          <w:tcPr>
            <w:tcW w:w="1735" w:type="dxa"/>
            <w:tcBorders>
              <w:top w:val="single" w:sz="2" w:space="0" w:color="000001"/>
              <w:left w:val="single" w:sz="2" w:space="0" w:color="000001"/>
              <w:bottom w:val="single" w:sz="4" w:space="0" w:color="auto"/>
            </w:tcBorders>
            <w:shd w:val="clear" w:color="auto" w:fill="FFFFFF"/>
            <w:vAlign w:val="center"/>
          </w:tcPr>
          <w:p w14:paraId="16687EE8" w14:textId="77777777" w:rsidR="00C318FC" w:rsidRPr="007828F9" w:rsidRDefault="00C318FC" w:rsidP="00175BC2">
            <w:pPr>
              <w:spacing w:line="288" w:lineRule="auto"/>
              <w:rPr>
                <w:rFonts w:ascii="Lucida Sans" w:hAnsi="Lucida Sans"/>
                <w:sz w:val="20"/>
                <w:szCs w:val="20"/>
              </w:rPr>
            </w:pPr>
            <w:r w:rsidRPr="007828F9">
              <w:rPr>
                <w:rFonts w:ascii="Lucida Sans" w:hAnsi="Lucida Sans"/>
                <w:sz w:val="20"/>
                <w:szCs w:val="20"/>
              </w:rPr>
              <w:t>Registrska št.</w:t>
            </w:r>
          </w:p>
        </w:tc>
        <w:tc>
          <w:tcPr>
            <w:tcW w:w="1776" w:type="dxa"/>
            <w:tcBorders>
              <w:top w:val="single" w:sz="2" w:space="0" w:color="000001"/>
              <w:left w:val="single" w:sz="4" w:space="0" w:color="auto"/>
              <w:bottom w:val="single" w:sz="4" w:space="0" w:color="auto"/>
            </w:tcBorders>
            <w:shd w:val="clear" w:color="auto" w:fill="FFFFFF"/>
            <w:vAlign w:val="center"/>
          </w:tcPr>
          <w:p w14:paraId="41D94CF8" w14:textId="77777777" w:rsidR="00C318FC" w:rsidRPr="007828F9" w:rsidRDefault="00C318FC" w:rsidP="00175BC2">
            <w:pPr>
              <w:spacing w:line="288" w:lineRule="auto"/>
              <w:rPr>
                <w:rFonts w:ascii="Lucida Sans" w:hAnsi="Lucida Sans"/>
                <w:sz w:val="20"/>
                <w:szCs w:val="20"/>
              </w:rPr>
            </w:pPr>
            <w:r w:rsidRPr="007828F9">
              <w:rPr>
                <w:rFonts w:ascii="Lucida Sans" w:hAnsi="Lucida Sans"/>
                <w:sz w:val="20"/>
                <w:szCs w:val="20"/>
              </w:rPr>
              <w:t>Znamka/ model</w:t>
            </w:r>
          </w:p>
        </w:tc>
        <w:tc>
          <w:tcPr>
            <w:tcW w:w="2211" w:type="dxa"/>
            <w:vMerge w:val="restart"/>
            <w:tcBorders>
              <w:top w:val="single" w:sz="2" w:space="0" w:color="000001"/>
              <w:left w:val="single" w:sz="2" w:space="0" w:color="000001"/>
              <w:bottom w:val="single" w:sz="2" w:space="0" w:color="000080"/>
            </w:tcBorders>
            <w:shd w:val="clear" w:color="auto" w:fill="FFFFFF"/>
          </w:tcPr>
          <w:p w14:paraId="486A92E5" w14:textId="77777777" w:rsidR="00C318FC" w:rsidRPr="007828F9" w:rsidRDefault="00C318FC" w:rsidP="00175BC2">
            <w:pPr>
              <w:pStyle w:val="Telobesedila"/>
              <w:spacing w:after="0" w:line="288" w:lineRule="auto"/>
              <w:rPr>
                <w:rFonts w:ascii="Lucida Sans" w:hAnsi="Lucida Sans"/>
                <w:sz w:val="20"/>
                <w:szCs w:val="20"/>
              </w:rPr>
            </w:pPr>
            <w:r w:rsidRPr="007828F9">
              <w:rPr>
                <w:rFonts w:cs="Calibri"/>
                <w:sz w:val="20"/>
                <w:szCs w:val="20"/>
              </w:rPr>
              <w:t>Č</w:t>
            </w:r>
            <w:r w:rsidRPr="007828F9">
              <w:rPr>
                <w:rFonts w:ascii="Lucida Sans" w:hAnsi="Lucida Sans"/>
                <w:sz w:val="20"/>
                <w:szCs w:val="20"/>
              </w:rPr>
              <w:t>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tcPr>
          <w:p w14:paraId="3B923C00" w14:textId="77777777" w:rsidR="00C318FC" w:rsidRPr="007828F9" w:rsidRDefault="00C318FC" w:rsidP="00175BC2">
            <w:pPr>
              <w:pStyle w:val="Telobesedila"/>
              <w:spacing w:after="0" w:line="288" w:lineRule="auto"/>
              <w:jc w:val="both"/>
              <w:rPr>
                <w:rFonts w:ascii="Lucida Sans" w:hAnsi="Lucida Sans"/>
                <w:sz w:val="20"/>
                <w:szCs w:val="20"/>
              </w:rPr>
            </w:pPr>
            <w:r w:rsidRPr="007828F9">
              <w:rPr>
                <w:rFonts w:ascii="Lucida Sans" w:hAnsi="Lucida Sans"/>
                <w:sz w:val="20"/>
                <w:szCs w:val="20"/>
              </w:rPr>
              <w:t>Cena v EUR brez DDV</w:t>
            </w:r>
          </w:p>
        </w:tc>
      </w:tr>
      <w:tr w:rsidR="00C318FC" w:rsidRPr="007828F9" w14:paraId="5AE3B02B" w14:textId="77777777" w:rsidTr="00175BC2">
        <w:trPr>
          <w:cantSplit/>
        </w:trPr>
        <w:tc>
          <w:tcPr>
            <w:tcW w:w="851" w:type="dxa"/>
            <w:tcBorders>
              <w:top w:val="single" w:sz="2" w:space="0" w:color="000001"/>
              <w:left w:val="single" w:sz="2" w:space="0" w:color="000001"/>
              <w:bottom w:val="single" w:sz="2" w:space="0" w:color="000001"/>
            </w:tcBorders>
            <w:shd w:val="clear" w:color="auto" w:fill="FFFFFF"/>
          </w:tcPr>
          <w:p w14:paraId="55538FFC" w14:textId="77777777" w:rsidR="00C318FC" w:rsidRPr="007828F9" w:rsidRDefault="00C318FC" w:rsidP="00175BC2">
            <w:pPr>
              <w:spacing w:line="288" w:lineRule="auto"/>
              <w:rPr>
                <w:rFonts w:ascii="Lucida Sans" w:hAnsi="Lucida Sans"/>
                <w:sz w:val="20"/>
                <w:szCs w:val="20"/>
              </w:rPr>
            </w:pPr>
            <w:r>
              <w:rPr>
                <w:rFonts w:ascii="Lucida Sans" w:hAnsi="Lucida Sans"/>
                <w:sz w:val="20"/>
                <w:szCs w:val="20"/>
              </w:rPr>
              <w:t>23</w:t>
            </w:r>
          </w:p>
        </w:tc>
        <w:tc>
          <w:tcPr>
            <w:tcW w:w="1735" w:type="dxa"/>
            <w:tcBorders>
              <w:top w:val="single" w:sz="4" w:space="0" w:color="auto"/>
              <w:left w:val="single" w:sz="2" w:space="0" w:color="000001"/>
              <w:bottom w:val="single" w:sz="2" w:space="0" w:color="000001"/>
            </w:tcBorders>
            <w:shd w:val="clear" w:color="auto" w:fill="FFFFFF"/>
            <w:vAlign w:val="center"/>
          </w:tcPr>
          <w:p w14:paraId="01C7A7C5" w14:textId="77777777" w:rsidR="00C318FC" w:rsidRDefault="00C318FC" w:rsidP="00175BC2">
            <w:pPr>
              <w:spacing w:line="288" w:lineRule="auto"/>
              <w:rPr>
                <w:rFonts w:ascii="Lucida Sans" w:hAnsi="Lucida Sans"/>
                <w:sz w:val="20"/>
                <w:szCs w:val="20"/>
              </w:rPr>
            </w:pPr>
            <w:r w:rsidRPr="007828F9">
              <w:rPr>
                <w:rFonts w:ascii="Lucida Sans" w:hAnsi="Lucida Sans"/>
                <w:sz w:val="20"/>
                <w:szCs w:val="20"/>
              </w:rPr>
              <w:t xml:space="preserve">LJ </w:t>
            </w:r>
            <w:r>
              <w:rPr>
                <w:rFonts w:ascii="Lucida Sans" w:hAnsi="Lucida Sans"/>
                <w:sz w:val="20"/>
                <w:szCs w:val="20"/>
              </w:rPr>
              <w:t>63</w:t>
            </w:r>
            <w:r w:rsidRPr="007828F9">
              <w:rPr>
                <w:rFonts w:ascii="Lucida Sans" w:hAnsi="Lucida Sans"/>
                <w:sz w:val="20"/>
                <w:szCs w:val="20"/>
              </w:rPr>
              <w:t>-</w:t>
            </w:r>
            <w:r>
              <w:rPr>
                <w:rFonts w:ascii="Lucida Sans" w:hAnsi="Lucida Sans"/>
                <w:sz w:val="20"/>
                <w:szCs w:val="20"/>
              </w:rPr>
              <w:t>URK</w:t>
            </w:r>
          </w:p>
          <w:p w14:paraId="637BCF49" w14:textId="77777777" w:rsidR="00C318FC" w:rsidRDefault="00C318FC" w:rsidP="00175BC2">
            <w:pPr>
              <w:spacing w:after="0" w:line="240" w:lineRule="auto"/>
              <w:rPr>
                <w:rFonts w:ascii="Arial" w:hAnsi="Arial" w:cs="Arial"/>
                <w:sz w:val="20"/>
                <w:szCs w:val="20"/>
                <w:lang w:eastAsia="sl-SI"/>
              </w:rPr>
            </w:pPr>
            <w:r>
              <w:rPr>
                <w:rFonts w:ascii="Arial" w:hAnsi="Arial" w:cs="Arial"/>
                <w:sz w:val="20"/>
                <w:szCs w:val="20"/>
              </w:rPr>
              <w:t>VF1AH000370916080</w:t>
            </w:r>
          </w:p>
          <w:p w14:paraId="1FCC0F7F" w14:textId="77777777" w:rsidR="00C318FC" w:rsidRPr="007828F9" w:rsidRDefault="00C318FC" w:rsidP="00175BC2">
            <w:pPr>
              <w:spacing w:line="288" w:lineRule="auto"/>
              <w:rPr>
                <w:rFonts w:ascii="Lucida Sans" w:hAnsi="Lucida Sans"/>
                <w:sz w:val="20"/>
                <w:szCs w:val="20"/>
              </w:rPr>
            </w:pPr>
          </w:p>
        </w:tc>
        <w:tc>
          <w:tcPr>
            <w:tcW w:w="1776" w:type="dxa"/>
            <w:tcBorders>
              <w:top w:val="single" w:sz="4" w:space="0" w:color="auto"/>
              <w:left w:val="single" w:sz="4" w:space="0" w:color="auto"/>
              <w:bottom w:val="single" w:sz="2" w:space="0" w:color="000001"/>
            </w:tcBorders>
            <w:shd w:val="clear" w:color="auto" w:fill="FFFFFF"/>
            <w:vAlign w:val="center"/>
          </w:tcPr>
          <w:p w14:paraId="727B3BCC" w14:textId="77777777" w:rsidR="00C318FC" w:rsidRPr="007828F9" w:rsidRDefault="00C318FC" w:rsidP="00175BC2">
            <w:pPr>
              <w:spacing w:line="288" w:lineRule="auto"/>
              <w:rPr>
                <w:rFonts w:ascii="Lucida Sans" w:hAnsi="Lucida Sans"/>
                <w:sz w:val="20"/>
                <w:szCs w:val="20"/>
              </w:rPr>
            </w:pPr>
            <w:r>
              <w:rPr>
                <w:rFonts w:ascii="Lucida Sans" w:hAnsi="Lucida Sans"/>
                <w:sz w:val="20"/>
                <w:szCs w:val="20"/>
              </w:rPr>
              <w:t xml:space="preserve">Renault </w:t>
            </w:r>
            <w:proofErr w:type="spellStart"/>
            <w:r>
              <w:rPr>
                <w:rFonts w:ascii="Lucida Sans" w:hAnsi="Lucida Sans"/>
                <w:sz w:val="20"/>
                <w:szCs w:val="20"/>
              </w:rPr>
              <w:t>Twingo</w:t>
            </w:r>
            <w:proofErr w:type="spellEnd"/>
          </w:p>
        </w:tc>
        <w:tc>
          <w:tcPr>
            <w:tcW w:w="2211" w:type="dxa"/>
            <w:vMerge/>
            <w:tcBorders>
              <w:left w:val="single" w:sz="2" w:space="0" w:color="000001"/>
              <w:bottom w:val="single" w:sz="2" w:space="0" w:color="000001"/>
            </w:tcBorders>
            <w:shd w:val="clear" w:color="auto" w:fill="FFFFFF"/>
          </w:tcPr>
          <w:p w14:paraId="7CB1F7F1" w14:textId="77777777" w:rsidR="00C318FC" w:rsidRPr="007828F9" w:rsidRDefault="00C318FC" w:rsidP="00175BC2">
            <w:pPr>
              <w:pStyle w:val="Telobesedila"/>
              <w:snapToGrid w:val="0"/>
              <w:spacing w:after="0" w:line="288" w:lineRule="auto"/>
              <w:rPr>
                <w:rFonts w:ascii="Lucida Sans" w:hAnsi="Lucida Sans"/>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5281DC0D" w14:textId="77777777" w:rsidR="00C318FC" w:rsidRPr="007828F9" w:rsidRDefault="00C318FC" w:rsidP="00175BC2">
            <w:pPr>
              <w:pStyle w:val="Telobesedila"/>
              <w:snapToGrid w:val="0"/>
              <w:spacing w:after="0" w:line="288" w:lineRule="auto"/>
              <w:jc w:val="both"/>
              <w:rPr>
                <w:rFonts w:ascii="Lucida Sans" w:hAnsi="Lucida Sans"/>
                <w:b/>
                <w:sz w:val="20"/>
                <w:szCs w:val="20"/>
              </w:rPr>
            </w:pPr>
          </w:p>
        </w:tc>
      </w:tr>
      <w:tr w:rsidR="00C318FC" w:rsidRPr="007828F9" w14:paraId="672492CD" w14:textId="77777777" w:rsidTr="00175BC2">
        <w:tc>
          <w:tcPr>
            <w:tcW w:w="4362" w:type="dxa"/>
            <w:gridSpan w:val="3"/>
            <w:tcBorders>
              <w:top w:val="single" w:sz="2" w:space="0" w:color="000001"/>
              <w:left w:val="single" w:sz="2" w:space="0" w:color="000001"/>
              <w:bottom w:val="single" w:sz="2" w:space="0" w:color="000001"/>
            </w:tcBorders>
            <w:shd w:val="clear" w:color="auto" w:fill="FFFFFF"/>
          </w:tcPr>
          <w:p w14:paraId="6BEA4C77" w14:textId="77777777" w:rsidR="00C318FC" w:rsidRPr="007828F9" w:rsidRDefault="00C318FC" w:rsidP="00175BC2">
            <w:pPr>
              <w:pStyle w:val="Telobesedila"/>
              <w:spacing w:after="0" w:line="288" w:lineRule="auto"/>
              <w:rPr>
                <w:rFonts w:ascii="Lucida Sans" w:hAnsi="Lucida Sans"/>
                <w:sz w:val="20"/>
                <w:szCs w:val="20"/>
              </w:rPr>
            </w:pPr>
            <w:r>
              <w:rPr>
                <w:rFonts w:ascii="Lucida Sans" w:hAnsi="Lucida Sans"/>
                <w:sz w:val="20"/>
                <w:szCs w:val="20"/>
              </w:rPr>
              <w:t>Menjava motornega olja</w:t>
            </w:r>
          </w:p>
        </w:tc>
        <w:tc>
          <w:tcPr>
            <w:tcW w:w="2211" w:type="dxa"/>
            <w:tcBorders>
              <w:top w:val="single" w:sz="2" w:space="0" w:color="000001"/>
              <w:left w:val="single" w:sz="2" w:space="0" w:color="000001"/>
              <w:bottom w:val="single" w:sz="2" w:space="0" w:color="000001"/>
            </w:tcBorders>
            <w:shd w:val="clear" w:color="auto" w:fill="FFFFFF"/>
          </w:tcPr>
          <w:p w14:paraId="1684722F" w14:textId="77777777" w:rsidR="00C318FC" w:rsidRPr="007828F9" w:rsidRDefault="00C318FC" w:rsidP="00175BC2">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21D3FC6" w14:textId="77777777" w:rsidR="00C318FC" w:rsidRPr="007828F9" w:rsidRDefault="00C318FC" w:rsidP="00175BC2">
            <w:pPr>
              <w:pStyle w:val="Telobesedila"/>
              <w:snapToGrid w:val="0"/>
              <w:spacing w:after="0" w:line="288" w:lineRule="auto"/>
              <w:jc w:val="both"/>
              <w:rPr>
                <w:rFonts w:ascii="Lucida Sans" w:hAnsi="Lucida Sans"/>
                <w:sz w:val="20"/>
                <w:szCs w:val="20"/>
              </w:rPr>
            </w:pPr>
          </w:p>
        </w:tc>
      </w:tr>
      <w:tr w:rsidR="00C318FC" w:rsidRPr="007828F9" w14:paraId="74CD1BFF" w14:textId="77777777" w:rsidTr="00175BC2">
        <w:tc>
          <w:tcPr>
            <w:tcW w:w="4362" w:type="dxa"/>
            <w:gridSpan w:val="3"/>
            <w:tcBorders>
              <w:top w:val="single" w:sz="2" w:space="0" w:color="000001"/>
              <w:left w:val="single" w:sz="2" w:space="0" w:color="000001"/>
              <w:bottom w:val="single" w:sz="2" w:space="0" w:color="000001"/>
            </w:tcBorders>
            <w:shd w:val="clear" w:color="auto" w:fill="FFFFFF"/>
          </w:tcPr>
          <w:p w14:paraId="0120B6B1" w14:textId="77777777" w:rsidR="00C318FC" w:rsidRPr="007828F9" w:rsidRDefault="00C318FC" w:rsidP="00175BC2">
            <w:pPr>
              <w:pStyle w:val="Telobesedila"/>
              <w:spacing w:after="0" w:line="288" w:lineRule="auto"/>
              <w:jc w:val="both"/>
              <w:rPr>
                <w:rFonts w:ascii="Lucida Sans" w:hAnsi="Lucida Sans"/>
                <w:sz w:val="20"/>
                <w:szCs w:val="20"/>
              </w:rPr>
            </w:pPr>
            <w:r w:rsidRPr="007828F9">
              <w:rPr>
                <w:rFonts w:ascii="Lucida Sans" w:hAnsi="Lucida Sans"/>
                <w:sz w:val="20"/>
                <w:szCs w:val="20"/>
              </w:rPr>
              <w:t>Menjava zra</w:t>
            </w:r>
            <w:r w:rsidRPr="007828F9">
              <w:rPr>
                <w:rFonts w:cs="Calibri"/>
                <w:sz w:val="20"/>
                <w:szCs w:val="20"/>
              </w:rPr>
              <w:t>č</w:t>
            </w:r>
            <w:r w:rsidRPr="007828F9">
              <w:rPr>
                <w:rFonts w:ascii="Lucida Sans" w:hAnsi="Lucida Sans"/>
                <w:sz w:val="20"/>
                <w:szCs w:val="20"/>
              </w:rPr>
              <w:t>nega filtra</w:t>
            </w:r>
          </w:p>
        </w:tc>
        <w:tc>
          <w:tcPr>
            <w:tcW w:w="2211" w:type="dxa"/>
            <w:tcBorders>
              <w:top w:val="single" w:sz="2" w:space="0" w:color="000001"/>
              <w:left w:val="single" w:sz="2" w:space="0" w:color="000001"/>
              <w:bottom w:val="single" w:sz="2" w:space="0" w:color="000001"/>
            </w:tcBorders>
            <w:shd w:val="clear" w:color="auto" w:fill="FFFFFF"/>
          </w:tcPr>
          <w:p w14:paraId="5F0D4D36" w14:textId="77777777" w:rsidR="00C318FC" w:rsidRPr="007828F9" w:rsidRDefault="00C318FC" w:rsidP="00175BC2">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C57F134" w14:textId="77777777" w:rsidR="00C318FC" w:rsidRPr="007828F9" w:rsidRDefault="00C318FC" w:rsidP="00175BC2">
            <w:pPr>
              <w:pStyle w:val="Telobesedila"/>
              <w:snapToGrid w:val="0"/>
              <w:spacing w:after="0" w:line="288" w:lineRule="auto"/>
              <w:jc w:val="both"/>
              <w:rPr>
                <w:rFonts w:ascii="Lucida Sans" w:hAnsi="Lucida Sans"/>
                <w:sz w:val="20"/>
                <w:szCs w:val="20"/>
              </w:rPr>
            </w:pPr>
          </w:p>
        </w:tc>
      </w:tr>
      <w:tr w:rsidR="00C318FC" w:rsidRPr="007828F9" w14:paraId="258B0C3B" w14:textId="77777777" w:rsidTr="00175BC2">
        <w:tc>
          <w:tcPr>
            <w:tcW w:w="4362" w:type="dxa"/>
            <w:gridSpan w:val="3"/>
            <w:tcBorders>
              <w:left w:val="single" w:sz="2" w:space="0" w:color="000001"/>
              <w:bottom w:val="single" w:sz="2" w:space="0" w:color="000001"/>
            </w:tcBorders>
            <w:shd w:val="clear" w:color="auto" w:fill="FFFFFF"/>
          </w:tcPr>
          <w:p w14:paraId="7BB80A1B" w14:textId="77777777" w:rsidR="00C318FC" w:rsidRPr="007828F9" w:rsidRDefault="00C318FC" w:rsidP="00175BC2">
            <w:pPr>
              <w:pStyle w:val="Telobesedila"/>
              <w:spacing w:after="0" w:line="288" w:lineRule="auto"/>
              <w:jc w:val="both"/>
              <w:rPr>
                <w:rFonts w:ascii="Lucida Sans" w:hAnsi="Lucida Sans"/>
                <w:sz w:val="20"/>
                <w:szCs w:val="20"/>
              </w:rPr>
            </w:pPr>
            <w:r>
              <w:rPr>
                <w:rFonts w:ascii="Lucida Sans" w:hAnsi="Lucida Sans"/>
                <w:sz w:val="20"/>
                <w:szCs w:val="20"/>
              </w:rPr>
              <w:t>Menjava filtra kabine</w:t>
            </w:r>
          </w:p>
        </w:tc>
        <w:tc>
          <w:tcPr>
            <w:tcW w:w="2211" w:type="dxa"/>
            <w:tcBorders>
              <w:left w:val="single" w:sz="2" w:space="0" w:color="000001"/>
              <w:bottom w:val="single" w:sz="2" w:space="0" w:color="000001"/>
            </w:tcBorders>
            <w:shd w:val="clear" w:color="auto" w:fill="FFFFFF"/>
          </w:tcPr>
          <w:p w14:paraId="5E68B367" w14:textId="77777777" w:rsidR="00C318FC" w:rsidRPr="007828F9" w:rsidRDefault="00C318FC" w:rsidP="00175BC2">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1B77186" w14:textId="77777777" w:rsidR="00C318FC" w:rsidRPr="007828F9" w:rsidRDefault="00C318FC" w:rsidP="00175BC2">
            <w:pPr>
              <w:pStyle w:val="Telobesedila"/>
              <w:snapToGrid w:val="0"/>
              <w:spacing w:after="0" w:line="288" w:lineRule="auto"/>
              <w:jc w:val="both"/>
              <w:rPr>
                <w:rFonts w:ascii="Lucida Sans" w:hAnsi="Lucida Sans"/>
                <w:sz w:val="20"/>
                <w:szCs w:val="20"/>
              </w:rPr>
            </w:pPr>
          </w:p>
        </w:tc>
      </w:tr>
      <w:tr w:rsidR="00C318FC" w:rsidRPr="007828F9" w14:paraId="29D264F9" w14:textId="77777777" w:rsidTr="00175BC2">
        <w:tc>
          <w:tcPr>
            <w:tcW w:w="4362" w:type="dxa"/>
            <w:gridSpan w:val="3"/>
            <w:tcBorders>
              <w:left w:val="single" w:sz="2" w:space="0" w:color="000001"/>
              <w:bottom w:val="single" w:sz="2" w:space="0" w:color="000001"/>
            </w:tcBorders>
            <w:shd w:val="clear" w:color="auto" w:fill="FFFFFF"/>
          </w:tcPr>
          <w:p w14:paraId="6260F24C" w14:textId="77777777" w:rsidR="00C318FC" w:rsidRPr="007828F9" w:rsidRDefault="00C318FC" w:rsidP="00175BC2">
            <w:pPr>
              <w:pStyle w:val="Telobesedila"/>
              <w:spacing w:after="0" w:line="288" w:lineRule="auto"/>
              <w:jc w:val="both"/>
              <w:rPr>
                <w:rFonts w:ascii="Lucida Sans" w:hAnsi="Lucida Sans"/>
                <w:sz w:val="20"/>
                <w:szCs w:val="20"/>
              </w:rPr>
            </w:pPr>
            <w:r w:rsidRPr="007828F9">
              <w:rPr>
                <w:rFonts w:ascii="Lucida Sans" w:hAnsi="Lucida Sans"/>
                <w:sz w:val="20"/>
                <w:szCs w:val="20"/>
              </w:rPr>
              <w:t>Menjava oljnega filtra</w:t>
            </w:r>
          </w:p>
        </w:tc>
        <w:tc>
          <w:tcPr>
            <w:tcW w:w="2211" w:type="dxa"/>
            <w:tcBorders>
              <w:left w:val="single" w:sz="2" w:space="0" w:color="000001"/>
              <w:bottom w:val="single" w:sz="2" w:space="0" w:color="000001"/>
            </w:tcBorders>
            <w:shd w:val="clear" w:color="auto" w:fill="FFFFFF"/>
          </w:tcPr>
          <w:p w14:paraId="3C3C36A9" w14:textId="77777777" w:rsidR="00C318FC" w:rsidRPr="007828F9" w:rsidRDefault="00C318FC" w:rsidP="00175BC2">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D09BE32" w14:textId="77777777" w:rsidR="00C318FC" w:rsidRPr="007828F9" w:rsidRDefault="00C318FC" w:rsidP="00175BC2">
            <w:pPr>
              <w:pStyle w:val="Telobesedila"/>
              <w:snapToGrid w:val="0"/>
              <w:spacing w:after="0" w:line="288" w:lineRule="auto"/>
              <w:jc w:val="both"/>
              <w:rPr>
                <w:rFonts w:ascii="Lucida Sans" w:hAnsi="Lucida Sans"/>
                <w:sz w:val="20"/>
                <w:szCs w:val="20"/>
              </w:rPr>
            </w:pPr>
          </w:p>
        </w:tc>
      </w:tr>
      <w:tr w:rsidR="00C318FC" w:rsidRPr="007828F9" w14:paraId="29F3B1D5" w14:textId="77777777" w:rsidTr="00175BC2">
        <w:tc>
          <w:tcPr>
            <w:tcW w:w="4362" w:type="dxa"/>
            <w:gridSpan w:val="3"/>
            <w:tcBorders>
              <w:top w:val="single" w:sz="2" w:space="0" w:color="000001"/>
              <w:left w:val="single" w:sz="2" w:space="0" w:color="000001"/>
              <w:bottom w:val="single" w:sz="2" w:space="0" w:color="000001"/>
            </w:tcBorders>
            <w:shd w:val="clear" w:color="auto" w:fill="FFFFFF"/>
          </w:tcPr>
          <w:p w14:paraId="07787203" w14:textId="77777777" w:rsidR="00C318FC" w:rsidRPr="007828F9" w:rsidRDefault="00C318FC" w:rsidP="00175BC2">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zavornega olja</w:t>
            </w:r>
          </w:p>
        </w:tc>
        <w:tc>
          <w:tcPr>
            <w:tcW w:w="2211" w:type="dxa"/>
            <w:tcBorders>
              <w:top w:val="single" w:sz="2" w:space="0" w:color="000001"/>
              <w:left w:val="single" w:sz="2" w:space="0" w:color="000001"/>
              <w:bottom w:val="single" w:sz="2" w:space="0" w:color="000001"/>
            </w:tcBorders>
            <w:shd w:val="clear" w:color="auto" w:fill="FFFFFF"/>
          </w:tcPr>
          <w:p w14:paraId="32BA907E" w14:textId="77777777" w:rsidR="00C318FC" w:rsidRPr="007828F9" w:rsidRDefault="00C318FC" w:rsidP="00175BC2">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A45FC7A" w14:textId="77777777" w:rsidR="00C318FC" w:rsidRPr="007828F9" w:rsidRDefault="00C318FC" w:rsidP="00175BC2">
            <w:pPr>
              <w:pStyle w:val="Telobesedila"/>
              <w:snapToGrid w:val="0"/>
              <w:spacing w:after="0" w:line="288" w:lineRule="auto"/>
              <w:jc w:val="both"/>
              <w:rPr>
                <w:rFonts w:ascii="Lucida Sans" w:hAnsi="Lucida Sans"/>
                <w:sz w:val="20"/>
                <w:szCs w:val="20"/>
              </w:rPr>
            </w:pPr>
          </w:p>
        </w:tc>
      </w:tr>
      <w:tr w:rsidR="00C318FC" w:rsidRPr="007828F9" w14:paraId="61C13640" w14:textId="77777777" w:rsidTr="00175BC2">
        <w:tc>
          <w:tcPr>
            <w:tcW w:w="4362" w:type="dxa"/>
            <w:gridSpan w:val="3"/>
            <w:tcBorders>
              <w:top w:val="single" w:sz="2" w:space="0" w:color="000001"/>
              <w:left w:val="single" w:sz="2" w:space="0" w:color="000001"/>
              <w:bottom w:val="single" w:sz="2" w:space="0" w:color="000001"/>
            </w:tcBorders>
            <w:shd w:val="clear" w:color="auto" w:fill="FFFFFF"/>
          </w:tcPr>
          <w:p w14:paraId="04FA063C" w14:textId="77777777" w:rsidR="00C318FC" w:rsidRPr="007828F9" w:rsidRDefault="00C318FC" w:rsidP="00175BC2">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oblog spredaj</w:t>
            </w:r>
          </w:p>
        </w:tc>
        <w:tc>
          <w:tcPr>
            <w:tcW w:w="2211" w:type="dxa"/>
            <w:tcBorders>
              <w:top w:val="single" w:sz="2" w:space="0" w:color="000001"/>
              <w:left w:val="single" w:sz="2" w:space="0" w:color="000001"/>
              <w:bottom w:val="single" w:sz="2" w:space="0" w:color="000001"/>
            </w:tcBorders>
            <w:shd w:val="clear" w:color="auto" w:fill="FFFFFF"/>
          </w:tcPr>
          <w:p w14:paraId="06CDD4B6" w14:textId="77777777" w:rsidR="00C318FC" w:rsidRPr="007828F9" w:rsidRDefault="00C318FC" w:rsidP="00175BC2">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1660457" w14:textId="77777777" w:rsidR="00C318FC" w:rsidRPr="007828F9" w:rsidRDefault="00C318FC" w:rsidP="00175BC2">
            <w:pPr>
              <w:pStyle w:val="Telobesedila"/>
              <w:snapToGrid w:val="0"/>
              <w:spacing w:after="0" w:line="288" w:lineRule="auto"/>
              <w:jc w:val="both"/>
              <w:rPr>
                <w:rFonts w:ascii="Lucida Sans" w:hAnsi="Lucida Sans"/>
                <w:sz w:val="20"/>
                <w:szCs w:val="20"/>
              </w:rPr>
            </w:pPr>
          </w:p>
        </w:tc>
      </w:tr>
      <w:tr w:rsidR="00C318FC" w:rsidRPr="007828F9" w14:paraId="1846E061" w14:textId="77777777" w:rsidTr="00175BC2">
        <w:tc>
          <w:tcPr>
            <w:tcW w:w="4362" w:type="dxa"/>
            <w:gridSpan w:val="3"/>
            <w:tcBorders>
              <w:top w:val="single" w:sz="2" w:space="0" w:color="000001"/>
              <w:left w:val="single" w:sz="2" w:space="0" w:color="000001"/>
              <w:bottom w:val="single" w:sz="2" w:space="0" w:color="000001"/>
            </w:tcBorders>
            <w:shd w:val="clear" w:color="auto" w:fill="FFFFFF"/>
          </w:tcPr>
          <w:p w14:paraId="4C4B1B60" w14:textId="77777777" w:rsidR="00C318FC" w:rsidRPr="007828F9" w:rsidRDefault="00C318FC" w:rsidP="00175BC2">
            <w:pPr>
              <w:pStyle w:val="Telobesedila"/>
              <w:spacing w:after="0" w:line="288" w:lineRule="auto"/>
              <w:rPr>
                <w:rFonts w:ascii="Lucida Sans" w:hAnsi="Lucida Sans"/>
                <w:sz w:val="20"/>
                <w:szCs w:val="20"/>
              </w:rPr>
            </w:pPr>
            <w:r w:rsidRPr="007828F9">
              <w:rPr>
                <w:rFonts w:ascii="Lucida Sans" w:hAnsi="Lucida Sans"/>
                <w:sz w:val="20"/>
                <w:szCs w:val="20"/>
              </w:rPr>
              <w:t>Menjava zavornih oblog zadaj</w:t>
            </w:r>
          </w:p>
        </w:tc>
        <w:tc>
          <w:tcPr>
            <w:tcW w:w="2211" w:type="dxa"/>
            <w:tcBorders>
              <w:top w:val="single" w:sz="2" w:space="0" w:color="000001"/>
              <w:left w:val="single" w:sz="2" w:space="0" w:color="000001"/>
              <w:bottom w:val="single" w:sz="2" w:space="0" w:color="000001"/>
            </w:tcBorders>
            <w:shd w:val="clear" w:color="auto" w:fill="FFFFFF"/>
          </w:tcPr>
          <w:p w14:paraId="786621D1" w14:textId="77777777" w:rsidR="00C318FC" w:rsidRPr="007828F9" w:rsidRDefault="00C318FC" w:rsidP="00175BC2">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12C3701" w14:textId="77777777" w:rsidR="00C318FC" w:rsidRPr="007828F9" w:rsidRDefault="00C318FC" w:rsidP="00175BC2">
            <w:pPr>
              <w:pStyle w:val="Telobesedila"/>
              <w:snapToGrid w:val="0"/>
              <w:spacing w:after="0" w:line="288" w:lineRule="auto"/>
              <w:jc w:val="both"/>
              <w:rPr>
                <w:rFonts w:ascii="Lucida Sans" w:hAnsi="Lucida Sans"/>
                <w:sz w:val="20"/>
                <w:szCs w:val="20"/>
              </w:rPr>
            </w:pPr>
          </w:p>
        </w:tc>
      </w:tr>
      <w:tr w:rsidR="00C318FC" w:rsidRPr="007828F9" w14:paraId="3C28F013" w14:textId="77777777" w:rsidTr="00175BC2">
        <w:tc>
          <w:tcPr>
            <w:tcW w:w="4362" w:type="dxa"/>
            <w:gridSpan w:val="3"/>
            <w:tcBorders>
              <w:left w:val="single" w:sz="2" w:space="0" w:color="000001"/>
              <w:bottom w:val="single" w:sz="2" w:space="0" w:color="000001"/>
            </w:tcBorders>
            <w:shd w:val="clear" w:color="auto" w:fill="FFFFFF"/>
          </w:tcPr>
          <w:p w14:paraId="721AB9DC" w14:textId="77777777" w:rsidR="00C318FC" w:rsidRPr="007828F9" w:rsidRDefault="00C318FC" w:rsidP="00175BC2">
            <w:pPr>
              <w:pStyle w:val="Telobesedila"/>
              <w:spacing w:after="0" w:line="288" w:lineRule="auto"/>
              <w:jc w:val="both"/>
              <w:rPr>
                <w:rFonts w:ascii="Lucida Sans" w:hAnsi="Lucida Sans"/>
                <w:sz w:val="20"/>
                <w:szCs w:val="20"/>
              </w:rPr>
            </w:pPr>
            <w:r w:rsidRPr="007828F9">
              <w:rPr>
                <w:rFonts w:ascii="Lucida Sans" w:hAnsi="Lucida Sans"/>
                <w:sz w:val="20"/>
                <w:szCs w:val="20"/>
              </w:rPr>
              <w:t>Menjava zavornih kolutov spredaj</w:t>
            </w:r>
          </w:p>
        </w:tc>
        <w:tc>
          <w:tcPr>
            <w:tcW w:w="2211" w:type="dxa"/>
            <w:tcBorders>
              <w:left w:val="single" w:sz="2" w:space="0" w:color="000001"/>
              <w:bottom w:val="single" w:sz="2" w:space="0" w:color="000001"/>
            </w:tcBorders>
            <w:shd w:val="clear" w:color="auto" w:fill="FFFFFF"/>
          </w:tcPr>
          <w:p w14:paraId="0659235A" w14:textId="77777777" w:rsidR="00C318FC" w:rsidRPr="007828F9" w:rsidRDefault="00C318FC" w:rsidP="00175BC2">
            <w:pPr>
              <w:pStyle w:val="Telobesedila"/>
              <w:snapToGrid w:val="0"/>
              <w:spacing w:after="0" w:line="288" w:lineRule="auto"/>
              <w:jc w:val="both"/>
              <w:rPr>
                <w:rFonts w:ascii="Lucida Sans" w:hAnsi="Lucida Sans"/>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4ADD74A" w14:textId="77777777" w:rsidR="00C318FC" w:rsidRPr="007828F9" w:rsidRDefault="00C318FC" w:rsidP="00175BC2">
            <w:pPr>
              <w:pStyle w:val="Telobesedila"/>
              <w:snapToGrid w:val="0"/>
              <w:spacing w:after="0" w:line="288" w:lineRule="auto"/>
              <w:jc w:val="both"/>
              <w:rPr>
                <w:rFonts w:ascii="Lucida Sans" w:hAnsi="Lucida Sans"/>
                <w:sz w:val="20"/>
                <w:szCs w:val="20"/>
              </w:rPr>
            </w:pPr>
          </w:p>
        </w:tc>
      </w:tr>
      <w:tr w:rsidR="00C318FC" w:rsidRPr="007828F9" w14:paraId="5F57E092" w14:textId="77777777" w:rsidTr="00175BC2">
        <w:tc>
          <w:tcPr>
            <w:tcW w:w="4362" w:type="dxa"/>
            <w:gridSpan w:val="3"/>
            <w:tcBorders>
              <w:top w:val="single" w:sz="2" w:space="0" w:color="000001"/>
              <w:left w:val="single" w:sz="2" w:space="0" w:color="000001"/>
              <w:bottom w:val="single" w:sz="2" w:space="0" w:color="000001"/>
            </w:tcBorders>
            <w:shd w:val="clear" w:color="auto" w:fill="FFFFFF"/>
          </w:tcPr>
          <w:p w14:paraId="098ED99B" w14:textId="77777777" w:rsidR="00C318FC" w:rsidRPr="007828F9" w:rsidRDefault="00C318FC" w:rsidP="00175BC2">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napenjalca </w:t>
            </w:r>
            <w:proofErr w:type="spellStart"/>
            <w:r w:rsidRPr="007828F9">
              <w:rPr>
                <w:rFonts w:ascii="Lucida Sans" w:hAnsi="Lucida Sans"/>
                <w:sz w:val="20"/>
                <w:szCs w:val="20"/>
              </w:rPr>
              <w:t>mikro</w:t>
            </w:r>
            <w:proofErr w:type="spellEnd"/>
            <w:r w:rsidRPr="007828F9">
              <w:rPr>
                <w:rFonts w:ascii="Lucida Sans" w:hAnsi="Lucida Sans"/>
                <w:sz w:val="20"/>
                <w:szCs w:val="20"/>
              </w:rPr>
              <w:t xml:space="preserve"> jermena</w:t>
            </w:r>
          </w:p>
        </w:tc>
        <w:tc>
          <w:tcPr>
            <w:tcW w:w="2211" w:type="dxa"/>
            <w:tcBorders>
              <w:top w:val="single" w:sz="2" w:space="0" w:color="000001"/>
              <w:left w:val="single" w:sz="2" w:space="0" w:color="000001"/>
              <w:bottom w:val="single" w:sz="2" w:space="0" w:color="000001"/>
            </w:tcBorders>
            <w:shd w:val="clear" w:color="auto" w:fill="FFFFFF"/>
          </w:tcPr>
          <w:p w14:paraId="483EB479" w14:textId="77777777" w:rsidR="00C318FC" w:rsidRPr="007828F9" w:rsidRDefault="00C318FC" w:rsidP="00175BC2">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89E6365" w14:textId="77777777" w:rsidR="00C318FC" w:rsidRPr="007828F9" w:rsidRDefault="00C318FC" w:rsidP="00175BC2">
            <w:pPr>
              <w:pStyle w:val="Telobesedila"/>
              <w:snapToGrid w:val="0"/>
              <w:spacing w:after="0" w:line="288" w:lineRule="auto"/>
              <w:jc w:val="both"/>
              <w:rPr>
                <w:rFonts w:ascii="Lucida Sans" w:hAnsi="Lucida Sans"/>
                <w:sz w:val="20"/>
                <w:szCs w:val="20"/>
              </w:rPr>
            </w:pPr>
          </w:p>
        </w:tc>
      </w:tr>
      <w:tr w:rsidR="00C318FC" w:rsidRPr="007828F9" w14:paraId="42290073" w14:textId="77777777" w:rsidTr="00175BC2">
        <w:tc>
          <w:tcPr>
            <w:tcW w:w="4362" w:type="dxa"/>
            <w:gridSpan w:val="3"/>
            <w:tcBorders>
              <w:top w:val="single" w:sz="2" w:space="0" w:color="000001"/>
              <w:left w:val="single" w:sz="2" w:space="0" w:color="000001"/>
              <w:bottom w:val="single" w:sz="2" w:space="0" w:color="000001"/>
            </w:tcBorders>
            <w:shd w:val="clear" w:color="auto" w:fill="FFFFFF"/>
          </w:tcPr>
          <w:p w14:paraId="494F3ACC" w14:textId="77777777" w:rsidR="00C318FC" w:rsidRPr="007828F9" w:rsidRDefault="00C318FC" w:rsidP="00175BC2">
            <w:pPr>
              <w:pStyle w:val="Telobesedila"/>
              <w:spacing w:after="0" w:line="288" w:lineRule="auto"/>
              <w:jc w:val="both"/>
              <w:rPr>
                <w:rFonts w:ascii="Lucida Sans" w:hAnsi="Lucida Sans"/>
                <w:sz w:val="20"/>
                <w:szCs w:val="20"/>
              </w:rPr>
            </w:pPr>
            <w:r w:rsidRPr="007828F9">
              <w:rPr>
                <w:rFonts w:ascii="Lucida Sans" w:hAnsi="Lucida Sans"/>
                <w:sz w:val="20"/>
                <w:szCs w:val="20"/>
              </w:rPr>
              <w:t xml:space="preserve">Menjava vodne </w:t>
            </w:r>
            <w:r w:rsidRPr="007828F9">
              <w:rPr>
                <w:rFonts w:cs="Calibri"/>
                <w:sz w:val="20"/>
                <w:szCs w:val="20"/>
              </w:rPr>
              <w:t>č</w:t>
            </w:r>
            <w:r w:rsidRPr="007828F9">
              <w:rPr>
                <w:rFonts w:ascii="Lucida Sans" w:hAnsi="Lucida Sans"/>
                <w:sz w:val="20"/>
                <w:szCs w:val="20"/>
              </w:rPr>
              <w:t>rpalke</w:t>
            </w:r>
          </w:p>
        </w:tc>
        <w:tc>
          <w:tcPr>
            <w:tcW w:w="2211" w:type="dxa"/>
            <w:tcBorders>
              <w:top w:val="single" w:sz="2" w:space="0" w:color="000001"/>
              <w:left w:val="single" w:sz="2" w:space="0" w:color="000001"/>
              <w:bottom w:val="single" w:sz="2" w:space="0" w:color="000001"/>
            </w:tcBorders>
            <w:shd w:val="clear" w:color="auto" w:fill="FFFFFF"/>
          </w:tcPr>
          <w:p w14:paraId="7F8F8450" w14:textId="77777777" w:rsidR="00C318FC" w:rsidRPr="007828F9" w:rsidRDefault="00C318FC" w:rsidP="00175BC2">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FD3F9F5" w14:textId="77777777" w:rsidR="00C318FC" w:rsidRPr="007828F9" w:rsidRDefault="00C318FC" w:rsidP="00175BC2">
            <w:pPr>
              <w:pStyle w:val="Telobesedila"/>
              <w:snapToGrid w:val="0"/>
              <w:spacing w:after="0" w:line="288" w:lineRule="auto"/>
              <w:jc w:val="both"/>
              <w:rPr>
                <w:rFonts w:ascii="Lucida Sans" w:hAnsi="Lucida Sans"/>
                <w:sz w:val="20"/>
                <w:szCs w:val="20"/>
              </w:rPr>
            </w:pPr>
          </w:p>
        </w:tc>
      </w:tr>
      <w:tr w:rsidR="00C318FC" w:rsidRPr="007828F9" w14:paraId="2EEF697A" w14:textId="77777777" w:rsidTr="00175BC2">
        <w:tc>
          <w:tcPr>
            <w:tcW w:w="4362" w:type="dxa"/>
            <w:gridSpan w:val="3"/>
            <w:tcBorders>
              <w:top w:val="single" w:sz="2" w:space="0" w:color="000001"/>
              <w:left w:val="single" w:sz="2" w:space="0" w:color="000001"/>
              <w:bottom w:val="single" w:sz="2" w:space="0" w:color="000001"/>
            </w:tcBorders>
            <w:shd w:val="clear" w:color="auto" w:fill="FFFFFF"/>
          </w:tcPr>
          <w:p w14:paraId="3A030A74" w14:textId="77777777" w:rsidR="00C318FC" w:rsidRPr="007828F9" w:rsidRDefault="00C318FC" w:rsidP="00175BC2">
            <w:pPr>
              <w:pStyle w:val="Telobesedila"/>
              <w:spacing w:after="0" w:line="288" w:lineRule="auto"/>
              <w:jc w:val="both"/>
              <w:rPr>
                <w:rFonts w:ascii="Lucida Sans" w:hAnsi="Lucida Sans"/>
                <w:sz w:val="20"/>
                <w:szCs w:val="20"/>
              </w:rPr>
            </w:pPr>
            <w:r w:rsidRPr="007828F9">
              <w:rPr>
                <w:rFonts w:ascii="Lucida Sans" w:hAnsi="Lucida Sans"/>
                <w:b/>
                <w:bCs/>
                <w:sz w:val="20"/>
                <w:szCs w:val="20"/>
              </w:rPr>
              <w:t xml:space="preserve">Skupni </w:t>
            </w:r>
            <w:r w:rsidRPr="007828F9">
              <w:rPr>
                <w:rFonts w:cs="Calibri"/>
                <w:b/>
                <w:bCs/>
                <w:sz w:val="20"/>
                <w:szCs w:val="20"/>
              </w:rPr>
              <w:t>č</w:t>
            </w:r>
            <w:r w:rsidRPr="007828F9">
              <w:rPr>
                <w:rFonts w:ascii="Lucida Sans" w:hAnsi="Lucida Sans"/>
                <w:b/>
                <w:bCs/>
                <w:sz w:val="20"/>
                <w:szCs w:val="20"/>
              </w:rPr>
              <w:t>asovni normativ za navedena dela</w:t>
            </w:r>
            <w:r w:rsidRPr="007828F9">
              <w:rPr>
                <w:rFonts w:ascii="Lucida Sans" w:hAnsi="Lucida Sans"/>
                <w:sz w:val="20"/>
                <w:szCs w:val="20"/>
              </w:rPr>
              <w:t xml:space="preserve"> </w:t>
            </w:r>
          </w:p>
        </w:tc>
        <w:tc>
          <w:tcPr>
            <w:tcW w:w="2211" w:type="dxa"/>
            <w:tcBorders>
              <w:top w:val="single" w:sz="2" w:space="0" w:color="000001"/>
              <w:left w:val="single" w:sz="2" w:space="0" w:color="000001"/>
              <w:bottom w:val="single" w:sz="2" w:space="0" w:color="000001"/>
            </w:tcBorders>
            <w:shd w:val="clear" w:color="auto" w:fill="FFFFFF"/>
          </w:tcPr>
          <w:p w14:paraId="21B4D358" w14:textId="77777777" w:rsidR="00C318FC" w:rsidRPr="007828F9" w:rsidRDefault="00C318FC" w:rsidP="00175BC2">
            <w:pPr>
              <w:pStyle w:val="Telobesedila"/>
              <w:snapToGrid w:val="0"/>
              <w:spacing w:after="0" w:line="288" w:lineRule="auto"/>
              <w:jc w:val="both"/>
              <w:rPr>
                <w:rFonts w:ascii="Lucida Sans" w:hAnsi="Lucida Sans"/>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11C8A39" w14:textId="77777777" w:rsidR="00C318FC" w:rsidRPr="007828F9" w:rsidRDefault="00C318FC" w:rsidP="00175BC2">
            <w:pPr>
              <w:pStyle w:val="Telobesedila"/>
              <w:spacing w:after="0" w:line="288" w:lineRule="auto"/>
              <w:jc w:val="both"/>
              <w:rPr>
                <w:rFonts w:ascii="Lucida Sans" w:hAnsi="Lucida Sans"/>
                <w:sz w:val="20"/>
                <w:szCs w:val="20"/>
              </w:rPr>
            </w:pPr>
          </w:p>
        </w:tc>
      </w:tr>
      <w:tr w:rsidR="00C318FC" w:rsidRPr="007828F9" w14:paraId="57B2ADA9" w14:textId="77777777" w:rsidTr="00175BC2">
        <w:tc>
          <w:tcPr>
            <w:tcW w:w="6573" w:type="dxa"/>
            <w:gridSpan w:val="4"/>
            <w:tcBorders>
              <w:top w:val="single" w:sz="2" w:space="0" w:color="000001"/>
              <w:left w:val="single" w:sz="2" w:space="0" w:color="000001"/>
              <w:bottom w:val="single" w:sz="2" w:space="0" w:color="000001"/>
            </w:tcBorders>
            <w:shd w:val="clear" w:color="auto" w:fill="FFFFFF"/>
          </w:tcPr>
          <w:p w14:paraId="31AE2CB6" w14:textId="77777777" w:rsidR="00C318FC" w:rsidRPr="007828F9" w:rsidRDefault="00C318FC" w:rsidP="00175BC2">
            <w:pPr>
              <w:pStyle w:val="Telobesedila"/>
              <w:spacing w:after="0" w:line="288" w:lineRule="auto"/>
              <w:jc w:val="both"/>
              <w:rPr>
                <w:rFonts w:ascii="Lucida Sans" w:hAnsi="Lucida Sans"/>
                <w:sz w:val="20"/>
                <w:szCs w:val="20"/>
              </w:rPr>
            </w:pPr>
            <w:r w:rsidRPr="007828F9">
              <w:rPr>
                <w:rFonts w:ascii="Lucida Sans" w:hAnsi="Lucida Sans"/>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1F60F39" w14:textId="77777777" w:rsidR="00C318FC" w:rsidRPr="007828F9" w:rsidRDefault="00C318FC" w:rsidP="00175BC2">
            <w:pPr>
              <w:pStyle w:val="Telobesedila"/>
              <w:snapToGrid w:val="0"/>
              <w:spacing w:after="0" w:line="288" w:lineRule="auto"/>
              <w:jc w:val="both"/>
              <w:rPr>
                <w:rFonts w:ascii="Lucida Sans" w:hAnsi="Lucida Sans"/>
                <w:sz w:val="20"/>
                <w:szCs w:val="20"/>
              </w:rPr>
            </w:pPr>
          </w:p>
        </w:tc>
      </w:tr>
    </w:tbl>
    <w:p w14:paraId="32B33BA6" w14:textId="12D16FDD" w:rsidR="007611F3" w:rsidRDefault="007611F3" w:rsidP="007611F3">
      <w:pPr>
        <w:spacing w:after="160" w:line="259" w:lineRule="auto"/>
        <w:rPr>
          <w:rFonts w:ascii="Lucida Sans" w:hAnsi="Lucida Sans"/>
          <w:b/>
          <w:sz w:val="20"/>
          <w:szCs w:val="20"/>
        </w:rPr>
      </w:pPr>
    </w:p>
    <w:p w14:paraId="018EC28D" w14:textId="77777777" w:rsidR="004B2FE9" w:rsidRDefault="004B2FE9" w:rsidP="007611F3">
      <w:pPr>
        <w:pStyle w:val="Telobesedila"/>
        <w:spacing w:line="288" w:lineRule="auto"/>
        <w:rPr>
          <w:rFonts w:ascii="Lucida Sans" w:hAnsi="Lucida Sans"/>
          <w:b/>
          <w:sz w:val="20"/>
          <w:szCs w:val="20"/>
        </w:rPr>
      </w:pPr>
    </w:p>
    <w:p w14:paraId="5881D777" w14:textId="77777777" w:rsidR="004B2FE9" w:rsidRDefault="004B2FE9" w:rsidP="007611F3">
      <w:pPr>
        <w:pStyle w:val="Telobesedila"/>
        <w:spacing w:line="288" w:lineRule="auto"/>
        <w:rPr>
          <w:rFonts w:ascii="Lucida Sans" w:hAnsi="Lucida Sans"/>
          <w:b/>
          <w:sz w:val="20"/>
          <w:szCs w:val="20"/>
        </w:rPr>
      </w:pPr>
    </w:p>
    <w:p w14:paraId="49513E61" w14:textId="77777777" w:rsidR="004B2FE9" w:rsidRDefault="004B2FE9" w:rsidP="007611F3">
      <w:pPr>
        <w:pStyle w:val="Telobesedila"/>
        <w:spacing w:line="288" w:lineRule="auto"/>
        <w:rPr>
          <w:rFonts w:ascii="Lucida Sans" w:hAnsi="Lucida Sans"/>
          <w:b/>
          <w:sz w:val="20"/>
          <w:szCs w:val="20"/>
        </w:rPr>
      </w:pPr>
    </w:p>
    <w:p w14:paraId="51B4BC67" w14:textId="77777777" w:rsidR="004B2FE9" w:rsidRDefault="004B2FE9" w:rsidP="007611F3">
      <w:pPr>
        <w:pStyle w:val="Telobesedila"/>
        <w:spacing w:line="288" w:lineRule="auto"/>
        <w:rPr>
          <w:rFonts w:ascii="Lucida Sans" w:hAnsi="Lucida Sans"/>
          <w:b/>
          <w:sz w:val="20"/>
          <w:szCs w:val="20"/>
        </w:rPr>
      </w:pPr>
    </w:p>
    <w:p w14:paraId="02F7BEDB" w14:textId="77777777" w:rsidR="004B2FE9" w:rsidRPr="00CE2D61" w:rsidRDefault="004B2FE9" w:rsidP="00CE2D61">
      <w:pPr>
        <w:spacing w:after="0" w:line="240" w:lineRule="auto"/>
        <w:rPr>
          <w:rFonts w:ascii="Lucida Sans Unicode" w:hAnsi="Lucida Sans Unicode" w:cs="Lucida Sans Unicode"/>
          <w:b/>
          <w:sz w:val="20"/>
          <w:szCs w:val="20"/>
        </w:rPr>
      </w:pPr>
      <w:r>
        <w:rPr>
          <w:rFonts w:ascii="Lucida Sans" w:hAnsi="Lucida Sans"/>
          <w:b/>
          <w:sz w:val="20"/>
          <w:szCs w:val="20"/>
        </w:rPr>
        <w:br w:type="page"/>
      </w:r>
    </w:p>
    <w:p w14:paraId="2104234D" w14:textId="1DACA30C" w:rsidR="007611F3" w:rsidRPr="00CE2D61" w:rsidRDefault="007611F3" w:rsidP="00CE2D61">
      <w:pPr>
        <w:pStyle w:val="Telobesedila"/>
        <w:spacing w:line="240" w:lineRule="auto"/>
        <w:rPr>
          <w:rFonts w:ascii="Lucida Sans Unicode" w:hAnsi="Lucida Sans Unicode" w:cs="Lucida Sans Unicode"/>
          <w:b/>
          <w:sz w:val="20"/>
          <w:szCs w:val="20"/>
        </w:rPr>
      </w:pPr>
      <w:r w:rsidRPr="00CE2D61">
        <w:rPr>
          <w:rFonts w:ascii="Lucida Sans Unicode" w:hAnsi="Lucida Sans Unicode" w:cs="Lucida Sans Unicode"/>
          <w:b/>
          <w:sz w:val="20"/>
          <w:szCs w:val="20"/>
        </w:rPr>
        <w:lastRenderedPageBreak/>
        <w:t>Rekapitulacija Skupaj merilo A</w:t>
      </w:r>
    </w:p>
    <w:p w14:paraId="3E0CB998" w14:textId="77777777" w:rsidR="00C318FC" w:rsidRPr="00CE2D61" w:rsidRDefault="00C318FC" w:rsidP="00CE2D61">
      <w:pPr>
        <w:pStyle w:val="Telobesedila"/>
        <w:spacing w:line="240" w:lineRule="auto"/>
        <w:rPr>
          <w:rFonts w:ascii="Lucida Sans Unicode" w:hAnsi="Lucida Sans Unicode" w:cs="Lucida Sans Unicode"/>
          <w:sz w:val="20"/>
          <w:szCs w:val="20"/>
        </w:rPr>
      </w:pPr>
    </w:p>
    <w:tbl>
      <w:tblPr>
        <w:tblStyle w:val="Tabelamrea"/>
        <w:tblW w:w="0" w:type="auto"/>
        <w:tblLook w:val="04A0" w:firstRow="1" w:lastRow="0" w:firstColumn="1" w:lastColumn="0" w:noHBand="0" w:noVBand="1"/>
      </w:tblPr>
      <w:tblGrid>
        <w:gridCol w:w="2405"/>
        <w:gridCol w:w="2977"/>
      </w:tblGrid>
      <w:tr w:rsidR="00C318FC" w:rsidRPr="00CE2D61" w14:paraId="415DE994" w14:textId="77777777" w:rsidTr="00175BC2">
        <w:tc>
          <w:tcPr>
            <w:tcW w:w="2405" w:type="dxa"/>
          </w:tcPr>
          <w:p w14:paraId="0938C02F" w14:textId="07BD2EF4" w:rsidR="00C318FC" w:rsidRPr="00CE2D61" w:rsidRDefault="00C318FC" w:rsidP="00CE2D61">
            <w:pPr>
              <w:pStyle w:val="Telobesedila"/>
              <w:spacing w:line="240" w:lineRule="auto"/>
              <w:rPr>
                <w:rFonts w:ascii="Lucida Sans Unicode" w:hAnsi="Lucida Sans Unicode" w:cs="Lucida Sans Unicode"/>
                <w:b/>
                <w:sz w:val="20"/>
                <w:szCs w:val="20"/>
              </w:rPr>
            </w:pPr>
            <w:proofErr w:type="spellStart"/>
            <w:r w:rsidRPr="00CE2D61">
              <w:rPr>
                <w:rFonts w:ascii="Lucida Sans Unicode" w:hAnsi="Lucida Sans Unicode" w:cs="Lucida Sans Unicode"/>
                <w:b/>
                <w:sz w:val="20"/>
                <w:szCs w:val="20"/>
              </w:rPr>
              <w:t>Zap</w:t>
            </w:r>
            <w:proofErr w:type="spellEnd"/>
            <w:r w:rsidRPr="00CE2D61">
              <w:rPr>
                <w:rFonts w:ascii="Lucida Sans Unicode" w:hAnsi="Lucida Sans Unicode" w:cs="Lucida Sans Unicode"/>
                <w:b/>
                <w:sz w:val="20"/>
                <w:szCs w:val="20"/>
              </w:rPr>
              <w:t>.</w:t>
            </w:r>
            <w:r w:rsidR="004B2FE9" w:rsidRPr="00CE2D61">
              <w:rPr>
                <w:rFonts w:ascii="Lucida Sans Unicode" w:hAnsi="Lucida Sans Unicode" w:cs="Lucida Sans Unicode"/>
                <w:b/>
                <w:sz w:val="20"/>
                <w:szCs w:val="20"/>
              </w:rPr>
              <w:t xml:space="preserve"> </w:t>
            </w:r>
            <w:r w:rsidRPr="00CE2D61">
              <w:rPr>
                <w:rFonts w:ascii="Lucida Sans Unicode" w:hAnsi="Lucida Sans Unicode" w:cs="Lucida Sans Unicode"/>
                <w:b/>
                <w:sz w:val="20"/>
                <w:szCs w:val="20"/>
              </w:rPr>
              <w:t>št. vozila</w:t>
            </w:r>
          </w:p>
        </w:tc>
        <w:tc>
          <w:tcPr>
            <w:tcW w:w="2977" w:type="dxa"/>
          </w:tcPr>
          <w:p w14:paraId="613174E2" w14:textId="77777777" w:rsidR="00C318FC" w:rsidRPr="00CE2D61" w:rsidRDefault="00C318FC"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b/>
                <w:bCs/>
                <w:sz w:val="20"/>
                <w:szCs w:val="20"/>
              </w:rPr>
              <w:t>Skupna cena za navedena dela v EUR brez DDV</w:t>
            </w:r>
          </w:p>
        </w:tc>
      </w:tr>
      <w:tr w:rsidR="00C318FC" w:rsidRPr="00CE2D61" w14:paraId="5CBAD436" w14:textId="77777777" w:rsidTr="00175BC2">
        <w:tc>
          <w:tcPr>
            <w:tcW w:w="2405" w:type="dxa"/>
          </w:tcPr>
          <w:p w14:paraId="4AD6A6AF" w14:textId="77777777" w:rsidR="00C318FC" w:rsidRPr="00CE2D61" w:rsidRDefault="00C318FC"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1</w:t>
            </w:r>
          </w:p>
        </w:tc>
        <w:tc>
          <w:tcPr>
            <w:tcW w:w="2977" w:type="dxa"/>
          </w:tcPr>
          <w:p w14:paraId="27C57233" w14:textId="77777777" w:rsidR="00C318FC" w:rsidRPr="00CE2D61" w:rsidRDefault="00C318FC" w:rsidP="00CE2D61">
            <w:pPr>
              <w:pStyle w:val="Telobesedila"/>
              <w:spacing w:line="240" w:lineRule="auto"/>
              <w:rPr>
                <w:rFonts w:ascii="Lucida Sans Unicode" w:hAnsi="Lucida Sans Unicode" w:cs="Lucida Sans Unicode"/>
                <w:sz w:val="20"/>
                <w:szCs w:val="20"/>
              </w:rPr>
            </w:pPr>
          </w:p>
        </w:tc>
      </w:tr>
      <w:tr w:rsidR="00C318FC" w:rsidRPr="00CE2D61" w14:paraId="21A6EEE5" w14:textId="77777777" w:rsidTr="00175BC2">
        <w:tc>
          <w:tcPr>
            <w:tcW w:w="2405" w:type="dxa"/>
          </w:tcPr>
          <w:p w14:paraId="066BF29D" w14:textId="77777777" w:rsidR="00C318FC" w:rsidRPr="00CE2D61" w:rsidRDefault="00C318FC"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2</w:t>
            </w:r>
          </w:p>
        </w:tc>
        <w:tc>
          <w:tcPr>
            <w:tcW w:w="2977" w:type="dxa"/>
          </w:tcPr>
          <w:p w14:paraId="76472016" w14:textId="77777777" w:rsidR="00C318FC" w:rsidRPr="00CE2D61" w:rsidRDefault="00C318FC" w:rsidP="00CE2D61">
            <w:pPr>
              <w:pStyle w:val="Telobesedila"/>
              <w:spacing w:line="240" w:lineRule="auto"/>
              <w:rPr>
                <w:rFonts w:ascii="Lucida Sans Unicode" w:hAnsi="Lucida Sans Unicode" w:cs="Lucida Sans Unicode"/>
                <w:sz w:val="20"/>
                <w:szCs w:val="20"/>
              </w:rPr>
            </w:pPr>
          </w:p>
        </w:tc>
      </w:tr>
      <w:tr w:rsidR="00C318FC" w:rsidRPr="00CE2D61" w14:paraId="512E99C4" w14:textId="77777777" w:rsidTr="00175BC2">
        <w:tc>
          <w:tcPr>
            <w:tcW w:w="2405" w:type="dxa"/>
          </w:tcPr>
          <w:p w14:paraId="1C278742" w14:textId="77777777" w:rsidR="00C318FC" w:rsidRPr="00CE2D61" w:rsidRDefault="00C318FC"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3</w:t>
            </w:r>
          </w:p>
        </w:tc>
        <w:tc>
          <w:tcPr>
            <w:tcW w:w="2977" w:type="dxa"/>
          </w:tcPr>
          <w:p w14:paraId="337CAE11" w14:textId="77777777" w:rsidR="00C318FC" w:rsidRPr="00CE2D61" w:rsidRDefault="00C318FC" w:rsidP="00CE2D61">
            <w:pPr>
              <w:pStyle w:val="Telobesedila"/>
              <w:spacing w:line="240" w:lineRule="auto"/>
              <w:rPr>
                <w:rFonts w:ascii="Lucida Sans Unicode" w:hAnsi="Lucida Sans Unicode" w:cs="Lucida Sans Unicode"/>
                <w:sz w:val="20"/>
                <w:szCs w:val="20"/>
              </w:rPr>
            </w:pPr>
          </w:p>
        </w:tc>
      </w:tr>
      <w:tr w:rsidR="00C318FC" w:rsidRPr="00CE2D61" w14:paraId="3A540199" w14:textId="77777777" w:rsidTr="00175BC2">
        <w:tc>
          <w:tcPr>
            <w:tcW w:w="2405" w:type="dxa"/>
          </w:tcPr>
          <w:p w14:paraId="03CDDB02" w14:textId="77777777" w:rsidR="00C318FC" w:rsidRPr="00CE2D61" w:rsidRDefault="00C318FC"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4</w:t>
            </w:r>
          </w:p>
        </w:tc>
        <w:tc>
          <w:tcPr>
            <w:tcW w:w="2977" w:type="dxa"/>
          </w:tcPr>
          <w:p w14:paraId="0B57974C" w14:textId="77777777" w:rsidR="00C318FC" w:rsidRPr="00CE2D61" w:rsidRDefault="00C318FC" w:rsidP="00CE2D61">
            <w:pPr>
              <w:pStyle w:val="Telobesedila"/>
              <w:spacing w:line="240" w:lineRule="auto"/>
              <w:rPr>
                <w:rFonts w:ascii="Lucida Sans Unicode" w:hAnsi="Lucida Sans Unicode" w:cs="Lucida Sans Unicode"/>
                <w:sz w:val="20"/>
                <w:szCs w:val="20"/>
              </w:rPr>
            </w:pPr>
          </w:p>
        </w:tc>
      </w:tr>
      <w:tr w:rsidR="00C318FC" w:rsidRPr="00CE2D61" w14:paraId="49C90001" w14:textId="77777777" w:rsidTr="00175BC2">
        <w:tc>
          <w:tcPr>
            <w:tcW w:w="2405" w:type="dxa"/>
          </w:tcPr>
          <w:p w14:paraId="43CE0CE5" w14:textId="77777777" w:rsidR="00C318FC" w:rsidRPr="00CE2D61" w:rsidRDefault="00C318FC"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5</w:t>
            </w:r>
          </w:p>
        </w:tc>
        <w:tc>
          <w:tcPr>
            <w:tcW w:w="2977" w:type="dxa"/>
          </w:tcPr>
          <w:p w14:paraId="52D17D84" w14:textId="77777777" w:rsidR="00C318FC" w:rsidRPr="00CE2D61" w:rsidRDefault="00C318FC" w:rsidP="00CE2D61">
            <w:pPr>
              <w:pStyle w:val="Telobesedila"/>
              <w:spacing w:line="240" w:lineRule="auto"/>
              <w:rPr>
                <w:rFonts w:ascii="Lucida Sans Unicode" w:hAnsi="Lucida Sans Unicode" w:cs="Lucida Sans Unicode"/>
                <w:sz w:val="20"/>
                <w:szCs w:val="20"/>
              </w:rPr>
            </w:pPr>
          </w:p>
        </w:tc>
      </w:tr>
      <w:tr w:rsidR="00C318FC" w:rsidRPr="00CE2D61" w14:paraId="65ECEC5D" w14:textId="77777777" w:rsidTr="00175BC2">
        <w:tc>
          <w:tcPr>
            <w:tcW w:w="2405" w:type="dxa"/>
          </w:tcPr>
          <w:p w14:paraId="3F11F20B" w14:textId="77777777" w:rsidR="00C318FC" w:rsidRPr="00CE2D61" w:rsidRDefault="00C318FC"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6</w:t>
            </w:r>
          </w:p>
        </w:tc>
        <w:tc>
          <w:tcPr>
            <w:tcW w:w="2977" w:type="dxa"/>
          </w:tcPr>
          <w:p w14:paraId="2E7F5502" w14:textId="77777777" w:rsidR="00C318FC" w:rsidRPr="00CE2D61" w:rsidRDefault="00C318FC" w:rsidP="00CE2D61">
            <w:pPr>
              <w:pStyle w:val="Telobesedila"/>
              <w:spacing w:line="240" w:lineRule="auto"/>
              <w:rPr>
                <w:rFonts w:ascii="Lucida Sans Unicode" w:hAnsi="Lucida Sans Unicode" w:cs="Lucida Sans Unicode"/>
                <w:sz w:val="20"/>
                <w:szCs w:val="20"/>
              </w:rPr>
            </w:pPr>
          </w:p>
        </w:tc>
      </w:tr>
      <w:tr w:rsidR="00C318FC" w:rsidRPr="00CE2D61" w14:paraId="5D04EFD4" w14:textId="77777777" w:rsidTr="00175BC2">
        <w:tc>
          <w:tcPr>
            <w:tcW w:w="2405" w:type="dxa"/>
          </w:tcPr>
          <w:p w14:paraId="4D34A64B" w14:textId="77777777" w:rsidR="00C318FC" w:rsidRPr="00CE2D61" w:rsidRDefault="00C318FC"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7</w:t>
            </w:r>
          </w:p>
        </w:tc>
        <w:tc>
          <w:tcPr>
            <w:tcW w:w="2977" w:type="dxa"/>
          </w:tcPr>
          <w:p w14:paraId="77DC6468" w14:textId="77777777" w:rsidR="00C318FC" w:rsidRPr="00CE2D61" w:rsidRDefault="00C318FC" w:rsidP="00CE2D61">
            <w:pPr>
              <w:pStyle w:val="Telobesedila"/>
              <w:spacing w:line="240" w:lineRule="auto"/>
              <w:rPr>
                <w:rFonts w:ascii="Lucida Sans Unicode" w:hAnsi="Lucida Sans Unicode" w:cs="Lucida Sans Unicode"/>
                <w:sz w:val="20"/>
                <w:szCs w:val="20"/>
              </w:rPr>
            </w:pPr>
          </w:p>
        </w:tc>
      </w:tr>
      <w:tr w:rsidR="00C318FC" w:rsidRPr="00CE2D61" w14:paraId="184D873B" w14:textId="77777777" w:rsidTr="00175BC2">
        <w:tc>
          <w:tcPr>
            <w:tcW w:w="2405" w:type="dxa"/>
          </w:tcPr>
          <w:p w14:paraId="21717035" w14:textId="77777777" w:rsidR="00C318FC" w:rsidRPr="00CE2D61" w:rsidRDefault="00C318FC"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8</w:t>
            </w:r>
          </w:p>
        </w:tc>
        <w:tc>
          <w:tcPr>
            <w:tcW w:w="2977" w:type="dxa"/>
          </w:tcPr>
          <w:p w14:paraId="17EA7314" w14:textId="77777777" w:rsidR="00C318FC" w:rsidRPr="00CE2D61" w:rsidRDefault="00C318FC" w:rsidP="00CE2D61">
            <w:pPr>
              <w:pStyle w:val="Telobesedila"/>
              <w:spacing w:line="240" w:lineRule="auto"/>
              <w:rPr>
                <w:rFonts w:ascii="Lucida Sans Unicode" w:hAnsi="Lucida Sans Unicode" w:cs="Lucida Sans Unicode"/>
                <w:sz w:val="20"/>
                <w:szCs w:val="20"/>
              </w:rPr>
            </w:pPr>
          </w:p>
        </w:tc>
      </w:tr>
      <w:tr w:rsidR="00C318FC" w:rsidRPr="00CE2D61" w14:paraId="680F70E2" w14:textId="77777777" w:rsidTr="00175BC2">
        <w:tc>
          <w:tcPr>
            <w:tcW w:w="2405" w:type="dxa"/>
          </w:tcPr>
          <w:p w14:paraId="7149A86A" w14:textId="77777777" w:rsidR="00C318FC" w:rsidRPr="00CE2D61" w:rsidRDefault="00C318FC"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9</w:t>
            </w:r>
          </w:p>
        </w:tc>
        <w:tc>
          <w:tcPr>
            <w:tcW w:w="2977" w:type="dxa"/>
          </w:tcPr>
          <w:p w14:paraId="31CEDD60" w14:textId="77777777" w:rsidR="00C318FC" w:rsidRPr="00CE2D61" w:rsidRDefault="00C318FC" w:rsidP="00CE2D61">
            <w:pPr>
              <w:pStyle w:val="Telobesedila"/>
              <w:spacing w:line="240" w:lineRule="auto"/>
              <w:rPr>
                <w:rFonts w:ascii="Lucida Sans Unicode" w:hAnsi="Lucida Sans Unicode" w:cs="Lucida Sans Unicode"/>
                <w:sz w:val="20"/>
                <w:szCs w:val="20"/>
              </w:rPr>
            </w:pPr>
          </w:p>
        </w:tc>
      </w:tr>
      <w:tr w:rsidR="00C318FC" w:rsidRPr="00CE2D61" w14:paraId="33E7B7CE" w14:textId="77777777" w:rsidTr="00175BC2">
        <w:tc>
          <w:tcPr>
            <w:tcW w:w="2405" w:type="dxa"/>
          </w:tcPr>
          <w:p w14:paraId="336A731B" w14:textId="77777777" w:rsidR="00C318FC" w:rsidRPr="00CE2D61" w:rsidRDefault="00C318FC"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10</w:t>
            </w:r>
          </w:p>
        </w:tc>
        <w:tc>
          <w:tcPr>
            <w:tcW w:w="2977" w:type="dxa"/>
          </w:tcPr>
          <w:p w14:paraId="15CEA6F5" w14:textId="77777777" w:rsidR="00C318FC" w:rsidRPr="00CE2D61" w:rsidRDefault="00C318FC" w:rsidP="00CE2D61">
            <w:pPr>
              <w:pStyle w:val="Telobesedila"/>
              <w:spacing w:line="240" w:lineRule="auto"/>
              <w:rPr>
                <w:rFonts w:ascii="Lucida Sans Unicode" w:hAnsi="Lucida Sans Unicode" w:cs="Lucida Sans Unicode"/>
                <w:sz w:val="20"/>
                <w:szCs w:val="20"/>
              </w:rPr>
            </w:pPr>
          </w:p>
        </w:tc>
      </w:tr>
      <w:tr w:rsidR="00C318FC" w:rsidRPr="00CE2D61" w14:paraId="15861C2E" w14:textId="77777777" w:rsidTr="00175BC2">
        <w:tc>
          <w:tcPr>
            <w:tcW w:w="2405" w:type="dxa"/>
          </w:tcPr>
          <w:p w14:paraId="5B833985" w14:textId="77777777" w:rsidR="00C318FC" w:rsidRPr="00CE2D61" w:rsidRDefault="00C318FC"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11</w:t>
            </w:r>
          </w:p>
        </w:tc>
        <w:tc>
          <w:tcPr>
            <w:tcW w:w="2977" w:type="dxa"/>
          </w:tcPr>
          <w:p w14:paraId="54427B6E" w14:textId="77777777" w:rsidR="00C318FC" w:rsidRPr="00CE2D61" w:rsidRDefault="00C318FC" w:rsidP="00CE2D61">
            <w:pPr>
              <w:pStyle w:val="Telobesedila"/>
              <w:spacing w:line="240" w:lineRule="auto"/>
              <w:rPr>
                <w:rFonts w:ascii="Lucida Sans Unicode" w:hAnsi="Lucida Sans Unicode" w:cs="Lucida Sans Unicode"/>
                <w:sz w:val="20"/>
                <w:szCs w:val="20"/>
              </w:rPr>
            </w:pPr>
          </w:p>
        </w:tc>
      </w:tr>
      <w:tr w:rsidR="00C318FC" w:rsidRPr="00CE2D61" w14:paraId="0B843ADF" w14:textId="77777777" w:rsidTr="00175BC2">
        <w:tc>
          <w:tcPr>
            <w:tcW w:w="2405" w:type="dxa"/>
          </w:tcPr>
          <w:p w14:paraId="54F3D5CB" w14:textId="77777777" w:rsidR="00C318FC" w:rsidRPr="00CE2D61" w:rsidRDefault="00C318FC"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12</w:t>
            </w:r>
          </w:p>
        </w:tc>
        <w:tc>
          <w:tcPr>
            <w:tcW w:w="2977" w:type="dxa"/>
          </w:tcPr>
          <w:p w14:paraId="295DB8B8" w14:textId="77777777" w:rsidR="00C318FC" w:rsidRPr="00CE2D61" w:rsidRDefault="00C318FC" w:rsidP="00CE2D61">
            <w:pPr>
              <w:pStyle w:val="Telobesedila"/>
              <w:spacing w:line="240" w:lineRule="auto"/>
              <w:rPr>
                <w:rFonts w:ascii="Lucida Sans Unicode" w:hAnsi="Lucida Sans Unicode" w:cs="Lucida Sans Unicode"/>
                <w:sz w:val="20"/>
                <w:szCs w:val="20"/>
              </w:rPr>
            </w:pPr>
          </w:p>
        </w:tc>
      </w:tr>
      <w:tr w:rsidR="00C318FC" w:rsidRPr="00CE2D61" w14:paraId="059B409C" w14:textId="77777777" w:rsidTr="00175BC2">
        <w:tc>
          <w:tcPr>
            <w:tcW w:w="2405" w:type="dxa"/>
          </w:tcPr>
          <w:p w14:paraId="6AD3302F" w14:textId="77777777" w:rsidR="00C318FC" w:rsidRPr="00CE2D61" w:rsidRDefault="00C318FC"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13</w:t>
            </w:r>
          </w:p>
        </w:tc>
        <w:tc>
          <w:tcPr>
            <w:tcW w:w="2977" w:type="dxa"/>
          </w:tcPr>
          <w:p w14:paraId="42EC7D99" w14:textId="77777777" w:rsidR="00C318FC" w:rsidRPr="00CE2D61" w:rsidRDefault="00C318FC" w:rsidP="00CE2D61">
            <w:pPr>
              <w:pStyle w:val="Telobesedila"/>
              <w:spacing w:line="240" w:lineRule="auto"/>
              <w:rPr>
                <w:rFonts w:ascii="Lucida Sans Unicode" w:hAnsi="Lucida Sans Unicode" w:cs="Lucida Sans Unicode"/>
                <w:sz w:val="20"/>
                <w:szCs w:val="20"/>
              </w:rPr>
            </w:pPr>
          </w:p>
        </w:tc>
      </w:tr>
      <w:tr w:rsidR="00C318FC" w:rsidRPr="00CE2D61" w14:paraId="71713981" w14:textId="77777777" w:rsidTr="00175BC2">
        <w:tc>
          <w:tcPr>
            <w:tcW w:w="2405" w:type="dxa"/>
          </w:tcPr>
          <w:p w14:paraId="300A54F9" w14:textId="77777777" w:rsidR="00C318FC" w:rsidRPr="00CE2D61" w:rsidRDefault="00C318FC"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14</w:t>
            </w:r>
          </w:p>
        </w:tc>
        <w:tc>
          <w:tcPr>
            <w:tcW w:w="2977" w:type="dxa"/>
          </w:tcPr>
          <w:p w14:paraId="176AA60F" w14:textId="77777777" w:rsidR="00C318FC" w:rsidRPr="00CE2D61" w:rsidRDefault="00C318FC" w:rsidP="00CE2D61">
            <w:pPr>
              <w:pStyle w:val="Telobesedila"/>
              <w:spacing w:line="240" w:lineRule="auto"/>
              <w:rPr>
                <w:rFonts w:ascii="Lucida Sans Unicode" w:hAnsi="Lucida Sans Unicode" w:cs="Lucida Sans Unicode"/>
                <w:sz w:val="20"/>
                <w:szCs w:val="20"/>
              </w:rPr>
            </w:pPr>
          </w:p>
        </w:tc>
      </w:tr>
      <w:tr w:rsidR="00C318FC" w:rsidRPr="00CE2D61" w14:paraId="60F38406" w14:textId="77777777" w:rsidTr="00175BC2">
        <w:tc>
          <w:tcPr>
            <w:tcW w:w="2405" w:type="dxa"/>
          </w:tcPr>
          <w:p w14:paraId="1FB80293" w14:textId="77777777" w:rsidR="00C318FC" w:rsidRPr="00CE2D61" w:rsidRDefault="00C318FC"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15</w:t>
            </w:r>
          </w:p>
        </w:tc>
        <w:tc>
          <w:tcPr>
            <w:tcW w:w="2977" w:type="dxa"/>
          </w:tcPr>
          <w:p w14:paraId="71478CDA" w14:textId="77777777" w:rsidR="00C318FC" w:rsidRPr="00CE2D61" w:rsidRDefault="00C318FC" w:rsidP="00CE2D61">
            <w:pPr>
              <w:pStyle w:val="Telobesedila"/>
              <w:spacing w:line="240" w:lineRule="auto"/>
              <w:rPr>
                <w:rFonts w:ascii="Lucida Sans Unicode" w:hAnsi="Lucida Sans Unicode" w:cs="Lucida Sans Unicode"/>
                <w:sz w:val="20"/>
                <w:szCs w:val="20"/>
              </w:rPr>
            </w:pPr>
          </w:p>
        </w:tc>
      </w:tr>
      <w:tr w:rsidR="00C318FC" w:rsidRPr="00CE2D61" w14:paraId="25EB4B67" w14:textId="77777777" w:rsidTr="00175BC2">
        <w:tc>
          <w:tcPr>
            <w:tcW w:w="2405" w:type="dxa"/>
          </w:tcPr>
          <w:p w14:paraId="791CCBB1" w14:textId="77777777" w:rsidR="00C318FC" w:rsidRPr="00CE2D61" w:rsidRDefault="00C318FC"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16</w:t>
            </w:r>
          </w:p>
        </w:tc>
        <w:tc>
          <w:tcPr>
            <w:tcW w:w="2977" w:type="dxa"/>
          </w:tcPr>
          <w:p w14:paraId="60BF4C9F" w14:textId="77777777" w:rsidR="00C318FC" w:rsidRPr="00CE2D61" w:rsidRDefault="00C318FC" w:rsidP="00CE2D61">
            <w:pPr>
              <w:pStyle w:val="Telobesedila"/>
              <w:spacing w:line="240" w:lineRule="auto"/>
              <w:rPr>
                <w:rFonts w:ascii="Lucida Sans Unicode" w:hAnsi="Lucida Sans Unicode" w:cs="Lucida Sans Unicode"/>
                <w:sz w:val="20"/>
                <w:szCs w:val="20"/>
              </w:rPr>
            </w:pPr>
          </w:p>
        </w:tc>
      </w:tr>
      <w:tr w:rsidR="00C318FC" w:rsidRPr="00CE2D61" w14:paraId="165B807A" w14:textId="77777777" w:rsidTr="00175BC2">
        <w:tc>
          <w:tcPr>
            <w:tcW w:w="2405" w:type="dxa"/>
          </w:tcPr>
          <w:p w14:paraId="4EB86783" w14:textId="77777777" w:rsidR="00C318FC" w:rsidRPr="00CE2D61" w:rsidRDefault="00C318FC"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17</w:t>
            </w:r>
          </w:p>
        </w:tc>
        <w:tc>
          <w:tcPr>
            <w:tcW w:w="2977" w:type="dxa"/>
          </w:tcPr>
          <w:p w14:paraId="1367F62B" w14:textId="77777777" w:rsidR="00C318FC" w:rsidRPr="00CE2D61" w:rsidRDefault="00C318FC" w:rsidP="00CE2D61">
            <w:pPr>
              <w:pStyle w:val="Telobesedila"/>
              <w:spacing w:line="240" w:lineRule="auto"/>
              <w:rPr>
                <w:rFonts w:ascii="Lucida Sans Unicode" w:hAnsi="Lucida Sans Unicode" w:cs="Lucida Sans Unicode"/>
                <w:sz w:val="20"/>
                <w:szCs w:val="20"/>
              </w:rPr>
            </w:pPr>
          </w:p>
        </w:tc>
      </w:tr>
      <w:tr w:rsidR="00C318FC" w:rsidRPr="00CE2D61" w14:paraId="0A8E5BFF" w14:textId="77777777" w:rsidTr="00175BC2">
        <w:tc>
          <w:tcPr>
            <w:tcW w:w="2405" w:type="dxa"/>
          </w:tcPr>
          <w:p w14:paraId="4F5C8C48" w14:textId="77777777" w:rsidR="00C318FC" w:rsidRPr="00CE2D61" w:rsidRDefault="00C318FC"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18</w:t>
            </w:r>
          </w:p>
        </w:tc>
        <w:tc>
          <w:tcPr>
            <w:tcW w:w="2977" w:type="dxa"/>
          </w:tcPr>
          <w:p w14:paraId="2C7E7655" w14:textId="77777777" w:rsidR="00C318FC" w:rsidRPr="00CE2D61" w:rsidRDefault="00C318FC" w:rsidP="00CE2D61">
            <w:pPr>
              <w:pStyle w:val="Telobesedila"/>
              <w:spacing w:line="240" w:lineRule="auto"/>
              <w:rPr>
                <w:rFonts w:ascii="Lucida Sans Unicode" w:hAnsi="Lucida Sans Unicode" w:cs="Lucida Sans Unicode"/>
                <w:sz w:val="20"/>
                <w:szCs w:val="20"/>
              </w:rPr>
            </w:pPr>
          </w:p>
        </w:tc>
      </w:tr>
      <w:tr w:rsidR="00C318FC" w:rsidRPr="00CE2D61" w14:paraId="696DE047" w14:textId="77777777" w:rsidTr="00175BC2">
        <w:tc>
          <w:tcPr>
            <w:tcW w:w="2405" w:type="dxa"/>
          </w:tcPr>
          <w:p w14:paraId="126BF332" w14:textId="77777777" w:rsidR="00C318FC" w:rsidRPr="00CE2D61" w:rsidRDefault="00C318FC"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19</w:t>
            </w:r>
          </w:p>
        </w:tc>
        <w:tc>
          <w:tcPr>
            <w:tcW w:w="2977" w:type="dxa"/>
          </w:tcPr>
          <w:p w14:paraId="525D896C" w14:textId="77777777" w:rsidR="00C318FC" w:rsidRPr="00CE2D61" w:rsidRDefault="00C318FC" w:rsidP="00CE2D61">
            <w:pPr>
              <w:pStyle w:val="Telobesedila"/>
              <w:spacing w:line="240" w:lineRule="auto"/>
              <w:rPr>
                <w:rFonts w:ascii="Lucida Sans Unicode" w:hAnsi="Lucida Sans Unicode" w:cs="Lucida Sans Unicode"/>
                <w:sz w:val="20"/>
                <w:szCs w:val="20"/>
              </w:rPr>
            </w:pPr>
          </w:p>
        </w:tc>
      </w:tr>
      <w:tr w:rsidR="00C318FC" w:rsidRPr="00CE2D61" w14:paraId="0D6A3B3F" w14:textId="77777777" w:rsidTr="00175BC2">
        <w:tc>
          <w:tcPr>
            <w:tcW w:w="2405" w:type="dxa"/>
          </w:tcPr>
          <w:p w14:paraId="37420126" w14:textId="77777777" w:rsidR="00C318FC" w:rsidRPr="00CE2D61" w:rsidRDefault="00C318FC"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20</w:t>
            </w:r>
          </w:p>
        </w:tc>
        <w:tc>
          <w:tcPr>
            <w:tcW w:w="2977" w:type="dxa"/>
          </w:tcPr>
          <w:p w14:paraId="7A32E438" w14:textId="77777777" w:rsidR="00C318FC" w:rsidRPr="00CE2D61" w:rsidRDefault="00C318FC" w:rsidP="00CE2D61">
            <w:pPr>
              <w:pStyle w:val="Telobesedila"/>
              <w:spacing w:line="240" w:lineRule="auto"/>
              <w:rPr>
                <w:rFonts w:ascii="Lucida Sans Unicode" w:hAnsi="Lucida Sans Unicode" w:cs="Lucida Sans Unicode"/>
                <w:sz w:val="20"/>
                <w:szCs w:val="20"/>
              </w:rPr>
            </w:pPr>
          </w:p>
        </w:tc>
      </w:tr>
      <w:tr w:rsidR="00C318FC" w:rsidRPr="00CE2D61" w14:paraId="25D36787" w14:textId="77777777" w:rsidTr="00175BC2">
        <w:tc>
          <w:tcPr>
            <w:tcW w:w="2405" w:type="dxa"/>
          </w:tcPr>
          <w:p w14:paraId="3F6F9FF3" w14:textId="77777777" w:rsidR="00C318FC" w:rsidRPr="00CE2D61" w:rsidRDefault="00C318FC"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21</w:t>
            </w:r>
          </w:p>
        </w:tc>
        <w:tc>
          <w:tcPr>
            <w:tcW w:w="2977" w:type="dxa"/>
          </w:tcPr>
          <w:p w14:paraId="385812BB" w14:textId="77777777" w:rsidR="00C318FC" w:rsidRPr="00CE2D61" w:rsidRDefault="00C318FC" w:rsidP="00CE2D61">
            <w:pPr>
              <w:pStyle w:val="Telobesedila"/>
              <w:spacing w:line="240" w:lineRule="auto"/>
              <w:rPr>
                <w:rFonts w:ascii="Lucida Sans Unicode" w:hAnsi="Lucida Sans Unicode" w:cs="Lucida Sans Unicode"/>
                <w:sz w:val="20"/>
                <w:szCs w:val="20"/>
              </w:rPr>
            </w:pPr>
          </w:p>
        </w:tc>
      </w:tr>
      <w:tr w:rsidR="00C318FC" w:rsidRPr="00CE2D61" w:rsidDel="00BA6C00" w14:paraId="51319662" w14:textId="77777777" w:rsidTr="00175BC2">
        <w:tc>
          <w:tcPr>
            <w:tcW w:w="2405" w:type="dxa"/>
          </w:tcPr>
          <w:p w14:paraId="3A37667B" w14:textId="77777777" w:rsidR="00C318FC" w:rsidRPr="00CE2D61" w:rsidDel="00BA6C00" w:rsidRDefault="00C318FC"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22</w:t>
            </w:r>
          </w:p>
        </w:tc>
        <w:tc>
          <w:tcPr>
            <w:tcW w:w="2977" w:type="dxa"/>
          </w:tcPr>
          <w:p w14:paraId="7A635E9D" w14:textId="77777777" w:rsidR="00C318FC" w:rsidRPr="00CE2D61" w:rsidDel="00BA6C00" w:rsidRDefault="00C318FC" w:rsidP="00CE2D61">
            <w:pPr>
              <w:pStyle w:val="Telobesedila"/>
              <w:spacing w:line="240" w:lineRule="auto"/>
              <w:rPr>
                <w:rFonts w:ascii="Lucida Sans Unicode" w:hAnsi="Lucida Sans Unicode" w:cs="Lucida Sans Unicode"/>
                <w:sz w:val="20"/>
                <w:szCs w:val="20"/>
              </w:rPr>
            </w:pPr>
          </w:p>
        </w:tc>
      </w:tr>
      <w:tr w:rsidR="00C318FC" w:rsidRPr="00CE2D61" w14:paraId="4F658BE1" w14:textId="77777777" w:rsidTr="00175BC2">
        <w:tc>
          <w:tcPr>
            <w:tcW w:w="2405" w:type="dxa"/>
          </w:tcPr>
          <w:p w14:paraId="7663166C" w14:textId="29E5FDFE" w:rsidR="00C318FC" w:rsidRPr="00CE2D61" w:rsidRDefault="00C318FC" w:rsidP="00CE2D61">
            <w:pPr>
              <w:pStyle w:val="Telobesedila"/>
              <w:spacing w:line="240" w:lineRule="auto"/>
              <w:rPr>
                <w:rFonts w:ascii="Lucida Sans Unicode" w:hAnsi="Lucida Sans Unicode" w:cs="Lucida Sans Unicode"/>
                <w:bCs/>
                <w:sz w:val="20"/>
                <w:szCs w:val="20"/>
              </w:rPr>
            </w:pPr>
            <w:r w:rsidRPr="00CE2D61">
              <w:rPr>
                <w:rFonts w:ascii="Lucida Sans Unicode" w:hAnsi="Lucida Sans Unicode" w:cs="Lucida Sans Unicode"/>
                <w:bCs/>
                <w:sz w:val="20"/>
                <w:szCs w:val="20"/>
              </w:rPr>
              <w:t>23</w:t>
            </w:r>
          </w:p>
        </w:tc>
        <w:tc>
          <w:tcPr>
            <w:tcW w:w="2977" w:type="dxa"/>
          </w:tcPr>
          <w:p w14:paraId="526031DB" w14:textId="77777777" w:rsidR="00C318FC" w:rsidRPr="00CE2D61" w:rsidRDefault="00C318FC" w:rsidP="00CE2D61">
            <w:pPr>
              <w:pStyle w:val="Telobesedila"/>
              <w:spacing w:line="240" w:lineRule="auto"/>
              <w:rPr>
                <w:rFonts w:ascii="Lucida Sans Unicode" w:hAnsi="Lucida Sans Unicode" w:cs="Lucida Sans Unicode"/>
                <w:b/>
                <w:sz w:val="20"/>
                <w:szCs w:val="20"/>
              </w:rPr>
            </w:pPr>
          </w:p>
        </w:tc>
      </w:tr>
      <w:tr w:rsidR="00C318FC" w:rsidRPr="00CE2D61" w14:paraId="1DCBCEF1" w14:textId="77777777" w:rsidTr="00175BC2">
        <w:tc>
          <w:tcPr>
            <w:tcW w:w="2405" w:type="dxa"/>
          </w:tcPr>
          <w:p w14:paraId="05AAB77C" w14:textId="3D597E89" w:rsidR="00C318FC" w:rsidRPr="00CE2D61" w:rsidRDefault="00C318FC"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b/>
                <w:sz w:val="20"/>
                <w:szCs w:val="20"/>
              </w:rPr>
              <w:t>Skupaj (merilo A)</w:t>
            </w:r>
          </w:p>
        </w:tc>
        <w:tc>
          <w:tcPr>
            <w:tcW w:w="2977" w:type="dxa"/>
          </w:tcPr>
          <w:p w14:paraId="014DB956" w14:textId="77777777" w:rsidR="00C318FC" w:rsidRPr="00CE2D61" w:rsidRDefault="00C318FC" w:rsidP="00CE2D61">
            <w:pPr>
              <w:pStyle w:val="Telobesedila"/>
              <w:spacing w:line="240" w:lineRule="auto"/>
              <w:rPr>
                <w:rFonts w:ascii="Lucida Sans Unicode" w:hAnsi="Lucida Sans Unicode" w:cs="Lucida Sans Unicode"/>
                <w:b/>
                <w:sz w:val="20"/>
                <w:szCs w:val="20"/>
              </w:rPr>
            </w:pPr>
          </w:p>
        </w:tc>
      </w:tr>
    </w:tbl>
    <w:p w14:paraId="05B4111B" w14:textId="77777777" w:rsidR="00C318FC" w:rsidRPr="00CE2D61" w:rsidRDefault="00C318FC" w:rsidP="00CE2D61">
      <w:pPr>
        <w:pStyle w:val="Telobesedila"/>
        <w:spacing w:line="240" w:lineRule="auto"/>
        <w:rPr>
          <w:rFonts w:ascii="Lucida Sans Unicode" w:hAnsi="Lucida Sans Unicode" w:cs="Lucida Sans Unicode"/>
          <w:sz w:val="20"/>
          <w:szCs w:val="20"/>
        </w:rPr>
      </w:pPr>
    </w:p>
    <w:p w14:paraId="345070CB" w14:textId="7FBF0CEB" w:rsidR="007611F3" w:rsidRPr="00CE2D61" w:rsidRDefault="007611F3"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Ponudnik vpiše skupno vrednost -</w:t>
      </w:r>
      <w:r w:rsidR="004B2FE9" w:rsidRPr="00CE2D61">
        <w:rPr>
          <w:rFonts w:ascii="Lucida Sans Unicode" w:hAnsi="Lucida Sans Unicode" w:cs="Lucida Sans Unicode"/>
          <w:sz w:val="20"/>
          <w:szCs w:val="20"/>
        </w:rPr>
        <w:t xml:space="preserve"> </w:t>
      </w:r>
      <w:r w:rsidRPr="00CE2D61">
        <w:rPr>
          <w:rFonts w:ascii="Lucida Sans Unicode" w:hAnsi="Lucida Sans Unicode" w:cs="Lucida Sans Unicode"/>
          <w:sz w:val="20"/>
          <w:szCs w:val="20"/>
        </w:rPr>
        <w:t>Skupaj merilo A v ponudbeni predračun</w:t>
      </w:r>
    </w:p>
    <w:p w14:paraId="0D03E04F" w14:textId="77777777" w:rsidR="007611F3" w:rsidRDefault="007611F3" w:rsidP="007611F3">
      <w:pPr>
        <w:pStyle w:val="Telobesedila"/>
        <w:spacing w:line="288" w:lineRule="auto"/>
        <w:rPr>
          <w:rFonts w:ascii="Lucida Sans" w:hAnsi="Lucida Sans"/>
          <w:b/>
          <w:sz w:val="20"/>
          <w:szCs w:val="20"/>
        </w:rPr>
      </w:pPr>
    </w:p>
    <w:p w14:paraId="3B675B34" w14:textId="77777777" w:rsidR="004B2FE9" w:rsidRDefault="004B2FE9" w:rsidP="007611F3">
      <w:pPr>
        <w:pStyle w:val="Telobesedila"/>
        <w:spacing w:line="288" w:lineRule="auto"/>
        <w:rPr>
          <w:rFonts w:ascii="Lucida Sans" w:hAnsi="Lucida Sans"/>
          <w:b/>
          <w:sz w:val="20"/>
          <w:szCs w:val="20"/>
        </w:rPr>
      </w:pPr>
    </w:p>
    <w:p w14:paraId="55900A0F" w14:textId="77777777" w:rsidR="004B2FE9" w:rsidRDefault="004B2FE9" w:rsidP="007611F3">
      <w:pPr>
        <w:pStyle w:val="Telobesedila"/>
        <w:spacing w:line="288" w:lineRule="auto"/>
        <w:rPr>
          <w:rFonts w:ascii="Lucida Sans" w:hAnsi="Lucida Sans"/>
          <w:b/>
          <w:sz w:val="20"/>
          <w:szCs w:val="20"/>
        </w:rPr>
      </w:pPr>
    </w:p>
    <w:p w14:paraId="293C9220" w14:textId="77777777" w:rsidR="004B2FE9" w:rsidRDefault="004B2FE9" w:rsidP="007611F3">
      <w:pPr>
        <w:pStyle w:val="Telobesedila"/>
        <w:spacing w:line="288" w:lineRule="auto"/>
        <w:rPr>
          <w:rFonts w:ascii="Lucida Sans" w:hAnsi="Lucida Sans"/>
          <w:b/>
          <w:sz w:val="20"/>
          <w:szCs w:val="20"/>
        </w:rPr>
      </w:pPr>
    </w:p>
    <w:p w14:paraId="125BDC91" w14:textId="77777777" w:rsidR="004B2FE9" w:rsidRDefault="004B2FE9" w:rsidP="007611F3">
      <w:pPr>
        <w:pStyle w:val="Telobesedila"/>
        <w:spacing w:line="288" w:lineRule="auto"/>
        <w:rPr>
          <w:rFonts w:ascii="Lucida Sans" w:hAnsi="Lucida Sans"/>
          <w:b/>
          <w:sz w:val="20"/>
          <w:szCs w:val="20"/>
        </w:rPr>
      </w:pPr>
    </w:p>
    <w:p w14:paraId="79173DF1" w14:textId="5F5FA21C" w:rsidR="007611F3" w:rsidRPr="00CE2D61" w:rsidRDefault="007611F3" w:rsidP="00CE2D61">
      <w:pPr>
        <w:spacing w:after="160" w:line="240" w:lineRule="auto"/>
        <w:rPr>
          <w:rFonts w:ascii="Lucida Sans Unicode" w:hAnsi="Lucida Sans Unicode" w:cs="Lucida Sans Unicode"/>
          <w:b/>
          <w:iCs/>
          <w:sz w:val="20"/>
          <w:szCs w:val="20"/>
        </w:rPr>
      </w:pPr>
      <w:r w:rsidRPr="00CE2D61">
        <w:rPr>
          <w:rFonts w:ascii="Lucida Sans Unicode" w:hAnsi="Lucida Sans Unicode" w:cs="Lucida Sans Unicode"/>
          <w:b/>
          <w:iCs/>
          <w:sz w:val="20"/>
          <w:szCs w:val="20"/>
        </w:rPr>
        <w:t xml:space="preserve">B. Servisne storitve </w:t>
      </w:r>
    </w:p>
    <w:p w14:paraId="0BB03B5E" w14:textId="77777777" w:rsidR="007611F3" w:rsidRPr="00CE2D61" w:rsidRDefault="007611F3" w:rsidP="00CE2D61">
      <w:pPr>
        <w:pStyle w:val="Telobesedila"/>
        <w:spacing w:after="0" w:line="240" w:lineRule="auto"/>
        <w:jc w:val="both"/>
        <w:rPr>
          <w:rFonts w:ascii="Lucida Sans Unicode" w:hAnsi="Lucida Sans Unicode" w:cs="Lucida Sans Unicode"/>
          <w:b/>
          <w:sz w:val="20"/>
          <w:szCs w:val="20"/>
        </w:rPr>
      </w:pPr>
    </w:p>
    <w:p w14:paraId="02E23F86" w14:textId="19304A60" w:rsidR="007611F3" w:rsidRPr="00CE2D61" w:rsidRDefault="007611F3" w:rsidP="00CE2D61">
      <w:pPr>
        <w:pStyle w:val="Telobesedila"/>
        <w:spacing w:after="0" w:line="240" w:lineRule="auto"/>
        <w:jc w:val="both"/>
        <w:rPr>
          <w:rFonts w:ascii="Lucida Sans Unicode" w:hAnsi="Lucida Sans Unicode" w:cs="Lucida Sans Unicode"/>
          <w:b/>
          <w:sz w:val="20"/>
          <w:szCs w:val="20"/>
        </w:rPr>
      </w:pPr>
      <w:r w:rsidRPr="00CE2D61">
        <w:rPr>
          <w:rFonts w:ascii="Lucida Sans Unicode" w:hAnsi="Lucida Sans Unicode" w:cs="Lucida Sans Unicode"/>
          <w:sz w:val="20"/>
          <w:szCs w:val="20"/>
        </w:rPr>
        <w:t xml:space="preserve">Ponudnik poda ponudbeno ceno za servisno uro (60 minut) za avtokleparska, avtomehanična, </w:t>
      </w:r>
      <w:proofErr w:type="spellStart"/>
      <w:r w:rsidRPr="00CE2D61">
        <w:rPr>
          <w:rFonts w:ascii="Lucida Sans Unicode" w:hAnsi="Lucida Sans Unicode" w:cs="Lucida Sans Unicode"/>
          <w:sz w:val="20"/>
          <w:szCs w:val="20"/>
        </w:rPr>
        <w:t>električarska</w:t>
      </w:r>
      <w:proofErr w:type="spellEnd"/>
      <w:r w:rsidRPr="00CE2D61">
        <w:rPr>
          <w:rFonts w:ascii="Lucida Sans Unicode" w:hAnsi="Lucida Sans Unicode" w:cs="Lucida Sans Unicode"/>
          <w:sz w:val="20"/>
          <w:szCs w:val="20"/>
        </w:rPr>
        <w:t xml:space="preserve"> in avtoličarska dela in vzdrževalna dela. </w:t>
      </w:r>
      <w:r w:rsidRPr="00CE2D61">
        <w:rPr>
          <w:rFonts w:ascii="Lucida Sans Unicode" w:hAnsi="Lucida Sans Unicode" w:cs="Lucida Sans Unicode"/>
          <w:b/>
          <w:sz w:val="20"/>
          <w:szCs w:val="20"/>
        </w:rPr>
        <w:t xml:space="preserve">Merilo B je povprečna vrednost posameznih urnih postavk. </w:t>
      </w:r>
    </w:p>
    <w:p w14:paraId="3CAB97E6" w14:textId="77777777" w:rsidR="007611F3" w:rsidRPr="00CE2D61" w:rsidRDefault="007611F3" w:rsidP="00CE2D61">
      <w:pPr>
        <w:pStyle w:val="Telobesedila"/>
        <w:spacing w:after="0" w:line="240" w:lineRule="auto"/>
        <w:jc w:val="both"/>
        <w:rPr>
          <w:rFonts w:ascii="Lucida Sans Unicode" w:hAnsi="Lucida Sans Unicode" w:cs="Lucida Sans Unicode"/>
          <w:b/>
          <w:sz w:val="20"/>
          <w:szCs w:val="20"/>
        </w:rPr>
      </w:pPr>
    </w:p>
    <w:tbl>
      <w:tblPr>
        <w:tblW w:w="9300" w:type="dxa"/>
        <w:tblInd w:w="4" w:type="dxa"/>
        <w:tblLayout w:type="fixed"/>
        <w:tblCellMar>
          <w:top w:w="55" w:type="dxa"/>
          <w:left w:w="51" w:type="dxa"/>
          <w:bottom w:w="55" w:type="dxa"/>
          <w:right w:w="55" w:type="dxa"/>
        </w:tblCellMar>
        <w:tblLook w:val="0000" w:firstRow="0" w:lastRow="0" w:firstColumn="0" w:lastColumn="0" w:noHBand="0" w:noVBand="0"/>
      </w:tblPr>
      <w:tblGrid>
        <w:gridCol w:w="1411"/>
        <w:gridCol w:w="2723"/>
        <w:gridCol w:w="2438"/>
        <w:gridCol w:w="2728"/>
      </w:tblGrid>
      <w:tr w:rsidR="007611F3" w:rsidRPr="00CE2D61" w14:paraId="5D0B8C12" w14:textId="77777777" w:rsidTr="002904BD">
        <w:tc>
          <w:tcPr>
            <w:tcW w:w="1411" w:type="dxa"/>
            <w:tcBorders>
              <w:top w:val="single" w:sz="2" w:space="0" w:color="000001"/>
              <w:left w:val="single" w:sz="2" w:space="0" w:color="000001"/>
              <w:bottom w:val="single" w:sz="2" w:space="0" w:color="000001"/>
            </w:tcBorders>
            <w:shd w:val="clear" w:color="auto" w:fill="FFFFFF"/>
          </w:tcPr>
          <w:p w14:paraId="1DEF3072" w14:textId="77777777" w:rsidR="007611F3" w:rsidRPr="00CE2D61" w:rsidRDefault="007611F3" w:rsidP="00CE2D61">
            <w:pPr>
              <w:pStyle w:val="Telobesedila"/>
              <w:spacing w:after="0" w:line="240" w:lineRule="auto"/>
              <w:jc w:val="both"/>
              <w:rPr>
                <w:rFonts w:ascii="Lucida Sans Unicode" w:hAnsi="Lucida Sans Unicode" w:cs="Lucida Sans Unicode"/>
                <w:b/>
                <w:sz w:val="20"/>
                <w:szCs w:val="20"/>
              </w:rPr>
            </w:pPr>
            <w:r w:rsidRPr="00CE2D61">
              <w:rPr>
                <w:rFonts w:ascii="Lucida Sans Unicode" w:hAnsi="Lucida Sans Unicode" w:cs="Lucida Sans Unicode"/>
                <w:b/>
                <w:sz w:val="20"/>
                <w:szCs w:val="20"/>
              </w:rPr>
              <w:t>Zaporedna številka</w:t>
            </w:r>
          </w:p>
        </w:tc>
        <w:tc>
          <w:tcPr>
            <w:tcW w:w="2723" w:type="dxa"/>
            <w:tcBorders>
              <w:top w:val="single" w:sz="2" w:space="0" w:color="000001"/>
              <w:left w:val="single" w:sz="2" w:space="0" w:color="000001"/>
              <w:bottom w:val="single" w:sz="2" w:space="0" w:color="000001"/>
            </w:tcBorders>
            <w:shd w:val="clear" w:color="auto" w:fill="FFFFFF"/>
          </w:tcPr>
          <w:p w14:paraId="7C224061" w14:textId="77777777" w:rsidR="007611F3" w:rsidRPr="00CE2D61" w:rsidRDefault="007611F3" w:rsidP="00CE2D61">
            <w:pPr>
              <w:pStyle w:val="Telobesedila"/>
              <w:spacing w:after="0" w:line="240" w:lineRule="auto"/>
              <w:jc w:val="center"/>
              <w:rPr>
                <w:rFonts w:ascii="Lucida Sans Unicode" w:hAnsi="Lucida Sans Unicode" w:cs="Lucida Sans Unicode"/>
                <w:b/>
                <w:sz w:val="20"/>
                <w:szCs w:val="20"/>
              </w:rPr>
            </w:pPr>
            <w:r w:rsidRPr="00CE2D61">
              <w:rPr>
                <w:rFonts w:ascii="Lucida Sans Unicode" w:hAnsi="Lucida Sans Unicode" w:cs="Lucida Sans Unicode"/>
                <w:b/>
                <w:sz w:val="20"/>
                <w:szCs w:val="20"/>
              </w:rPr>
              <w:t>Storitev</w:t>
            </w:r>
          </w:p>
        </w:tc>
        <w:tc>
          <w:tcPr>
            <w:tcW w:w="2438" w:type="dxa"/>
            <w:tcBorders>
              <w:top w:val="single" w:sz="2" w:space="0" w:color="000001"/>
              <w:left w:val="single" w:sz="2" w:space="0" w:color="000001"/>
              <w:bottom w:val="single" w:sz="2" w:space="0" w:color="000001"/>
            </w:tcBorders>
            <w:shd w:val="clear" w:color="auto" w:fill="FFFFFF"/>
          </w:tcPr>
          <w:p w14:paraId="490CC791" w14:textId="77777777" w:rsidR="007611F3" w:rsidRPr="00CE2D61" w:rsidRDefault="007611F3" w:rsidP="00CE2D61">
            <w:pPr>
              <w:pStyle w:val="Telobesedila"/>
              <w:spacing w:after="0" w:line="240" w:lineRule="auto"/>
              <w:jc w:val="center"/>
              <w:rPr>
                <w:rFonts w:ascii="Lucida Sans Unicode" w:hAnsi="Lucida Sans Unicode" w:cs="Lucida Sans Unicode"/>
                <w:b/>
                <w:sz w:val="20"/>
                <w:szCs w:val="20"/>
              </w:rPr>
            </w:pPr>
            <w:r w:rsidRPr="00CE2D61">
              <w:rPr>
                <w:rFonts w:ascii="Lucida Sans Unicode" w:hAnsi="Lucida Sans Unicode" w:cs="Lucida Sans Unicode"/>
                <w:b/>
                <w:sz w:val="20"/>
                <w:szCs w:val="20"/>
              </w:rPr>
              <w:t>Enota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0A50E91C" w14:textId="77777777" w:rsidR="007611F3" w:rsidRPr="00CE2D61" w:rsidRDefault="007611F3"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b/>
                <w:sz w:val="20"/>
                <w:szCs w:val="20"/>
              </w:rPr>
              <w:t>Cena EUR brez DDV</w:t>
            </w:r>
          </w:p>
        </w:tc>
      </w:tr>
      <w:tr w:rsidR="007611F3" w:rsidRPr="00CE2D61" w14:paraId="3D48300F" w14:textId="77777777" w:rsidTr="002904BD">
        <w:tc>
          <w:tcPr>
            <w:tcW w:w="1411" w:type="dxa"/>
            <w:tcBorders>
              <w:top w:val="single" w:sz="2" w:space="0" w:color="000001"/>
              <w:left w:val="single" w:sz="2" w:space="0" w:color="000001"/>
              <w:bottom w:val="single" w:sz="2" w:space="0" w:color="000001"/>
            </w:tcBorders>
            <w:shd w:val="clear" w:color="auto" w:fill="FFFFFF"/>
          </w:tcPr>
          <w:p w14:paraId="1F097186" w14:textId="77777777" w:rsidR="007611F3" w:rsidRPr="00CE2D61" w:rsidRDefault="007611F3"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sz w:val="20"/>
                <w:szCs w:val="20"/>
              </w:rPr>
              <w:t>1</w:t>
            </w:r>
          </w:p>
        </w:tc>
        <w:tc>
          <w:tcPr>
            <w:tcW w:w="2723" w:type="dxa"/>
            <w:tcBorders>
              <w:top w:val="single" w:sz="2" w:space="0" w:color="000001"/>
              <w:left w:val="single" w:sz="2" w:space="0" w:color="000001"/>
              <w:bottom w:val="single" w:sz="2" w:space="0" w:color="000001"/>
            </w:tcBorders>
            <w:shd w:val="clear" w:color="auto" w:fill="FFFFFF"/>
          </w:tcPr>
          <w:p w14:paraId="4854D322" w14:textId="77777777" w:rsidR="007611F3" w:rsidRPr="00CE2D61" w:rsidRDefault="007611F3" w:rsidP="00CE2D61">
            <w:pPr>
              <w:pStyle w:val="Telobesedila"/>
              <w:snapToGri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Servisna in vzdrževalna dela</w:t>
            </w:r>
          </w:p>
        </w:tc>
        <w:tc>
          <w:tcPr>
            <w:tcW w:w="2438" w:type="dxa"/>
            <w:tcBorders>
              <w:top w:val="single" w:sz="2" w:space="0" w:color="000001"/>
              <w:left w:val="single" w:sz="2" w:space="0" w:color="000001"/>
              <w:bottom w:val="single" w:sz="2" w:space="0" w:color="000001"/>
            </w:tcBorders>
            <w:shd w:val="clear" w:color="auto" w:fill="FFFFFF"/>
          </w:tcPr>
          <w:p w14:paraId="793494B1" w14:textId="431313A4" w:rsidR="007611F3" w:rsidRPr="00CE2D61" w:rsidRDefault="007611F3"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ura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7139463B" w14:textId="77777777" w:rsidR="007611F3" w:rsidRPr="00CE2D61" w:rsidRDefault="007611F3" w:rsidP="00CE2D61">
            <w:pPr>
              <w:pStyle w:val="Telobesedila"/>
              <w:snapToGrid w:val="0"/>
              <w:spacing w:after="0" w:line="240" w:lineRule="auto"/>
              <w:jc w:val="both"/>
              <w:rPr>
                <w:rFonts w:ascii="Lucida Sans Unicode" w:hAnsi="Lucida Sans Unicode" w:cs="Lucida Sans Unicode"/>
                <w:sz w:val="20"/>
                <w:szCs w:val="20"/>
              </w:rPr>
            </w:pPr>
          </w:p>
        </w:tc>
      </w:tr>
      <w:tr w:rsidR="007611F3" w:rsidRPr="00CE2D61" w14:paraId="77C7B338" w14:textId="77777777" w:rsidTr="002904BD">
        <w:tc>
          <w:tcPr>
            <w:tcW w:w="1411" w:type="dxa"/>
            <w:tcBorders>
              <w:top w:val="single" w:sz="2" w:space="0" w:color="000001"/>
              <w:left w:val="single" w:sz="2" w:space="0" w:color="000001"/>
              <w:bottom w:val="single" w:sz="2" w:space="0" w:color="000001"/>
            </w:tcBorders>
            <w:shd w:val="clear" w:color="auto" w:fill="FFFFFF"/>
          </w:tcPr>
          <w:p w14:paraId="15687536" w14:textId="77777777" w:rsidR="007611F3" w:rsidRPr="00CE2D61" w:rsidRDefault="007611F3" w:rsidP="00CE2D61">
            <w:pPr>
              <w:pStyle w:val="Telobesedila"/>
              <w:spacing w:after="0" w:line="240" w:lineRule="auto"/>
              <w:jc w:val="both"/>
              <w:rPr>
                <w:rFonts w:ascii="Lucida Sans Unicode" w:hAnsi="Lucida Sans Unicode" w:cs="Lucida Sans Unicode"/>
                <w:b/>
                <w:sz w:val="20"/>
                <w:szCs w:val="20"/>
              </w:rPr>
            </w:pPr>
            <w:r w:rsidRPr="00CE2D61">
              <w:rPr>
                <w:rFonts w:ascii="Lucida Sans Unicode" w:hAnsi="Lucida Sans Unicode" w:cs="Lucida Sans Unicode"/>
                <w:b/>
                <w:sz w:val="20"/>
                <w:szCs w:val="20"/>
              </w:rPr>
              <w:t>2</w:t>
            </w:r>
          </w:p>
        </w:tc>
        <w:tc>
          <w:tcPr>
            <w:tcW w:w="2723" w:type="dxa"/>
            <w:tcBorders>
              <w:top w:val="single" w:sz="2" w:space="0" w:color="000001"/>
              <w:left w:val="single" w:sz="2" w:space="0" w:color="000001"/>
              <w:bottom w:val="single" w:sz="2" w:space="0" w:color="000001"/>
            </w:tcBorders>
            <w:shd w:val="clear" w:color="auto" w:fill="FFFFFF"/>
          </w:tcPr>
          <w:p w14:paraId="63655036" w14:textId="77777777" w:rsidR="007611F3" w:rsidRPr="00CE2D61" w:rsidRDefault="007611F3" w:rsidP="00CE2D61">
            <w:pPr>
              <w:pStyle w:val="Telobesedila"/>
              <w:snapToGri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Avtokleparska dela</w:t>
            </w:r>
          </w:p>
        </w:tc>
        <w:tc>
          <w:tcPr>
            <w:tcW w:w="2438" w:type="dxa"/>
            <w:tcBorders>
              <w:top w:val="single" w:sz="2" w:space="0" w:color="000001"/>
              <w:left w:val="single" w:sz="2" w:space="0" w:color="000001"/>
              <w:bottom w:val="single" w:sz="2" w:space="0" w:color="000001"/>
            </w:tcBorders>
            <w:shd w:val="clear" w:color="auto" w:fill="FFFFFF"/>
          </w:tcPr>
          <w:p w14:paraId="40C31F47" w14:textId="77777777" w:rsidR="007611F3" w:rsidRPr="00CE2D61" w:rsidRDefault="007611F3"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ura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1893C3B5" w14:textId="77777777" w:rsidR="007611F3" w:rsidRPr="00CE2D61" w:rsidRDefault="007611F3" w:rsidP="00CE2D61">
            <w:pPr>
              <w:pStyle w:val="Telobesedila"/>
              <w:snapToGrid w:val="0"/>
              <w:spacing w:after="0" w:line="240" w:lineRule="auto"/>
              <w:jc w:val="both"/>
              <w:rPr>
                <w:rFonts w:ascii="Lucida Sans Unicode" w:hAnsi="Lucida Sans Unicode" w:cs="Lucida Sans Unicode"/>
                <w:sz w:val="20"/>
                <w:szCs w:val="20"/>
              </w:rPr>
            </w:pPr>
          </w:p>
        </w:tc>
      </w:tr>
      <w:tr w:rsidR="007611F3" w:rsidRPr="00CE2D61" w14:paraId="07D9DECF" w14:textId="77777777" w:rsidTr="002904BD">
        <w:tc>
          <w:tcPr>
            <w:tcW w:w="1411" w:type="dxa"/>
            <w:tcBorders>
              <w:top w:val="single" w:sz="2" w:space="0" w:color="000001"/>
              <w:left w:val="single" w:sz="2" w:space="0" w:color="000001"/>
              <w:bottom w:val="single" w:sz="2" w:space="0" w:color="000001"/>
            </w:tcBorders>
            <w:shd w:val="clear" w:color="auto" w:fill="FFFFFF"/>
          </w:tcPr>
          <w:p w14:paraId="43335B96" w14:textId="77777777" w:rsidR="007611F3" w:rsidRPr="00CE2D61" w:rsidRDefault="007611F3" w:rsidP="00CE2D61">
            <w:pPr>
              <w:pStyle w:val="Telobesedila"/>
              <w:spacing w:after="0" w:line="240" w:lineRule="auto"/>
              <w:jc w:val="both"/>
              <w:rPr>
                <w:rFonts w:ascii="Lucida Sans Unicode" w:hAnsi="Lucida Sans Unicode" w:cs="Lucida Sans Unicode"/>
                <w:b/>
                <w:sz w:val="20"/>
                <w:szCs w:val="20"/>
              </w:rPr>
            </w:pPr>
            <w:r w:rsidRPr="00CE2D61">
              <w:rPr>
                <w:rFonts w:ascii="Lucida Sans Unicode" w:hAnsi="Lucida Sans Unicode" w:cs="Lucida Sans Unicode"/>
                <w:b/>
                <w:sz w:val="20"/>
                <w:szCs w:val="20"/>
              </w:rPr>
              <w:t>3</w:t>
            </w:r>
          </w:p>
        </w:tc>
        <w:tc>
          <w:tcPr>
            <w:tcW w:w="2723" w:type="dxa"/>
            <w:tcBorders>
              <w:top w:val="single" w:sz="2" w:space="0" w:color="000001"/>
              <w:left w:val="single" w:sz="2" w:space="0" w:color="000001"/>
              <w:bottom w:val="single" w:sz="2" w:space="0" w:color="000001"/>
            </w:tcBorders>
            <w:shd w:val="clear" w:color="auto" w:fill="FFFFFF"/>
          </w:tcPr>
          <w:p w14:paraId="244D673B" w14:textId="77777777" w:rsidR="007611F3" w:rsidRPr="00CE2D61" w:rsidRDefault="007611F3" w:rsidP="00CE2D61">
            <w:pPr>
              <w:pStyle w:val="Telobesedila"/>
              <w:snapToGrid w:val="0"/>
              <w:spacing w:after="0" w:line="240" w:lineRule="auto"/>
              <w:jc w:val="both"/>
              <w:rPr>
                <w:rFonts w:ascii="Lucida Sans Unicode" w:hAnsi="Lucida Sans Unicode" w:cs="Lucida Sans Unicode"/>
                <w:sz w:val="20"/>
                <w:szCs w:val="20"/>
              </w:rPr>
            </w:pPr>
            <w:proofErr w:type="spellStart"/>
            <w:r w:rsidRPr="00CE2D61">
              <w:rPr>
                <w:rFonts w:ascii="Lucida Sans Unicode" w:hAnsi="Lucida Sans Unicode" w:cs="Lucida Sans Unicode"/>
                <w:sz w:val="20"/>
                <w:szCs w:val="20"/>
              </w:rPr>
              <w:t>Električarska</w:t>
            </w:r>
            <w:proofErr w:type="spellEnd"/>
            <w:r w:rsidRPr="00CE2D61">
              <w:rPr>
                <w:rFonts w:ascii="Lucida Sans Unicode" w:hAnsi="Lucida Sans Unicode" w:cs="Lucida Sans Unicode"/>
                <w:sz w:val="20"/>
                <w:szCs w:val="20"/>
              </w:rPr>
              <w:t xml:space="preserve"> dela</w:t>
            </w:r>
          </w:p>
        </w:tc>
        <w:tc>
          <w:tcPr>
            <w:tcW w:w="2438" w:type="dxa"/>
            <w:tcBorders>
              <w:top w:val="single" w:sz="2" w:space="0" w:color="000001"/>
              <w:left w:val="single" w:sz="2" w:space="0" w:color="000001"/>
              <w:bottom w:val="single" w:sz="2" w:space="0" w:color="000001"/>
            </w:tcBorders>
            <w:shd w:val="clear" w:color="auto" w:fill="FFFFFF"/>
          </w:tcPr>
          <w:p w14:paraId="487DFED3" w14:textId="77777777" w:rsidR="007611F3" w:rsidRPr="00CE2D61" w:rsidRDefault="007611F3"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ura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24A5CDEE" w14:textId="77777777" w:rsidR="007611F3" w:rsidRPr="00CE2D61" w:rsidRDefault="007611F3" w:rsidP="00CE2D61">
            <w:pPr>
              <w:pStyle w:val="Telobesedila"/>
              <w:snapToGrid w:val="0"/>
              <w:spacing w:after="0" w:line="240" w:lineRule="auto"/>
              <w:jc w:val="both"/>
              <w:rPr>
                <w:rFonts w:ascii="Lucida Sans Unicode" w:hAnsi="Lucida Sans Unicode" w:cs="Lucida Sans Unicode"/>
                <w:sz w:val="20"/>
                <w:szCs w:val="20"/>
              </w:rPr>
            </w:pPr>
          </w:p>
        </w:tc>
      </w:tr>
      <w:tr w:rsidR="007611F3" w:rsidRPr="00CE2D61" w14:paraId="54F1A25E" w14:textId="77777777" w:rsidTr="002904BD">
        <w:tc>
          <w:tcPr>
            <w:tcW w:w="1411" w:type="dxa"/>
            <w:tcBorders>
              <w:top w:val="single" w:sz="2" w:space="0" w:color="000001"/>
              <w:left w:val="single" w:sz="2" w:space="0" w:color="000001"/>
              <w:bottom w:val="single" w:sz="2" w:space="0" w:color="000001"/>
            </w:tcBorders>
            <w:shd w:val="clear" w:color="auto" w:fill="FFFFFF"/>
          </w:tcPr>
          <w:p w14:paraId="4C455948" w14:textId="77777777" w:rsidR="007611F3" w:rsidRPr="00CE2D61" w:rsidRDefault="007611F3" w:rsidP="00CE2D61">
            <w:pPr>
              <w:pStyle w:val="Telobesedila"/>
              <w:spacing w:after="0" w:line="240" w:lineRule="auto"/>
              <w:jc w:val="both"/>
              <w:rPr>
                <w:rFonts w:ascii="Lucida Sans Unicode" w:hAnsi="Lucida Sans Unicode" w:cs="Lucida Sans Unicode"/>
                <w:b/>
                <w:sz w:val="20"/>
                <w:szCs w:val="20"/>
              </w:rPr>
            </w:pPr>
            <w:r w:rsidRPr="00CE2D61">
              <w:rPr>
                <w:rFonts w:ascii="Lucida Sans Unicode" w:hAnsi="Lucida Sans Unicode" w:cs="Lucida Sans Unicode"/>
                <w:b/>
                <w:sz w:val="20"/>
                <w:szCs w:val="20"/>
              </w:rPr>
              <w:t>4</w:t>
            </w:r>
          </w:p>
        </w:tc>
        <w:tc>
          <w:tcPr>
            <w:tcW w:w="2723" w:type="dxa"/>
            <w:tcBorders>
              <w:top w:val="single" w:sz="2" w:space="0" w:color="000001"/>
              <w:left w:val="single" w:sz="2" w:space="0" w:color="000001"/>
              <w:bottom w:val="single" w:sz="2" w:space="0" w:color="000001"/>
            </w:tcBorders>
            <w:shd w:val="clear" w:color="auto" w:fill="FFFFFF"/>
          </w:tcPr>
          <w:p w14:paraId="1B7EEDD5" w14:textId="77777777" w:rsidR="007611F3" w:rsidRPr="00CE2D61" w:rsidRDefault="007611F3" w:rsidP="00CE2D61">
            <w:pPr>
              <w:pStyle w:val="Telobesedila"/>
              <w:snapToGri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Avtoličarska dela</w:t>
            </w:r>
          </w:p>
        </w:tc>
        <w:tc>
          <w:tcPr>
            <w:tcW w:w="2438" w:type="dxa"/>
            <w:tcBorders>
              <w:top w:val="single" w:sz="2" w:space="0" w:color="000001"/>
              <w:left w:val="single" w:sz="2" w:space="0" w:color="000001"/>
              <w:bottom w:val="single" w:sz="2" w:space="0" w:color="000001"/>
            </w:tcBorders>
            <w:shd w:val="clear" w:color="auto" w:fill="FFFFFF"/>
          </w:tcPr>
          <w:p w14:paraId="6F76D393" w14:textId="77777777" w:rsidR="007611F3" w:rsidRPr="00CE2D61" w:rsidRDefault="007611F3"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ura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3C9FAE61" w14:textId="77777777" w:rsidR="007611F3" w:rsidRPr="00CE2D61" w:rsidRDefault="007611F3" w:rsidP="00CE2D61">
            <w:pPr>
              <w:pStyle w:val="Telobesedila"/>
              <w:snapToGrid w:val="0"/>
              <w:spacing w:after="0" w:line="240" w:lineRule="auto"/>
              <w:jc w:val="both"/>
              <w:rPr>
                <w:rFonts w:ascii="Lucida Sans Unicode" w:hAnsi="Lucida Sans Unicode" w:cs="Lucida Sans Unicode"/>
                <w:sz w:val="20"/>
                <w:szCs w:val="20"/>
              </w:rPr>
            </w:pPr>
          </w:p>
        </w:tc>
      </w:tr>
      <w:tr w:rsidR="007611F3" w:rsidRPr="00CE2D61" w14:paraId="1E91C4FF" w14:textId="77777777" w:rsidTr="002904BD">
        <w:tc>
          <w:tcPr>
            <w:tcW w:w="1411" w:type="dxa"/>
            <w:tcBorders>
              <w:top w:val="single" w:sz="2" w:space="0" w:color="000001"/>
              <w:left w:val="single" w:sz="2" w:space="0" w:color="000001"/>
              <w:bottom w:val="single" w:sz="2" w:space="0" w:color="000001"/>
            </w:tcBorders>
            <w:shd w:val="clear" w:color="auto" w:fill="FFFFFF"/>
          </w:tcPr>
          <w:p w14:paraId="54EED5E6" w14:textId="77777777" w:rsidR="007611F3" w:rsidRPr="00CE2D61" w:rsidRDefault="007611F3" w:rsidP="00CE2D61">
            <w:pPr>
              <w:pStyle w:val="Telobesedila"/>
              <w:spacing w:after="0" w:line="240" w:lineRule="auto"/>
              <w:jc w:val="both"/>
              <w:rPr>
                <w:rFonts w:ascii="Lucida Sans Unicode" w:hAnsi="Lucida Sans Unicode" w:cs="Lucida Sans Unicode"/>
                <w:b/>
                <w:sz w:val="20"/>
                <w:szCs w:val="20"/>
              </w:rPr>
            </w:pPr>
          </w:p>
        </w:tc>
        <w:tc>
          <w:tcPr>
            <w:tcW w:w="2723" w:type="dxa"/>
            <w:tcBorders>
              <w:top w:val="single" w:sz="2" w:space="0" w:color="000001"/>
              <w:left w:val="single" w:sz="2" w:space="0" w:color="000001"/>
              <w:bottom w:val="single" w:sz="2" w:space="0" w:color="000001"/>
            </w:tcBorders>
            <w:shd w:val="clear" w:color="auto" w:fill="FFFFFF"/>
          </w:tcPr>
          <w:p w14:paraId="6990CC04" w14:textId="4A144B7F" w:rsidR="007611F3" w:rsidRPr="00CE2D61" w:rsidRDefault="005D1666" w:rsidP="00CE2D61">
            <w:pPr>
              <w:pStyle w:val="Telobesedila"/>
              <w:snapToGrid w:val="0"/>
              <w:spacing w:after="0" w:line="240" w:lineRule="auto"/>
              <w:rPr>
                <w:rFonts w:ascii="Lucida Sans Unicode" w:hAnsi="Lucida Sans Unicode" w:cs="Lucida Sans Unicode"/>
                <w:b/>
                <w:sz w:val="20"/>
                <w:szCs w:val="20"/>
              </w:rPr>
            </w:pPr>
            <w:r w:rsidRPr="00CE2D61">
              <w:rPr>
                <w:rFonts w:ascii="Lucida Sans Unicode" w:hAnsi="Lucida Sans Unicode" w:cs="Lucida Sans Unicode"/>
                <w:b/>
                <w:sz w:val="20"/>
                <w:szCs w:val="20"/>
              </w:rPr>
              <w:t>Povprečna vrednost posameznih urnih postavk (Merilo B)</w:t>
            </w:r>
          </w:p>
        </w:tc>
        <w:tc>
          <w:tcPr>
            <w:tcW w:w="2438" w:type="dxa"/>
            <w:tcBorders>
              <w:top w:val="single" w:sz="2" w:space="0" w:color="000001"/>
              <w:left w:val="single" w:sz="2" w:space="0" w:color="000001"/>
              <w:bottom w:val="single" w:sz="2" w:space="0" w:color="000001"/>
            </w:tcBorders>
            <w:shd w:val="clear" w:color="auto" w:fill="FFFFFF"/>
          </w:tcPr>
          <w:p w14:paraId="72EFB222" w14:textId="77777777" w:rsidR="007611F3" w:rsidRPr="00CE2D61" w:rsidRDefault="007611F3" w:rsidP="00CE2D61">
            <w:pPr>
              <w:pStyle w:val="Telobesedila"/>
              <w:spacing w:after="0" w:line="240" w:lineRule="auto"/>
              <w:jc w:val="center"/>
              <w:rPr>
                <w:rFonts w:ascii="Lucida Sans Unicode" w:hAnsi="Lucida Sans Unicode" w:cs="Lucida Sans Unicode"/>
                <w:b/>
                <w:sz w:val="20"/>
                <w:szCs w:val="20"/>
              </w:rPr>
            </w:pPr>
            <w:r w:rsidRPr="00CE2D61">
              <w:rPr>
                <w:rFonts w:ascii="Lucida Sans Unicode" w:hAnsi="Lucida Sans Unicode" w:cs="Lucida Sans Unicode"/>
                <w:b/>
                <w:sz w:val="20"/>
                <w:szCs w:val="20"/>
              </w:rPr>
              <w:t>/</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7091A5C7" w14:textId="77777777" w:rsidR="007611F3" w:rsidRPr="00CE2D61" w:rsidRDefault="007611F3" w:rsidP="00CE2D61">
            <w:pPr>
              <w:pStyle w:val="Telobesedila"/>
              <w:snapToGrid w:val="0"/>
              <w:spacing w:after="0" w:line="240" w:lineRule="auto"/>
              <w:jc w:val="both"/>
              <w:rPr>
                <w:rFonts w:ascii="Lucida Sans Unicode" w:hAnsi="Lucida Sans Unicode" w:cs="Lucida Sans Unicode"/>
                <w:b/>
                <w:sz w:val="20"/>
                <w:szCs w:val="20"/>
              </w:rPr>
            </w:pPr>
          </w:p>
        </w:tc>
      </w:tr>
    </w:tbl>
    <w:p w14:paraId="593F2E4C" w14:textId="77777777" w:rsidR="007611F3" w:rsidRPr="00CE2D61" w:rsidRDefault="007611F3" w:rsidP="00CE2D61">
      <w:pPr>
        <w:pStyle w:val="Telobesedila"/>
        <w:spacing w:after="0" w:line="240" w:lineRule="auto"/>
        <w:jc w:val="both"/>
        <w:rPr>
          <w:rFonts w:ascii="Lucida Sans Unicode" w:hAnsi="Lucida Sans Unicode" w:cs="Lucida Sans Unicode"/>
          <w:sz w:val="20"/>
          <w:szCs w:val="20"/>
        </w:rPr>
      </w:pPr>
    </w:p>
    <w:p w14:paraId="67DFF445" w14:textId="77777777" w:rsidR="007611F3" w:rsidRPr="00CE2D61" w:rsidRDefault="007611F3" w:rsidP="00CE2D61">
      <w:pPr>
        <w:pStyle w:val="Telobesedila"/>
        <w:spacing w:after="0" w:line="240" w:lineRule="auto"/>
        <w:jc w:val="both"/>
        <w:rPr>
          <w:rFonts w:ascii="Lucida Sans Unicode" w:hAnsi="Lucida Sans Unicode" w:cs="Lucida Sans Unicode"/>
          <w:sz w:val="20"/>
          <w:szCs w:val="20"/>
        </w:rPr>
      </w:pPr>
    </w:p>
    <w:p w14:paraId="03CF4715" w14:textId="77777777" w:rsidR="007611F3" w:rsidRPr="00CE2D61" w:rsidRDefault="007611F3" w:rsidP="00CE2D61">
      <w:pPr>
        <w:pStyle w:val="Telobesedila"/>
        <w:spacing w:after="0" w:line="240" w:lineRule="auto"/>
        <w:jc w:val="both"/>
        <w:rPr>
          <w:rFonts w:ascii="Lucida Sans Unicode" w:hAnsi="Lucida Sans Unicode" w:cs="Lucida Sans Unicode"/>
          <w:b/>
          <w:sz w:val="20"/>
          <w:szCs w:val="20"/>
        </w:rPr>
      </w:pPr>
      <w:r w:rsidRPr="00CE2D61">
        <w:rPr>
          <w:rFonts w:ascii="Lucida Sans Unicode" w:hAnsi="Lucida Sans Unicode" w:cs="Lucida Sans Unicode"/>
          <w:b/>
          <w:bCs/>
          <w:iCs/>
          <w:sz w:val="20"/>
          <w:szCs w:val="20"/>
        </w:rPr>
        <w:t>C. Popust na ceno nadomestnih delov in drobnega ter potrošnega materiala</w:t>
      </w:r>
    </w:p>
    <w:p w14:paraId="41E695A5" w14:textId="77777777" w:rsidR="007611F3" w:rsidRPr="00CE2D61" w:rsidRDefault="007611F3" w:rsidP="00CE2D61">
      <w:pPr>
        <w:pStyle w:val="Telobesedila"/>
        <w:spacing w:after="0" w:line="240" w:lineRule="auto"/>
        <w:jc w:val="both"/>
        <w:rPr>
          <w:rFonts w:ascii="Lucida Sans Unicode" w:hAnsi="Lucida Sans Unicode" w:cs="Lucida Sans Unicode"/>
          <w:sz w:val="20"/>
          <w:szCs w:val="20"/>
        </w:rPr>
      </w:pPr>
    </w:p>
    <w:p w14:paraId="4607AA71" w14:textId="77777777" w:rsidR="007611F3" w:rsidRPr="00CE2D61" w:rsidRDefault="007611F3"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Popust na cene nadomestnih delov in drobnega ter potrošnega materiala znaša _________%.</w:t>
      </w:r>
    </w:p>
    <w:p w14:paraId="2F22802D" w14:textId="77777777" w:rsidR="007611F3" w:rsidRPr="00CE2D61" w:rsidRDefault="007611F3" w:rsidP="00CE2D61">
      <w:pPr>
        <w:pStyle w:val="Telobesedila"/>
        <w:suppressAutoHyphens/>
        <w:spacing w:after="0" w:line="240" w:lineRule="auto"/>
        <w:jc w:val="both"/>
        <w:rPr>
          <w:rFonts w:ascii="Lucida Sans Unicode" w:hAnsi="Lucida Sans Unicode" w:cs="Lucida Sans Unicode"/>
          <w:sz w:val="20"/>
          <w:szCs w:val="20"/>
        </w:rPr>
      </w:pPr>
    </w:p>
    <w:p w14:paraId="599C10FE" w14:textId="77777777" w:rsidR="007611F3" w:rsidRPr="00CE2D61" w:rsidRDefault="007611F3" w:rsidP="00CE2D61">
      <w:pPr>
        <w:pStyle w:val="Telobesedila"/>
        <w:suppressAutoHyphens/>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Vgrajeni originalni nadomestni deli in materiali se bodo zaračunavali po vsakokrat veljavnih cenah iz uradnega cenika izbranega ponudnika, veljavnega na dan sprejema vozila v servisno delavnico, z upoštevanim pogodbeno dogovorjenim popustom.</w:t>
      </w:r>
    </w:p>
    <w:p w14:paraId="5344C786" w14:textId="77777777" w:rsidR="007611F3" w:rsidRPr="00CE2D61" w:rsidRDefault="007611F3" w:rsidP="00CE2D61">
      <w:pPr>
        <w:pStyle w:val="Telobesedila"/>
        <w:suppressAutoHyphens/>
        <w:spacing w:after="0" w:line="240" w:lineRule="auto"/>
        <w:ind w:left="720"/>
        <w:jc w:val="both"/>
        <w:rPr>
          <w:rFonts w:ascii="Lucida Sans Unicode" w:hAnsi="Lucida Sans Unicode" w:cs="Lucida Sans Unicode"/>
          <w:sz w:val="20"/>
          <w:szCs w:val="20"/>
        </w:rPr>
      </w:pPr>
    </w:p>
    <w:p w14:paraId="10A74510" w14:textId="77777777" w:rsidR="007611F3" w:rsidRPr="00CE2D61" w:rsidRDefault="007611F3" w:rsidP="00CE2D61">
      <w:pPr>
        <w:pStyle w:val="Telobesedila"/>
        <w:suppressAutoHyphens/>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Ponudnik bo vgrajeval cenejše nadomestne dele in materiale, ki se bodo zaračunali po cenah iz uradnega cenika cenejših nadomestnih delov in materiala izvajalca ali njegovih dobaviteljev, veljavnega na dan sprejema vozila v servisno delavnico, z upoštevanim popustom iz ponudbenega predračuna.</w:t>
      </w:r>
    </w:p>
    <w:p w14:paraId="7C112112" w14:textId="77777777" w:rsidR="007611F3" w:rsidRPr="00CE2D61" w:rsidRDefault="007611F3" w:rsidP="00CE2D61">
      <w:pPr>
        <w:pStyle w:val="Telobesedila"/>
        <w:spacing w:after="0" w:line="240" w:lineRule="auto"/>
        <w:jc w:val="both"/>
        <w:rPr>
          <w:rFonts w:ascii="Lucida Sans Unicode" w:hAnsi="Lucida Sans Unicode" w:cs="Lucida Sans Unicode"/>
          <w:sz w:val="20"/>
          <w:szCs w:val="20"/>
        </w:rPr>
      </w:pPr>
    </w:p>
    <w:p w14:paraId="382E9A76" w14:textId="77777777" w:rsidR="007611F3" w:rsidRPr="00CE2D61" w:rsidRDefault="007611F3" w:rsidP="00CE2D61">
      <w:pPr>
        <w:autoSpaceDE w:val="0"/>
        <w:autoSpaceDN w:val="0"/>
        <w:adjustRightInd w:val="0"/>
        <w:spacing w:after="0" w:line="240" w:lineRule="auto"/>
        <w:jc w:val="both"/>
        <w:rPr>
          <w:rFonts w:ascii="Lucida Sans Unicode" w:hAnsi="Lucida Sans Unicode" w:cs="Lucida Sans Unicode"/>
          <w:iCs/>
          <w:sz w:val="20"/>
          <w:szCs w:val="20"/>
          <w:u w:val="single"/>
        </w:rPr>
      </w:pPr>
    </w:p>
    <w:p w14:paraId="6EE8827F" w14:textId="77777777" w:rsidR="007611F3" w:rsidRPr="00CE2D61" w:rsidRDefault="007611F3" w:rsidP="00CE2D61">
      <w:pPr>
        <w:shd w:val="clear" w:color="auto" w:fill="FFFFFF"/>
        <w:spacing w:after="0" w:line="240" w:lineRule="auto"/>
        <w:jc w:val="both"/>
        <w:rPr>
          <w:rFonts w:ascii="Lucida Sans Unicode" w:eastAsia="Arial Unicode MS" w:hAnsi="Lucida Sans Unicode" w:cs="Lucida Sans Unicode"/>
          <w:bCs/>
          <w:sz w:val="20"/>
          <w:szCs w:val="20"/>
        </w:rPr>
      </w:pPr>
    </w:p>
    <w:p w14:paraId="68E335F9" w14:textId="77777777" w:rsidR="007611F3" w:rsidRPr="00CE2D61" w:rsidRDefault="007611F3" w:rsidP="00CE2D61">
      <w:pPr>
        <w:spacing w:after="0" w:line="240" w:lineRule="auto"/>
        <w:jc w:val="both"/>
        <w:rPr>
          <w:rFonts w:ascii="Lucida Sans Unicode" w:hAnsi="Lucida Sans Unicode" w:cs="Lucida Sans Unicode"/>
          <w:sz w:val="20"/>
          <w:szCs w:val="20"/>
          <w:lang w:eastAsia="sl-SI"/>
        </w:rPr>
      </w:pPr>
      <w:r w:rsidRPr="00CE2D61">
        <w:rPr>
          <w:rFonts w:ascii="Lucida Sans Unicode" w:hAnsi="Lucida Sans Unicode" w:cs="Lucida Sans Unicode"/>
          <w:sz w:val="20"/>
          <w:szCs w:val="20"/>
          <w:lang w:eastAsia="sl-SI"/>
        </w:rPr>
        <w:t>Kraj in datum:                                                                          Podpis in žig ponudnika:</w:t>
      </w:r>
    </w:p>
    <w:p w14:paraId="6F9A8AC3" w14:textId="77777777" w:rsidR="007611F3" w:rsidRPr="007828F9" w:rsidRDefault="007611F3" w:rsidP="00CE2D61">
      <w:pPr>
        <w:autoSpaceDE w:val="0"/>
        <w:autoSpaceDN w:val="0"/>
        <w:adjustRightInd w:val="0"/>
        <w:spacing w:after="0" w:line="240" w:lineRule="auto"/>
        <w:jc w:val="both"/>
        <w:rPr>
          <w:rFonts w:ascii="Lucida Sans" w:hAnsi="Lucida Sans" w:cs="Arial"/>
          <w:iCs/>
          <w:sz w:val="20"/>
          <w:szCs w:val="20"/>
          <w:u w:val="single"/>
        </w:rPr>
      </w:pPr>
    </w:p>
    <w:p w14:paraId="16CA5DF8" w14:textId="77777777" w:rsidR="007611F3" w:rsidRPr="007828F9" w:rsidRDefault="007611F3" w:rsidP="00CE2D61">
      <w:pPr>
        <w:autoSpaceDE w:val="0"/>
        <w:autoSpaceDN w:val="0"/>
        <w:adjustRightInd w:val="0"/>
        <w:spacing w:after="0" w:line="240" w:lineRule="auto"/>
        <w:jc w:val="both"/>
        <w:rPr>
          <w:rFonts w:ascii="Lucida Sans" w:hAnsi="Lucida Sans" w:cs="Arial"/>
          <w:iCs/>
          <w:sz w:val="20"/>
          <w:szCs w:val="20"/>
          <w:u w:val="single"/>
        </w:rPr>
      </w:pPr>
    </w:p>
    <w:p w14:paraId="6C83A1C6" w14:textId="77777777" w:rsidR="007611F3" w:rsidRPr="007828F9" w:rsidRDefault="007611F3" w:rsidP="00CE2D61">
      <w:pPr>
        <w:autoSpaceDE w:val="0"/>
        <w:autoSpaceDN w:val="0"/>
        <w:adjustRightInd w:val="0"/>
        <w:spacing w:after="0" w:line="240" w:lineRule="auto"/>
        <w:jc w:val="both"/>
        <w:rPr>
          <w:rFonts w:ascii="Lucida Sans" w:hAnsi="Lucida Sans" w:cs="Arial"/>
          <w:iCs/>
          <w:sz w:val="20"/>
          <w:szCs w:val="20"/>
          <w:u w:val="single"/>
        </w:rPr>
      </w:pPr>
    </w:p>
    <w:p w14:paraId="1605667B" w14:textId="6926CF10" w:rsidR="00CE0BAA" w:rsidRPr="00897386" w:rsidRDefault="00CE0BAA" w:rsidP="00CE0BAA">
      <w:pPr>
        <w:spacing w:after="0" w:line="240" w:lineRule="auto"/>
        <w:jc w:val="both"/>
        <w:rPr>
          <w:rFonts w:ascii="Lucida Sans" w:hAnsi="Lucida Sans" w:cs="Arial"/>
          <w:b/>
          <w:sz w:val="20"/>
          <w:szCs w:val="20"/>
          <w:lang w:eastAsia="sl-SI"/>
        </w:rPr>
      </w:pPr>
      <w:r w:rsidRPr="008A0144">
        <w:rPr>
          <w:rFonts w:ascii="Lucida Sans Unicode" w:hAnsi="Lucida Sans Unicode" w:cs="Lucida Sans Unicode"/>
          <w:b/>
          <w:i/>
          <w:sz w:val="20"/>
          <w:szCs w:val="20"/>
          <w:lang w:eastAsia="sl-SI"/>
        </w:rPr>
        <w:t>Ponudnik mora izpolnjen obrazec naložiti v zavihek</w:t>
      </w:r>
      <w:r w:rsidRPr="008A0144">
        <w:rPr>
          <w:rFonts w:ascii="Lucida Sans Unicode" w:hAnsi="Lucida Sans Unicode" w:cs="Lucida Sans Unicode"/>
          <w:b/>
          <w:i/>
          <w:sz w:val="20"/>
          <w:szCs w:val="20"/>
        </w:rPr>
        <w:t xml:space="preserve"> »</w:t>
      </w:r>
      <w:r>
        <w:rPr>
          <w:rFonts w:ascii="Lucida Sans Unicode" w:hAnsi="Lucida Sans Unicode" w:cs="Lucida Sans Unicode"/>
          <w:b/>
          <w:i/>
          <w:sz w:val="20"/>
          <w:szCs w:val="20"/>
        </w:rPr>
        <w:t>Drugi dokumenti</w:t>
      </w:r>
      <w:r w:rsidRPr="008A0144">
        <w:rPr>
          <w:rFonts w:ascii="Lucida Sans Unicode" w:hAnsi="Lucida Sans Unicode" w:cs="Lucida Sans Unicode"/>
          <w:b/>
          <w:i/>
          <w:sz w:val="20"/>
          <w:szCs w:val="20"/>
        </w:rPr>
        <w:t>« na e-JN</w:t>
      </w:r>
      <w:r>
        <w:rPr>
          <w:rFonts w:ascii="Lucida Sans Unicode" w:hAnsi="Lucida Sans Unicode" w:cs="Lucida Sans Unicode"/>
          <w:b/>
          <w:i/>
          <w:sz w:val="20"/>
          <w:szCs w:val="20"/>
        </w:rPr>
        <w:t>.</w:t>
      </w:r>
    </w:p>
    <w:p w14:paraId="655C78E4" w14:textId="362927BB" w:rsidR="00D606A1" w:rsidRPr="00DE05AA" w:rsidRDefault="00D606A1" w:rsidP="006D46F4">
      <w:pPr>
        <w:pStyle w:val="Naslov1"/>
        <w:rPr>
          <w:b w:val="0"/>
          <w:bCs w:val="0"/>
        </w:rPr>
      </w:pPr>
      <w:bookmarkStart w:id="107" w:name="_Toc510602730"/>
      <w:r>
        <w:lastRenderedPageBreak/>
        <w:tab/>
      </w:r>
      <w:r>
        <w:tab/>
      </w:r>
      <w:r>
        <w:tab/>
      </w:r>
      <w:r>
        <w:tab/>
      </w:r>
      <w:r>
        <w:tab/>
      </w:r>
      <w:r>
        <w:tab/>
      </w:r>
      <w:r>
        <w:tab/>
      </w:r>
      <w:r>
        <w:tab/>
      </w:r>
      <w:r>
        <w:tab/>
      </w:r>
      <w:r>
        <w:tab/>
      </w:r>
      <w:r>
        <w:tab/>
      </w:r>
      <w:r w:rsidRPr="00DE05AA">
        <w:rPr>
          <w:b w:val="0"/>
          <w:bCs w:val="0"/>
        </w:rPr>
        <w:t>Obrazec</w:t>
      </w:r>
    </w:p>
    <w:p w14:paraId="2F9E8616" w14:textId="73B17F93" w:rsidR="004663B3" w:rsidRPr="004B2FE9" w:rsidRDefault="008E2A11" w:rsidP="004B2FE9">
      <w:pPr>
        <w:pStyle w:val="Naslov1"/>
        <w:spacing w:line="240" w:lineRule="auto"/>
      </w:pPr>
      <w:r w:rsidRPr="004B2FE9">
        <w:t>Ponudbeni predračun</w:t>
      </w:r>
      <w:r w:rsidR="000000F9" w:rsidRPr="004B2FE9">
        <w:t xml:space="preserve"> za sklop 2</w:t>
      </w:r>
      <w:bookmarkEnd w:id="107"/>
    </w:p>
    <w:p w14:paraId="6F8AB40F" w14:textId="77777777" w:rsidR="004663B3" w:rsidRPr="004B2FE9" w:rsidRDefault="004663B3" w:rsidP="004B2FE9">
      <w:pPr>
        <w:autoSpaceDE w:val="0"/>
        <w:autoSpaceDN w:val="0"/>
        <w:adjustRightInd w:val="0"/>
        <w:spacing w:after="0" w:line="240" w:lineRule="auto"/>
        <w:jc w:val="both"/>
        <w:rPr>
          <w:rFonts w:ascii="Lucida Sans Unicode" w:hAnsi="Lucida Sans Unicode" w:cs="Lucida Sans Unicode"/>
          <w:iCs/>
          <w:sz w:val="20"/>
          <w:szCs w:val="20"/>
          <w:u w:val="single"/>
        </w:rPr>
      </w:pPr>
    </w:p>
    <w:p w14:paraId="372A9AE3" w14:textId="77777777" w:rsidR="00F91C0C" w:rsidRPr="004B2FE9" w:rsidRDefault="00F91C0C" w:rsidP="004B2FE9">
      <w:pPr>
        <w:pStyle w:val="Telobesedila"/>
        <w:spacing w:after="0" w:line="240" w:lineRule="auto"/>
        <w:jc w:val="both"/>
        <w:rPr>
          <w:rFonts w:ascii="Lucida Sans Unicode" w:hAnsi="Lucida Sans Unicode" w:cs="Lucida Sans Unicode"/>
          <w:sz w:val="20"/>
          <w:szCs w:val="20"/>
        </w:rPr>
      </w:pPr>
      <w:r w:rsidRPr="004B2FE9">
        <w:rPr>
          <w:rFonts w:ascii="Lucida Sans Unicode" w:hAnsi="Lucida Sans Unicode" w:cs="Lucida Sans Unicode"/>
          <w:sz w:val="20"/>
          <w:szCs w:val="20"/>
        </w:rPr>
        <w:t xml:space="preserve">Ponudnik mora ponuditi ceno za vsako od navedenih postavk v predračunu. Če ponudnik pri kateri postavki pusti polje prazno, bo naročnik štel, da ponudnik ni ponudil celotnega predmeta javnega naročila in bo njegovo ponudbo zavrnil. </w:t>
      </w:r>
    </w:p>
    <w:p w14:paraId="7884BE9E" w14:textId="77777777" w:rsidR="00F91C0C" w:rsidRPr="004B2FE9" w:rsidRDefault="00F91C0C" w:rsidP="004B2FE9">
      <w:pPr>
        <w:pStyle w:val="Telobesedila"/>
        <w:spacing w:after="0" w:line="240" w:lineRule="auto"/>
        <w:jc w:val="both"/>
        <w:rPr>
          <w:rFonts w:ascii="Lucida Sans Unicode" w:hAnsi="Lucida Sans Unicode" w:cs="Lucida Sans Unicode"/>
          <w:sz w:val="20"/>
          <w:szCs w:val="20"/>
        </w:rPr>
      </w:pPr>
    </w:p>
    <w:p w14:paraId="1791B088" w14:textId="77777777" w:rsidR="00F91C0C" w:rsidRPr="004B2FE9" w:rsidRDefault="00F91C0C" w:rsidP="004B2FE9">
      <w:pPr>
        <w:pStyle w:val="Telobesedila"/>
        <w:spacing w:after="0" w:line="240" w:lineRule="auto"/>
        <w:jc w:val="both"/>
        <w:rPr>
          <w:rFonts w:ascii="Lucida Sans Unicode" w:hAnsi="Lucida Sans Unicode" w:cs="Lucida Sans Unicode"/>
          <w:sz w:val="20"/>
          <w:szCs w:val="20"/>
        </w:rPr>
      </w:pPr>
      <w:r w:rsidRPr="004B2FE9">
        <w:rPr>
          <w:rFonts w:ascii="Lucida Sans Unicode" w:hAnsi="Lucida Sans Unicode" w:cs="Lucida Sans Unicode"/>
          <w:b/>
          <w:bCs/>
          <w:sz w:val="20"/>
          <w:szCs w:val="20"/>
        </w:rPr>
        <w:t>Ponudnik ne sme spreminjati vsebine predračuna.</w:t>
      </w:r>
    </w:p>
    <w:p w14:paraId="4B2E1212" w14:textId="77777777" w:rsidR="00F91C0C" w:rsidRPr="004B2FE9" w:rsidRDefault="00F91C0C" w:rsidP="004B2FE9">
      <w:pPr>
        <w:pStyle w:val="Telobesedila"/>
        <w:spacing w:after="0" w:line="240" w:lineRule="auto"/>
        <w:jc w:val="both"/>
        <w:rPr>
          <w:rFonts w:ascii="Lucida Sans Unicode" w:hAnsi="Lucida Sans Unicode" w:cs="Lucida Sans Unicode"/>
          <w:sz w:val="20"/>
          <w:szCs w:val="20"/>
        </w:rPr>
      </w:pPr>
    </w:p>
    <w:p w14:paraId="41780D03" w14:textId="77777777" w:rsidR="00F91C0C" w:rsidRPr="004B2FE9" w:rsidRDefault="00F91C0C" w:rsidP="004B2FE9">
      <w:pPr>
        <w:pStyle w:val="Telobesedila"/>
        <w:spacing w:after="0" w:line="240" w:lineRule="auto"/>
        <w:jc w:val="both"/>
        <w:rPr>
          <w:rFonts w:ascii="Lucida Sans Unicode" w:hAnsi="Lucida Sans Unicode" w:cs="Lucida Sans Unicode"/>
          <w:sz w:val="20"/>
          <w:szCs w:val="20"/>
        </w:rPr>
      </w:pPr>
    </w:p>
    <w:p w14:paraId="35980914" w14:textId="3894F691" w:rsidR="00F91C0C" w:rsidRPr="004B2FE9" w:rsidRDefault="00F91C0C" w:rsidP="004B2FE9">
      <w:pPr>
        <w:pStyle w:val="Telobesedila"/>
        <w:suppressAutoHyphens/>
        <w:spacing w:after="0" w:line="240" w:lineRule="auto"/>
        <w:jc w:val="both"/>
        <w:rPr>
          <w:rFonts w:ascii="Lucida Sans Unicode" w:hAnsi="Lucida Sans Unicode" w:cs="Lucida Sans Unicode"/>
          <w:b/>
          <w:bCs/>
          <w:sz w:val="20"/>
          <w:szCs w:val="20"/>
        </w:rPr>
      </w:pPr>
      <w:r w:rsidRPr="004B2FE9">
        <w:rPr>
          <w:rFonts w:ascii="Lucida Sans Unicode" w:hAnsi="Lucida Sans Unicode" w:cs="Lucida Sans Unicode"/>
          <w:b/>
          <w:bCs/>
          <w:sz w:val="20"/>
          <w:szCs w:val="20"/>
        </w:rPr>
        <w:t>A.   Cena za navedena dela</w:t>
      </w:r>
    </w:p>
    <w:p w14:paraId="24A107B4" w14:textId="1ACF0E6E" w:rsidR="00F91C0C" w:rsidRPr="004B2FE9" w:rsidRDefault="00F91C0C" w:rsidP="004B2FE9">
      <w:pPr>
        <w:pStyle w:val="Telobesedila"/>
        <w:spacing w:after="0" w:line="240" w:lineRule="auto"/>
        <w:ind w:left="420"/>
        <w:jc w:val="both"/>
        <w:rPr>
          <w:rFonts w:ascii="Lucida Sans Unicode" w:hAnsi="Lucida Sans Unicode" w:cs="Lucida Sans Unicode"/>
          <w:bCs/>
          <w:sz w:val="20"/>
          <w:szCs w:val="20"/>
        </w:rPr>
      </w:pPr>
      <w:r w:rsidRPr="004B2FE9">
        <w:rPr>
          <w:rFonts w:ascii="Lucida Sans Unicode" w:hAnsi="Lucida Sans Unicode" w:cs="Lucida Sans Unicode"/>
          <w:bCs/>
          <w:sz w:val="20"/>
          <w:szCs w:val="20"/>
        </w:rPr>
        <w:t xml:space="preserve">V ceno </w:t>
      </w:r>
      <w:r w:rsidR="000243BD">
        <w:rPr>
          <w:rFonts w:ascii="Lucida Sans Unicode" w:hAnsi="Lucida Sans Unicode" w:cs="Lucida Sans Unicode"/>
          <w:bCs/>
          <w:sz w:val="20"/>
          <w:szCs w:val="20"/>
        </w:rPr>
        <w:t xml:space="preserve">servisne ure </w:t>
      </w:r>
      <w:r w:rsidRPr="004B2FE9">
        <w:rPr>
          <w:rFonts w:ascii="Lucida Sans Unicode" w:hAnsi="Lucida Sans Unicode" w:cs="Lucida Sans Unicode"/>
          <w:bCs/>
          <w:sz w:val="20"/>
          <w:szCs w:val="20"/>
        </w:rPr>
        <w:t>so vključeni vsi stroški izvedbe posamezne storitve</w:t>
      </w:r>
      <w:r w:rsidR="000243BD">
        <w:rPr>
          <w:rFonts w:ascii="Lucida Sans Unicode" w:hAnsi="Lucida Sans Unicode" w:cs="Lucida Sans Unicode"/>
          <w:bCs/>
          <w:sz w:val="20"/>
          <w:szCs w:val="20"/>
        </w:rPr>
        <w:t xml:space="preserve">, vključno </w:t>
      </w:r>
      <w:r w:rsidRPr="004B2FE9">
        <w:rPr>
          <w:rFonts w:ascii="Lucida Sans Unicode" w:hAnsi="Lucida Sans Unicode" w:cs="Lucida Sans Unicode"/>
          <w:bCs/>
          <w:sz w:val="20"/>
          <w:szCs w:val="20"/>
        </w:rPr>
        <w:t xml:space="preserve">prevzem avtomobila na lokaciji, vrnitev avtomobila na lokacijo, </w:t>
      </w:r>
      <w:r w:rsidR="000243BD">
        <w:rPr>
          <w:rFonts w:ascii="Lucida Sans Unicode" w:hAnsi="Lucida Sans Unicode" w:cs="Lucida Sans Unicode"/>
          <w:bCs/>
          <w:sz w:val="20"/>
          <w:szCs w:val="20"/>
        </w:rPr>
        <w:t>stroški dela</w:t>
      </w:r>
      <w:r w:rsidRPr="004B2FE9">
        <w:rPr>
          <w:rFonts w:ascii="Lucida Sans Unicode" w:hAnsi="Lucida Sans Unicode" w:cs="Lucida Sans Unicode"/>
          <w:bCs/>
          <w:sz w:val="20"/>
          <w:szCs w:val="20"/>
        </w:rPr>
        <w:t xml:space="preserve">, </w:t>
      </w:r>
      <w:r w:rsidR="000243BD">
        <w:rPr>
          <w:rFonts w:ascii="Lucida Sans Unicode" w:hAnsi="Lucida Sans Unicode" w:cs="Lucida Sans Unicode"/>
          <w:bCs/>
          <w:sz w:val="20"/>
          <w:szCs w:val="20"/>
        </w:rPr>
        <w:t xml:space="preserve">potni stroški, </w:t>
      </w:r>
      <w:r w:rsidRPr="004B2FE9">
        <w:rPr>
          <w:rFonts w:ascii="Lucida Sans Unicode" w:hAnsi="Lucida Sans Unicode" w:cs="Lucida Sans Unicode"/>
          <w:bCs/>
          <w:sz w:val="20"/>
          <w:szCs w:val="20"/>
        </w:rPr>
        <w:t xml:space="preserve">pomožni material. </w:t>
      </w:r>
      <w:r w:rsidR="000243BD">
        <w:rPr>
          <w:rFonts w:ascii="Lucida Sans Unicode" w:hAnsi="Lucida Sans Unicode" w:cs="Lucida Sans Unicode"/>
          <w:bCs/>
          <w:sz w:val="20"/>
          <w:szCs w:val="20"/>
        </w:rPr>
        <w:t>Rezervni in nadomestni del se obračunajo po cenah v predračunu.</w:t>
      </w:r>
    </w:p>
    <w:p w14:paraId="50B14A26" w14:textId="2DAD89EC" w:rsidR="00F91C0C" w:rsidRPr="004B2FE9" w:rsidRDefault="00800ADB" w:rsidP="004B2FE9">
      <w:pPr>
        <w:pStyle w:val="Telobesedila"/>
        <w:spacing w:line="240" w:lineRule="auto"/>
        <w:rPr>
          <w:rFonts w:ascii="Lucida Sans Unicode" w:hAnsi="Lucida Sans Unicode" w:cs="Lucida Sans Unicode"/>
          <w:sz w:val="16"/>
          <w:szCs w:val="16"/>
        </w:rPr>
      </w:pPr>
      <w:r w:rsidRPr="004B2FE9">
        <w:rPr>
          <w:rFonts w:ascii="Lucida Sans Unicode" w:hAnsi="Lucida Sans Unicode" w:cs="Lucida Sans Unicode"/>
          <w:sz w:val="16"/>
          <w:szCs w:val="16"/>
        </w:rPr>
        <w:tab/>
      </w:r>
      <w:r w:rsidRPr="004B2FE9">
        <w:rPr>
          <w:rFonts w:ascii="Lucida Sans Unicode" w:hAnsi="Lucida Sans Unicode" w:cs="Lucida Sans Unicode"/>
          <w:sz w:val="16"/>
          <w:szCs w:val="16"/>
        </w:rPr>
        <w:tab/>
      </w:r>
      <w:r w:rsidRPr="004B2FE9">
        <w:rPr>
          <w:rFonts w:ascii="Lucida Sans Unicode" w:hAnsi="Lucida Sans Unicode" w:cs="Lucida Sans Unicode"/>
          <w:sz w:val="16"/>
          <w:szCs w:val="16"/>
        </w:rPr>
        <w:tab/>
      </w:r>
      <w:r w:rsidRPr="004B2FE9">
        <w:rPr>
          <w:rFonts w:ascii="Lucida Sans Unicode" w:hAnsi="Lucida Sans Unicode" w:cs="Lucida Sans Unicode"/>
          <w:sz w:val="16"/>
          <w:szCs w:val="16"/>
        </w:rPr>
        <w:tab/>
      </w:r>
      <w:r w:rsidRPr="004B2FE9">
        <w:rPr>
          <w:rFonts w:ascii="Lucida Sans Unicode" w:hAnsi="Lucida Sans Unicode" w:cs="Lucida Sans Unicode"/>
          <w:sz w:val="16"/>
          <w:szCs w:val="16"/>
        </w:rPr>
        <w:tab/>
      </w:r>
      <w:r w:rsidRPr="004B2FE9">
        <w:rPr>
          <w:rFonts w:ascii="Lucida Sans Unicode" w:hAnsi="Lucida Sans Unicode" w:cs="Lucida Sans Unicode"/>
          <w:sz w:val="16"/>
          <w:szCs w:val="16"/>
        </w:rPr>
        <w:tab/>
      </w:r>
      <w:r w:rsidRPr="004B2FE9">
        <w:rPr>
          <w:rFonts w:ascii="Lucida Sans Unicode" w:hAnsi="Lucida Sans Unicode" w:cs="Lucida Sans Unicode"/>
          <w:sz w:val="16"/>
          <w:szCs w:val="16"/>
        </w:rPr>
        <w:tab/>
      </w:r>
      <w:r w:rsidRPr="004B2FE9">
        <w:rPr>
          <w:rFonts w:ascii="Lucida Sans Unicode" w:hAnsi="Lucida Sans Unicode" w:cs="Lucida Sans Unicode"/>
          <w:sz w:val="16"/>
          <w:szCs w:val="16"/>
        </w:rPr>
        <w:tab/>
      </w:r>
    </w:p>
    <w:p w14:paraId="6545C6A0" w14:textId="529ADE2E" w:rsidR="004663B3" w:rsidRPr="004B2FE9" w:rsidRDefault="00F91C0C" w:rsidP="004B2FE9">
      <w:pPr>
        <w:autoSpaceDE w:val="0"/>
        <w:autoSpaceDN w:val="0"/>
        <w:adjustRightInd w:val="0"/>
        <w:spacing w:after="0" w:line="240" w:lineRule="auto"/>
        <w:jc w:val="both"/>
        <w:rPr>
          <w:rFonts w:ascii="Lucida Sans Unicode" w:hAnsi="Lucida Sans Unicode" w:cs="Lucida Sans Unicode"/>
          <w:iCs/>
          <w:sz w:val="20"/>
          <w:szCs w:val="20"/>
        </w:rPr>
      </w:pPr>
      <w:r w:rsidRPr="004B2FE9">
        <w:rPr>
          <w:rFonts w:ascii="Lucida Sans Unicode" w:hAnsi="Lucida Sans Unicode" w:cs="Lucida Sans Unicode"/>
          <w:iCs/>
          <w:sz w:val="20"/>
          <w:szCs w:val="20"/>
        </w:rPr>
        <w:t>Povsod, kjer je v popisu navedena blagovna znamka ali model</w:t>
      </w:r>
      <w:r w:rsidR="0026286E">
        <w:rPr>
          <w:rFonts w:ascii="Lucida Sans Unicode" w:hAnsi="Lucida Sans Unicode" w:cs="Lucida Sans Unicode"/>
          <w:iCs/>
          <w:sz w:val="20"/>
          <w:szCs w:val="20"/>
        </w:rPr>
        <w:t xml:space="preserve">, </w:t>
      </w:r>
      <w:r w:rsidRPr="004B2FE9">
        <w:rPr>
          <w:rFonts w:ascii="Lucida Sans Unicode" w:hAnsi="Lucida Sans Unicode" w:cs="Lucida Sans Unicode"/>
          <w:iCs/>
          <w:sz w:val="20"/>
          <w:szCs w:val="20"/>
        </w:rPr>
        <w:t>lahko ponudnik ponudbi drugo enakovredno blago.</w:t>
      </w:r>
    </w:p>
    <w:p w14:paraId="40E1D080" w14:textId="77777777" w:rsidR="004663B3" w:rsidRPr="004B2FE9" w:rsidRDefault="004663B3" w:rsidP="004B2FE9">
      <w:pPr>
        <w:autoSpaceDE w:val="0"/>
        <w:autoSpaceDN w:val="0"/>
        <w:adjustRightInd w:val="0"/>
        <w:spacing w:after="0" w:line="240" w:lineRule="auto"/>
        <w:jc w:val="both"/>
        <w:rPr>
          <w:rFonts w:ascii="Lucida Sans Unicode" w:hAnsi="Lucida Sans Unicode" w:cs="Lucida Sans Unicode"/>
          <w:iCs/>
          <w:sz w:val="20"/>
          <w:szCs w:val="20"/>
          <w:u w:val="single"/>
        </w:rPr>
      </w:pPr>
    </w:p>
    <w:p w14:paraId="32089950" w14:textId="6451C907" w:rsidR="003D4C4F" w:rsidRPr="004B2FE9" w:rsidRDefault="003D4C4F" w:rsidP="004B2FE9">
      <w:pPr>
        <w:pStyle w:val="Telobesedila"/>
        <w:spacing w:line="240" w:lineRule="auto"/>
        <w:jc w:val="both"/>
        <w:rPr>
          <w:rFonts w:ascii="Lucida Sans Unicode" w:hAnsi="Lucida Sans Unicode" w:cs="Lucida Sans Unicode"/>
          <w:sz w:val="20"/>
          <w:szCs w:val="20"/>
        </w:rPr>
      </w:pPr>
      <w:r w:rsidRPr="004B2FE9">
        <w:rPr>
          <w:rFonts w:ascii="Lucida Sans Unicode" w:hAnsi="Lucida Sans Unicode" w:cs="Lucida Sans Unicode"/>
          <w:sz w:val="20"/>
          <w:szCs w:val="20"/>
        </w:rPr>
        <w:t xml:space="preserve">V kolikor </w:t>
      </w:r>
      <w:r w:rsidR="00800ADB" w:rsidRPr="004B2FE9">
        <w:rPr>
          <w:rFonts w:ascii="Lucida Sans Unicode" w:hAnsi="Lucida Sans Unicode" w:cs="Lucida Sans Unicode"/>
          <w:sz w:val="20"/>
          <w:szCs w:val="20"/>
        </w:rPr>
        <w:t xml:space="preserve">ponudnik </w:t>
      </w:r>
      <w:r w:rsidRPr="004B2FE9">
        <w:rPr>
          <w:rFonts w:ascii="Lucida Sans Unicode" w:hAnsi="Lucida Sans Unicode" w:cs="Lucida Sans Unicode"/>
          <w:sz w:val="20"/>
          <w:szCs w:val="20"/>
        </w:rPr>
        <w:t xml:space="preserve">v določenih obdobjih prodaja blago, ki je predmet tega razpisa, po znižanih - akcijskih cenah, ki so ugodnejše od cen iz ponudbenega predračuna, mora </w:t>
      </w:r>
      <w:r w:rsidR="00800ADB" w:rsidRPr="004B2FE9">
        <w:rPr>
          <w:rFonts w:ascii="Lucida Sans Unicode" w:hAnsi="Lucida Sans Unicode" w:cs="Lucida Sans Unicode"/>
          <w:sz w:val="20"/>
          <w:szCs w:val="20"/>
        </w:rPr>
        <w:t xml:space="preserve">naročnika </w:t>
      </w:r>
      <w:r w:rsidRPr="004B2FE9">
        <w:rPr>
          <w:rFonts w:ascii="Lucida Sans Unicode" w:hAnsi="Lucida Sans Unicode" w:cs="Lucida Sans Unicode"/>
          <w:sz w:val="20"/>
          <w:szCs w:val="20"/>
        </w:rPr>
        <w:t>o tem pisno seznaniti ter mu zagotoviti blago pod enakimi - akcijskimi pogoji.</w:t>
      </w:r>
    </w:p>
    <w:p w14:paraId="4020BA04" w14:textId="77777777" w:rsidR="00DE05AA" w:rsidRDefault="00DE05AA" w:rsidP="00800ADB">
      <w:pPr>
        <w:pStyle w:val="Telobesedila"/>
        <w:jc w:val="both"/>
        <w:rPr>
          <w:rFonts w:ascii="Lucida Sans Unicode" w:hAnsi="Lucida Sans Unicode" w:cs="Lucida Sans Unicode"/>
          <w:sz w:val="20"/>
          <w:szCs w:val="20"/>
        </w:rPr>
      </w:pPr>
    </w:p>
    <w:p w14:paraId="6D097476" w14:textId="165C5334" w:rsidR="00DE05AA" w:rsidRPr="004B2FE9" w:rsidRDefault="00DE05AA" w:rsidP="00DE05AA">
      <w:pPr>
        <w:pStyle w:val="Telobesedila"/>
        <w:jc w:val="right"/>
        <w:rPr>
          <w:rFonts w:ascii="Lucida Sans Unicode" w:hAnsi="Lucida Sans Unicode" w:cs="Lucida Sans Unicode"/>
          <w:sz w:val="20"/>
          <w:szCs w:val="20"/>
        </w:rPr>
      </w:pPr>
      <w:r>
        <w:rPr>
          <w:rFonts w:ascii="Lucida Sans" w:hAnsi="Lucida Sans"/>
          <w:sz w:val="16"/>
          <w:szCs w:val="16"/>
        </w:rPr>
        <w:t xml:space="preserve">                   </w:t>
      </w:r>
      <w:r w:rsidRPr="004B2FE9">
        <w:rPr>
          <w:rFonts w:ascii="Lucida Sans Unicode" w:hAnsi="Lucida Sans Unicode" w:cs="Lucida Sans Unicode"/>
          <w:sz w:val="20"/>
          <w:szCs w:val="20"/>
        </w:rPr>
        <w:t>vse cene v EUR, brez DDV</w:t>
      </w:r>
    </w:p>
    <w:tbl>
      <w:tblPr>
        <w:tblW w:w="10343" w:type="dxa"/>
        <w:tblInd w:w="-431" w:type="dxa"/>
        <w:tblCellMar>
          <w:left w:w="70" w:type="dxa"/>
          <w:right w:w="70" w:type="dxa"/>
        </w:tblCellMar>
        <w:tblLook w:val="04A0" w:firstRow="1" w:lastRow="0" w:firstColumn="1" w:lastColumn="0" w:noHBand="0" w:noVBand="1"/>
      </w:tblPr>
      <w:tblGrid>
        <w:gridCol w:w="1785"/>
        <w:gridCol w:w="4678"/>
        <w:gridCol w:w="992"/>
        <w:gridCol w:w="1560"/>
        <w:gridCol w:w="1417"/>
      </w:tblGrid>
      <w:tr w:rsidR="00C93FFD" w:rsidRPr="00CE2D61" w14:paraId="23176C99" w14:textId="77777777" w:rsidTr="004B11A3">
        <w:trPr>
          <w:trHeight w:val="900"/>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6470F" w14:textId="77777777" w:rsidR="00C93FFD" w:rsidRPr="00CE2D61" w:rsidRDefault="00C93FFD" w:rsidP="00C93FFD">
            <w:pPr>
              <w:spacing w:after="0" w:line="240" w:lineRule="auto"/>
              <w:jc w:val="center"/>
              <w:rPr>
                <w:rFonts w:ascii="Lucida Sans Unicode" w:eastAsia="Times New Roman" w:hAnsi="Lucida Sans Unicode" w:cs="Lucida Sans Unicode"/>
                <w:b/>
                <w:bCs/>
                <w:color w:val="000000"/>
                <w:sz w:val="20"/>
                <w:szCs w:val="20"/>
                <w:lang w:eastAsia="sl-SI"/>
              </w:rPr>
            </w:pPr>
            <w:r w:rsidRPr="00CE2D61">
              <w:rPr>
                <w:rFonts w:ascii="Lucida Sans Unicode" w:eastAsia="Times New Roman" w:hAnsi="Lucida Sans Unicode" w:cs="Lucida Sans Unicode"/>
                <w:b/>
                <w:bCs/>
                <w:color w:val="000000"/>
                <w:sz w:val="20"/>
                <w:szCs w:val="20"/>
                <w:lang w:eastAsia="sl-SI"/>
              </w:rPr>
              <w:t>Postavka ID</w:t>
            </w:r>
          </w:p>
        </w:tc>
        <w:tc>
          <w:tcPr>
            <w:tcW w:w="4678" w:type="dxa"/>
            <w:tcBorders>
              <w:top w:val="single" w:sz="4" w:space="0" w:color="auto"/>
              <w:left w:val="nil"/>
              <w:bottom w:val="single" w:sz="4" w:space="0" w:color="auto"/>
              <w:right w:val="single" w:sz="4" w:space="0" w:color="auto"/>
            </w:tcBorders>
            <w:shd w:val="clear" w:color="auto" w:fill="auto"/>
            <w:noWrap/>
            <w:vAlign w:val="center"/>
            <w:hideMark/>
          </w:tcPr>
          <w:p w14:paraId="7BD0D839" w14:textId="77777777" w:rsidR="00C93FFD" w:rsidRPr="00CE2D61" w:rsidRDefault="00C93FFD" w:rsidP="00C93FFD">
            <w:pPr>
              <w:spacing w:after="0" w:line="240" w:lineRule="auto"/>
              <w:jc w:val="center"/>
              <w:rPr>
                <w:rFonts w:ascii="Lucida Sans Unicode" w:eastAsia="Times New Roman" w:hAnsi="Lucida Sans Unicode" w:cs="Lucida Sans Unicode"/>
                <w:b/>
                <w:bCs/>
                <w:color w:val="000000"/>
                <w:sz w:val="20"/>
                <w:szCs w:val="20"/>
                <w:lang w:eastAsia="sl-SI"/>
              </w:rPr>
            </w:pPr>
            <w:r w:rsidRPr="00CE2D61">
              <w:rPr>
                <w:rFonts w:ascii="Lucida Sans Unicode" w:eastAsia="Times New Roman" w:hAnsi="Lucida Sans Unicode" w:cs="Lucida Sans Unicode"/>
                <w:b/>
                <w:bCs/>
                <w:color w:val="000000"/>
                <w:sz w:val="20"/>
                <w:szCs w:val="20"/>
                <w:lang w:eastAsia="sl-SI"/>
              </w:rPr>
              <w:t>Naziv</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603F161" w14:textId="1A5807BB" w:rsidR="00C93FFD" w:rsidRPr="00CE2D61" w:rsidRDefault="00C93FFD" w:rsidP="00C93FFD">
            <w:pPr>
              <w:spacing w:after="0" w:line="240" w:lineRule="auto"/>
              <w:jc w:val="center"/>
              <w:rPr>
                <w:rFonts w:ascii="Lucida Sans Unicode" w:eastAsia="Times New Roman" w:hAnsi="Lucida Sans Unicode" w:cs="Lucida Sans Unicode"/>
                <w:b/>
                <w:bCs/>
                <w:color w:val="000000"/>
                <w:sz w:val="20"/>
                <w:szCs w:val="20"/>
                <w:lang w:eastAsia="sl-SI"/>
              </w:rPr>
            </w:pPr>
            <w:r w:rsidRPr="00CE2D61">
              <w:rPr>
                <w:rFonts w:ascii="Lucida Sans Unicode" w:eastAsia="Times New Roman" w:hAnsi="Lucida Sans Unicode" w:cs="Lucida Sans Unicode"/>
                <w:b/>
                <w:bCs/>
                <w:color w:val="000000"/>
                <w:sz w:val="20"/>
                <w:szCs w:val="20"/>
                <w:lang w:eastAsia="sl-SI"/>
              </w:rPr>
              <w:t>Količina</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304FD4A8" w14:textId="77777777" w:rsidR="00C93FFD" w:rsidRPr="00CE2D61" w:rsidRDefault="00C93FFD" w:rsidP="00C93FFD">
            <w:pPr>
              <w:spacing w:after="0" w:line="240" w:lineRule="auto"/>
              <w:jc w:val="center"/>
              <w:rPr>
                <w:rFonts w:ascii="Lucida Sans Unicode" w:eastAsia="Times New Roman" w:hAnsi="Lucida Sans Unicode" w:cs="Lucida Sans Unicode"/>
                <w:b/>
                <w:bCs/>
                <w:color w:val="000000"/>
                <w:sz w:val="20"/>
                <w:szCs w:val="20"/>
                <w:lang w:eastAsia="sl-SI"/>
              </w:rPr>
            </w:pPr>
            <w:r w:rsidRPr="00CE2D61">
              <w:rPr>
                <w:rFonts w:ascii="Lucida Sans Unicode" w:eastAsia="Times New Roman" w:hAnsi="Lucida Sans Unicode" w:cs="Lucida Sans Unicode"/>
                <w:b/>
                <w:bCs/>
                <w:color w:val="000000"/>
                <w:sz w:val="20"/>
                <w:szCs w:val="20"/>
                <w:lang w:eastAsia="sl-SI"/>
              </w:rPr>
              <w:t xml:space="preserve">cena </w:t>
            </w:r>
            <w:r w:rsidRPr="00CE2D61">
              <w:rPr>
                <w:rFonts w:ascii="Lucida Sans Unicode" w:eastAsia="Times New Roman" w:hAnsi="Lucida Sans Unicode" w:cs="Lucida Sans Unicode"/>
                <w:b/>
                <w:bCs/>
                <w:color w:val="000000"/>
                <w:sz w:val="20"/>
                <w:szCs w:val="20"/>
                <w:lang w:eastAsia="sl-SI"/>
              </w:rPr>
              <w:br/>
              <w:t xml:space="preserve">(brez DDV) </w:t>
            </w:r>
            <w:r w:rsidRPr="00CE2D61">
              <w:rPr>
                <w:rFonts w:ascii="Lucida Sans Unicode" w:eastAsia="Times New Roman" w:hAnsi="Lucida Sans Unicode" w:cs="Lucida Sans Unicode"/>
                <w:b/>
                <w:bCs/>
                <w:color w:val="000000"/>
                <w:sz w:val="20"/>
                <w:szCs w:val="20"/>
                <w:lang w:eastAsia="sl-SI"/>
              </w:rPr>
              <w:br/>
              <w:t>na enoto</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19DF046" w14:textId="77777777" w:rsidR="00C93FFD" w:rsidRPr="00CE2D61" w:rsidRDefault="00C93FFD" w:rsidP="00C93FFD">
            <w:pPr>
              <w:spacing w:after="0" w:line="240" w:lineRule="auto"/>
              <w:jc w:val="center"/>
              <w:rPr>
                <w:rFonts w:ascii="Lucida Sans Unicode" w:eastAsia="Times New Roman" w:hAnsi="Lucida Sans Unicode" w:cs="Lucida Sans Unicode"/>
                <w:b/>
                <w:bCs/>
                <w:color w:val="000000"/>
                <w:sz w:val="20"/>
                <w:szCs w:val="20"/>
                <w:lang w:eastAsia="sl-SI"/>
              </w:rPr>
            </w:pPr>
            <w:r w:rsidRPr="00CE2D61">
              <w:rPr>
                <w:rFonts w:ascii="Lucida Sans Unicode" w:eastAsia="Times New Roman" w:hAnsi="Lucida Sans Unicode" w:cs="Lucida Sans Unicode"/>
                <w:b/>
                <w:bCs/>
                <w:color w:val="000000"/>
                <w:sz w:val="20"/>
                <w:szCs w:val="20"/>
                <w:lang w:eastAsia="sl-SI"/>
              </w:rPr>
              <w:t>cena skupaj</w:t>
            </w:r>
          </w:p>
        </w:tc>
      </w:tr>
      <w:tr w:rsidR="00C93FFD" w:rsidRPr="00CE2D61" w14:paraId="0C1C623E"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4ADE1C7"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0020203018</w:t>
            </w:r>
          </w:p>
        </w:tc>
        <w:tc>
          <w:tcPr>
            <w:tcW w:w="4678" w:type="dxa"/>
            <w:tcBorders>
              <w:top w:val="nil"/>
              <w:left w:val="nil"/>
              <w:bottom w:val="single" w:sz="4" w:space="0" w:color="auto"/>
              <w:right w:val="single" w:sz="4" w:space="0" w:color="auto"/>
            </w:tcBorders>
            <w:shd w:val="clear" w:color="auto" w:fill="auto"/>
            <w:noWrap/>
            <w:vAlign w:val="bottom"/>
            <w:hideMark/>
          </w:tcPr>
          <w:p w14:paraId="2DBB7D7A"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Blažilec zabojnika, naslon (</w:t>
            </w:r>
            <w:proofErr w:type="spellStart"/>
            <w:r w:rsidRPr="00CE2D61">
              <w:rPr>
                <w:rFonts w:ascii="Lucida Sans Unicode" w:eastAsia="Times New Roman" w:hAnsi="Lucida Sans Unicode" w:cs="Lucida Sans Unicode"/>
                <w:color w:val="000000"/>
                <w:sz w:val="20"/>
                <w:szCs w:val="20"/>
                <w:lang w:eastAsia="sl-SI"/>
              </w:rPr>
              <w:t>Rotary</w:t>
            </w:r>
            <w:proofErr w:type="spellEnd"/>
            <w:r w:rsidRPr="00CE2D61">
              <w:rPr>
                <w:rFonts w:ascii="Lucida Sans Unicode" w:eastAsia="Times New Roman" w:hAnsi="Lucida Sans Unicode" w:cs="Lucida Sans Unicode"/>
                <w:color w:val="000000"/>
                <w:sz w:val="20"/>
                <w:szCs w:val="20"/>
                <w:lang w:eastAsia="sl-SI"/>
              </w:rPr>
              <w:t xml:space="preserve"> 2406 - Mini)</w:t>
            </w:r>
          </w:p>
        </w:tc>
        <w:tc>
          <w:tcPr>
            <w:tcW w:w="992" w:type="dxa"/>
            <w:tcBorders>
              <w:top w:val="nil"/>
              <w:left w:val="nil"/>
              <w:bottom w:val="single" w:sz="4" w:space="0" w:color="auto"/>
              <w:right w:val="single" w:sz="4" w:space="0" w:color="auto"/>
            </w:tcBorders>
            <w:shd w:val="clear" w:color="auto" w:fill="auto"/>
            <w:noWrap/>
            <w:vAlign w:val="bottom"/>
            <w:hideMark/>
          </w:tcPr>
          <w:p w14:paraId="0CC97BF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28A4EFD2"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A911D42"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225F7B30"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7F1A244"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0028000053</w:t>
            </w:r>
          </w:p>
        </w:tc>
        <w:tc>
          <w:tcPr>
            <w:tcW w:w="4678" w:type="dxa"/>
            <w:tcBorders>
              <w:top w:val="nil"/>
              <w:left w:val="nil"/>
              <w:bottom w:val="single" w:sz="4" w:space="0" w:color="auto"/>
              <w:right w:val="single" w:sz="4" w:space="0" w:color="auto"/>
            </w:tcBorders>
            <w:shd w:val="clear" w:color="auto" w:fill="auto"/>
            <w:noWrap/>
            <w:vAlign w:val="bottom"/>
            <w:hideMark/>
          </w:tcPr>
          <w:p w14:paraId="4BEAD7F4"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Podložka, naslon</w:t>
            </w:r>
          </w:p>
        </w:tc>
        <w:tc>
          <w:tcPr>
            <w:tcW w:w="992" w:type="dxa"/>
            <w:tcBorders>
              <w:top w:val="nil"/>
              <w:left w:val="nil"/>
              <w:bottom w:val="single" w:sz="4" w:space="0" w:color="auto"/>
              <w:right w:val="single" w:sz="4" w:space="0" w:color="auto"/>
            </w:tcBorders>
            <w:shd w:val="clear" w:color="auto" w:fill="auto"/>
            <w:noWrap/>
            <w:vAlign w:val="bottom"/>
            <w:hideMark/>
          </w:tcPr>
          <w:p w14:paraId="0B6B8FE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387C1F6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CCCA84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4CC08FD1"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405B568"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0030005004</w:t>
            </w:r>
          </w:p>
        </w:tc>
        <w:tc>
          <w:tcPr>
            <w:tcW w:w="4678" w:type="dxa"/>
            <w:tcBorders>
              <w:top w:val="nil"/>
              <w:left w:val="nil"/>
              <w:bottom w:val="single" w:sz="4" w:space="0" w:color="auto"/>
              <w:right w:val="single" w:sz="4" w:space="0" w:color="auto"/>
            </w:tcBorders>
            <w:shd w:val="clear" w:color="auto" w:fill="auto"/>
            <w:noWrap/>
            <w:vAlign w:val="bottom"/>
            <w:hideMark/>
          </w:tcPr>
          <w:p w14:paraId="2A0D2FDF"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Cev cilindra (Delta)</w:t>
            </w:r>
          </w:p>
        </w:tc>
        <w:tc>
          <w:tcPr>
            <w:tcW w:w="992" w:type="dxa"/>
            <w:tcBorders>
              <w:top w:val="nil"/>
              <w:left w:val="nil"/>
              <w:bottom w:val="single" w:sz="4" w:space="0" w:color="auto"/>
              <w:right w:val="single" w:sz="4" w:space="0" w:color="auto"/>
            </w:tcBorders>
            <w:shd w:val="clear" w:color="auto" w:fill="auto"/>
            <w:noWrap/>
            <w:vAlign w:val="bottom"/>
            <w:hideMark/>
          </w:tcPr>
          <w:p w14:paraId="56F256B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29F5F9C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C7D44A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2099AEFE"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25A1F24"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0140206461</w:t>
            </w:r>
          </w:p>
        </w:tc>
        <w:tc>
          <w:tcPr>
            <w:tcW w:w="4678" w:type="dxa"/>
            <w:tcBorders>
              <w:top w:val="nil"/>
              <w:left w:val="nil"/>
              <w:bottom w:val="single" w:sz="4" w:space="0" w:color="auto"/>
              <w:right w:val="single" w:sz="4" w:space="0" w:color="auto"/>
            </w:tcBorders>
            <w:shd w:val="clear" w:color="auto" w:fill="auto"/>
            <w:noWrap/>
            <w:vAlign w:val="bottom"/>
            <w:hideMark/>
          </w:tcPr>
          <w:p w14:paraId="2669763B"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Sornik z varovalko (Alfa 2403)</w:t>
            </w:r>
          </w:p>
        </w:tc>
        <w:tc>
          <w:tcPr>
            <w:tcW w:w="992" w:type="dxa"/>
            <w:tcBorders>
              <w:top w:val="nil"/>
              <w:left w:val="nil"/>
              <w:bottom w:val="single" w:sz="4" w:space="0" w:color="auto"/>
              <w:right w:val="single" w:sz="4" w:space="0" w:color="auto"/>
            </w:tcBorders>
            <w:shd w:val="clear" w:color="auto" w:fill="auto"/>
            <w:noWrap/>
            <w:vAlign w:val="bottom"/>
            <w:hideMark/>
          </w:tcPr>
          <w:p w14:paraId="36E97A3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4</w:t>
            </w:r>
          </w:p>
        </w:tc>
        <w:tc>
          <w:tcPr>
            <w:tcW w:w="1560" w:type="dxa"/>
            <w:tcBorders>
              <w:top w:val="nil"/>
              <w:left w:val="nil"/>
              <w:bottom w:val="single" w:sz="4" w:space="0" w:color="auto"/>
              <w:right w:val="single" w:sz="4" w:space="0" w:color="auto"/>
            </w:tcBorders>
            <w:shd w:val="clear" w:color="auto" w:fill="auto"/>
            <w:noWrap/>
            <w:vAlign w:val="bottom"/>
            <w:hideMark/>
          </w:tcPr>
          <w:p w14:paraId="3602867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19EC7D90"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01796845"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2DB0A29"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0230007045</w:t>
            </w:r>
          </w:p>
        </w:tc>
        <w:tc>
          <w:tcPr>
            <w:tcW w:w="4678" w:type="dxa"/>
            <w:tcBorders>
              <w:top w:val="nil"/>
              <w:left w:val="nil"/>
              <w:bottom w:val="single" w:sz="4" w:space="0" w:color="auto"/>
              <w:right w:val="single" w:sz="4" w:space="0" w:color="auto"/>
            </w:tcBorders>
            <w:shd w:val="clear" w:color="auto" w:fill="auto"/>
            <w:noWrap/>
            <w:vAlign w:val="bottom"/>
            <w:hideMark/>
          </w:tcPr>
          <w:p w14:paraId="68219019"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Zaščita "L" (Delta)</w:t>
            </w:r>
          </w:p>
        </w:tc>
        <w:tc>
          <w:tcPr>
            <w:tcW w:w="992" w:type="dxa"/>
            <w:tcBorders>
              <w:top w:val="nil"/>
              <w:left w:val="nil"/>
              <w:bottom w:val="single" w:sz="4" w:space="0" w:color="auto"/>
              <w:right w:val="single" w:sz="4" w:space="0" w:color="auto"/>
            </w:tcBorders>
            <w:shd w:val="clear" w:color="auto" w:fill="auto"/>
            <w:noWrap/>
            <w:vAlign w:val="bottom"/>
            <w:hideMark/>
          </w:tcPr>
          <w:p w14:paraId="6AA1FAA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631AB8C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132EB24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56385EC3"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9A1CDD3"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0230102128</w:t>
            </w:r>
          </w:p>
        </w:tc>
        <w:tc>
          <w:tcPr>
            <w:tcW w:w="4678" w:type="dxa"/>
            <w:tcBorders>
              <w:top w:val="nil"/>
              <w:left w:val="nil"/>
              <w:bottom w:val="single" w:sz="4" w:space="0" w:color="auto"/>
              <w:right w:val="single" w:sz="4" w:space="0" w:color="auto"/>
            </w:tcBorders>
            <w:shd w:val="clear" w:color="auto" w:fill="auto"/>
            <w:noWrap/>
            <w:vAlign w:val="bottom"/>
            <w:hideMark/>
          </w:tcPr>
          <w:p w14:paraId="3F61D851"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Konzola leva (Delta 2301)</w:t>
            </w:r>
          </w:p>
        </w:tc>
        <w:tc>
          <w:tcPr>
            <w:tcW w:w="992" w:type="dxa"/>
            <w:tcBorders>
              <w:top w:val="nil"/>
              <w:left w:val="nil"/>
              <w:bottom w:val="single" w:sz="4" w:space="0" w:color="auto"/>
              <w:right w:val="single" w:sz="4" w:space="0" w:color="auto"/>
            </w:tcBorders>
            <w:shd w:val="clear" w:color="auto" w:fill="auto"/>
            <w:noWrap/>
            <w:vAlign w:val="bottom"/>
            <w:hideMark/>
          </w:tcPr>
          <w:p w14:paraId="27B4776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51556FA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5A92D3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0991C788"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B983921"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0230102130</w:t>
            </w:r>
          </w:p>
        </w:tc>
        <w:tc>
          <w:tcPr>
            <w:tcW w:w="4678" w:type="dxa"/>
            <w:tcBorders>
              <w:top w:val="nil"/>
              <w:left w:val="nil"/>
              <w:bottom w:val="single" w:sz="4" w:space="0" w:color="auto"/>
              <w:right w:val="single" w:sz="4" w:space="0" w:color="auto"/>
            </w:tcBorders>
            <w:shd w:val="clear" w:color="auto" w:fill="auto"/>
            <w:noWrap/>
            <w:vAlign w:val="bottom"/>
            <w:hideMark/>
          </w:tcPr>
          <w:p w14:paraId="29D47C1C"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Konzola desna (Delta 2301)</w:t>
            </w:r>
          </w:p>
        </w:tc>
        <w:tc>
          <w:tcPr>
            <w:tcW w:w="992" w:type="dxa"/>
            <w:tcBorders>
              <w:top w:val="nil"/>
              <w:left w:val="nil"/>
              <w:bottom w:val="single" w:sz="4" w:space="0" w:color="auto"/>
              <w:right w:val="single" w:sz="4" w:space="0" w:color="auto"/>
            </w:tcBorders>
            <w:shd w:val="clear" w:color="auto" w:fill="auto"/>
            <w:noWrap/>
            <w:vAlign w:val="bottom"/>
            <w:hideMark/>
          </w:tcPr>
          <w:p w14:paraId="57A9FED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2FA2283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AEDA2F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0D98E04C"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8A0722A"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0230103023</w:t>
            </w:r>
          </w:p>
        </w:tc>
        <w:tc>
          <w:tcPr>
            <w:tcW w:w="4678" w:type="dxa"/>
            <w:tcBorders>
              <w:top w:val="nil"/>
              <w:left w:val="nil"/>
              <w:bottom w:val="single" w:sz="4" w:space="0" w:color="auto"/>
              <w:right w:val="single" w:sz="4" w:space="0" w:color="auto"/>
            </w:tcBorders>
            <w:shd w:val="clear" w:color="auto" w:fill="auto"/>
            <w:noWrap/>
            <w:vAlign w:val="bottom"/>
            <w:hideMark/>
          </w:tcPr>
          <w:p w14:paraId="7E489337"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Opora zabojnika (naslon, Delta 2301)</w:t>
            </w:r>
          </w:p>
        </w:tc>
        <w:tc>
          <w:tcPr>
            <w:tcW w:w="992" w:type="dxa"/>
            <w:tcBorders>
              <w:top w:val="nil"/>
              <w:left w:val="nil"/>
              <w:bottom w:val="single" w:sz="4" w:space="0" w:color="auto"/>
              <w:right w:val="single" w:sz="4" w:space="0" w:color="auto"/>
            </w:tcBorders>
            <w:shd w:val="clear" w:color="auto" w:fill="auto"/>
            <w:noWrap/>
            <w:vAlign w:val="bottom"/>
            <w:hideMark/>
          </w:tcPr>
          <w:p w14:paraId="41449CA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003A1C9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066AA1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2F29EA44"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CE18998"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0230103042</w:t>
            </w:r>
          </w:p>
        </w:tc>
        <w:tc>
          <w:tcPr>
            <w:tcW w:w="4678" w:type="dxa"/>
            <w:tcBorders>
              <w:top w:val="nil"/>
              <w:left w:val="nil"/>
              <w:bottom w:val="single" w:sz="4" w:space="0" w:color="auto"/>
              <w:right w:val="single" w:sz="4" w:space="0" w:color="auto"/>
            </w:tcBorders>
            <w:shd w:val="clear" w:color="auto" w:fill="auto"/>
            <w:noWrap/>
            <w:vAlign w:val="bottom"/>
            <w:hideMark/>
          </w:tcPr>
          <w:p w14:paraId="336858B9"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Zaključna ploščica (naslon, Delta 2301)</w:t>
            </w:r>
          </w:p>
        </w:tc>
        <w:tc>
          <w:tcPr>
            <w:tcW w:w="992" w:type="dxa"/>
            <w:tcBorders>
              <w:top w:val="nil"/>
              <w:left w:val="nil"/>
              <w:bottom w:val="single" w:sz="4" w:space="0" w:color="auto"/>
              <w:right w:val="single" w:sz="4" w:space="0" w:color="auto"/>
            </w:tcBorders>
            <w:shd w:val="clear" w:color="auto" w:fill="auto"/>
            <w:noWrap/>
            <w:vAlign w:val="bottom"/>
            <w:hideMark/>
          </w:tcPr>
          <w:p w14:paraId="4520762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4</w:t>
            </w:r>
          </w:p>
        </w:tc>
        <w:tc>
          <w:tcPr>
            <w:tcW w:w="1560" w:type="dxa"/>
            <w:tcBorders>
              <w:top w:val="nil"/>
              <w:left w:val="nil"/>
              <w:bottom w:val="single" w:sz="4" w:space="0" w:color="auto"/>
              <w:right w:val="single" w:sz="4" w:space="0" w:color="auto"/>
            </w:tcBorders>
            <w:shd w:val="clear" w:color="auto" w:fill="auto"/>
            <w:noWrap/>
            <w:vAlign w:val="bottom"/>
            <w:hideMark/>
          </w:tcPr>
          <w:p w14:paraId="0961211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6E402DC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3F5838B"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60CEF9E"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0230103057</w:t>
            </w:r>
          </w:p>
        </w:tc>
        <w:tc>
          <w:tcPr>
            <w:tcW w:w="4678" w:type="dxa"/>
            <w:tcBorders>
              <w:top w:val="nil"/>
              <w:left w:val="nil"/>
              <w:bottom w:val="single" w:sz="4" w:space="0" w:color="auto"/>
              <w:right w:val="single" w:sz="4" w:space="0" w:color="auto"/>
            </w:tcBorders>
            <w:shd w:val="clear" w:color="auto" w:fill="auto"/>
            <w:noWrap/>
            <w:vAlign w:val="bottom"/>
            <w:hideMark/>
          </w:tcPr>
          <w:p w14:paraId="69517416"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Roka, naslon zabojnika (Delta 2301)</w:t>
            </w:r>
          </w:p>
        </w:tc>
        <w:tc>
          <w:tcPr>
            <w:tcW w:w="992" w:type="dxa"/>
            <w:tcBorders>
              <w:top w:val="nil"/>
              <w:left w:val="nil"/>
              <w:bottom w:val="single" w:sz="4" w:space="0" w:color="auto"/>
              <w:right w:val="single" w:sz="4" w:space="0" w:color="auto"/>
            </w:tcBorders>
            <w:shd w:val="clear" w:color="auto" w:fill="auto"/>
            <w:noWrap/>
            <w:vAlign w:val="bottom"/>
            <w:hideMark/>
          </w:tcPr>
          <w:p w14:paraId="74DF5B3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37BB240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162BCE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4F79EBDC"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CC449FB"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0230103074</w:t>
            </w:r>
          </w:p>
        </w:tc>
        <w:tc>
          <w:tcPr>
            <w:tcW w:w="4678" w:type="dxa"/>
            <w:tcBorders>
              <w:top w:val="nil"/>
              <w:left w:val="nil"/>
              <w:bottom w:val="single" w:sz="4" w:space="0" w:color="auto"/>
              <w:right w:val="single" w:sz="4" w:space="0" w:color="auto"/>
            </w:tcBorders>
            <w:shd w:val="clear" w:color="auto" w:fill="auto"/>
            <w:noWrap/>
            <w:vAlign w:val="bottom"/>
            <w:hideMark/>
          </w:tcPr>
          <w:p w14:paraId="7156FDE5"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Sornik za naslon zabojnika (Delta 2301)</w:t>
            </w:r>
          </w:p>
        </w:tc>
        <w:tc>
          <w:tcPr>
            <w:tcW w:w="992" w:type="dxa"/>
            <w:tcBorders>
              <w:top w:val="nil"/>
              <w:left w:val="nil"/>
              <w:bottom w:val="single" w:sz="4" w:space="0" w:color="auto"/>
              <w:right w:val="single" w:sz="4" w:space="0" w:color="auto"/>
            </w:tcBorders>
            <w:shd w:val="clear" w:color="auto" w:fill="auto"/>
            <w:noWrap/>
            <w:vAlign w:val="bottom"/>
            <w:hideMark/>
          </w:tcPr>
          <w:p w14:paraId="3157209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768B32E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52D8CA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3AA4728F"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35A472B"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0230103118</w:t>
            </w:r>
          </w:p>
        </w:tc>
        <w:tc>
          <w:tcPr>
            <w:tcW w:w="4678" w:type="dxa"/>
            <w:tcBorders>
              <w:top w:val="nil"/>
              <w:left w:val="nil"/>
              <w:bottom w:val="single" w:sz="4" w:space="0" w:color="auto"/>
              <w:right w:val="single" w:sz="4" w:space="0" w:color="auto"/>
            </w:tcBorders>
            <w:shd w:val="clear" w:color="auto" w:fill="auto"/>
            <w:noWrap/>
            <w:vAlign w:val="bottom"/>
            <w:hideMark/>
          </w:tcPr>
          <w:p w14:paraId="0968F3D9"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Blažilec, držalo za zabojnik (Delta 2301)</w:t>
            </w:r>
          </w:p>
        </w:tc>
        <w:tc>
          <w:tcPr>
            <w:tcW w:w="992" w:type="dxa"/>
            <w:tcBorders>
              <w:top w:val="nil"/>
              <w:left w:val="nil"/>
              <w:bottom w:val="single" w:sz="4" w:space="0" w:color="auto"/>
              <w:right w:val="single" w:sz="4" w:space="0" w:color="auto"/>
            </w:tcBorders>
            <w:shd w:val="clear" w:color="auto" w:fill="auto"/>
            <w:noWrap/>
            <w:vAlign w:val="bottom"/>
            <w:hideMark/>
          </w:tcPr>
          <w:p w14:paraId="1A5F7A4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5BE3340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6501E3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A74E265"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1CBA978"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0230105000</w:t>
            </w:r>
          </w:p>
        </w:tc>
        <w:tc>
          <w:tcPr>
            <w:tcW w:w="4678" w:type="dxa"/>
            <w:tcBorders>
              <w:top w:val="nil"/>
              <w:left w:val="nil"/>
              <w:bottom w:val="single" w:sz="4" w:space="0" w:color="auto"/>
              <w:right w:val="single" w:sz="4" w:space="0" w:color="auto"/>
            </w:tcBorders>
            <w:shd w:val="clear" w:color="auto" w:fill="auto"/>
            <w:noWrap/>
            <w:vAlign w:val="bottom"/>
            <w:hideMark/>
          </w:tcPr>
          <w:p w14:paraId="0D31526A"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Os zobniška (Delta)</w:t>
            </w:r>
          </w:p>
        </w:tc>
        <w:tc>
          <w:tcPr>
            <w:tcW w:w="992" w:type="dxa"/>
            <w:tcBorders>
              <w:top w:val="nil"/>
              <w:left w:val="nil"/>
              <w:bottom w:val="single" w:sz="4" w:space="0" w:color="auto"/>
              <w:right w:val="single" w:sz="4" w:space="0" w:color="auto"/>
            </w:tcBorders>
            <w:shd w:val="clear" w:color="auto" w:fill="auto"/>
            <w:noWrap/>
            <w:vAlign w:val="bottom"/>
            <w:hideMark/>
          </w:tcPr>
          <w:p w14:paraId="38335C9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2574BE0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AAB58A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0B65C147"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11E33D4"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0230106048</w:t>
            </w:r>
          </w:p>
        </w:tc>
        <w:tc>
          <w:tcPr>
            <w:tcW w:w="4678" w:type="dxa"/>
            <w:tcBorders>
              <w:top w:val="nil"/>
              <w:left w:val="nil"/>
              <w:bottom w:val="single" w:sz="4" w:space="0" w:color="auto"/>
              <w:right w:val="single" w:sz="4" w:space="0" w:color="auto"/>
            </w:tcBorders>
            <w:shd w:val="clear" w:color="auto" w:fill="auto"/>
            <w:noWrap/>
            <w:vAlign w:val="bottom"/>
            <w:hideMark/>
          </w:tcPr>
          <w:p w14:paraId="1EB71E84"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Nosilec blažilca za zabojnik L (Delta 2301)</w:t>
            </w:r>
          </w:p>
        </w:tc>
        <w:tc>
          <w:tcPr>
            <w:tcW w:w="992" w:type="dxa"/>
            <w:tcBorders>
              <w:top w:val="nil"/>
              <w:left w:val="nil"/>
              <w:bottom w:val="single" w:sz="4" w:space="0" w:color="auto"/>
              <w:right w:val="single" w:sz="4" w:space="0" w:color="auto"/>
            </w:tcBorders>
            <w:shd w:val="clear" w:color="auto" w:fill="auto"/>
            <w:noWrap/>
            <w:vAlign w:val="bottom"/>
            <w:hideMark/>
          </w:tcPr>
          <w:p w14:paraId="721A60E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79046B8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99E5D1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1A350D4A"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9B481AE"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0230106050</w:t>
            </w:r>
          </w:p>
        </w:tc>
        <w:tc>
          <w:tcPr>
            <w:tcW w:w="4678" w:type="dxa"/>
            <w:tcBorders>
              <w:top w:val="nil"/>
              <w:left w:val="nil"/>
              <w:bottom w:val="single" w:sz="4" w:space="0" w:color="auto"/>
              <w:right w:val="single" w:sz="4" w:space="0" w:color="auto"/>
            </w:tcBorders>
            <w:shd w:val="clear" w:color="auto" w:fill="auto"/>
            <w:noWrap/>
            <w:vAlign w:val="bottom"/>
            <w:hideMark/>
          </w:tcPr>
          <w:p w14:paraId="7CDFD596"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Vzvod, nagibna roka </w:t>
            </w:r>
            <w:proofErr w:type="spellStart"/>
            <w:r w:rsidRPr="00CE2D61">
              <w:rPr>
                <w:rFonts w:ascii="Lucida Sans Unicode" w:eastAsia="Times New Roman" w:hAnsi="Lucida Sans Unicode" w:cs="Lucida Sans Unicode"/>
                <w:color w:val="000000"/>
                <w:sz w:val="20"/>
                <w:szCs w:val="20"/>
                <w:lang w:eastAsia="sl-SI"/>
              </w:rPr>
              <w:t>kpl</w:t>
            </w:r>
            <w:proofErr w:type="spellEnd"/>
            <w:r w:rsidRPr="00CE2D61">
              <w:rPr>
                <w:rFonts w:ascii="Lucida Sans Unicode" w:eastAsia="Times New Roman" w:hAnsi="Lucida Sans Unicode" w:cs="Lucida Sans Unicode"/>
                <w:color w:val="000000"/>
                <w:sz w:val="20"/>
                <w:szCs w:val="20"/>
                <w:lang w:eastAsia="sl-SI"/>
              </w:rPr>
              <w:t>. (Delta)</w:t>
            </w:r>
          </w:p>
        </w:tc>
        <w:tc>
          <w:tcPr>
            <w:tcW w:w="992" w:type="dxa"/>
            <w:tcBorders>
              <w:top w:val="nil"/>
              <w:left w:val="nil"/>
              <w:bottom w:val="single" w:sz="4" w:space="0" w:color="auto"/>
              <w:right w:val="single" w:sz="4" w:space="0" w:color="auto"/>
            </w:tcBorders>
            <w:shd w:val="clear" w:color="auto" w:fill="auto"/>
            <w:noWrap/>
            <w:vAlign w:val="bottom"/>
            <w:hideMark/>
          </w:tcPr>
          <w:p w14:paraId="3211D27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70C47D3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D05951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03CED74E"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04B8E61"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lastRenderedPageBreak/>
              <w:t>0230107019</w:t>
            </w:r>
          </w:p>
        </w:tc>
        <w:tc>
          <w:tcPr>
            <w:tcW w:w="4678" w:type="dxa"/>
            <w:tcBorders>
              <w:top w:val="nil"/>
              <w:left w:val="nil"/>
              <w:bottom w:val="single" w:sz="4" w:space="0" w:color="auto"/>
              <w:right w:val="single" w:sz="4" w:space="0" w:color="auto"/>
            </w:tcBorders>
            <w:shd w:val="clear" w:color="auto" w:fill="auto"/>
            <w:noWrap/>
            <w:vAlign w:val="bottom"/>
            <w:hideMark/>
          </w:tcPr>
          <w:p w14:paraId="6DA1BF15"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Letev pritrdilna blažilec zabojnika (Delta, Alfa)</w:t>
            </w:r>
          </w:p>
        </w:tc>
        <w:tc>
          <w:tcPr>
            <w:tcW w:w="992" w:type="dxa"/>
            <w:tcBorders>
              <w:top w:val="nil"/>
              <w:left w:val="nil"/>
              <w:bottom w:val="single" w:sz="4" w:space="0" w:color="auto"/>
              <w:right w:val="single" w:sz="4" w:space="0" w:color="auto"/>
            </w:tcBorders>
            <w:shd w:val="clear" w:color="auto" w:fill="auto"/>
            <w:noWrap/>
            <w:vAlign w:val="bottom"/>
            <w:hideMark/>
          </w:tcPr>
          <w:p w14:paraId="712C6A0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4FECC89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49D8234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4EE31B35"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12683C2"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0230107404</w:t>
            </w:r>
          </w:p>
        </w:tc>
        <w:tc>
          <w:tcPr>
            <w:tcW w:w="4678" w:type="dxa"/>
            <w:tcBorders>
              <w:top w:val="nil"/>
              <w:left w:val="nil"/>
              <w:bottom w:val="single" w:sz="4" w:space="0" w:color="auto"/>
              <w:right w:val="single" w:sz="4" w:space="0" w:color="auto"/>
            </w:tcBorders>
            <w:shd w:val="clear" w:color="auto" w:fill="auto"/>
            <w:noWrap/>
            <w:vAlign w:val="bottom"/>
            <w:hideMark/>
          </w:tcPr>
          <w:p w14:paraId="2D997AB3"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Os potrditvenega, pritisnega stikala (Delta 2301)</w:t>
            </w:r>
          </w:p>
        </w:tc>
        <w:tc>
          <w:tcPr>
            <w:tcW w:w="992" w:type="dxa"/>
            <w:tcBorders>
              <w:top w:val="nil"/>
              <w:left w:val="nil"/>
              <w:bottom w:val="single" w:sz="4" w:space="0" w:color="auto"/>
              <w:right w:val="single" w:sz="4" w:space="0" w:color="auto"/>
            </w:tcBorders>
            <w:shd w:val="clear" w:color="auto" w:fill="auto"/>
            <w:noWrap/>
            <w:vAlign w:val="bottom"/>
            <w:hideMark/>
          </w:tcPr>
          <w:p w14:paraId="7404FAF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7E1CE30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53F0D0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1FC7788F"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997A867"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0230107449</w:t>
            </w:r>
          </w:p>
        </w:tc>
        <w:tc>
          <w:tcPr>
            <w:tcW w:w="4678" w:type="dxa"/>
            <w:tcBorders>
              <w:top w:val="nil"/>
              <w:left w:val="nil"/>
              <w:bottom w:val="single" w:sz="4" w:space="0" w:color="auto"/>
              <w:right w:val="single" w:sz="4" w:space="0" w:color="auto"/>
            </w:tcBorders>
            <w:shd w:val="clear" w:color="auto" w:fill="auto"/>
            <w:noWrap/>
            <w:vAlign w:val="bottom"/>
            <w:hideMark/>
          </w:tcPr>
          <w:p w14:paraId="4A2463B0"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Stikalo pritisno kovinsko (Delta)</w:t>
            </w:r>
          </w:p>
        </w:tc>
        <w:tc>
          <w:tcPr>
            <w:tcW w:w="992" w:type="dxa"/>
            <w:tcBorders>
              <w:top w:val="nil"/>
              <w:left w:val="nil"/>
              <w:bottom w:val="single" w:sz="4" w:space="0" w:color="auto"/>
              <w:right w:val="single" w:sz="4" w:space="0" w:color="auto"/>
            </w:tcBorders>
            <w:shd w:val="clear" w:color="auto" w:fill="auto"/>
            <w:noWrap/>
            <w:vAlign w:val="bottom"/>
            <w:hideMark/>
          </w:tcPr>
          <w:p w14:paraId="711142E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4</w:t>
            </w:r>
          </w:p>
        </w:tc>
        <w:tc>
          <w:tcPr>
            <w:tcW w:w="1560" w:type="dxa"/>
            <w:tcBorders>
              <w:top w:val="nil"/>
              <w:left w:val="nil"/>
              <w:bottom w:val="single" w:sz="4" w:space="0" w:color="auto"/>
              <w:right w:val="single" w:sz="4" w:space="0" w:color="auto"/>
            </w:tcBorders>
            <w:shd w:val="clear" w:color="auto" w:fill="auto"/>
            <w:noWrap/>
            <w:vAlign w:val="bottom"/>
            <w:hideMark/>
          </w:tcPr>
          <w:p w14:paraId="3E40B4A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35FDDA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7B1358A2"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268C976"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0230107450</w:t>
            </w:r>
          </w:p>
        </w:tc>
        <w:tc>
          <w:tcPr>
            <w:tcW w:w="4678" w:type="dxa"/>
            <w:tcBorders>
              <w:top w:val="nil"/>
              <w:left w:val="nil"/>
              <w:bottom w:val="single" w:sz="4" w:space="0" w:color="auto"/>
              <w:right w:val="single" w:sz="4" w:space="0" w:color="auto"/>
            </w:tcBorders>
            <w:shd w:val="clear" w:color="auto" w:fill="auto"/>
            <w:noWrap/>
            <w:vAlign w:val="bottom"/>
            <w:hideMark/>
          </w:tcPr>
          <w:p w14:paraId="49058098"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Stikalo potrditveno kovinsko (Delta)</w:t>
            </w:r>
          </w:p>
        </w:tc>
        <w:tc>
          <w:tcPr>
            <w:tcW w:w="992" w:type="dxa"/>
            <w:tcBorders>
              <w:top w:val="nil"/>
              <w:left w:val="nil"/>
              <w:bottom w:val="single" w:sz="4" w:space="0" w:color="auto"/>
              <w:right w:val="single" w:sz="4" w:space="0" w:color="auto"/>
            </w:tcBorders>
            <w:shd w:val="clear" w:color="auto" w:fill="auto"/>
            <w:noWrap/>
            <w:vAlign w:val="bottom"/>
            <w:hideMark/>
          </w:tcPr>
          <w:p w14:paraId="7323210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3</w:t>
            </w:r>
          </w:p>
        </w:tc>
        <w:tc>
          <w:tcPr>
            <w:tcW w:w="1560" w:type="dxa"/>
            <w:tcBorders>
              <w:top w:val="nil"/>
              <w:left w:val="nil"/>
              <w:bottom w:val="single" w:sz="4" w:space="0" w:color="auto"/>
              <w:right w:val="single" w:sz="4" w:space="0" w:color="auto"/>
            </w:tcBorders>
            <w:shd w:val="clear" w:color="auto" w:fill="auto"/>
            <w:noWrap/>
            <w:vAlign w:val="bottom"/>
            <w:hideMark/>
          </w:tcPr>
          <w:p w14:paraId="25B80E1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10294C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C8B9236"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03C28BA"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0230114002</w:t>
            </w:r>
          </w:p>
        </w:tc>
        <w:tc>
          <w:tcPr>
            <w:tcW w:w="4678" w:type="dxa"/>
            <w:tcBorders>
              <w:top w:val="nil"/>
              <w:left w:val="nil"/>
              <w:bottom w:val="single" w:sz="4" w:space="0" w:color="auto"/>
              <w:right w:val="single" w:sz="4" w:space="0" w:color="auto"/>
            </w:tcBorders>
            <w:shd w:val="clear" w:color="auto" w:fill="auto"/>
            <w:noWrap/>
            <w:vAlign w:val="bottom"/>
            <w:hideMark/>
          </w:tcPr>
          <w:p w14:paraId="0EF33460"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Cev cilindra, zobnik stresalnika (Delta 2301)</w:t>
            </w:r>
          </w:p>
        </w:tc>
        <w:tc>
          <w:tcPr>
            <w:tcW w:w="992" w:type="dxa"/>
            <w:tcBorders>
              <w:top w:val="nil"/>
              <w:left w:val="nil"/>
              <w:bottom w:val="single" w:sz="4" w:space="0" w:color="auto"/>
              <w:right w:val="single" w:sz="4" w:space="0" w:color="auto"/>
            </w:tcBorders>
            <w:shd w:val="clear" w:color="auto" w:fill="auto"/>
            <w:noWrap/>
            <w:vAlign w:val="bottom"/>
            <w:hideMark/>
          </w:tcPr>
          <w:p w14:paraId="232D0152"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3</w:t>
            </w:r>
          </w:p>
        </w:tc>
        <w:tc>
          <w:tcPr>
            <w:tcW w:w="1560" w:type="dxa"/>
            <w:tcBorders>
              <w:top w:val="nil"/>
              <w:left w:val="nil"/>
              <w:bottom w:val="single" w:sz="4" w:space="0" w:color="auto"/>
              <w:right w:val="single" w:sz="4" w:space="0" w:color="auto"/>
            </w:tcBorders>
            <w:shd w:val="clear" w:color="auto" w:fill="auto"/>
            <w:noWrap/>
            <w:vAlign w:val="bottom"/>
            <w:hideMark/>
          </w:tcPr>
          <w:p w14:paraId="1098745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43B4075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25F14AD6"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175257E"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0230114014</w:t>
            </w:r>
          </w:p>
        </w:tc>
        <w:tc>
          <w:tcPr>
            <w:tcW w:w="4678" w:type="dxa"/>
            <w:tcBorders>
              <w:top w:val="nil"/>
              <w:left w:val="nil"/>
              <w:bottom w:val="single" w:sz="4" w:space="0" w:color="auto"/>
              <w:right w:val="single" w:sz="4" w:space="0" w:color="auto"/>
            </w:tcBorders>
            <w:shd w:val="clear" w:color="auto" w:fill="auto"/>
            <w:noWrap/>
            <w:vAlign w:val="bottom"/>
            <w:hideMark/>
          </w:tcPr>
          <w:p w14:paraId="462C20A0"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Tuljava 24V,17W (Alfa)</w:t>
            </w:r>
          </w:p>
        </w:tc>
        <w:tc>
          <w:tcPr>
            <w:tcW w:w="992" w:type="dxa"/>
            <w:tcBorders>
              <w:top w:val="nil"/>
              <w:left w:val="nil"/>
              <w:bottom w:val="single" w:sz="4" w:space="0" w:color="auto"/>
              <w:right w:val="single" w:sz="4" w:space="0" w:color="auto"/>
            </w:tcBorders>
            <w:shd w:val="clear" w:color="auto" w:fill="auto"/>
            <w:noWrap/>
            <w:vAlign w:val="bottom"/>
            <w:hideMark/>
          </w:tcPr>
          <w:p w14:paraId="25EC696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3</w:t>
            </w:r>
          </w:p>
        </w:tc>
        <w:tc>
          <w:tcPr>
            <w:tcW w:w="1560" w:type="dxa"/>
            <w:tcBorders>
              <w:top w:val="nil"/>
              <w:left w:val="nil"/>
              <w:bottom w:val="single" w:sz="4" w:space="0" w:color="auto"/>
              <w:right w:val="single" w:sz="4" w:space="0" w:color="auto"/>
            </w:tcBorders>
            <w:shd w:val="clear" w:color="auto" w:fill="auto"/>
            <w:noWrap/>
            <w:vAlign w:val="bottom"/>
            <w:hideMark/>
          </w:tcPr>
          <w:p w14:paraId="79944EA2"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4999A23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4B3AFD3F"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4D0BD53"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0230114038</w:t>
            </w:r>
          </w:p>
        </w:tc>
        <w:tc>
          <w:tcPr>
            <w:tcW w:w="4678" w:type="dxa"/>
            <w:tcBorders>
              <w:top w:val="nil"/>
              <w:left w:val="nil"/>
              <w:bottom w:val="single" w:sz="4" w:space="0" w:color="auto"/>
              <w:right w:val="single" w:sz="4" w:space="0" w:color="auto"/>
            </w:tcBorders>
            <w:shd w:val="clear" w:color="auto" w:fill="auto"/>
            <w:noWrap/>
            <w:vAlign w:val="bottom"/>
            <w:hideMark/>
          </w:tcPr>
          <w:p w14:paraId="46FBDADD"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Proporcionalni SRV ventil (Delta 2301)</w:t>
            </w:r>
          </w:p>
        </w:tc>
        <w:tc>
          <w:tcPr>
            <w:tcW w:w="992" w:type="dxa"/>
            <w:tcBorders>
              <w:top w:val="nil"/>
              <w:left w:val="nil"/>
              <w:bottom w:val="single" w:sz="4" w:space="0" w:color="auto"/>
              <w:right w:val="single" w:sz="4" w:space="0" w:color="auto"/>
            </w:tcBorders>
            <w:shd w:val="clear" w:color="auto" w:fill="auto"/>
            <w:noWrap/>
            <w:vAlign w:val="bottom"/>
            <w:hideMark/>
          </w:tcPr>
          <w:p w14:paraId="4708359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20FCAB8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184C894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2BDB1B0A"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1124A48"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0230124078</w:t>
            </w:r>
          </w:p>
        </w:tc>
        <w:tc>
          <w:tcPr>
            <w:tcW w:w="4678" w:type="dxa"/>
            <w:tcBorders>
              <w:top w:val="nil"/>
              <w:left w:val="nil"/>
              <w:bottom w:val="single" w:sz="4" w:space="0" w:color="auto"/>
              <w:right w:val="single" w:sz="4" w:space="0" w:color="auto"/>
            </w:tcBorders>
            <w:shd w:val="clear" w:color="auto" w:fill="auto"/>
            <w:noWrap/>
            <w:vAlign w:val="bottom"/>
            <w:hideMark/>
          </w:tcPr>
          <w:p w14:paraId="25B87151"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Zaščita prozorna (Delta 2301)</w:t>
            </w:r>
          </w:p>
        </w:tc>
        <w:tc>
          <w:tcPr>
            <w:tcW w:w="992" w:type="dxa"/>
            <w:tcBorders>
              <w:top w:val="nil"/>
              <w:left w:val="nil"/>
              <w:bottom w:val="single" w:sz="4" w:space="0" w:color="auto"/>
              <w:right w:val="single" w:sz="4" w:space="0" w:color="auto"/>
            </w:tcBorders>
            <w:shd w:val="clear" w:color="auto" w:fill="auto"/>
            <w:noWrap/>
            <w:vAlign w:val="bottom"/>
            <w:hideMark/>
          </w:tcPr>
          <w:p w14:paraId="2FDFFD0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6</w:t>
            </w:r>
          </w:p>
        </w:tc>
        <w:tc>
          <w:tcPr>
            <w:tcW w:w="1560" w:type="dxa"/>
            <w:tcBorders>
              <w:top w:val="nil"/>
              <w:left w:val="nil"/>
              <w:bottom w:val="single" w:sz="4" w:space="0" w:color="auto"/>
              <w:right w:val="single" w:sz="4" w:space="0" w:color="auto"/>
            </w:tcBorders>
            <w:shd w:val="clear" w:color="auto" w:fill="auto"/>
            <w:noWrap/>
            <w:vAlign w:val="bottom"/>
            <w:hideMark/>
          </w:tcPr>
          <w:p w14:paraId="3EF9DB4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125D999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118F57BC"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FA923E8"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0230124214</w:t>
            </w:r>
          </w:p>
        </w:tc>
        <w:tc>
          <w:tcPr>
            <w:tcW w:w="4678" w:type="dxa"/>
            <w:tcBorders>
              <w:top w:val="nil"/>
              <w:left w:val="nil"/>
              <w:bottom w:val="single" w:sz="4" w:space="0" w:color="auto"/>
              <w:right w:val="single" w:sz="4" w:space="0" w:color="auto"/>
            </w:tcBorders>
            <w:shd w:val="clear" w:color="auto" w:fill="auto"/>
            <w:noWrap/>
            <w:vAlign w:val="bottom"/>
            <w:hideMark/>
          </w:tcPr>
          <w:p w14:paraId="66D32384"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Os, varovanje delovnega prostora (Delta)</w:t>
            </w:r>
          </w:p>
        </w:tc>
        <w:tc>
          <w:tcPr>
            <w:tcW w:w="992" w:type="dxa"/>
            <w:tcBorders>
              <w:top w:val="nil"/>
              <w:left w:val="nil"/>
              <w:bottom w:val="single" w:sz="4" w:space="0" w:color="auto"/>
              <w:right w:val="single" w:sz="4" w:space="0" w:color="auto"/>
            </w:tcBorders>
            <w:shd w:val="clear" w:color="auto" w:fill="auto"/>
            <w:noWrap/>
            <w:vAlign w:val="bottom"/>
            <w:hideMark/>
          </w:tcPr>
          <w:p w14:paraId="4D066D8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0AA5719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803B6F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77C0575A"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32582A4"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0230124228</w:t>
            </w:r>
          </w:p>
        </w:tc>
        <w:tc>
          <w:tcPr>
            <w:tcW w:w="4678" w:type="dxa"/>
            <w:tcBorders>
              <w:top w:val="nil"/>
              <w:left w:val="nil"/>
              <w:bottom w:val="single" w:sz="4" w:space="0" w:color="auto"/>
              <w:right w:val="single" w:sz="4" w:space="0" w:color="auto"/>
            </w:tcBorders>
            <w:shd w:val="clear" w:color="auto" w:fill="auto"/>
            <w:noWrap/>
            <w:vAlign w:val="bottom"/>
            <w:hideMark/>
          </w:tcPr>
          <w:p w14:paraId="1111A207"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Ležaj roke varovanje del. prostora (Delta 2301)</w:t>
            </w:r>
          </w:p>
        </w:tc>
        <w:tc>
          <w:tcPr>
            <w:tcW w:w="992" w:type="dxa"/>
            <w:tcBorders>
              <w:top w:val="nil"/>
              <w:left w:val="nil"/>
              <w:bottom w:val="single" w:sz="4" w:space="0" w:color="auto"/>
              <w:right w:val="single" w:sz="4" w:space="0" w:color="auto"/>
            </w:tcBorders>
            <w:shd w:val="clear" w:color="auto" w:fill="auto"/>
            <w:noWrap/>
            <w:vAlign w:val="bottom"/>
            <w:hideMark/>
          </w:tcPr>
          <w:p w14:paraId="6C818ED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415236C2"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A0B8A2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4E95E271"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8E41FB1"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0230124250</w:t>
            </w:r>
          </w:p>
        </w:tc>
        <w:tc>
          <w:tcPr>
            <w:tcW w:w="4678" w:type="dxa"/>
            <w:tcBorders>
              <w:top w:val="nil"/>
              <w:left w:val="nil"/>
              <w:bottom w:val="single" w:sz="4" w:space="0" w:color="auto"/>
              <w:right w:val="single" w:sz="4" w:space="0" w:color="auto"/>
            </w:tcBorders>
            <w:shd w:val="clear" w:color="auto" w:fill="auto"/>
            <w:noWrap/>
            <w:vAlign w:val="bottom"/>
            <w:hideMark/>
          </w:tcPr>
          <w:p w14:paraId="52A096DA"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Varovanje delovnega prostora - desno (Delta 2301)</w:t>
            </w:r>
          </w:p>
        </w:tc>
        <w:tc>
          <w:tcPr>
            <w:tcW w:w="992" w:type="dxa"/>
            <w:tcBorders>
              <w:top w:val="nil"/>
              <w:left w:val="nil"/>
              <w:bottom w:val="single" w:sz="4" w:space="0" w:color="auto"/>
              <w:right w:val="single" w:sz="4" w:space="0" w:color="auto"/>
            </w:tcBorders>
            <w:shd w:val="clear" w:color="auto" w:fill="auto"/>
            <w:noWrap/>
            <w:vAlign w:val="bottom"/>
            <w:hideMark/>
          </w:tcPr>
          <w:p w14:paraId="75C802F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1526621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C8D2A1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02EC0886"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71CFA91"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0231614010</w:t>
            </w:r>
          </w:p>
        </w:tc>
        <w:tc>
          <w:tcPr>
            <w:tcW w:w="4678" w:type="dxa"/>
            <w:tcBorders>
              <w:top w:val="nil"/>
              <w:left w:val="nil"/>
              <w:bottom w:val="single" w:sz="4" w:space="0" w:color="auto"/>
              <w:right w:val="single" w:sz="4" w:space="0" w:color="auto"/>
            </w:tcBorders>
            <w:shd w:val="clear" w:color="auto" w:fill="auto"/>
            <w:noWrap/>
            <w:vAlign w:val="bottom"/>
            <w:hideMark/>
          </w:tcPr>
          <w:p w14:paraId="5DC56DA2"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Cilinder hidravlični, naslon </w:t>
            </w:r>
            <w:proofErr w:type="spellStart"/>
            <w:r w:rsidRPr="00CE2D61">
              <w:rPr>
                <w:rFonts w:ascii="Lucida Sans Unicode" w:eastAsia="Times New Roman" w:hAnsi="Lucida Sans Unicode" w:cs="Lucida Sans Unicode"/>
                <w:color w:val="000000"/>
                <w:sz w:val="20"/>
                <w:szCs w:val="20"/>
                <w:lang w:eastAsia="sl-SI"/>
              </w:rPr>
              <w:t>Rotary</w:t>
            </w:r>
            <w:proofErr w:type="spellEnd"/>
            <w:r w:rsidRPr="00CE2D61">
              <w:rPr>
                <w:rFonts w:ascii="Lucida Sans Unicode" w:eastAsia="Times New Roman" w:hAnsi="Lucida Sans Unicode" w:cs="Lucida Sans Unicode"/>
                <w:color w:val="000000"/>
                <w:sz w:val="20"/>
                <w:szCs w:val="20"/>
                <w:lang w:eastAsia="sl-SI"/>
              </w:rPr>
              <w:t xml:space="preserve"> 2418</w:t>
            </w:r>
          </w:p>
        </w:tc>
        <w:tc>
          <w:tcPr>
            <w:tcW w:w="992" w:type="dxa"/>
            <w:tcBorders>
              <w:top w:val="nil"/>
              <w:left w:val="nil"/>
              <w:bottom w:val="single" w:sz="4" w:space="0" w:color="auto"/>
              <w:right w:val="single" w:sz="4" w:space="0" w:color="auto"/>
            </w:tcBorders>
            <w:shd w:val="clear" w:color="auto" w:fill="auto"/>
            <w:noWrap/>
            <w:vAlign w:val="bottom"/>
            <w:hideMark/>
          </w:tcPr>
          <w:p w14:paraId="7A0BBB5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2F1ECA2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4B3D1F7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DDBD8CF"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40FA152"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0240306004</w:t>
            </w:r>
          </w:p>
        </w:tc>
        <w:tc>
          <w:tcPr>
            <w:tcW w:w="4678" w:type="dxa"/>
            <w:tcBorders>
              <w:top w:val="nil"/>
              <w:left w:val="nil"/>
              <w:bottom w:val="single" w:sz="4" w:space="0" w:color="auto"/>
              <w:right w:val="single" w:sz="4" w:space="0" w:color="auto"/>
            </w:tcBorders>
            <w:shd w:val="clear" w:color="auto" w:fill="auto"/>
            <w:noWrap/>
            <w:vAlign w:val="bottom"/>
            <w:hideMark/>
          </w:tcPr>
          <w:p w14:paraId="56AC99D0"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Puša nosilne roke (Alfa)</w:t>
            </w:r>
          </w:p>
        </w:tc>
        <w:tc>
          <w:tcPr>
            <w:tcW w:w="992" w:type="dxa"/>
            <w:tcBorders>
              <w:top w:val="nil"/>
              <w:left w:val="nil"/>
              <w:bottom w:val="single" w:sz="4" w:space="0" w:color="auto"/>
              <w:right w:val="single" w:sz="4" w:space="0" w:color="auto"/>
            </w:tcBorders>
            <w:shd w:val="clear" w:color="auto" w:fill="auto"/>
            <w:noWrap/>
            <w:vAlign w:val="bottom"/>
            <w:hideMark/>
          </w:tcPr>
          <w:p w14:paraId="369594E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4</w:t>
            </w:r>
          </w:p>
        </w:tc>
        <w:tc>
          <w:tcPr>
            <w:tcW w:w="1560" w:type="dxa"/>
            <w:tcBorders>
              <w:top w:val="nil"/>
              <w:left w:val="nil"/>
              <w:bottom w:val="single" w:sz="4" w:space="0" w:color="auto"/>
              <w:right w:val="single" w:sz="4" w:space="0" w:color="auto"/>
            </w:tcBorders>
            <w:shd w:val="clear" w:color="auto" w:fill="auto"/>
            <w:noWrap/>
            <w:vAlign w:val="bottom"/>
            <w:hideMark/>
          </w:tcPr>
          <w:p w14:paraId="237F5C8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680DA0B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5B194100"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61963DA"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0240306015</w:t>
            </w:r>
          </w:p>
        </w:tc>
        <w:tc>
          <w:tcPr>
            <w:tcW w:w="4678" w:type="dxa"/>
            <w:tcBorders>
              <w:top w:val="nil"/>
              <w:left w:val="nil"/>
              <w:bottom w:val="single" w:sz="4" w:space="0" w:color="auto"/>
              <w:right w:val="single" w:sz="4" w:space="0" w:color="auto"/>
            </w:tcBorders>
            <w:shd w:val="clear" w:color="auto" w:fill="auto"/>
            <w:noWrap/>
            <w:vAlign w:val="bottom"/>
            <w:hideMark/>
          </w:tcPr>
          <w:p w14:paraId="37187657"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Podporna roka, leva (Alfa)</w:t>
            </w:r>
          </w:p>
        </w:tc>
        <w:tc>
          <w:tcPr>
            <w:tcW w:w="992" w:type="dxa"/>
            <w:tcBorders>
              <w:top w:val="nil"/>
              <w:left w:val="nil"/>
              <w:bottom w:val="single" w:sz="4" w:space="0" w:color="auto"/>
              <w:right w:val="single" w:sz="4" w:space="0" w:color="auto"/>
            </w:tcBorders>
            <w:shd w:val="clear" w:color="auto" w:fill="auto"/>
            <w:noWrap/>
            <w:vAlign w:val="bottom"/>
            <w:hideMark/>
          </w:tcPr>
          <w:p w14:paraId="4080C0C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26702540"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751E05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27D09944"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2DF8872"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0240306016</w:t>
            </w:r>
          </w:p>
        </w:tc>
        <w:tc>
          <w:tcPr>
            <w:tcW w:w="4678" w:type="dxa"/>
            <w:tcBorders>
              <w:top w:val="nil"/>
              <w:left w:val="nil"/>
              <w:bottom w:val="single" w:sz="4" w:space="0" w:color="auto"/>
              <w:right w:val="single" w:sz="4" w:space="0" w:color="auto"/>
            </w:tcBorders>
            <w:shd w:val="clear" w:color="auto" w:fill="auto"/>
            <w:noWrap/>
            <w:vAlign w:val="bottom"/>
            <w:hideMark/>
          </w:tcPr>
          <w:p w14:paraId="04826964"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Podporna roka, desna (Alfa)</w:t>
            </w:r>
          </w:p>
        </w:tc>
        <w:tc>
          <w:tcPr>
            <w:tcW w:w="992" w:type="dxa"/>
            <w:tcBorders>
              <w:top w:val="nil"/>
              <w:left w:val="nil"/>
              <w:bottom w:val="single" w:sz="4" w:space="0" w:color="auto"/>
              <w:right w:val="single" w:sz="4" w:space="0" w:color="auto"/>
            </w:tcBorders>
            <w:shd w:val="clear" w:color="auto" w:fill="auto"/>
            <w:noWrap/>
            <w:vAlign w:val="bottom"/>
            <w:hideMark/>
          </w:tcPr>
          <w:p w14:paraId="1A11CB1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37A80552"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43E0F2D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6EF7733"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8948EE9"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0240306021</w:t>
            </w:r>
          </w:p>
        </w:tc>
        <w:tc>
          <w:tcPr>
            <w:tcW w:w="4678" w:type="dxa"/>
            <w:tcBorders>
              <w:top w:val="nil"/>
              <w:left w:val="nil"/>
              <w:bottom w:val="single" w:sz="4" w:space="0" w:color="auto"/>
              <w:right w:val="single" w:sz="4" w:space="0" w:color="auto"/>
            </w:tcBorders>
            <w:shd w:val="clear" w:color="auto" w:fill="auto"/>
            <w:noWrap/>
            <w:vAlign w:val="bottom"/>
            <w:hideMark/>
          </w:tcPr>
          <w:p w14:paraId="463B45E1"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Roka nagibna, leva, komplet (Alfa-146°)</w:t>
            </w:r>
          </w:p>
        </w:tc>
        <w:tc>
          <w:tcPr>
            <w:tcW w:w="992" w:type="dxa"/>
            <w:tcBorders>
              <w:top w:val="nil"/>
              <w:left w:val="nil"/>
              <w:bottom w:val="single" w:sz="4" w:space="0" w:color="auto"/>
              <w:right w:val="single" w:sz="4" w:space="0" w:color="auto"/>
            </w:tcBorders>
            <w:shd w:val="clear" w:color="auto" w:fill="auto"/>
            <w:noWrap/>
            <w:vAlign w:val="bottom"/>
            <w:hideMark/>
          </w:tcPr>
          <w:p w14:paraId="6AF49C4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451C644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6D40B86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A425EAA"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BBCBE77"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0240307050</w:t>
            </w:r>
          </w:p>
        </w:tc>
        <w:tc>
          <w:tcPr>
            <w:tcW w:w="4678" w:type="dxa"/>
            <w:tcBorders>
              <w:top w:val="nil"/>
              <w:left w:val="nil"/>
              <w:bottom w:val="single" w:sz="4" w:space="0" w:color="auto"/>
              <w:right w:val="single" w:sz="4" w:space="0" w:color="auto"/>
            </w:tcBorders>
            <w:shd w:val="clear" w:color="auto" w:fill="auto"/>
            <w:noWrap/>
            <w:vAlign w:val="bottom"/>
            <w:hideMark/>
          </w:tcPr>
          <w:p w14:paraId="62E39406"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Sornik dvižnega vozička (Alfa)</w:t>
            </w:r>
          </w:p>
        </w:tc>
        <w:tc>
          <w:tcPr>
            <w:tcW w:w="992" w:type="dxa"/>
            <w:tcBorders>
              <w:top w:val="nil"/>
              <w:left w:val="nil"/>
              <w:bottom w:val="single" w:sz="4" w:space="0" w:color="auto"/>
              <w:right w:val="single" w:sz="4" w:space="0" w:color="auto"/>
            </w:tcBorders>
            <w:shd w:val="clear" w:color="auto" w:fill="auto"/>
            <w:noWrap/>
            <w:vAlign w:val="bottom"/>
            <w:hideMark/>
          </w:tcPr>
          <w:p w14:paraId="4FB29E3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5</w:t>
            </w:r>
          </w:p>
        </w:tc>
        <w:tc>
          <w:tcPr>
            <w:tcW w:w="1560" w:type="dxa"/>
            <w:tcBorders>
              <w:top w:val="nil"/>
              <w:left w:val="nil"/>
              <w:bottom w:val="single" w:sz="4" w:space="0" w:color="auto"/>
              <w:right w:val="single" w:sz="4" w:space="0" w:color="auto"/>
            </w:tcBorders>
            <w:shd w:val="clear" w:color="auto" w:fill="auto"/>
            <w:noWrap/>
            <w:vAlign w:val="bottom"/>
            <w:hideMark/>
          </w:tcPr>
          <w:p w14:paraId="126D983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1175AB8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A245182"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F368CEE"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0240307054</w:t>
            </w:r>
          </w:p>
        </w:tc>
        <w:tc>
          <w:tcPr>
            <w:tcW w:w="4678" w:type="dxa"/>
            <w:tcBorders>
              <w:top w:val="nil"/>
              <w:left w:val="nil"/>
              <w:bottom w:val="single" w:sz="4" w:space="0" w:color="auto"/>
              <w:right w:val="single" w:sz="4" w:space="0" w:color="auto"/>
            </w:tcBorders>
            <w:shd w:val="clear" w:color="auto" w:fill="auto"/>
            <w:noWrap/>
            <w:vAlign w:val="bottom"/>
            <w:hideMark/>
          </w:tcPr>
          <w:p w14:paraId="3AC952E3"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Sornik </w:t>
            </w:r>
            <w:proofErr w:type="spellStart"/>
            <w:r w:rsidRPr="00CE2D61">
              <w:rPr>
                <w:rFonts w:ascii="Lucida Sans Unicode" w:eastAsia="Times New Roman" w:hAnsi="Lucida Sans Unicode" w:cs="Lucida Sans Unicode"/>
                <w:color w:val="000000"/>
                <w:sz w:val="20"/>
                <w:szCs w:val="20"/>
                <w:lang w:eastAsia="sl-SI"/>
              </w:rPr>
              <w:t>kpl</w:t>
            </w:r>
            <w:proofErr w:type="spellEnd"/>
            <w:r w:rsidRPr="00CE2D61">
              <w:rPr>
                <w:rFonts w:ascii="Lucida Sans Unicode" w:eastAsia="Times New Roman" w:hAnsi="Lucida Sans Unicode" w:cs="Lucida Sans Unicode"/>
                <w:color w:val="000000"/>
                <w:sz w:val="20"/>
                <w:szCs w:val="20"/>
                <w:lang w:eastAsia="sl-SI"/>
              </w:rPr>
              <w:t>. (Alfa 2403)</w:t>
            </w:r>
          </w:p>
        </w:tc>
        <w:tc>
          <w:tcPr>
            <w:tcW w:w="992" w:type="dxa"/>
            <w:tcBorders>
              <w:top w:val="nil"/>
              <w:left w:val="nil"/>
              <w:bottom w:val="single" w:sz="4" w:space="0" w:color="auto"/>
              <w:right w:val="single" w:sz="4" w:space="0" w:color="auto"/>
            </w:tcBorders>
            <w:shd w:val="clear" w:color="auto" w:fill="auto"/>
            <w:noWrap/>
            <w:vAlign w:val="bottom"/>
            <w:hideMark/>
          </w:tcPr>
          <w:p w14:paraId="587DB2C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4</w:t>
            </w:r>
          </w:p>
        </w:tc>
        <w:tc>
          <w:tcPr>
            <w:tcW w:w="1560" w:type="dxa"/>
            <w:tcBorders>
              <w:top w:val="nil"/>
              <w:left w:val="nil"/>
              <w:bottom w:val="single" w:sz="4" w:space="0" w:color="auto"/>
              <w:right w:val="single" w:sz="4" w:space="0" w:color="auto"/>
            </w:tcBorders>
            <w:shd w:val="clear" w:color="auto" w:fill="auto"/>
            <w:noWrap/>
            <w:vAlign w:val="bottom"/>
            <w:hideMark/>
          </w:tcPr>
          <w:p w14:paraId="6940F7E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C7330C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F75A551"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E57E00A"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0240307055</w:t>
            </w:r>
          </w:p>
        </w:tc>
        <w:tc>
          <w:tcPr>
            <w:tcW w:w="4678" w:type="dxa"/>
            <w:tcBorders>
              <w:top w:val="nil"/>
              <w:left w:val="nil"/>
              <w:bottom w:val="single" w:sz="4" w:space="0" w:color="auto"/>
              <w:right w:val="single" w:sz="4" w:space="0" w:color="auto"/>
            </w:tcBorders>
            <w:shd w:val="clear" w:color="auto" w:fill="auto"/>
            <w:noWrap/>
            <w:vAlign w:val="bottom"/>
            <w:hideMark/>
          </w:tcPr>
          <w:p w14:paraId="5C3AA41E"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Os dvižnega vozička (Alfa)</w:t>
            </w:r>
          </w:p>
        </w:tc>
        <w:tc>
          <w:tcPr>
            <w:tcW w:w="992" w:type="dxa"/>
            <w:tcBorders>
              <w:top w:val="nil"/>
              <w:left w:val="nil"/>
              <w:bottom w:val="single" w:sz="4" w:space="0" w:color="auto"/>
              <w:right w:val="single" w:sz="4" w:space="0" w:color="auto"/>
            </w:tcBorders>
            <w:shd w:val="clear" w:color="auto" w:fill="auto"/>
            <w:noWrap/>
            <w:vAlign w:val="bottom"/>
            <w:hideMark/>
          </w:tcPr>
          <w:p w14:paraId="50B6ED7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14C19F0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62FF192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7015F93B"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F5409B1"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0240307208</w:t>
            </w:r>
          </w:p>
        </w:tc>
        <w:tc>
          <w:tcPr>
            <w:tcW w:w="4678" w:type="dxa"/>
            <w:tcBorders>
              <w:top w:val="nil"/>
              <w:left w:val="nil"/>
              <w:bottom w:val="single" w:sz="4" w:space="0" w:color="auto"/>
              <w:right w:val="single" w:sz="4" w:space="0" w:color="auto"/>
            </w:tcBorders>
            <w:shd w:val="clear" w:color="auto" w:fill="auto"/>
            <w:noWrap/>
            <w:vAlign w:val="bottom"/>
            <w:hideMark/>
          </w:tcPr>
          <w:p w14:paraId="2604891E"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Voziček dvižni, levi, aluminij, ID, Alfa</w:t>
            </w:r>
          </w:p>
        </w:tc>
        <w:tc>
          <w:tcPr>
            <w:tcW w:w="992" w:type="dxa"/>
            <w:tcBorders>
              <w:top w:val="nil"/>
              <w:left w:val="nil"/>
              <w:bottom w:val="single" w:sz="4" w:space="0" w:color="auto"/>
              <w:right w:val="single" w:sz="4" w:space="0" w:color="auto"/>
            </w:tcBorders>
            <w:shd w:val="clear" w:color="auto" w:fill="auto"/>
            <w:noWrap/>
            <w:vAlign w:val="bottom"/>
            <w:hideMark/>
          </w:tcPr>
          <w:p w14:paraId="170D181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6C63170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077697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513595A"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6074811"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0240344019</w:t>
            </w:r>
          </w:p>
        </w:tc>
        <w:tc>
          <w:tcPr>
            <w:tcW w:w="4678" w:type="dxa"/>
            <w:tcBorders>
              <w:top w:val="nil"/>
              <w:left w:val="nil"/>
              <w:bottom w:val="single" w:sz="4" w:space="0" w:color="auto"/>
              <w:right w:val="single" w:sz="4" w:space="0" w:color="auto"/>
            </w:tcBorders>
            <w:shd w:val="clear" w:color="auto" w:fill="auto"/>
            <w:noWrap/>
            <w:vAlign w:val="bottom"/>
            <w:hideMark/>
          </w:tcPr>
          <w:p w14:paraId="306482ED"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Blažilec nihajne roke (</w:t>
            </w:r>
            <w:proofErr w:type="spellStart"/>
            <w:r w:rsidRPr="00CE2D61">
              <w:rPr>
                <w:rFonts w:ascii="Lucida Sans Unicode" w:eastAsia="Times New Roman" w:hAnsi="Lucida Sans Unicode" w:cs="Lucida Sans Unicode"/>
                <w:color w:val="000000"/>
                <w:sz w:val="20"/>
                <w:szCs w:val="20"/>
                <w:lang w:eastAsia="sl-SI"/>
              </w:rPr>
              <w:t>Rotary</w:t>
            </w:r>
            <w:proofErr w:type="spellEnd"/>
            <w:r w:rsidRPr="00CE2D61">
              <w:rPr>
                <w:rFonts w:ascii="Lucida Sans Unicode" w:eastAsia="Times New Roman" w:hAnsi="Lucida Sans Unicode" w:cs="Lucida Sans Unicode"/>
                <w:color w:val="000000"/>
                <w:sz w:val="20"/>
                <w:szCs w:val="20"/>
                <w:lang w:eastAsia="sl-SI"/>
              </w:rPr>
              <w:t>-mini)</w:t>
            </w:r>
          </w:p>
        </w:tc>
        <w:tc>
          <w:tcPr>
            <w:tcW w:w="992" w:type="dxa"/>
            <w:tcBorders>
              <w:top w:val="nil"/>
              <w:left w:val="nil"/>
              <w:bottom w:val="single" w:sz="4" w:space="0" w:color="auto"/>
              <w:right w:val="single" w:sz="4" w:space="0" w:color="auto"/>
            </w:tcBorders>
            <w:shd w:val="clear" w:color="auto" w:fill="auto"/>
            <w:noWrap/>
            <w:vAlign w:val="bottom"/>
            <w:hideMark/>
          </w:tcPr>
          <w:p w14:paraId="1AFF944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59E7CA32"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C44C3A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2D5FE1B8"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257B08E"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0240506022</w:t>
            </w:r>
          </w:p>
        </w:tc>
        <w:tc>
          <w:tcPr>
            <w:tcW w:w="4678" w:type="dxa"/>
            <w:tcBorders>
              <w:top w:val="nil"/>
              <w:left w:val="nil"/>
              <w:bottom w:val="single" w:sz="4" w:space="0" w:color="auto"/>
              <w:right w:val="single" w:sz="4" w:space="0" w:color="auto"/>
            </w:tcBorders>
            <w:shd w:val="clear" w:color="auto" w:fill="auto"/>
            <w:noWrap/>
            <w:vAlign w:val="bottom"/>
            <w:hideMark/>
          </w:tcPr>
          <w:p w14:paraId="691D0FC6"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Ročica </w:t>
            </w:r>
            <w:proofErr w:type="spellStart"/>
            <w:r w:rsidRPr="00CE2D61">
              <w:rPr>
                <w:rFonts w:ascii="Lucida Sans Unicode" w:eastAsia="Times New Roman" w:hAnsi="Lucida Sans Unicode" w:cs="Lucida Sans Unicode"/>
                <w:color w:val="000000"/>
                <w:sz w:val="20"/>
                <w:szCs w:val="20"/>
                <w:lang w:eastAsia="sl-SI"/>
              </w:rPr>
              <w:t>zglobna</w:t>
            </w:r>
            <w:proofErr w:type="spellEnd"/>
            <w:r w:rsidRPr="00CE2D61">
              <w:rPr>
                <w:rFonts w:ascii="Lucida Sans Unicode" w:eastAsia="Times New Roman" w:hAnsi="Lucida Sans Unicode" w:cs="Lucida Sans Unicode"/>
                <w:color w:val="000000"/>
                <w:sz w:val="20"/>
                <w:szCs w:val="20"/>
                <w:lang w:eastAsia="sl-SI"/>
              </w:rPr>
              <w:t>, komplet (</w:t>
            </w:r>
            <w:proofErr w:type="spellStart"/>
            <w:r w:rsidRPr="00CE2D61">
              <w:rPr>
                <w:rFonts w:ascii="Lucida Sans Unicode" w:eastAsia="Times New Roman" w:hAnsi="Lucida Sans Unicode" w:cs="Lucida Sans Unicode"/>
                <w:color w:val="000000"/>
                <w:sz w:val="20"/>
                <w:szCs w:val="20"/>
                <w:lang w:eastAsia="sl-SI"/>
              </w:rPr>
              <w:t>Rotary</w:t>
            </w:r>
            <w:proofErr w:type="spellEnd"/>
            <w:r w:rsidRPr="00CE2D61">
              <w:rPr>
                <w:rFonts w:ascii="Lucida Sans Unicode" w:eastAsia="Times New Roman" w:hAnsi="Lucida Sans Unicode" w:cs="Lucida Sans Unicode"/>
                <w:color w:val="000000"/>
                <w:sz w:val="20"/>
                <w:szCs w:val="20"/>
                <w:lang w:eastAsia="sl-SI"/>
              </w:rPr>
              <w:t>)</w:t>
            </w:r>
          </w:p>
        </w:tc>
        <w:tc>
          <w:tcPr>
            <w:tcW w:w="992" w:type="dxa"/>
            <w:tcBorders>
              <w:top w:val="nil"/>
              <w:left w:val="nil"/>
              <w:bottom w:val="single" w:sz="4" w:space="0" w:color="auto"/>
              <w:right w:val="single" w:sz="4" w:space="0" w:color="auto"/>
            </w:tcBorders>
            <w:shd w:val="clear" w:color="auto" w:fill="auto"/>
            <w:noWrap/>
            <w:vAlign w:val="bottom"/>
            <w:hideMark/>
          </w:tcPr>
          <w:p w14:paraId="1AF3171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7ACA9AD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49A3D64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C91C1B7"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26322B7"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0240602078</w:t>
            </w:r>
          </w:p>
        </w:tc>
        <w:tc>
          <w:tcPr>
            <w:tcW w:w="4678" w:type="dxa"/>
            <w:tcBorders>
              <w:top w:val="nil"/>
              <w:left w:val="nil"/>
              <w:bottom w:val="single" w:sz="4" w:space="0" w:color="auto"/>
              <w:right w:val="single" w:sz="4" w:space="0" w:color="auto"/>
            </w:tcBorders>
            <w:shd w:val="clear" w:color="auto" w:fill="auto"/>
            <w:noWrap/>
            <w:vAlign w:val="bottom"/>
            <w:hideMark/>
          </w:tcPr>
          <w:p w14:paraId="40379C46"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Guma zaščitna (</w:t>
            </w:r>
            <w:proofErr w:type="spellStart"/>
            <w:r w:rsidRPr="00CE2D61">
              <w:rPr>
                <w:rFonts w:ascii="Lucida Sans Unicode" w:eastAsia="Times New Roman" w:hAnsi="Lucida Sans Unicode" w:cs="Lucida Sans Unicode"/>
                <w:color w:val="000000"/>
                <w:sz w:val="20"/>
                <w:szCs w:val="20"/>
                <w:lang w:eastAsia="sl-SI"/>
              </w:rPr>
              <w:t>Rotary-vsipni</w:t>
            </w:r>
            <w:proofErr w:type="spellEnd"/>
            <w:r w:rsidRPr="00CE2D61">
              <w:rPr>
                <w:rFonts w:ascii="Lucida Sans Unicode" w:eastAsia="Times New Roman" w:hAnsi="Lucida Sans Unicode" w:cs="Lucida Sans Unicode"/>
                <w:color w:val="000000"/>
                <w:sz w:val="20"/>
                <w:szCs w:val="20"/>
                <w:lang w:eastAsia="sl-SI"/>
              </w:rPr>
              <w:t xml:space="preserve"> rob)</w:t>
            </w:r>
          </w:p>
        </w:tc>
        <w:tc>
          <w:tcPr>
            <w:tcW w:w="992" w:type="dxa"/>
            <w:tcBorders>
              <w:top w:val="nil"/>
              <w:left w:val="nil"/>
              <w:bottom w:val="single" w:sz="4" w:space="0" w:color="auto"/>
              <w:right w:val="single" w:sz="4" w:space="0" w:color="auto"/>
            </w:tcBorders>
            <w:shd w:val="clear" w:color="auto" w:fill="auto"/>
            <w:noWrap/>
            <w:vAlign w:val="bottom"/>
            <w:hideMark/>
          </w:tcPr>
          <w:p w14:paraId="30730272"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4731A12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6008240"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0A7D1C24"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EC17BF9"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0240602081</w:t>
            </w:r>
          </w:p>
        </w:tc>
        <w:tc>
          <w:tcPr>
            <w:tcW w:w="4678" w:type="dxa"/>
            <w:tcBorders>
              <w:top w:val="nil"/>
              <w:left w:val="nil"/>
              <w:bottom w:val="single" w:sz="4" w:space="0" w:color="auto"/>
              <w:right w:val="single" w:sz="4" w:space="0" w:color="auto"/>
            </w:tcBorders>
            <w:shd w:val="clear" w:color="auto" w:fill="auto"/>
            <w:noWrap/>
            <w:vAlign w:val="bottom"/>
            <w:hideMark/>
          </w:tcPr>
          <w:p w14:paraId="4FBDC7E9"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Distančni element (</w:t>
            </w:r>
            <w:proofErr w:type="spellStart"/>
            <w:r w:rsidRPr="00CE2D61">
              <w:rPr>
                <w:rFonts w:ascii="Lucida Sans Unicode" w:eastAsia="Times New Roman" w:hAnsi="Lucida Sans Unicode" w:cs="Lucida Sans Unicode"/>
                <w:color w:val="000000"/>
                <w:sz w:val="20"/>
                <w:szCs w:val="20"/>
                <w:lang w:eastAsia="sl-SI"/>
              </w:rPr>
              <w:t>Rotary</w:t>
            </w:r>
            <w:proofErr w:type="spellEnd"/>
            <w:r w:rsidRPr="00CE2D61">
              <w:rPr>
                <w:rFonts w:ascii="Lucida Sans Unicode" w:eastAsia="Times New Roman" w:hAnsi="Lucida Sans Unicode" w:cs="Lucida Sans Unicode"/>
                <w:color w:val="000000"/>
                <w:sz w:val="20"/>
                <w:szCs w:val="20"/>
                <w:lang w:eastAsia="sl-SI"/>
              </w:rPr>
              <w:t>)</w:t>
            </w:r>
          </w:p>
        </w:tc>
        <w:tc>
          <w:tcPr>
            <w:tcW w:w="992" w:type="dxa"/>
            <w:tcBorders>
              <w:top w:val="nil"/>
              <w:left w:val="nil"/>
              <w:bottom w:val="single" w:sz="4" w:space="0" w:color="auto"/>
              <w:right w:val="single" w:sz="4" w:space="0" w:color="auto"/>
            </w:tcBorders>
            <w:shd w:val="clear" w:color="auto" w:fill="auto"/>
            <w:noWrap/>
            <w:vAlign w:val="bottom"/>
            <w:hideMark/>
          </w:tcPr>
          <w:p w14:paraId="3EAB284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3</w:t>
            </w:r>
          </w:p>
        </w:tc>
        <w:tc>
          <w:tcPr>
            <w:tcW w:w="1560" w:type="dxa"/>
            <w:tcBorders>
              <w:top w:val="nil"/>
              <w:left w:val="nil"/>
              <w:bottom w:val="single" w:sz="4" w:space="0" w:color="auto"/>
              <w:right w:val="single" w:sz="4" w:space="0" w:color="auto"/>
            </w:tcBorders>
            <w:shd w:val="clear" w:color="auto" w:fill="auto"/>
            <w:noWrap/>
            <w:vAlign w:val="bottom"/>
            <w:hideMark/>
          </w:tcPr>
          <w:p w14:paraId="47354EE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63212B0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1CA835DD"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CAD4E11"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0240602140</w:t>
            </w:r>
          </w:p>
        </w:tc>
        <w:tc>
          <w:tcPr>
            <w:tcW w:w="4678" w:type="dxa"/>
            <w:tcBorders>
              <w:top w:val="nil"/>
              <w:left w:val="nil"/>
              <w:bottom w:val="single" w:sz="4" w:space="0" w:color="auto"/>
              <w:right w:val="single" w:sz="4" w:space="0" w:color="auto"/>
            </w:tcBorders>
            <w:shd w:val="clear" w:color="auto" w:fill="auto"/>
            <w:noWrap/>
            <w:vAlign w:val="bottom"/>
            <w:hideMark/>
          </w:tcPr>
          <w:p w14:paraId="1F98DCD6"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Obroč (</w:t>
            </w:r>
            <w:proofErr w:type="spellStart"/>
            <w:r w:rsidRPr="00CE2D61">
              <w:rPr>
                <w:rFonts w:ascii="Lucida Sans Unicode" w:eastAsia="Times New Roman" w:hAnsi="Lucida Sans Unicode" w:cs="Lucida Sans Unicode"/>
                <w:color w:val="000000"/>
                <w:sz w:val="20"/>
                <w:szCs w:val="20"/>
                <w:lang w:eastAsia="sl-SI"/>
              </w:rPr>
              <w:t>Rotary</w:t>
            </w:r>
            <w:proofErr w:type="spellEnd"/>
            <w:r w:rsidRPr="00CE2D61">
              <w:rPr>
                <w:rFonts w:ascii="Lucida Sans Unicode" w:eastAsia="Times New Roman" w:hAnsi="Lucida Sans Unicode" w:cs="Lucida Sans Unicode"/>
                <w:color w:val="000000"/>
                <w:sz w:val="20"/>
                <w:szCs w:val="20"/>
                <w:lang w:eastAsia="sl-SI"/>
              </w:rPr>
              <w:t xml:space="preserve"> 2406)</w:t>
            </w:r>
          </w:p>
        </w:tc>
        <w:tc>
          <w:tcPr>
            <w:tcW w:w="992" w:type="dxa"/>
            <w:tcBorders>
              <w:top w:val="nil"/>
              <w:left w:val="nil"/>
              <w:bottom w:val="single" w:sz="4" w:space="0" w:color="auto"/>
              <w:right w:val="single" w:sz="4" w:space="0" w:color="auto"/>
            </w:tcBorders>
            <w:shd w:val="clear" w:color="auto" w:fill="auto"/>
            <w:noWrap/>
            <w:vAlign w:val="bottom"/>
            <w:hideMark/>
          </w:tcPr>
          <w:p w14:paraId="465CBE8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6F072BF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12FAA6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3A4EA53E"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C2724F7"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0240603033</w:t>
            </w:r>
          </w:p>
        </w:tc>
        <w:tc>
          <w:tcPr>
            <w:tcW w:w="4678" w:type="dxa"/>
            <w:tcBorders>
              <w:top w:val="nil"/>
              <w:left w:val="nil"/>
              <w:bottom w:val="single" w:sz="4" w:space="0" w:color="auto"/>
              <w:right w:val="single" w:sz="4" w:space="0" w:color="auto"/>
            </w:tcBorders>
            <w:shd w:val="clear" w:color="auto" w:fill="auto"/>
            <w:noWrap/>
            <w:vAlign w:val="bottom"/>
            <w:hideMark/>
          </w:tcPr>
          <w:p w14:paraId="04C22097"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Nosilec roke naslona (</w:t>
            </w:r>
            <w:proofErr w:type="spellStart"/>
            <w:r w:rsidRPr="00CE2D61">
              <w:rPr>
                <w:rFonts w:ascii="Lucida Sans Unicode" w:eastAsia="Times New Roman" w:hAnsi="Lucida Sans Unicode" w:cs="Lucida Sans Unicode"/>
                <w:color w:val="000000"/>
                <w:sz w:val="20"/>
                <w:szCs w:val="20"/>
                <w:lang w:eastAsia="sl-SI"/>
              </w:rPr>
              <w:t>Rotary</w:t>
            </w:r>
            <w:proofErr w:type="spellEnd"/>
            <w:r w:rsidRPr="00CE2D61">
              <w:rPr>
                <w:rFonts w:ascii="Lucida Sans Unicode" w:eastAsia="Times New Roman" w:hAnsi="Lucida Sans Unicode" w:cs="Lucida Sans Unicode"/>
                <w:color w:val="000000"/>
                <w:sz w:val="20"/>
                <w:szCs w:val="20"/>
                <w:lang w:eastAsia="sl-SI"/>
              </w:rPr>
              <w:t xml:space="preserve"> 2406)</w:t>
            </w:r>
          </w:p>
        </w:tc>
        <w:tc>
          <w:tcPr>
            <w:tcW w:w="992" w:type="dxa"/>
            <w:tcBorders>
              <w:top w:val="nil"/>
              <w:left w:val="nil"/>
              <w:bottom w:val="single" w:sz="4" w:space="0" w:color="auto"/>
              <w:right w:val="single" w:sz="4" w:space="0" w:color="auto"/>
            </w:tcBorders>
            <w:shd w:val="clear" w:color="auto" w:fill="auto"/>
            <w:noWrap/>
            <w:vAlign w:val="bottom"/>
            <w:hideMark/>
          </w:tcPr>
          <w:p w14:paraId="2668FEA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24FEE0B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60FF398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415353C9"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6261403"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0240607165</w:t>
            </w:r>
          </w:p>
        </w:tc>
        <w:tc>
          <w:tcPr>
            <w:tcW w:w="4678" w:type="dxa"/>
            <w:tcBorders>
              <w:top w:val="nil"/>
              <w:left w:val="nil"/>
              <w:bottom w:val="single" w:sz="4" w:space="0" w:color="auto"/>
              <w:right w:val="single" w:sz="4" w:space="0" w:color="auto"/>
            </w:tcBorders>
            <w:shd w:val="clear" w:color="auto" w:fill="auto"/>
            <w:noWrap/>
            <w:vAlign w:val="bottom"/>
            <w:hideMark/>
          </w:tcPr>
          <w:p w14:paraId="2DDAA4C9"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Podpora zabojnika </w:t>
            </w:r>
            <w:proofErr w:type="spellStart"/>
            <w:r w:rsidRPr="00CE2D61">
              <w:rPr>
                <w:rFonts w:ascii="Lucida Sans Unicode" w:eastAsia="Times New Roman" w:hAnsi="Lucida Sans Unicode" w:cs="Lucida Sans Unicode"/>
                <w:color w:val="000000"/>
                <w:sz w:val="20"/>
                <w:szCs w:val="20"/>
                <w:lang w:eastAsia="sl-SI"/>
              </w:rPr>
              <w:t>kpl</w:t>
            </w:r>
            <w:proofErr w:type="spellEnd"/>
            <w:r w:rsidRPr="00CE2D61">
              <w:rPr>
                <w:rFonts w:ascii="Lucida Sans Unicode" w:eastAsia="Times New Roman" w:hAnsi="Lucida Sans Unicode" w:cs="Lucida Sans Unicode"/>
                <w:color w:val="000000"/>
                <w:sz w:val="20"/>
                <w:szCs w:val="20"/>
                <w:lang w:eastAsia="sl-SI"/>
              </w:rPr>
              <w:t>. (</w:t>
            </w:r>
            <w:proofErr w:type="spellStart"/>
            <w:r w:rsidRPr="00CE2D61">
              <w:rPr>
                <w:rFonts w:ascii="Lucida Sans Unicode" w:eastAsia="Times New Roman" w:hAnsi="Lucida Sans Unicode" w:cs="Lucida Sans Unicode"/>
                <w:color w:val="000000"/>
                <w:sz w:val="20"/>
                <w:szCs w:val="20"/>
                <w:lang w:eastAsia="sl-SI"/>
              </w:rPr>
              <w:t>Rotary</w:t>
            </w:r>
            <w:proofErr w:type="spellEnd"/>
            <w:r w:rsidRPr="00CE2D61">
              <w:rPr>
                <w:rFonts w:ascii="Lucida Sans Unicode" w:eastAsia="Times New Roman" w:hAnsi="Lucida Sans Unicode" w:cs="Lucida Sans Unicode"/>
                <w:color w:val="000000"/>
                <w:sz w:val="20"/>
                <w:szCs w:val="20"/>
                <w:lang w:eastAsia="sl-SI"/>
              </w:rPr>
              <w:t>)</w:t>
            </w:r>
          </w:p>
        </w:tc>
        <w:tc>
          <w:tcPr>
            <w:tcW w:w="992" w:type="dxa"/>
            <w:tcBorders>
              <w:top w:val="nil"/>
              <w:left w:val="nil"/>
              <w:bottom w:val="single" w:sz="4" w:space="0" w:color="auto"/>
              <w:right w:val="single" w:sz="4" w:space="0" w:color="auto"/>
            </w:tcBorders>
            <w:shd w:val="clear" w:color="auto" w:fill="auto"/>
            <w:noWrap/>
            <w:vAlign w:val="bottom"/>
            <w:hideMark/>
          </w:tcPr>
          <w:p w14:paraId="37F089D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4</w:t>
            </w:r>
          </w:p>
        </w:tc>
        <w:tc>
          <w:tcPr>
            <w:tcW w:w="1560" w:type="dxa"/>
            <w:tcBorders>
              <w:top w:val="nil"/>
              <w:left w:val="nil"/>
              <w:bottom w:val="single" w:sz="4" w:space="0" w:color="auto"/>
              <w:right w:val="single" w:sz="4" w:space="0" w:color="auto"/>
            </w:tcBorders>
            <w:shd w:val="clear" w:color="auto" w:fill="auto"/>
            <w:noWrap/>
            <w:vAlign w:val="bottom"/>
            <w:hideMark/>
          </w:tcPr>
          <w:p w14:paraId="21E5AAC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2D505F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59340F5D"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4C22B8D"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0410685005</w:t>
            </w:r>
          </w:p>
        </w:tc>
        <w:tc>
          <w:tcPr>
            <w:tcW w:w="4678" w:type="dxa"/>
            <w:tcBorders>
              <w:top w:val="nil"/>
              <w:left w:val="nil"/>
              <w:bottom w:val="single" w:sz="4" w:space="0" w:color="auto"/>
              <w:right w:val="single" w:sz="4" w:space="0" w:color="auto"/>
            </w:tcBorders>
            <w:shd w:val="clear" w:color="auto" w:fill="auto"/>
            <w:noWrap/>
            <w:vAlign w:val="bottom"/>
            <w:hideMark/>
          </w:tcPr>
          <w:p w14:paraId="180D8F6D"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Drsnik kovinski 47x105x149, Mini XL-H (komplet)</w:t>
            </w:r>
          </w:p>
        </w:tc>
        <w:tc>
          <w:tcPr>
            <w:tcW w:w="992" w:type="dxa"/>
            <w:tcBorders>
              <w:top w:val="nil"/>
              <w:left w:val="nil"/>
              <w:bottom w:val="single" w:sz="4" w:space="0" w:color="auto"/>
              <w:right w:val="single" w:sz="4" w:space="0" w:color="auto"/>
            </w:tcBorders>
            <w:shd w:val="clear" w:color="auto" w:fill="auto"/>
            <w:noWrap/>
            <w:vAlign w:val="bottom"/>
            <w:hideMark/>
          </w:tcPr>
          <w:p w14:paraId="5B43FBD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5A2196F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5A9411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4E7C2C66"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D3E391A"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057068</w:t>
            </w:r>
          </w:p>
        </w:tc>
        <w:tc>
          <w:tcPr>
            <w:tcW w:w="4678" w:type="dxa"/>
            <w:tcBorders>
              <w:top w:val="nil"/>
              <w:left w:val="nil"/>
              <w:bottom w:val="single" w:sz="4" w:space="0" w:color="auto"/>
              <w:right w:val="single" w:sz="4" w:space="0" w:color="auto"/>
            </w:tcBorders>
            <w:shd w:val="clear" w:color="auto" w:fill="auto"/>
            <w:noWrap/>
            <w:vAlign w:val="bottom"/>
            <w:hideMark/>
          </w:tcPr>
          <w:p w14:paraId="17217DE1"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ZAKLJUČNA PLOŠČICA (MEDIUM)</w:t>
            </w:r>
          </w:p>
        </w:tc>
        <w:tc>
          <w:tcPr>
            <w:tcW w:w="992" w:type="dxa"/>
            <w:tcBorders>
              <w:top w:val="nil"/>
              <w:left w:val="nil"/>
              <w:bottom w:val="single" w:sz="4" w:space="0" w:color="auto"/>
              <w:right w:val="single" w:sz="4" w:space="0" w:color="auto"/>
            </w:tcBorders>
            <w:shd w:val="clear" w:color="auto" w:fill="auto"/>
            <w:noWrap/>
            <w:vAlign w:val="bottom"/>
            <w:hideMark/>
          </w:tcPr>
          <w:p w14:paraId="7AE6D5A2"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049EB13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700A30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39D17590"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CC01681"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0702200426</w:t>
            </w:r>
          </w:p>
        </w:tc>
        <w:tc>
          <w:tcPr>
            <w:tcW w:w="4678" w:type="dxa"/>
            <w:tcBorders>
              <w:top w:val="nil"/>
              <w:left w:val="nil"/>
              <w:bottom w:val="single" w:sz="4" w:space="0" w:color="auto"/>
              <w:right w:val="single" w:sz="4" w:space="0" w:color="auto"/>
            </w:tcBorders>
            <w:shd w:val="clear" w:color="auto" w:fill="auto"/>
            <w:noWrap/>
            <w:vAlign w:val="bottom"/>
            <w:hideMark/>
          </w:tcPr>
          <w:p w14:paraId="402C1759"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Podložka (Delta-ARU, Alfa-parkirni položaj)</w:t>
            </w:r>
          </w:p>
        </w:tc>
        <w:tc>
          <w:tcPr>
            <w:tcW w:w="992" w:type="dxa"/>
            <w:tcBorders>
              <w:top w:val="nil"/>
              <w:left w:val="nil"/>
              <w:bottom w:val="single" w:sz="4" w:space="0" w:color="auto"/>
              <w:right w:val="single" w:sz="4" w:space="0" w:color="auto"/>
            </w:tcBorders>
            <w:shd w:val="clear" w:color="auto" w:fill="auto"/>
            <w:noWrap/>
            <w:vAlign w:val="bottom"/>
            <w:hideMark/>
          </w:tcPr>
          <w:p w14:paraId="76888BE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4</w:t>
            </w:r>
          </w:p>
        </w:tc>
        <w:tc>
          <w:tcPr>
            <w:tcW w:w="1560" w:type="dxa"/>
            <w:tcBorders>
              <w:top w:val="nil"/>
              <w:left w:val="nil"/>
              <w:bottom w:val="single" w:sz="4" w:space="0" w:color="auto"/>
              <w:right w:val="single" w:sz="4" w:space="0" w:color="auto"/>
            </w:tcBorders>
            <w:shd w:val="clear" w:color="auto" w:fill="auto"/>
            <w:noWrap/>
            <w:vAlign w:val="bottom"/>
            <w:hideMark/>
          </w:tcPr>
          <w:p w14:paraId="6F6CA75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65D715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2AFB2612"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397EB2E"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0702210163</w:t>
            </w:r>
          </w:p>
        </w:tc>
        <w:tc>
          <w:tcPr>
            <w:tcW w:w="4678" w:type="dxa"/>
            <w:tcBorders>
              <w:top w:val="nil"/>
              <w:left w:val="nil"/>
              <w:bottom w:val="single" w:sz="4" w:space="0" w:color="auto"/>
              <w:right w:val="single" w:sz="4" w:space="0" w:color="auto"/>
            </w:tcBorders>
            <w:shd w:val="clear" w:color="auto" w:fill="auto"/>
            <w:noWrap/>
            <w:vAlign w:val="bottom"/>
            <w:hideMark/>
          </w:tcPr>
          <w:p w14:paraId="662623B1"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Vzmet cilindra nagibne roke (</w:t>
            </w:r>
            <w:proofErr w:type="spellStart"/>
            <w:r w:rsidRPr="00CE2D61">
              <w:rPr>
                <w:rFonts w:ascii="Lucida Sans Unicode" w:eastAsia="Times New Roman" w:hAnsi="Lucida Sans Unicode" w:cs="Lucida Sans Unicode"/>
                <w:color w:val="000000"/>
                <w:sz w:val="20"/>
                <w:szCs w:val="20"/>
                <w:lang w:eastAsia="sl-SI"/>
              </w:rPr>
              <w:t>Rotary</w:t>
            </w:r>
            <w:proofErr w:type="spellEnd"/>
            <w:r w:rsidRPr="00CE2D61">
              <w:rPr>
                <w:rFonts w:ascii="Lucida Sans Unicode" w:eastAsia="Times New Roman" w:hAnsi="Lucida Sans Unicode" w:cs="Lucida Sans Unicode"/>
                <w:color w:val="000000"/>
                <w:sz w:val="20"/>
                <w:szCs w:val="20"/>
                <w:lang w:eastAsia="sl-SI"/>
              </w:rPr>
              <w:t>)</w:t>
            </w:r>
          </w:p>
        </w:tc>
        <w:tc>
          <w:tcPr>
            <w:tcW w:w="992" w:type="dxa"/>
            <w:tcBorders>
              <w:top w:val="nil"/>
              <w:left w:val="nil"/>
              <w:bottom w:val="single" w:sz="4" w:space="0" w:color="auto"/>
              <w:right w:val="single" w:sz="4" w:space="0" w:color="auto"/>
            </w:tcBorders>
            <w:shd w:val="clear" w:color="auto" w:fill="auto"/>
            <w:noWrap/>
            <w:vAlign w:val="bottom"/>
            <w:hideMark/>
          </w:tcPr>
          <w:p w14:paraId="6034314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4D53C49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1AAA7F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58C91373"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FF04ADD"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0706042520</w:t>
            </w:r>
          </w:p>
        </w:tc>
        <w:tc>
          <w:tcPr>
            <w:tcW w:w="4678" w:type="dxa"/>
            <w:tcBorders>
              <w:top w:val="nil"/>
              <w:left w:val="nil"/>
              <w:bottom w:val="single" w:sz="4" w:space="0" w:color="auto"/>
              <w:right w:val="single" w:sz="4" w:space="0" w:color="auto"/>
            </w:tcBorders>
            <w:shd w:val="clear" w:color="auto" w:fill="auto"/>
            <w:noWrap/>
            <w:vAlign w:val="bottom"/>
            <w:hideMark/>
          </w:tcPr>
          <w:p w14:paraId="407507AE"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Senzor ARU, Slave (</w:t>
            </w:r>
            <w:proofErr w:type="spellStart"/>
            <w:r w:rsidRPr="00CE2D61">
              <w:rPr>
                <w:rFonts w:ascii="Lucida Sans Unicode" w:eastAsia="Times New Roman" w:hAnsi="Lucida Sans Unicode" w:cs="Lucida Sans Unicode"/>
                <w:color w:val="000000"/>
                <w:sz w:val="20"/>
                <w:szCs w:val="20"/>
                <w:lang w:eastAsia="sl-SI"/>
              </w:rPr>
              <w:t>Rotary</w:t>
            </w:r>
            <w:proofErr w:type="spellEnd"/>
            <w:r w:rsidRPr="00CE2D61">
              <w:rPr>
                <w:rFonts w:ascii="Lucida Sans Unicode" w:eastAsia="Times New Roman" w:hAnsi="Lucida Sans Unicode" w:cs="Lucida Sans Unicode"/>
                <w:color w:val="000000"/>
                <w:sz w:val="20"/>
                <w:szCs w:val="20"/>
                <w:lang w:eastAsia="sl-SI"/>
              </w:rPr>
              <w:t>)</w:t>
            </w:r>
          </w:p>
        </w:tc>
        <w:tc>
          <w:tcPr>
            <w:tcW w:w="992" w:type="dxa"/>
            <w:tcBorders>
              <w:top w:val="nil"/>
              <w:left w:val="nil"/>
              <w:bottom w:val="single" w:sz="4" w:space="0" w:color="auto"/>
              <w:right w:val="single" w:sz="4" w:space="0" w:color="auto"/>
            </w:tcBorders>
            <w:shd w:val="clear" w:color="auto" w:fill="auto"/>
            <w:noWrap/>
            <w:vAlign w:val="bottom"/>
            <w:hideMark/>
          </w:tcPr>
          <w:p w14:paraId="64B480B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7BBBCD6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6EC3636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1BE7554F"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4FC0310"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0706044358</w:t>
            </w:r>
          </w:p>
        </w:tc>
        <w:tc>
          <w:tcPr>
            <w:tcW w:w="4678" w:type="dxa"/>
            <w:tcBorders>
              <w:top w:val="nil"/>
              <w:left w:val="nil"/>
              <w:bottom w:val="single" w:sz="4" w:space="0" w:color="auto"/>
              <w:right w:val="single" w:sz="4" w:space="0" w:color="auto"/>
            </w:tcBorders>
            <w:shd w:val="clear" w:color="auto" w:fill="auto"/>
            <w:noWrap/>
            <w:vAlign w:val="bottom"/>
            <w:hideMark/>
          </w:tcPr>
          <w:p w14:paraId="430E3FF3"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Kabel s </w:t>
            </w:r>
            <w:proofErr w:type="spellStart"/>
            <w:r w:rsidRPr="00CE2D61">
              <w:rPr>
                <w:rFonts w:ascii="Lucida Sans Unicode" w:eastAsia="Times New Roman" w:hAnsi="Lucida Sans Unicode" w:cs="Lucida Sans Unicode"/>
                <w:color w:val="000000"/>
                <w:sz w:val="20"/>
                <w:szCs w:val="20"/>
                <w:lang w:eastAsia="sl-SI"/>
              </w:rPr>
              <w:t>konektorjem</w:t>
            </w:r>
            <w:proofErr w:type="spellEnd"/>
            <w:r w:rsidRPr="00CE2D61">
              <w:rPr>
                <w:rFonts w:ascii="Lucida Sans Unicode" w:eastAsia="Times New Roman" w:hAnsi="Lucida Sans Unicode" w:cs="Lucida Sans Unicode"/>
                <w:color w:val="000000"/>
                <w:sz w:val="20"/>
                <w:szCs w:val="20"/>
                <w:lang w:eastAsia="sl-SI"/>
              </w:rPr>
              <w:t xml:space="preserve"> M12/600mm (Alfa)</w:t>
            </w:r>
          </w:p>
        </w:tc>
        <w:tc>
          <w:tcPr>
            <w:tcW w:w="992" w:type="dxa"/>
            <w:tcBorders>
              <w:top w:val="nil"/>
              <w:left w:val="nil"/>
              <w:bottom w:val="single" w:sz="4" w:space="0" w:color="auto"/>
              <w:right w:val="single" w:sz="4" w:space="0" w:color="auto"/>
            </w:tcBorders>
            <w:shd w:val="clear" w:color="auto" w:fill="auto"/>
            <w:noWrap/>
            <w:vAlign w:val="bottom"/>
            <w:hideMark/>
          </w:tcPr>
          <w:p w14:paraId="14B81D8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76518C1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179776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33BC1A0"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4C080D5"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0706044450</w:t>
            </w:r>
          </w:p>
        </w:tc>
        <w:tc>
          <w:tcPr>
            <w:tcW w:w="4678" w:type="dxa"/>
            <w:tcBorders>
              <w:top w:val="nil"/>
              <w:left w:val="nil"/>
              <w:bottom w:val="single" w:sz="4" w:space="0" w:color="auto"/>
              <w:right w:val="single" w:sz="4" w:space="0" w:color="auto"/>
            </w:tcBorders>
            <w:shd w:val="clear" w:color="auto" w:fill="auto"/>
            <w:noWrap/>
            <w:vAlign w:val="bottom"/>
            <w:hideMark/>
          </w:tcPr>
          <w:p w14:paraId="381B29A5"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Stikalo 0-1 (veliki-mali zabojnik)</w:t>
            </w:r>
          </w:p>
        </w:tc>
        <w:tc>
          <w:tcPr>
            <w:tcW w:w="992" w:type="dxa"/>
            <w:tcBorders>
              <w:top w:val="nil"/>
              <w:left w:val="nil"/>
              <w:bottom w:val="single" w:sz="4" w:space="0" w:color="auto"/>
              <w:right w:val="single" w:sz="4" w:space="0" w:color="auto"/>
            </w:tcBorders>
            <w:shd w:val="clear" w:color="auto" w:fill="auto"/>
            <w:noWrap/>
            <w:vAlign w:val="bottom"/>
            <w:hideMark/>
          </w:tcPr>
          <w:p w14:paraId="0519769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3CE8061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C3E0B1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09F6E48C"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67FFC48"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0706044460</w:t>
            </w:r>
          </w:p>
        </w:tc>
        <w:tc>
          <w:tcPr>
            <w:tcW w:w="4678" w:type="dxa"/>
            <w:tcBorders>
              <w:top w:val="nil"/>
              <w:left w:val="nil"/>
              <w:bottom w:val="single" w:sz="4" w:space="0" w:color="auto"/>
              <w:right w:val="single" w:sz="4" w:space="0" w:color="auto"/>
            </w:tcBorders>
            <w:shd w:val="clear" w:color="auto" w:fill="auto"/>
            <w:noWrap/>
            <w:vAlign w:val="bottom"/>
            <w:hideMark/>
          </w:tcPr>
          <w:p w14:paraId="76FE11DF"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Tipka s </w:t>
            </w:r>
            <w:proofErr w:type="spellStart"/>
            <w:r w:rsidRPr="00CE2D61">
              <w:rPr>
                <w:rFonts w:ascii="Lucida Sans Unicode" w:eastAsia="Times New Roman" w:hAnsi="Lucida Sans Unicode" w:cs="Lucida Sans Unicode"/>
                <w:color w:val="000000"/>
                <w:sz w:val="20"/>
                <w:szCs w:val="20"/>
                <w:lang w:eastAsia="sl-SI"/>
              </w:rPr>
              <w:t>piktogramom</w:t>
            </w:r>
            <w:proofErr w:type="spellEnd"/>
            <w:r w:rsidRPr="00CE2D61">
              <w:rPr>
                <w:rFonts w:ascii="Lucida Sans Unicode" w:eastAsia="Times New Roman" w:hAnsi="Lucida Sans Unicode" w:cs="Lucida Sans Unicode"/>
                <w:color w:val="000000"/>
                <w:sz w:val="20"/>
                <w:szCs w:val="20"/>
                <w:lang w:eastAsia="sl-SI"/>
              </w:rPr>
              <w:t xml:space="preserve"> za vozni položaj</w:t>
            </w:r>
          </w:p>
        </w:tc>
        <w:tc>
          <w:tcPr>
            <w:tcW w:w="992" w:type="dxa"/>
            <w:tcBorders>
              <w:top w:val="nil"/>
              <w:left w:val="nil"/>
              <w:bottom w:val="single" w:sz="4" w:space="0" w:color="auto"/>
              <w:right w:val="single" w:sz="4" w:space="0" w:color="auto"/>
            </w:tcBorders>
            <w:shd w:val="clear" w:color="auto" w:fill="auto"/>
            <w:noWrap/>
            <w:vAlign w:val="bottom"/>
            <w:hideMark/>
          </w:tcPr>
          <w:p w14:paraId="0C008F4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0C86370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13FA7212"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2C3A42F5"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FAA97B0"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0706045908</w:t>
            </w:r>
          </w:p>
        </w:tc>
        <w:tc>
          <w:tcPr>
            <w:tcW w:w="4678" w:type="dxa"/>
            <w:tcBorders>
              <w:top w:val="nil"/>
              <w:left w:val="nil"/>
              <w:bottom w:val="single" w:sz="4" w:space="0" w:color="auto"/>
              <w:right w:val="single" w:sz="4" w:space="0" w:color="auto"/>
            </w:tcBorders>
            <w:shd w:val="clear" w:color="auto" w:fill="auto"/>
            <w:noWrap/>
            <w:vAlign w:val="bottom"/>
            <w:hideMark/>
          </w:tcPr>
          <w:p w14:paraId="2E8A2A0F"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Senzor ultrazvočni (GBH </w:t>
            </w:r>
            <w:proofErr w:type="spellStart"/>
            <w:r w:rsidRPr="00CE2D61">
              <w:rPr>
                <w:rFonts w:ascii="Lucida Sans Unicode" w:eastAsia="Times New Roman" w:hAnsi="Lucida Sans Unicode" w:cs="Lucida Sans Unicode"/>
                <w:color w:val="000000"/>
                <w:sz w:val="20"/>
                <w:szCs w:val="20"/>
                <w:lang w:eastAsia="sl-SI"/>
              </w:rPr>
              <w:t>Rotary</w:t>
            </w:r>
            <w:proofErr w:type="spellEnd"/>
            <w:r w:rsidRPr="00CE2D61">
              <w:rPr>
                <w:rFonts w:ascii="Lucida Sans Unicode" w:eastAsia="Times New Roman" w:hAnsi="Lucida Sans Unicode" w:cs="Lucida Sans Unicode"/>
                <w:color w:val="000000"/>
                <w:sz w:val="20"/>
                <w:szCs w:val="20"/>
                <w:lang w:eastAsia="sl-SI"/>
              </w:rPr>
              <w:t xml:space="preserve"> 2418)</w:t>
            </w:r>
          </w:p>
        </w:tc>
        <w:tc>
          <w:tcPr>
            <w:tcW w:w="992" w:type="dxa"/>
            <w:tcBorders>
              <w:top w:val="nil"/>
              <w:left w:val="nil"/>
              <w:bottom w:val="single" w:sz="4" w:space="0" w:color="auto"/>
              <w:right w:val="single" w:sz="4" w:space="0" w:color="auto"/>
            </w:tcBorders>
            <w:shd w:val="clear" w:color="auto" w:fill="auto"/>
            <w:noWrap/>
            <w:vAlign w:val="bottom"/>
            <w:hideMark/>
          </w:tcPr>
          <w:p w14:paraId="057C433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0B2C4112"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BC9151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191D7334"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2278EAA"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0706046509</w:t>
            </w:r>
          </w:p>
        </w:tc>
        <w:tc>
          <w:tcPr>
            <w:tcW w:w="4678" w:type="dxa"/>
            <w:tcBorders>
              <w:top w:val="nil"/>
              <w:left w:val="nil"/>
              <w:bottom w:val="single" w:sz="4" w:space="0" w:color="auto"/>
              <w:right w:val="single" w:sz="4" w:space="0" w:color="auto"/>
            </w:tcBorders>
            <w:shd w:val="clear" w:color="auto" w:fill="auto"/>
            <w:noWrap/>
            <w:vAlign w:val="bottom"/>
            <w:hideMark/>
          </w:tcPr>
          <w:p w14:paraId="5298EB8B"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LED luč, zadaj, zgornja (</w:t>
            </w:r>
            <w:proofErr w:type="spellStart"/>
            <w:r w:rsidRPr="00CE2D61">
              <w:rPr>
                <w:rFonts w:ascii="Lucida Sans Unicode" w:eastAsia="Times New Roman" w:hAnsi="Lucida Sans Unicode" w:cs="Lucida Sans Unicode"/>
                <w:color w:val="000000"/>
                <w:sz w:val="20"/>
                <w:szCs w:val="20"/>
                <w:lang w:eastAsia="sl-SI"/>
              </w:rPr>
              <w:t>Rotary</w:t>
            </w:r>
            <w:proofErr w:type="spellEnd"/>
            <w:r w:rsidRPr="00CE2D61">
              <w:rPr>
                <w:rFonts w:ascii="Lucida Sans Unicode" w:eastAsia="Times New Roman" w:hAnsi="Lucida Sans Unicode" w:cs="Lucida Sans Unicode"/>
                <w:color w:val="000000"/>
                <w:sz w:val="20"/>
                <w:szCs w:val="20"/>
                <w:lang w:eastAsia="sl-SI"/>
              </w:rPr>
              <w:t xml:space="preserve"> 2418)</w:t>
            </w:r>
          </w:p>
        </w:tc>
        <w:tc>
          <w:tcPr>
            <w:tcW w:w="992" w:type="dxa"/>
            <w:tcBorders>
              <w:top w:val="nil"/>
              <w:left w:val="nil"/>
              <w:bottom w:val="single" w:sz="4" w:space="0" w:color="auto"/>
              <w:right w:val="single" w:sz="4" w:space="0" w:color="auto"/>
            </w:tcBorders>
            <w:shd w:val="clear" w:color="auto" w:fill="auto"/>
            <w:noWrap/>
            <w:vAlign w:val="bottom"/>
            <w:hideMark/>
          </w:tcPr>
          <w:p w14:paraId="4F9120E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0DA7AC2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48478D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388CA2A8"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9D95F4B"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0706046521</w:t>
            </w:r>
          </w:p>
        </w:tc>
        <w:tc>
          <w:tcPr>
            <w:tcW w:w="4678" w:type="dxa"/>
            <w:tcBorders>
              <w:top w:val="nil"/>
              <w:left w:val="nil"/>
              <w:bottom w:val="single" w:sz="4" w:space="0" w:color="auto"/>
              <w:right w:val="single" w:sz="4" w:space="0" w:color="auto"/>
            </w:tcBorders>
            <w:shd w:val="clear" w:color="auto" w:fill="auto"/>
            <w:noWrap/>
            <w:vAlign w:val="bottom"/>
            <w:hideMark/>
          </w:tcPr>
          <w:p w14:paraId="43298C13"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Luč LED, spodaj (</w:t>
            </w:r>
            <w:proofErr w:type="spellStart"/>
            <w:r w:rsidRPr="00CE2D61">
              <w:rPr>
                <w:rFonts w:ascii="Lucida Sans Unicode" w:eastAsia="Times New Roman" w:hAnsi="Lucida Sans Unicode" w:cs="Lucida Sans Unicode"/>
                <w:color w:val="000000"/>
                <w:sz w:val="20"/>
                <w:szCs w:val="20"/>
                <w:lang w:eastAsia="sl-SI"/>
              </w:rPr>
              <w:t>Rotary</w:t>
            </w:r>
            <w:proofErr w:type="spellEnd"/>
            <w:r w:rsidRPr="00CE2D61">
              <w:rPr>
                <w:rFonts w:ascii="Lucida Sans Unicode" w:eastAsia="Times New Roman" w:hAnsi="Lucida Sans Unicode" w:cs="Lucida Sans Unicode"/>
                <w:color w:val="000000"/>
                <w:sz w:val="20"/>
                <w:szCs w:val="20"/>
                <w:lang w:eastAsia="sl-SI"/>
              </w:rPr>
              <w:t xml:space="preserve"> 2418, Delta 2316)</w:t>
            </w:r>
          </w:p>
        </w:tc>
        <w:tc>
          <w:tcPr>
            <w:tcW w:w="992" w:type="dxa"/>
            <w:tcBorders>
              <w:top w:val="nil"/>
              <w:left w:val="nil"/>
              <w:bottom w:val="single" w:sz="4" w:space="0" w:color="auto"/>
              <w:right w:val="single" w:sz="4" w:space="0" w:color="auto"/>
            </w:tcBorders>
            <w:shd w:val="clear" w:color="auto" w:fill="auto"/>
            <w:noWrap/>
            <w:vAlign w:val="bottom"/>
            <w:hideMark/>
          </w:tcPr>
          <w:p w14:paraId="2BEF87D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1F3B6C9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45C1D81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7A845BB5"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648E3DF"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0706046771</w:t>
            </w:r>
          </w:p>
        </w:tc>
        <w:tc>
          <w:tcPr>
            <w:tcW w:w="4678" w:type="dxa"/>
            <w:tcBorders>
              <w:top w:val="nil"/>
              <w:left w:val="nil"/>
              <w:bottom w:val="single" w:sz="4" w:space="0" w:color="auto"/>
              <w:right w:val="single" w:sz="4" w:space="0" w:color="auto"/>
            </w:tcBorders>
            <w:shd w:val="clear" w:color="auto" w:fill="auto"/>
            <w:noWrap/>
            <w:vAlign w:val="bottom"/>
            <w:hideMark/>
          </w:tcPr>
          <w:p w14:paraId="355A9783"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Stikalo 1-0-2, </w:t>
            </w:r>
            <w:proofErr w:type="spellStart"/>
            <w:r w:rsidRPr="00CE2D61">
              <w:rPr>
                <w:rFonts w:ascii="Lucida Sans Unicode" w:eastAsia="Times New Roman" w:hAnsi="Lucida Sans Unicode" w:cs="Lucida Sans Unicode"/>
                <w:color w:val="000000"/>
                <w:sz w:val="20"/>
                <w:szCs w:val="20"/>
                <w:lang w:eastAsia="sl-SI"/>
              </w:rPr>
              <w:t>vspini</w:t>
            </w:r>
            <w:proofErr w:type="spellEnd"/>
            <w:r w:rsidRPr="00CE2D61">
              <w:rPr>
                <w:rFonts w:ascii="Lucida Sans Unicode" w:eastAsia="Times New Roman" w:hAnsi="Lucida Sans Unicode" w:cs="Lucida Sans Unicode"/>
                <w:color w:val="000000"/>
                <w:sz w:val="20"/>
                <w:szCs w:val="20"/>
                <w:lang w:eastAsia="sl-SI"/>
              </w:rPr>
              <w:t xml:space="preserve"> rob (</w:t>
            </w:r>
            <w:proofErr w:type="spellStart"/>
            <w:r w:rsidRPr="00CE2D61">
              <w:rPr>
                <w:rFonts w:ascii="Lucida Sans Unicode" w:eastAsia="Times New Roman" w:hAnsi="Lucida Sans Unicode" w:cs="Lucida Sans Unicode"/>
                <w:color w:val="000000"/>
                <w:sz w:val="20"/>
                <w:szCs w:val="20"/>
                <w:lang w:eastAsia="sl-SI"/>
              </w:rPr>
              <w:t>Rotary</w:t>
            </w:r>
            <w:proofErr w:type="spellEnd"/>
            <w:r w:rsidRPr="00CE2D61">
              <w:rPr>
                <w:rFonts w:ascii="Lucida Sans Unicode" w:eastAsia="Times New Roman" w:hAnsi="Lucida Sans Unicode" w:cs="Lucida Sans Unicode"/>
                <w:color w:val="000000"/>
                <w:sz w:val="20"/>
                <w:szCs w:val="20"/>
                <w:lang w:eastAsia="sl-SI"/>
              </w:rPr>
              <w:t xml:space="preserve"> 2418)</w:t>
            </w:r>
          </w:p>
        </w:tc>
        <w:tc>
          <w:tcPr>
            <w:tcW w:w="992" w:type="dxa"/>
            <w:tcBorders>
              <w:top w:val="nil"/>
              <w:left w:val="nil"/>
              <w:bottom w:val="single" w:sz="4" w:space="0" w:color="auto"/>
              <w:right w:val="single" w:sz="4" w:space="0" w:color="auto"/>
            </w:tcBorders>
            <w:shd w:val="clear" w:color="auto" w:fill="auto"/>
            <w:noWrap/>
            <w:vAlign w:val="bottom"/>
            <w:hideMark/>
          </w:tcPr>
          <w:p w14:paraId="6F734A9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3501601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10CF448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00F37CA5"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2BF3434"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lastRenderedPageBreak/>
              <w:t>0706054006</w:t>
            </w:r>
          </w:p>
        </w:tc>
        <w:tc>
          <w:tcPr>
            <w:tcW w:w="4678" w:type="dxa"/>
            <w:tcBorders>
              <w:top w:val="nil"/>
              <w:left w:val="nil"/>
              <w:bottom w:val="single" w:sz="4" w:space="0" w:color="auto"/>
              <w:right w:val="single" w:sz="4" w:space="0" w:color="auto"/>
            </w:tcBorders>
            <w:shd w:val="clear" w:color="auto" w:fill="auto"/>
            <w:noWrap/>
            <w:vAlign w:val="bottom"/>
            <w:hideMark/>
          </w:tcPr>
          <w:p w14:paraId="3C4275B3"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Zračni ventil za naslon, </w:t>
            </w:r>
            <w:proofErr w:type="spellStart"/>
            <w:r w:rsidRPr="00CE2D61">
              <w:rPr>
                <w:rFonts w:ascii="Lucida Sans Unicode" w:eastAsia="Times New Roman" w:hAnsi="Lucida Sans Unicode" w:cs="Lucida Sans Unicode"/>
                <w:color w:val="000000"/>
                <w:sz w:val="20"/>
                <w:szCs w:val="20"/>
                <w:lang w:eastAsia="sl-SI"/>
              </w:rPr>
              <w:t>vispni</w:t>
            </w:r>
            <w:proofErr w:type="spellEnd"/>
            <w:r w:rsidRPr="00CE2D61">
              <w:rPr>
                <w:rFonts w:ascii="Lucida Sans Unicode" w:eastAsia="Times New Roman" w:hAnsi="Lucida Sans Unicode" w:cs="Lucida Sans Unicode"/>
                <w:color w:val="000000"/>
                <w:sz w:val="20"/>
                <w:szCs w:val="20"/>
                <w:lang w:eastAsia="sl-SI"/>
              </w:rPr>
              <w:t xml:space="preserve"> rob (</w:t>
            </w:r>
            <w:proofErr w:type="spellStart"/>
            <w:r w:rsidRPr="00CE2D61">
              <w:rPr>
                <w:rFonts w:ascii="Lucida Sans Unicode" w:eastAsia="Times New Roman" w:hAnsi="Lucida Sans Unicode" w:cs="Lucida Sans Unicode"/>
                <w:color w:val="000000"/>
                <w:sz w:val="20"/>
                <w:szCs w:val="20"/>
                <w:lang w:eastAsia="sl-SI"/>
              </w:rPr>
              <w:t>Rotary</w:t>
            </w:r>
            <w:proofErr w:type="spellEnd"/>
            <w:r w:rsidRPr="00CE2D61">
              <w:rPr>
                <w:rFonts w:ascii="Lucida Sans Unicode" w:eastAsia="Times New Roman" w:hAnsi="Lucida Sans Unicode" w:cs="Lucida Sans Unicode"/>
                <w:color w:val="000000"/>
                <w:sz w:val="20"/>
                <w:szCs w:val="20"/>
                <w:lang w:eastAsia="sl-SI"/>
              </w:rPr>
              <w:t>)</w:t>
            </w:r>
          </w:p>
        </w:tc>
        <w:tc>
          <w:tcPr>
            <w:tcW w:w="992" w:type="dxa"/>
            <w:tcBorders>
              <w:top w:val="nil"/>
              <w:left w:val="nil"/>
              <w:bottom w:val="single" w:sz="4" w:space="0" w:color="auto"/>
              <w:right w:val="single" w:sz="4" w:space="0" w:color="auto"/>
            </w:tcBorders>
            <w:shd w:val="clear" w:color="auto" w:fill="auto"/>
            <w:noWrap/>
            <w:vAlign w:val="bottom"/>
            <w:hideMark/>
          </w:tcPr>
          <w:p w14:paraId="5CAA207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05ABE67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EB56BC0"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D0EA823"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8017BE4"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0706057069</w:t>
            </w:r>
          </w:p>
        </w:tc>
        <w:tc>
          <w:tcPr>
            <w:tcW w:w="4678" w:type="dxa"/>
            <w:tcBorders>
              <w:top w:val="nil"/>
              <w:left w:val="nil"/>
              <w:bottom w:val="single" w:sz="4" w:space="0" w:color="auto"/>
              <w:right w:val="single" w:sz="4" w:space="0" w:color="auto"/>
            </w:tcBorders>
            <w:shd w:val="clear" w:color="auto" w:fill="auto"/>
            <w:noWrap/>
            <w:vAlign w:val="bottom"/>
            <w:hideMark/>
          </w:tcPr>
          <w:p w14:paraId="0BFAAB48"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Cilinder pnevmatski, </w:t>
            </w:r>
            <w:proofErr w:type="spellStart"/>
            <w:r w:rsidRPr="00CE2D61">
              <w:rPr>
                <w:rFonts w:ascii="Lucida Sans Unicode" w:eastAsia="Times New Roman" w:hAnsi="Lucida Sans Unicode" w:cs="Lucida Sans Unicode"/>
                <w:color w:val="000000"/>
                <w:sz w:val="20"/>
                <w:szCs w:val="20"/>
                <w:lang w:eastAsia="sl-SI"/>
              </w:rPr>
              <w:t>vsipni</w:t>
            </w:r>
            <w:proofErr w:type="spellEnd"/>
            <w:r w:rsidRPr="00CE2D61">
              <w:rPr>
                <w:rFonts w:ascii="Lucida Sans Unicode" w:eastAsia="Times New Roman" w:hAnsi="Lucida Sans Unicode" w:cs="Lucida Sans Unicode"/>
                <w:color w:val="000000"/>
                <w:sz w:val="20"/>
                <w:szCs w:val="20"/>
                <w:lang w:eastAsia="sl-SI"/>
              </w:rPr>
              <w:t xml:space="preserve"> rob (</w:t>
            </w:r>
            <w:proofErr w:type="spellStart"/>
            <w:r w:rsidRPr="00CE2D61">
              <w:rPr>
                <w:rFonts w:ascii="Lucida Sans Unicode" w:eastAsia="Times New Roman" w:hAnsi="Lucida Sans Unicode" w:cs="Lucida Sans Unicode"/>
                <w:color w:val="000000"/>
                <w:sz w:val="20"/>
                <w:szCs w:val="20"/>
                <w:lang w:eastAsia="sl-SI"/>
              </w:rPr>
              <w:t>Rotary</w:t>
            </w:r>
            <w:proofErr w:type="spellEnd"/>
            <w:r w:rsidRPr="00CE2D61">
              <w:rPr>
                <w:rFonts w:ascii="Lucida Sans Unicode" w:eastAsia="Times New Roman" w:hAnsi="Lucida Sans Unicode" w:cs="Lucida Sans Unicode"/>
                <w:color w:val="000000"/>
                <w:sz w:val="20"/>
                <w:szCs w:val="20"/>
                <w:lang w:eastAsia="sl-SI"/>
              </w:rPr>
              <w:t xml:space="preserve"> 2406)</w:t>
            </w:r>
          </w:p>
        </w:tc>
        <w:tc>
          <w:tcPr>
            <w:tcW w:w="992" w:type="dxa"/>
            <w:tcBorders>
              <w:top w:val="nil"/>
              <w:left w:val="nil"/>
              <w:bottom w:val="single" w:sz="4" w:space="0" w:color="auto"/>
              <w:right w:val="single" w:sz="4" w:space="0" w:color="auto"/>
            </w:tcBorders>
            <w:shd w:val="clear" w:color="auto" w:fill="auto"/>
            <w:noWrap/>
            <w:vAlign w:val="bottom"/>
            <w:hideMark/>
          </w:tcPr>
          <w:p w14:paraId="2A8992C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7AD0C58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636BD7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AB759DB"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6552BDE"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0706072693</w:t>
            </w:r>
          </w:p>
        </w:tc>
        <w:tc>
          <w:tcPr>
            <w:tcW w:w="4678" w:type="dxa"/>
            <w:tcBorders>
              <w:top w:val="nil"/>
              <w:left w:val="nil"/>
              <w:bottom w:val="single" w:sz="4" w:space="0" w:color="auto"/>
              <w:right w:val="single" w:sz="4" w:space="0" w:color="auto"/>
            </w:tcBorders>
            <w:shd w:val="clear" w:color="auto" w:fill="auto"/>
            <w:noWrap/>
            <w:vAlign w:val="bottom"/>
            <w:hideMark/>
          </w:tcPr>
          <w:p w14:paraId="6C80C5E1"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Ventil magnetni 3/2</w:t>
            </w:r>
          </w:p>
        </w:tc>
        <w:tc>
          <w:tcPr>
            <w:tcW w:w="992" w:type="dxa"/>
            <w:tcBorders>
              <w:top w:val="nil"/>
              <w:left w:val="nil"/>
              <w:bottom w:val="single" w:sz="4" w:space="0" w:color="auto"/>
              <w:right w:val="single" w:sz="4" w:space="0" w:color="auto"/>
            </w:tcBorders>
            <w:shd w:val="clear" w:color="auto" w:fill="auto"/>
            <w:noWrap/>
            <w:vAlign w:val="bottom"/>
            <w:hideMark/>
          </w:tcPr>
          <w:p w14:paraId="2334279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22DFF0E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42A6D7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45B76664"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6FF13A8"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0706072696</w:t>
            </w:r>
          </w:p>
        </w:tc>
        <w:tc>
          <w:tcPr>
            <w:tcW w:w="4678" w:type="dxa"/>
            <w:tcBorders>
              <w:top w:val="nil"/>
              <w:left w:val="nil"/>
              <w:bottom w:val="single" w:sz="4" w:space="0" w:color="auto"/>
              <w:right w:val="single" w:sz="4" w:space="0" w:color="auto"/>
            </w:tcBorders>
            <w:shd w:val="clear" w:color="auto" w:fill="auto"/>
            <w:noWrap/>
            <w:vAlign w:val="bottom"/>
            <w:hideMark/>
          </w:tcPr>
          <w:p w14:paraId="52A1D97D"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Tuljava 24V/28W C</w:t>
            </w:r>
          </w:p>
        </w:tc>
        <w:tc>
          <w:tcPr>
            <w:tcW w:w="992" w:type="dxa"/>
            <w:tcBorders>
              <w:top w:val="nil"/>
              <w:left w:val="nil"/>
              <w:bottom w:val="single" w:sz="4" w:space="0" w:color="auto"/>
              <w:right w:val="single" w:sz="4" w:space="0" w:color="auto"/>
            </w:tcBorders>
            <w:shd w:val="clear" w:color="auto" w:fill="auto"/>
            <w:noWrap/>
            <w:vAlign w:val="bottom"/>
            <w:hideMark/>
          </w:tcPr>
          <w:p w14:paraId="262178D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6D2671B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6E4E1C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3D18398A"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7DFD9FB"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0706089277</w:t>
            </w:r>
          </w:p>
        </w:tc>
        <w:tc>
          <w:tcPr>
            <w:tcW w:w="4678" w:type="dxa"/>
            <w:tcBorders>
              <w:top w:val="nil"/>
              <w:left w:val="nil"/>
              <w:bottom w:val="single" w:sz="4" w:space="0" w:color="auto"/>
              <w:right w:val="single" w:sz="4" w:space="0" w:color="auto"/>
            </w:tcBorders>
            <w:shd w:val="clear" w:color="auto" w:fill="auto"/>
            <w:noWrap/>
            <w:vAlign w:val="bottom"/>
            <w:hideMark/>
          </w:tcPr>
          <w:p w14:paraId="51BA28E1"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Kotni dajalnik 2X220° (Delta 2301)</w:t>
            </w:r>
          </w:p>
        </w:tc>
        <w:tc>
          <w:tcPr>
            <w:tcW w:w="992" w:type="dxa"/>
            <w:tcBorders>
              <w:top w:val="nil"/>
              <w:left w:val="nil"/>
              <w:bottom w:val="single" w:sz="4" w:space="0" w:color="auto"/>
              <w:right w:val="single" w:sz="4" w:space="0" w:color="auto"/>
            </w:tcBorders>
            <w:shd w:val="clear" w:color="auto" w:fill="auto"/>
            <w:noWrap/>
            <w:vAlign w:val="bottom"/>
            <w:hideMark/>
          </w:tcPr>
          <w:p w14:paraId="6DBF308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5AB4ACD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6058789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54B426EB"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5642B70"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10.2035.00</w:t>
            </w:r>
          </w:p>
        </w:tc>
        <w:tc>
          <w:tcPr>
            <w:tcW w:w="4678" w:type="dxa"/>
            <w:tcBorders>
              <w:top w:val="nil"/>
              <w:left w:val="nil"/>
              <w:bottom w:val="single" w:sz="4" w:space="0" w:color="auto"/>
              <w:right w:val="single" w:sz="4" w:space="0" w:color="auto"/>
            </w:tcBorders>
            <w:shd w:val="clear" w:color="auto" w:fill="auto"/>
            <w:noWrap/>
            <w:vAlign w:val="bottom"/>
            <w:hideMark/>
          </w:tcPr>
          <w:p w14:paraId="4EE34C64"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Tesnilni set prečne </w:t>
            </w:r>
            <w:proofErr w:type="spellStart"/>
            <w:r w:rsidRPr="00CE2D61">
              <w:rPr>
                <w:rFonts w:ascii="Lucida Sans Unicode" w:eastAsia="Times New Roman" w:hAnsi="Lucida Sans Unicode" w:cs="Lucida Sans Unicode"/>
                <w:color w:val="000000"/>
                <w:sz w:val="20"/>
                <w:szCs w:val="20"/>
                <w:lang w:eastAsia="sl-SI"/>
              </w:rPr>
              <w:t>osovine</w:t>
            </w:r>
            <w:proofErr w:type="spellEnd"/>
            <w:r w:rsidRPr="00CE2D61">
              <w:rPr>
                <w:rFonts w:ascii="Lucida Sans Unicode" w:eastAsia="Times New Roman" w:hAnsi="Lucida Sans Unicode" w:cs="Lucida Sans Unicode"/>
                <w:color w:val="000000"/>
                <w:sz w:val="20"/>
                <w:szCs w:val="20"/>
                <w:lang w:eastAsia="sl-SI"/>
              </w:rPr>
              <w:t xml:space="preserve"> 15x20x2 (pralna glava)</w:t>
            </w:r>
          </w:p>
        </w:tc>
        <w:tc>
          <w:tcPr>
            <w:tcW w:w="992" w:type="dxa"/>
            <w:tcBorders>
              <w:top w:val="nil"/>
              <w:left w:val="nil"/>
              <w:bottom w:val="single" w:sz="4" w:space="0" w:color="auto"/>
              <w:right w:val="single" w:sz="4" w:space="0" w:color="auto"/>
            </w:tcBorders>
            <w:shd w:val="clear" w:color="auto" w:fill="auto"/>
            <w:noWrap/>
            <w:vAlign w:val="bottom"/>
            <w:hideMark/>
          </w:tcPr>
          <w:p w14:paraId="00F676F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7</w:t>
            </w:r>
          </w:p>
        </w:tc>
        <w:tc>
          <w:tcPr>
            <w:tcW w:w="1560" w:type="dxa"/>
            <w:tcBorders>
              <w:top w:val="nil"/>
              <w:left w:val="nil"/>
              <w:bottom w:val="single" w:sz="4" w:space="0" w:color="auto"/>
              <w:right w:val="single" w:sz="4" w:space="0" w:color="auto"/>
            </w:tcBorders>
            <w:shd w:val="clear" w:color="auto" w:fill="auto"/>
            <w:noWrap/>
            <w:vAlign w:val="bottom"/>
            <w:hideMark/>
          </w:tcPr>
          <w:p w14:paraId="0A3EA50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04D68A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4AD1C762"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E45E492"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10.2035.16</w:t>
            </w:r>
          </w:p>
        </w:tc>
        <w:tc>
          <w:tcPr>
            <w:tcW w:w="4678" w:type="dxa"/>
            <w:tcBorders>
              <w:top w:val="nil"/>
              <w:left w:val="nil"/>
              <w:bottom w:val="single" w:sz="4" w:space="0" w:color="auto"/>
              <w:right w:val="single" w:sz="4" w:space="0" w:color="auto"/>
            </w:tcBorders>
            <w:shd w:val="clear" w:color="auto" w:fill="auto"/>
            <w:noWrap/>
            <w:vAlign w:val="bottom"/>
            <w:hideMark/>
          </w:tcPr>
          <w:p w14:paraId="7A5E7314"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Tesnila 16x21x2,1 mm (pralna glava)</w:t>
            </w:r>
          </w:p>
        </w:tc>
        <w:tc>
          <w:tcPr>
            <w:tcW w:w="992" w:type="dxa"/>
            <w:tcBorders>
              <w:top w:val="nil"/>
              <w:left w:val="nil"/>
              <w:bottom w:val="single" w:sz="4" w:space="0" w:color="auto"/>
              <w:right w:val="single" w:sz="4" w:space="0" w:color="auto"/>
            </w:tcBorders>
            <w:shd w:val="clear" w:color="auto" w:fill="auto"/>
            <w:noWrap/>
            <w:vAlign w:val="bottom"/>
            <w:hideMark/>
          </w:tcPr>
          <w:p w14:paraId="1471AF6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4</w:t>
            </w:r>
          </w:p>
        </w:tc>
        <w:tc>
          <w:tcPr>
            <w:tcW w:w="1560" w:type="dxa"/>
            <w:tcBorders>
              <w:top w:val="nil"/>
              <w:left w:val="nil"/>
              <w:bottom w:val="single" w:sz="4" w:space="0" w:color="auto"/>
              <w:right w:val="single" w:sz="4" w:space="0" w:color="auto"/>
            </w:tcBorders>
            <w:shd w:val="clear" w:color="auto" w:fill="auto"/>
            <w:noWrap/>
            <w:vAlign w:val="bottom"/>
            <w:hideMark/>
          </w:tcPr>
          <w:p w14:paraId="6862632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18372A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47E2B0D8"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CDAD137"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1000000618</w:t>
            </w:r>
          </w:p>
        </w:tc>
        <w:tc>
          <w:tcPr>
            <w:tcW w:w="4678" w:type="dxa"/>
            <w:tcBorders>
              <w:top w:val="nil"/>
              <w:left w:val="nil"/>
              <w:bottom w:val="single" w:sz="4" w:space="0" w:color="auto"/>
              <w:right w:val="single" w:sz="4" w:space="0" w:color="auto"/>
            </w:tcBorders>
            <w:shd w:val="clear" w:color="auto" w:fill="auto"/>
            <w:noWrap/>
            <w:vAlign w:val="bottom"/>
            <w:hideMark/>
          </w:tcPr>
          <w:p w14:paraId="21992A49"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Vzmet, držalo za zabojnik (Delta 2301)</w:t>
            </w:r>
          </w:p>
        </w:tc>
        <w:tc>
          <w:tcPr>
            <w:tcW w:w="992" w:type="dxa"/>
            <w:tcBorders>
              <w:top w:val="nil"/>
              <w:left w:val="nil"/>
              <w:bottom w:val="single" w:sz="4" w:space="0" w:color="auto"/>
              <w:right w:val="single" w:sz="4" w:space="0" w:color="auto"/>
            </w:tcBorders>
            <w:shd w:val="clear" w:color="auto" w:fill="auto"/>
            <w:noWrap/>
            <w:vAlign w:val="bottom"/>
            <w:hideMark/>
          </w:tcPr>
          <w:p w14:paraId="0BF7FD60"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43C010F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A5772F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12CF3E85"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EA72802"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1000000943</w:t>
            </w:r>
          </w:p>
        </w:tc>
        <w:tc>
          <w:tcPr>
            <w:tcW w:w="4678" w:type="dxa"/>
            <w:tcBorders>
              <w:top w:val="nil"/>
              <w:left w:val="nil"/>
              <w:bottom w:val="single" w:sz="4" w:space="0" w:color="auto"/>
              <w:right w:val="single" w:sz="4" w:space="0" w:color="auto"/>
            </w:tcBorders>
            <w:shd w:val="clear" w:color="auto" w:fill="auto"/>
            <w:noWrap/>
            <w:vAlign w:val="bottom"/>
            <w:hideMark/>
          </w:tcPr>
          <w:p w14:paraId="4DB6B0E3"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Puša 30/36x20 DIN ISO 4379</w:t>
            </w:r>
          </w:p>
        </w:tc>
        <w:tc>
          <w:tcPr>
            <w:tcW w:w="992" w:type="dxa"/>
            <w:tcBorders>
              <w:top w:val="nil"/>
              <w:left w:val="nil"/>
              <w:bottom w:val="single" w:sz="4" w:space="0" w:color="auto"/>
              <w:right w:val="single" w:sz="4" w:space="0" w:color="auto"/>
            </w:tcBorders>
            <w:shd w:val="clear" w:color="auto" w:fill="auto"/>
            <w:noWrap/>
            <w:vAlign w:val="bottom"/>
            <w:hideMark/>
          </w:tcPr>
          <w:p w14:paraId="74ACDE5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26DA7C5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6E0A2B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30944E80"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39E2758"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100000982</w:t>
            </w:r>
          </w:p>
        </w:tc>
        <w:tc>
          <w:tcPr>
            <w:tcW w:w="4678" w:type="dxa"/>
            <w:tcBorders>
              <w:top w:val="nil"/>
              <w:left w:val="nil"/>
              <w:bottom w:val="single" w:sz="4" w:space="0" w:color="auto"/>
              <w:right w:val="single" w:sz="4" w:space="0" w:color="auto"/>
            </w:tcBorders>
            <w:shd w:val="clear" w:color="auto" w:fill="auto"/>
            <w:noWrap/>
            <w:vAlign w:val="bottom"/>
            <w:hideMark/>
          </w:tcPr>
          <w:p w14:paraId="55582931"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Folija zaščitna, ohišje računalnika</w:t>
            </w:r>
          </w:p>
        </w:tc>
        <w:tc>
          <w:tcPr>
            <w:tcW w:w="992" w:type="dxa"/>
            <w:tcBorders>
              <w:top w:val="nil"/>
              <w:left w:val="nil"/>
              <w:bottom w:val="single" w:sz="4" w:space="0" w:color="auto"/>
              <w:right w:val="single" w:sz="4" w:space="0" w:color="auto"/>
            </w:tcBorders>
            <w:shd w:val="clear" w:color="auto" w:fill="auto"/>
            <w:noWrap/>
            <w:vAlign w:val="bottom"/>
            <w:hideMark/>
          </w:tcPr>
          <w:p w14:paraId="32312EE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23E1B95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5906C3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2FC28CCA"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4945A25"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11.4412.28</w:t>
            </w:r>
          </w:p>
        </w:tc>
        <w:tc>
          <w:tcPr>
            <w:tcW w:w="4678" w:type="dxa"/>
            <w:tcBorders>
              <w:top w:val="nil"/>
              <w:left w:val="nil"/>
              <w:bottom w:val="single" w:sz="4" w:space="0" w:color="auto"/>
              <w:right w:val="single" w:sz="4" w:space="0" w:color="auto"/>
            </w:tcBorders>
            <w:shd w:val="clear" w:color="auto" w:fill="auto"/>
            <w:noWrap/>
            <w:vAlign w:val="bottom"/>
            <w:hideMark/>
          </w:tcPr>
          <w:p w14:paraId="0A530886"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Ležaj </w:t>
            </w:r>
            <w:proofErr w:type="spellStart"/>
            <w:r w:rsidRPr="00CE2D61">
              <w:rPr>
                <w:rFonts w:ascii="Lucida Sans Unicode" w:eastAsia="Times New Roman" w:hAnsi="Lucida Sans Unicode" w:cs="Lucida Sans Unicode"/>
                <w:color w:val="000000"/>
                <w:sz w:val="20"/>
                <w:szCs w:val="20"/>
                <w:lang w:eastAsia="sl-SI"/>
              </w:rPr>
              <w:t>ss</w:t>
            </w:r>
            <w:proofErr w:type="spellEnd"/>
            <w:r w:rsidRPr="00CE2D61">
              <w:rPr>
                <w:rFonts w:ascii="Lucida Sans Unicode" w:eastAsia="Times New Roman" w:hAnsi="Lucida Sans Unicode" w:cs="Lucida Sans Unicode"/>
                <w:color w:val="000000"/>
                <w:sz w:val="20"/>
                <w:szCs w:val="20"/>
                <w:lang w:eastAsia="sl-SI"/>
              </w:rPr>
              <w:t>/</w:t>
            </w:r>
            <w:proofErr w:type="spellStart"/>
            <w:r w:rsidRPr="00CE2D61">
              <w:rPr>
                <w:rFonts w:ascii="Lucida Sans Unicode" w:eastAsia="Times New Roman" w:hAnsi="Lucida Sans Unicode" w:cs="Lucida Sans Unicode"/>
                <w:color w:val="000000"/>
                <w:sz w:val="20"/>
                <w:szCs w:val="20"/>
                <w:lang w:eastAsia="sl-SI"/>
              </w:rPr>
              <w:t>ed</w:t>
            </w:r>
            <w:proofErr w:type="spellEnd"/>
            <w:r w:rsidRPr="00CE2D61">
              <w:rPr>
                <w:rFonts w:ascii="Lucida Sans Unicode" w:eastAsia="Times New Roman" w:hAnsi="Lucida Sans Unicode" w:cs="Lucida Sans Unicode"/>
                <w:color w:val="000000"/>
                <w:sz w:val="20"/>
                <w:szCs w:val="20"/>
                <w:lang w:eastAsia="sl-SI"/>
              </w:rPr>
              <w:t xml:space="preserve"> 12x28x8 (pralna glava)</w:t>
            </w:r>
          </w:p>
        </w:tc>
        <w:tc>
          <w:tcPr>
            <w:tcW w:w="992" w:type="dxa"/>
            <w:tcBorders>
              <w:top w:val="nil"/>
              <w:left w:val="nil"/>
              <w:bottom w:val="single" w:sz="4" w:space="0" w:color="auto"/>
              <w:right w:val="single" w:sz="4" w:space="0" w:color="auto"/>
            </w:tcBorders>
            <w:shd w:val="clear" w:color="auto" w:fill="auto"/>
            <w:noWrap/>
            <w:vAlign w:val="bottom"/>
            <w:hideMark/>
          </w:tcPr>
          <w:p w14:paraId="2E7AB04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33CA7FF2"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A9B380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1720A0DD"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59FE63E"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115019</w:t>
            </w:r>
          </w:p>
        </w:tc>
        <w:tc>
          <w:tcPr>
            <w:tcW w:w="4678" w:type="dxa"/>
            <w:tcBorders>
              <w:top w:val="nil"/>
              <w:left w:val="nil"/>
              <w:bottom w:val="single" w:sz="4" w:space="0" w:color="auto"/>
              <w:right w:val="single" w:sz="4" w:space="0" w:color="auto"/>
            </w:tcBorders>
            <w:shd w:val="clear" w:color="auto" w:fill="auto"/>
            <w:noWrap/>
            <w:vAlign w:val="bottom"/>
            <w:hideMark/>
          </w:tcPr>
          <w:p w14:paraId="7250AF96"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ČRPALKA HIDRAVLIČNA T6CC</w:t>
            </w:r>
          </w:p>
        </w:tc>
        <w:tc>
          <w:tcPr>
            <w:tcW w:w="992" w:type="dxa"/>
            <w:tcBorders>
              <w:top w:val="nil"/>
              <w:left w:val="nil"/>
              <w:bottom w:val="single" w:sz="4" w:space="0" w:color="auto"/>
              <w:right w:val="single" w:sz="4" w:space="0" w:color="auto"/>
            </w:tcBorders>
            <w:shd w:val="clear" w:color="auto" w:fill="auto"/>
            <w:noWrap/>
            <w:vAlign w:val="bottom"/>
            <w:hideMark/>
          </w:tcPr>
          <w:p w14:paraId="1C6D103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3</w:t>
            </w:r>
          </w:p>
        </w:tc>
        <w:tc>
          <w:tcPr>
            <w:tcW w:w="1560" w:type="dxa"/>
            <w:tcBorders>
              <w:top w:val="nil"/>
              <w:left w:val="nil"/>
              <w:bottom w:val="single" w:sz="4" w:space="0" w:color="auto"/>
              <w:right w:val="single" w:sz="4" w:space="0" w:color="auto"/>
            </w:tcBorders>
            <w:shd w:val="clear" w:color="auto" w:fill="auto"/>
            <w:noWrap/>
            <w:vAlign w:val="bottom"/>
            <w:hideMark/>
          </w:tcPr>
          <w:p w14:paraId="1F14F30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1BBA7C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1C1608D6"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9C805C5"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16.1363.60</w:t>
            </w:r>
          </w:p>
        </w:tc>
        <w:tc>
          <w:tcPr>
            <w:tcW w:w="4678" w:type="dxa"/>
            <w:tcBorders>
              <w:top w:val="nil"/>
              <w:left w:val="nil"/>
              <w:bottom w:val="single" w:sz="4" w:space="0" w:color="auto"/>
              <w:right w:val="single" w:sz="4" w:space="0" w:color="auto"/>
            </w:tcBorders>
            <w:shd w:val="clear" w:color="auto" w:fill="auto"/>
            <w:noWrap/>
            <w:vAlign w:val="bottom"/>
            <w:hideMark/>
          </w:tcPr>
          <w:p w14:paraId="69922BFC"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Šoba pralne glave 06</w:t>
            </w:r>
          </w:p>
        </w:tc>
        <w:tc>
          <w:tcPr>
            <w:tcW w:w="992" w:type="dxa"/>
            <w:tcBorders>
              <w:top w:val="nil"/>
              <w:left w:val="nil"/>
              <w:bottom w:val="single" w:sz="4" w:space="0" w:color="auto"/>
              <w:right w:val="single" w:sz="4" w:space="0" w:color="auto"/>
            </w:tcBorders>
            <w:shd w:val="clear" w:color="auto" w:fill="auto"/>
            <w:noWrap/>
            <w:vAlign w:val="bottom"/>
            <w:hideMark/>
          </w:tcPr>
          <w:p w14:paraId="27AE3F1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62B6EEF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1EFAF1A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7A765A34"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45DB9CF"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203331A</w:t>
            </w:r>
          </w:p>
        </w:tc>
        <w:tc>
          <w:tcPr>
            <w:tcW w:w="4678" w:type="dxa"/>
            <w:tcBorders>
              <w:top w:val="nil"/>
              <w:left w:val="nil"/>
              <w:bottom w:val="single" w:sz="4" w:space="0" w:color="auto"/>
              <w:right w:val="single" w:sz="4" w:space="0" w:color="auto"/>
            </w:tcBorders>
            <w:shd w:val="clear" w:color="auto" w:fill="auto"/>
            <w:noWrap/>
            <w:vAlign w:val="bottom"/>
            <w:hideMark/>
          </w:tcPr>
          <w:p w14:paraId="6AADF949"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Gred kardanska (nova)</w:t>
            </w:r>
          </w:p>
        </w:tc>
        <w:tc>
          <w:tcPr>
            <w:tcW w:w="992" w:type="dxa"/>
            <w:tcBorders>
              <w:top w:val="nil"/>
              <w:left w:val="nil"/>
              <w:bottom w:val="single" w:sz="4" w:space="0" w:color="auto"/>
              <w:right w:val="single" w:sz="4" w:space="0" w:color="auto"/>
            </w:tcBorders>
            <w:shd w:val="clear" w:color="auto" w:fill="auto"/>
            <w:noWrap/>
            <w:vAlign w:val="bottom"/>
            <w:hideMark/>
          </w:tcPr>
          <w:p w14:paraId="2F41637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7A91FFC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4E0D976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44BA50A3"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96F6C89"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238001</w:t>
            </w:r>
          </w:p>
        </w:tc>
        <w:tc>
          <w:tcPr>
            <w:tcW w:w="4678" w:type="dxa"/>
            <w:tcBorders>
              <w:top w:val="nil"/>
              <w:left w:val="nil"/>
              <w:bottom w:val="single" w:sz="4" w:space="0" w:color="auto"/>
              <w:right w:val="single" w:sz="4" w:space="0" w:color="auto"/>
            </w:tcBorders>
            <w:shd w:val="clear" w:color="auto" w:fill="auto"/>
            <w:noWrap/>
            <w:vAlign w:val="bottom"/>
            <w:hideMark/>
          </w:tcPr>
          <w:p w14:paraId="32A3901F"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BLOK VENTILSKI, POWER KIT</w:t>
            </w:r>
          </w:p>
        </w:tc>
        <w:tc>
          <w:tcPr>
            <w:tcW w:w="992" w:type="dxa"/>
            <w:tcBorders>
              <w:top w:val="nil"/>
              <w:left w:val="nil"/>
              <w:bottom w:val="single" w:sz="4" w:space="0" w:color="auto"/>
              <w:right w:val="single" w:sz="4" w:space="0" w:color="auto"/>
            </w:tcBorders>
            <w:shd w:val="clear" w:color="auto" w:fill="auto"/>
            <w:noWrap/>
            <w:vAlign w:val="bottom"/>
            <w:hideMark/>
          </w:tcPr>
          <w:p w14:paraId="47DCD29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7D89040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C6CCB2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78DF85B7"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AB46345"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238047</w:t>
            </w:r>
          </w:p>
        </w:tc>
        <w:tc>
          <w:tcPr>
            <w:tcW w:w="4678" w:type="dxa"/>
            <w:tcBorders>
              <w:top w:val="nil"/>
              <w:left w:val="nil"/>
              <w:bottom w:val="single" w:sz="4" w:space="0" w:color="auto"/>
              <w:right w:val="single" w:sz="4" w:space="0" w:color="auto"/>
            </w:tcBorders>
            <w:shd w:val="clear" w:color="auto" w:fill="auto"/>
            <w:noWrap/>
            <w:vAlign w:val="bottom"/>
            <w:hideMark/>
          </w:tcPr>
          <w:p w14:paraId="355110AE"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Preklopni ventil (blok za pranje)</w:t>
            </w:r>
          </w:p>
        </w:tc>
        <w:tc>
          <w:tcPr>
            <w:tcW w:w="992" w:type="dxa"/>
            <w:tcBorders>
              <w:top w:val="nil"/>
              <w:left w:val="nil"/>
              <w:bottom w:val="single" w:sz="4" w:space="0" w:color="auto"/>
              <w:right w:val="single" w:sz="4" w:space="0" w:color="auto"/>
            </w:tcBorders>
            <w:shd w:val="clear" w:color="auto" w:fill="auto"/>
            <w:noWrap/>
            <w:vAlign w:val="bottom"/>
            <w:hideMark/>
          </w:tcPr>
          <w:p w14:paraId="01F9A90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61D6EFE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DBF244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75E63FBE"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219BA16"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28.0116.53</w:t>
            </w:r>
          </w:p>
        </w:tc>
        <w:tc>
          <w:tcPr>
            <w:tcW w:w="4678" w:type="dxa"/>
            <w:tcBorders>
              <w:top w:val="nil"/>
              <w:left w:val="nil"/>
              <w:bottom w:val="single" w:sz="4" w:space="0" w:color="auto"/>
              <w:right w:val="single" w:sz="4" w:space="0" w:color="auto"/>
            </w:tcBorders>
            <w:shd w:val="clear" w:color="auto" w:fill="auto"/>
            <w:noWrap/>
            <w:vAlign w:val="bottom"/>
            <w:hideMark/>
          </w:tcPr>
          <w:p w14:paraId="2004BA88"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Filter (Pralna glava)</w:t>
            </w:r>
          </w:p>
        </w:tc>
        <w:tc>
          <w:tcPr>
            <w:tcW w:w="992" w:type="dxa"/>
            <w:tcBorders>
              <w:top w:val="nil"/>
              <w:left w:val="nil"/>
              <w:bottom w:val="single" w:sz="4" w:space="0" w:color="auto"/>
              <w:right w:val="single" w:sz="4" w:space="0" w:color="auto"/>
            </w:tcBorders>
            <w:shd w:val="clear" w:color="auto" w:fill="auto"/>
            <w:noWrap/>
            <w:vAlign w:val="bottom"/>
            <w:hideMark/>
          </w:tcPr>
          <w:p w14:paraId="7074B36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4813082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1D2D822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3772E8B7"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D2863B9"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310098</w:t>
            </w:r>
          </w:p>
        </w:tc>
        <w:tc>
          <w:tcPr>
            <w:tcW w:w="4678" w:type="dxa"/>
            <w:tcBorders>
              <w:top w:val="nil"/>
              <w:left w:val="nil"/>
              <w:bottom w:val="single" w:sz="4" w:space="0" w:color="auto"/>
              <w:right w:val="single" w:sz="4" w:space="0" w:color="auto"/>
            </w:tcBorders>
            <w:shd w:val="clear" w:color="auto" w:fill="auto"/>
            <w:noWrap/>
            <w:vAlign w:val="bottom"/>
            <w:hideMark/>
          </w:tcPr>
          <w:p w14:paraId="318661E3"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TULJAVA 26V</w:t>
            </w:r>
          </w:p>
        </w:tc>
        <w:tc>
          <w:tcPr>
            <w:tcW w:w="992" w:type="dxa"/>
            <w:tcBorders>
              <w:top w:val="nil"/>
              <w:left w:val="nil"/>
              <w:bottom w:val="single" w:sz="4" w:space="0" w:color="auto"/>
              <w:right w:val="single" w:sz="4" w:space="0" w:color="auto"/>
            </w:tcBorders>
            <w:shd w:val="clear" w:color="auto" w:fill="auto"/>
            <w:noWrap/>
            <w:vAlign w:val="bottom"/>
            <w:hideMark/>
          </w:tcPr>
          <w:p w14:paraId="0B66055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63E816E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9C3612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5978F277"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E567C43"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325001</w:t>
            </w:r>
          </w:p>
        </w:tc>
        <w:tc>
          <w:tcPr>
            <w:tcW w:w="4678" w:type="dxa"/>
            <w:tcBorders>
              <w:top w:val="nil"/>
              <w:left w:val="nil"/>
              <w:bottom w:val="single" w:sz="4" w:space="0" w:color="auto"/>
              <w:right w:val="single" w:sz="4" w:space="0" w:color="auto"/>
            </w:tcBorders>
            <w:shd w:val="clear" w:color="auto" w:fill="auto"/>
            <w:noWrap/>
            <w:vAlign w:val="bottom"/>
            <w:hideMark/>
          </w:tcPr>
          <w:p w14:paraId="66E9F0A0"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Steklo omarice glavnega računalnika (</w:t>
            </w:r>
            <w:proofErr w:type="spellStart"/>
            <w:r w:rsidRPr="00CE2D61">
              <w:rPr>
                <w:rFonts w:ascii="Lucida Sans Unicode" w:eastAsia="Times New Roman" w:hAnsi="Lucida Sans Unicode" w:cs="Lucida Sans Unicode"/>
                <w:color w:val="000000"/>
                <w:sz w:val="20"/>
                <w:szCs w:val="20"/>
                <w:lang w:eastAsia="sl-SI"/>
              </w:rPr>
              <w:t>pleksi</w:t>
            </w:r>
            <w:proofErr w:type="spellEnd"/>
            <w:r w:rsidRPr="00CE2D61">
              <w:rPr>
                <w:rFonts w:ascii="Lucida Sans Unicode" w:eastAsia="Times New Roman" w:hAnsi="Lucida Sans Unicode" w:cs="Lucida Sans Unicode"/>
                <w:color w:val="000000"/>
                <w:sz w:val="20"/>
                <w:szCs w:val="20"/>
                <w:lang w:eastAsia="sl-SI"/>
              </w:rPr>
              <w:t>)</w:t>
            </w:r>
          </w:p>
        </w:tc>
        <w:tc>
          <w:tcPr>
            <w:tcW w:w="992" w:type="dxa"/>
            <w:tcBorders>
              <w:top w:val="nil"/>
              <w:left w:val="nil"/>
              <w:bottom w:val="single" w:sz="4" w:space="0" w:color="auto"/>
              <w:right w:val="single" w:sz="4" w:space="0" w:color="auto"/>
            </w:tcBorders>
            <w:shd w:val="clear" w:color="auto" w:fill="auto"/>
            <w:noWrap/>
            <w:vAlign w:val="bottom"/>
            <w:hideMark/>
          </w:tcPr>
          <w:p w14:paraId="37C1259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07CC925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4E16BDB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0A168DBF"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FFAA908"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442011</w:t>
            </w:r>
          </w:p>
        </w:tc>
        <w:tc>
          <w:tcPr>
            <w:tcW w:w="4678" w:type="dxa"/>
            <w:tcBorders>
              <w:top w:val="nil"/>
              <w:left w:val="nil"/>
              <w:bottom w:val="single" w:sz="4" w:space="0" w:color="auto"/>
              <w:right w:val="single" w:sz="4" w:space="0" w:color="auto"/>
            </w:tcBorders>
            <w:shd w:val="clear" w:color="auto" w:fill="auto"/>
            <w:noWrap/>
            <w:vAlign w:val="bottom"/>
            <w:hideMark/>
          </w:tcPr>
          <w:p w14:paraId="1E335DAB"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GUMA ZAŠČITNA - MEDIUM (potisna plošča)</w:t>
            </w:r>
          </w:p>
        </w:tc>
        <w:tc>
          <w:tcPr>
            <w:tcW w:w="992" w:type="dxa"/>
            <w:tcBorders>
              <w:top w:val="nil"/>
              <w:left w:val="nil"/>
              <w:bottom w:val="single" w:sz="4" w:space="0" w:color="auto"/>
              <w:right w:val="single" w:sz="4" w:space="0" w:color="auto"/>
            </w:tcBorders>
            <w:shd w:val="clear" w:color="auto" w:fill="auto"/>
            <w:noWrap/>
            <w:vAlign w:val="bottom"/>
            <w:hideMark/>
          </w:tcPr>
          <w:p w14:paraId="339D20B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2DFD042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E94B5F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1D5C11AF"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E487BE8"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486003</w:t>
            </w:r>
          </w:p>
        </w:tc>
        <w:tc>
          <w:tcPr>
            <w:tcW w:w="4678" w:type="dxa"/>
            <w:tcBorders>
              <w:top w:val="nil"/>
              <w:left w:val="nil"/>
              <w:bottom w:val="single" w:sz="4" w:space="0" w:color="auto"/>
              <w:right w:val="single" w:sz="4" w:space="0" w:color="auto"/>
            </w:tcBorders>
            <w:shd w:val="clear" w:color="auto" w:fill="auto"/>
            <w:noWrap/>
            <w:vAlign w:val="bottom"/>
            <w:hideMark/>
          </w:tcPr>
          <w:p w14:paraId="5DC62A80"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Vzmet elektromagnetne sklopke</w:t>
            </w:r>
          </w:p>
        </w:tc>
        <w:tc>
          <w:tcPr>
            <w:tcW w:w="992" w:type="dxa"/>
            <w:tcBorders>
              <w:top w:val="nil"/>
              <w:left w:val="nil"/>
              <w:bottom w:val="single" w:sz="4" w:space="0" w:color="auto"/>
              <w:right w:val="single" w:sz="4" w:space="0" w:color="auto"/>
            </w:tcBorders>
            <w:shd w:val="clear" w:color="auto" w:fill="auto"/>
            <w:noWrap/>
            <w:vAlign w:val="bottom"/>
            <w:hideMark/>
          </w:tcPr>
          <w:p w14:paraId="16596BA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4</w:t>
            </w:r>
          </w:p>
        </w:tc>
        <w:tc>
          <w:tcPr>
            <w:tcW w:w="1560" w:type="dxa"/>
            <w:tcBorders>
              <w:top w:val="nil"/>
              <w:left w:val="nil"/>
              <w:bottom w:val="single" w:sz="4" w:space="0" w:color="auto"/>
              <w:right w:val="single" w:sz="4" w:space="0" w:color="auto"/>
            </w:tcBorders>
            <w:shd w:val="clear" w:color="auto" w:fill="auto"/>
            <w:noWrap/>
            <w:vAlign w:val="bottom"/>
            <w:hideMark/>
          </w:tcPr>
          <w:p w14:paraId="7F84E3B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821378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2AA6F31E"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01F1FAB"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488006</w:t>
            </w:r>
          </w:p>
        </w:tc>
        <w:tc>
          <w:tcPr>
            <w:tcW w:w="4678" w:type="dxa"/>
            <w:tcBorders>
              <w:top w:val="nil"/>
              <w:left w:val="nil"/>
              <w:bottom w:val="single" w:sz="4" w:space="0" w:color="auto"/>
              <w:right w:val="single" w:sz="4" w:space="0" w:color="auto"/>
            </w:tcBorders>
            <w:shd w:val="clear" w:color="auto" w:fill="auto"/>
            <w:noWrap/>
            <w:vAlign w:val="bottom"/>
            <w:hideMark/>
          </w:tcPr>
          <w:p w14:paraId="750ECCB1"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Guma tesnilna, zadnja vrata (nova)</w:t>
            </w:r>
          </w:p>
        </w:tc>
        <w:tc>
          <w:tcPr>
            <w:tcW w:w="992" w:type="dxa"/>
            <w:tcBorders>
              <w:top w:val="nil"/>
              <w:left w:val="nil"/>
              <w:bottom w:val="single" w:sz="4" w:space="0" w:color="auto"/>
              <w:right w:val="single" w:sz="4" w:space="0" w:color="auto"/>
            </w:tcBorders>
            <w:shd w:val="clear" w:color="auto" w:fill="auto"/>
            <w:noWrap/>
            <w:vAlign w:val="bottom"/>
            <w:hideMark/>
          </w:tcPr>
          <w:p w14:paraId="53CF9FF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12</w:t>
            </w:r>
          </w:p>
        </w:tc>
        <w:tc>
          <w:tcPr>
            <w:tcW w:w="1560" w:type="dxa"/>
            <w:tcBorders>
              <w:top w:val="nil"/>
              <w:left w:val="nil"/>
              <w:bottom w:val="single" w:sz="4" w:space="0" w:color="auto"/>
              <w:right w:val="single" w:sz="4" w:space="0" w:color="auto"/>
            </w:tcBorders>
            <w:shd w:val="clear" w:color="auto" w:fill="auto"/>
            <w:noWrap/>
            <w:vAlign w:val="bottom"/>
            <w:hideMark/>
          </w:tcPr>
          <w:p w14:paraId="5F38450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CBC30C0"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4D74034C"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1C996AB"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5000200709</w:t>
            </w:r>
          </w:p>
        </w:tc>
        <w:tc>
          <w:tcPr>
            <w:tcW w:w="4678" w:type="dxa"/>
            <w:tcBorders>
              <w:top w:val="nil"/>
              <w:left w:val="nil"/>
              <w:bottom w:val="single" w:sz="4" w:space="0" w:color="auto"/>
              <w:right w:val="single" w:sz="4" w:space="0" w:color="auto"/>
            </w:tcBorders>
            <w:shd w:val="clear" w:color="auto" w:fill="auto"/>
            <w:noWrap/>
            <w:vAlign w:val="bottom"/>
            <w:hideMark/>
          </w:tcPr>
          <w:p w14:paraId="0DA616FC"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Sornik cilindra stisk.</w:t>
            </w:r>
            <w:proofErr w:type="spellStart"/>
            <w:r w:rsidRPr="00CE2D61">
              <w:rPr>
                <w:rFonts w:ascii="Lucida Sans Unicode" w:eastAsia="Times New Roman" w:hAnsi="Lucida Sans Unicode" w:cs="Lucida Sans Unicode"/>
                <w:color w:val="000000"/>
                <w:sz w:val="20"/>
                <w:szCs w:val="20"/>
                <w:lang w:eastAsia="sl-SI"/>
              </w:rPr>
              <w:t>pl</w:t>
            </w:r>
            <w:proofErr w:type="spellEnd"/>
            <w:r w:rsidRPr="00CE2D61">
              <w:rPr>
                <w:rFonts w:ascii="Lucida Sans Unicode" w:eastAsia="Times New Roman" w:hAnsi="Lucida Sans Unicode" w:cs="Lucida Sans Unicode"/>
                <w:color w:val="000000"/>
                <w:sz w:val="20"/>
                <w:szCs w:val="20"/>
                <w:lang w:eastAsia="sl-SI"/>
              </w:rPr>
              <w:t xml:space="preserve">.,zg.(Mini </w:t>
            </w:r>
            <w:proofErr w:type="spellStart"/>
            <w:r w:rsidRPr="00CE2D61">
              <w:rPr>
                <w:rFonts w:ascii="Lucida Sans Unicode" w:eastAsia="Times New Roman" w:hAnsi="Lucida Sans Unicode" w:cs="Lucida Sans Unicode"/>
                <w:color w:val="000000"/>
                <w:sz w:val="20"/>
                <w:szCs w:val="20"/>
                <w:lang w:eastAsia="sl-SI"/>
              </w:rPr>
              <w:t>XLH,Medium</w:t>
            </w:r>
            <w:proofErr w:type="spellEnd"/>
            <w:r w:rsidRPr="00CE2D61">
              <w:rPr>
                <w:rFonts w:ascii="Lucida Sans Unicode" w:eastAsia="Times New Roman" w:hAnsi="Lucida Sans Unicode" w:cs="Lucida Sans Unicode"/>
                <w:color w:val="000000"/>
                <w:sz w:val="20"/>
                <w:szCs w:val="20"/>
                <w:lang w:eastAsia="sl-SI"/>
              </w:rPr>
              <w:t xml:space="preserve"> XLS)</w:t>
            </w:r>
          </w:p>
        </w:tc>
        <w:tc>
          <w:tcPr>
            <w:tcW w:w="992" w:type="dxa"/>
            <w:tcBorders>
              <w:top w:val="nil"/>
              <w:left w:val="nil"/>
              <w:bottom w:val="single" w:sz="4" w:space="0" w:color="auto"/>
              <w:right w:val="single" w:sz="4" w:space="0" w:color="auto"/>
            </w:tcBorders>
            <w:shd w:val="clear" w:color="auto" w:fill="auto"/>
            <w:noWrap/>
            <w:vAlign w:val="bottom"/>
            <w:hideMark/>
          </w:tcPr>
          <w:p w14:paraId="37CC7480"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399E19C2"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14EF75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F54E879"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6AF5F03"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5000200718</w:t>
            </w:r>
          </w:p>
        </w:tc>
        <w:tc>
          <w:tcPr>
            <w:tcW w:w="4678" w:type="dxa"/>
            <w:tcBorders>
              <w:top w:val="nil"/>
              <w:left w:val="nil"/>
              <w:bottom w:val="single" w:sz="4" w:space="0" w:color="auto"/>
              <w:right w:val="single" w:sz="4" w:space="0" w:color="auto"/>
            </w:tcBorders>
            <w:shd w:val="clear" w:color="auto" w:fill="auto"/>
            <w:noWrap/>
            <w:vAlign w:val="bottom"/>
            <w:hideMark/>
          </w:tcPr>
          <w:p w14:paraId="40DCEAAE"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SORNIK SPODNJI (cilinder ZV, </w:t>
            </w:r>
            <w:proofErr w:type="spellStart"/>
            <w:r w:rsidRPr="00CE2D61">
              <w:rPr>
                <w:rFonts w:ascii="Lucida Sans Unicode" w:eastAsia="Times New Roman" w:hAnsi="Lucida Sans Unicode" w:cs="Lucida Sans Unicode"/>
                <w:color w:val="000000"/>
                <w:sz w:val="20"/>
                <w:szCs w:val="20"/>
                <w:lang w:eastAsia="sl-SI"/>
              </w:rPr>
              <w:t>Medium</w:t>
            </w:r>
            <w:proofErr w:type="spellEnd"/>
            <w:r w:rsidRPr="00CE2D61">
              <w:rPr>
                <w:rFonts w:ascii="Lucida Sans Unicode" w:eastAsia="Times New Roman" w:hAnsi="Lucida Sans Unicode" w:cs="Lucida Sans Unicode"/>
                <w:color w:val="000000"/>
                <w:sz w:val="20"/>
                <w:szCs w:val="20"/>
                <w:lang w:eastAsia="sl-SI"/>
              </w:rPr>
              <w:t xml:space="preserve"> XL, XLS)</w:t>
            </w:r>
          </w:p>
        </w:tc>
        <w:tc>
          <w:tcPr>
            <w:tcW w:w="992" w:type="dxa"/>
            <w:tcBorders>
              <w:top w:val="nil"/>
              <w:left w:val="nil"/>
              <w:bottom w:val="single" w:sz="4" w:space="0" w:color="auto"/>
              <w:right w:val="single" w:sz="4" w:space="0" w:color="auto"/>
            </w:tcBorders>
            <w:shd w:val="clear" w:color="auto" w:fill="auto"/>
            <w:noWrap/>
            <w:vAlign w:val="bottom"/>
            <w:hideMark/>
          </w:tcPr>
          <w:p w14:paraId="7623E0F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597A2FB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F8513C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F3ECDDC"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7675DB9"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516006</w:t>
            </w:r>
          </w:p>
        </w:tc>
        <w:tc>
          <w:tcPr>
            <w:tcW w:w="4678" w:type="dxa"/>
            <w:tcBorders>
              <w:top w:val="nil"/>
              <w:left w:val="nil"/>
              <w:bottom w:val="single" w:sz="4" w:space="0" w:color="auto"/>
              <w:right w:val="single" w:sz="4" w:space="0" w:color="auto"/>
            </w:tcBorders>
            <w:shd w:val="clear" w:color="auto" w:fill="auto"/>
            <w:noWrap/>
            <w:vAlign w:val="bottom"/>
            <w:hideMark/>
          </w:tcPr>
          <w:p w14:paraId="43834E1C"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PISKAČ (vzvratna vožnja)</w:t>
            </w:r>
          </w:p>
        </w:tc>
        <w:tc>
          <w:tcPr>
            <w:tcW w:w="992" w:type="dxa"/>
            <w:tcBorders>
              <w:top w:val="nil"/>
              <w:left w:val="nil"/>
              <w:bottom w:val="single" w:sz="4" w:space="0" w:color="auto"/>
              <w:right w:val="single" w:sz="4" w:space="0" w:color="auto"/>
            </w:tcBorders>
            <w:shd w:val="clear" w:color="auto" w:fill="auto"/>
            <w:noWrap/>
            <w:vAlign w:val="bottom"/>
            <w:hideMark/>
          </w:tcPr>
          <w:p w14:paraId="1F58621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1CB7BEA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019221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5A41988C"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76C5F84"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516015</w:t>
            </w:r>
          </w:p>
        </w:tc>
        <w:tc>
          <w:tcPr>
            <w:tcW w:w="4678" w:type="dxa"/>
            <w:tcBorders>
              <w:top w:val="nil"/>
              <w:left w:val="nil"/>
              <w:bottom w:val="single" w:sz="4" w:space="0" w:color="auto"/>
              <w:right w:val="single" w:sz="4" w:space="0" w:color="auto"/>
            </w:tcBorders>
            <w:shd w:val="clear" w:color="auto" w:fill="auto"/>
            <w:noWrap/>
            <w:vAlign w:val="bottom"/>
            <w:hideMark/>
          </w:tcPr>
          <w:p w14:paraId="739928B0"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Ohišje (glavni računalnik Alfa, Delta, SK351)</w:t>
            </w:r>
          </w:p>
        </w:tc>
        <w:tc>
          <w:tcPr>
            <w:tcW w:w="992" w:type="dxa"/>
            <w:tcBorders>
              <w:top w:val="nil"/>
              <w:left w:val="nil"/>
              <w:bottom w:val="single" w:sz="4" w:space="0" w:color="auto"/>
              <w:right w:val="single" w:sz="4" w:space="0" w:color="auto"/>
            </w:tcBorders>
            <w:shd w:val="clear" w:color="auto" w:fill="auto"/>
            <w:noWrap/>
            <w:vAlign w:val="bottom"/>
            <w:hideMark/>
          </w:tcPr>
          <w:p w14:paraId="55BACAB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79FED1B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FC095D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37397353"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1861039"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525001</w:t>
            </w:r>
          </w:p>
        </w:tc>
        <w:tc>
          <w:tcPr>
            <w:tcW w:w="4678" w:type="dxa"/>
            <w:tcBorders>
              <w:top w:val="nil"/>
              <w:left w:val="nil"/>
              <w:bottom w:val="single" w:sz="4" w:space="0" w:color="auto"/>
              <w:right w:val="single" w:sz="4" w:space="0" w:color="auto"/>
            </w:tcBorders>
            <w:shd w:val="clear" w:color="auto" w:fill="auto"/>
            <w:noWrap/>
            <w:vAlign w:val="bottom"/>
            <w:hideMark/>
          </w:tcPr>
          <w:p w14:paraId="2F291A9F"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PODLOŽKA VZMETNA</w:t>
            </w:r>
          </w:p>
        </w:tc>
        <w:tc>
          <w:tcPr>
            <w:tcW w:w="992" w:type="dxa"/>
            <w:tcBorders>
              <w:top w:val="nil"/>
              <w:left w:val="nil"/>
              <w:bottom w:val="single" w:sz="4" w:space="0" w:color="auto"/>
              <w:right w:val="single" w:sz="4" w:space="0" w:color="auto"/>
            </w:tcBorders>
            <w:shd w:val="clear" w:color="auto" w:fill="auto"/>
            <w:noWrap/>
            <w:vAlign w:val="bottom"/>
            <w:hideMark/>
          </w:tcPr>
          <w:p w14:paraId="56EF1D4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20</w:t>
            </w:r>
          </w:p>
        </w:tc>
        <w:tc>
          <w:tcPr>
            <w:tcW w:w="1560" w:type="dxa"/>
            <w:tcBorders>
              <w:top w:val="nil"/>
              <w:left w:val="nil"/>
              <w:bottom w:val="single" w:sz="4" w:space="0" w:color="auto"/>
              <w:right w:val="single" w:sz="4" w:space="0" w:color="auto"/>
            </w:tcBorders>
            <w:shd w:val="clear" w:color="auto" w:fill="auto"/>
            <w:noWrap/>
            <w:vAlign w:val="bottom"/>
            <w:hideMark/>
          </w:tcPr>
          <w:p w14:paraId="2E430CA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D483C2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1D247023"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209FCFD"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5400984001</w:t>
            </w:r>
          </w:p>
        </w:tc>
        <w:tc>
          <w:tcPr>
            <w:tcW w:w="4678" w:type="dxa"/>
            <w:tcBorders>
              <w:top w:val="nil"/>
              <w:left w:val="nil"/>
              <w:bottom w:val="single" w:sz="4" w:space="0" w:color="auto"/>
              <w:right w:val="single" w:sz="4" w:space="0" w:color="auto"/>
            </w:tcBorders>
            <w:shd w:val="clear" w:color="auto" w:fill="auto"/>
            <w:noWrap/>
            <w:vAlign w:val="bottom"/>
            <w:hideMark/>
          </w:tcPr>
          <w:p w14:paraId="443B347A"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Sornik cilindra stisk.</w:t>
            </w:r>
            <w:proofErr w:type="spellStart"/>
            <w:r w:rsidRPr="00CE2D61">
              <w:rPr>
                <w:rFonts w:ascii="Lucida Sans Unicode" w:eastAsia="Times New Roman" w:hAnsi="Lucida Sans Unicode" w:cs="Lucida Sans Unicode"/>
                <w:color w:val="000000"/>
                <w:sz w:val="20"/>
                <w:szCs w:val="20"/>
                <w:lang w:eastAsia="sl-SI"/>
              </w:rPr>
              <w:t>pl</w:t>
            </w:r>
            <w:proofErr w:type="spellEnd"/>
            <w:r w:rsidRPr="00CE2D61">
              <w:rPr>
                <w:rFonts w:ascii="Lucida Sans Unicode" w:eastAsia="Times New Roman" w:hAnsi="Lucida Sans Unicode" w:cs="Lucida Sans Unicode"/>
                <w:color w:val="000000"/>
                <w:sz w:val="20"/>
                <w:szCs w:val="20"/>
                <w:lang w:eastAsia="sl-SI"/>
              </w:rPr>
              <w:t xml:space="preserve">.,sp.(Mini </w:t>
            </w:r>
            <w:proofErr w:type="spellStart"/>
            <w:r w:rsidRPr="00CE2D61">
              <w:rPr>
                <w:rFonts w:ascii="Lucida Sans Unicode" w:eastAsia="Times New Roman" w:hAnsi="Lucida Sans Unicode" w:cs="Lucida Sans Unicode"/>
                <w:color w:val="000000"/>
                <w:sz w:val="20"/>
                <w:szCs w:val="20"/>
                <w:lang w:eastAsia="sl-SI"/>
              </w:rPr>
              <w:t>XLH,Medium</w:t>
            </w:r>
            <w:proofErr w:type="spellEnd"/>
            <w:r w:rsidRPr="00CE2D61">
              <w:rPr>
                <w:rFonts w:ascii="Lucida Sans Unicode" w:eastAsia="Times New Roman" w:hAnsi="Lucida Sans Unicode" w:cs="Lucida Sans Unicode"/>
                <w:color w:val="000000"/>
                <w:sz w:val="20"/>
                <w:szCs w:val="20"/>
                <w:lang w:eastAsia="sl-SI"/>
              </w:rPr>
              <w:t xml:space="preserve"> XLS)</w:t>
            </w:r>
          </w:p>
        </w:tc>
        <w:tc>
          <w:tcPr>
            <w:tcW w:w="992" w:type="dxa"/>
            <w:tcBorders>
              <w:top w:val="nil"/>
              <w:left w:val="nil"/>
              <w:bottom w:val="single" w:sz="4" w:space="0" w:color="auto"/>
              <w:right w:val="single" w:sz="4" w:space="0" w:color="auto"/>
            </w:tcBorders>
            <w:shd w:val="clear" w:color="auto" w:fill="auto"/>
            <w:noWrap/>
            <w:vAlign w:val="bottom"/>
            <w:hideMark/>
          </w:tcPr>
          <w:p w14:paraId="2E58F97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3</w:t>
            </w:r>
          </w:p>
        </w:tc>
        <w:tc>
          <w:tcPr>
            <w:tcW w:w="1560" w:type="dxa"/>
            <w:tcBorders>
              <w:top w:val="nil"/>
              <w:left w:val="nil"/>
              <w:bottom w:val="single" w:sz="4" w:space="0" w:color="auto"/>
              <w:right w:val="single" w:sz="4" w:space="0" w:color="auto"/>
            </w:tcBorders>
            <w:shd w:val="clear" w:color="auto" w:fill="auto"/>
            <w:noWrap/>
            <w:vAlign w:val="bottom"/>
            <w:hideMark/>
          </w:tcPr>
          <w:p w14:paraId="26685A6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C61C08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02A7B25B"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9EEA7D0"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5813102021</w:t>
            </w:r>
          </w:p>
        </w:tc>
        <w:tc>
          <w:tcPr>
            <w:tcW w:w="4678" w:type="dxa"/>
            <w:tcBorders>
              <w:top w:val="nil"/>
              <w:left w:val="nil"/>
              <w:bottom w:val="single" w:sz="4" w:space="0" w:color="auto"/>
              <w:right w:val="single" w:sz="4" w:space="0" w:color="auto"/>
            </w:tcBorders>
            <w:shd w:val="clear" w:color="auto" w:fill="auto"/>
            <w:noWrap/>
            <w:vAlign w:val="bottom"/>
            <w:hideMark/>
          </w:tcPr>
          <w:p w14:paraId="73A899C5"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DBV ventil (200bar)</w:t>
            </w:r>
          </w:p>
        </w:tc>
        <w:tc>
          <w:tcPr>
            <w:tcW w:w="992" w:type="dxa"/>
            <w:tcBorders>
              <w:top w:val="nil"/>
              <w:left w:val="nil"/>
              <w:bottom w:val="single" w:sz="4" w:space="0" w:color="auto"/>
              <w:right w:val="single" w:sz="4" w:space="0" w:color="auto"/>
            </w:tcBorders>
            <w:shd w:val="clear" w:color="auto" w:fill="auto"/>
            <w:noWrap/>
            <w:vAlign w:val="bottom"/>
            <w:hideMark/>
          </w:tcPr>
          <w:p w14:paraId="2620182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384B2DC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727886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005E987B"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671FA9D"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5813205002</w:t>
            </w:r>
          </w:p>
        </w:tc>
        <w:tc>
          <w:tcPr>
            <w:tcW w:w="4678" w:type="dxa"/>
            <w:tcBorders>
              <w:top w:val="nil"/>
              <w:left w:val="nil"/>
              <w:bottom w:val="single" w:sz="4" w:space="0" w:color="auto"/>
              <w:right w:val="single" w:sz="4" w:space="0" w:color="auto"/>
            </w:tcBorders>
            <w:shd w:val="clear" w:color="auto" w:fill="auto"/>
            <w:noWrap/>
            <w:vAlign w:val="bottom"/>
            <w:hideMark/>
          </w:tcPr>
          <w:p w14:paraId="0DA843AA"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Ventil za regulacijo pretoka (nadgradnja)</w:t>
            </w:r>
          </w:p>
        </w:tc>
        <w:tc>
          <w:tcPr>
            <w:tcW w:w="992" w:type="dxa"/>
            <w:tcBorders>
              <w:top w:val="nil"/>
              <w:left w:val="nil"/>
              <w:bottom w:val="single" w:sz="4" w:space="0" w:color="auto"/>
              <w:right w:val="single" w:sz="4" w:space="0" w:color="auto"/>
            </w:tcBorders>
            <w:shd w:val="clear" w:color="auto" w:fill="auto"/>
            <w:noWrap/>
            <w:vAlign w:val="bottom"/>
            <w:hideMark/>
          </w:tcPr>
          <w:p w14:paraId="0B38871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12A2FE8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120C63D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3AB0C6B6"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80C5FB4"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5832404005</w:t>
            </w:r>
          </w:p>
        </w:tc>
        <w:tc>
          <w:tcPr>
            <w:tcW w:w="4678" w:type="dxa"/>
            <w:tcBorders>
              <w:top w:val="nil"/>
              <w:left w:val="nil"/>
              <w:bottom w:val="single" w:sz="4" w:space="0" w:color="auto"/>
              <w:right w:val="single" w:sz="4" w:space="0" w:color="auto"/>
            </w:tcBorders>
            <w:shd w:val="clear" w:color="auto" w:fill="auto"/>
            <w:noWrap/>
            <w:vAlign w:val="bottom"/>
            <w:hideMark/>
          </w:tcPr>
          <w:p w14:paraId="1DC05F00"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Ohišje tipke spust zadnjih vrat</w:t>
            </w:r>
          </w:p>
        </w:tc>
        <w:tc>
          <w:tcPr>
            <w:tcW w:w="992" w:type="dxa"/>
            <w:tcBorders>
              <w:top w:val="nil"/>
              <w:left w:val="nil"/>
              <w:bottom w:val="single" w:sz="4" w:space="0" w:color="auto"/>
              <w:right w:val="single" w:sz="4" w:space="0" w:color="auto"/>
            </w:tcBorders>
            <w:shd w:val="clear" w:color="auto" w:fill="auto"/>
            <w:noWrap/>
            <w:vAlign w:val="bottom"/>
            <w:hideMark/>
          </w:tcPr>
          <w:p w14:paraId="7809465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6</w:t>
            </w:r>
          </w:p>
        </w:tc>
        <w:tc>
          <w:tcPr>
            <w:tcW w:w="1560" w:type="dxa"/>
            <w:tcBorders>
              <w:top w:val="nil"/>
              <w:left w:val="nil"/>
              <w:bottom w:val="single" w:sz="4" w:space="0" w:color="auto"/>
              <w:right w:val="single" w:sz="4" w:space="0" w:color="auto"/>
            </w:tcBorders>
            <w:shd w:val="clear" w:color="auto" w:fill="auto"/>
            <w:noWrap/>
            <w:vAlign w:val="bottom"/>
            <w:hideMark/>
          </w:tcPr>
          <w:p w14:paraId="16DD1C9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B9E15A2"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7D90CE1"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AC40C4F"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5834101423</w:t>
            </w:r>
          </w:p>
        </w:tc>
        <w:tc>
          <w:tcPr>
            <w:tcW w:w="4678" w:type="dxa"/>
            <w:tcBorders>
              <w:top w:val="nil"/>
              <w:left w:val="nil"/>
              <w:bottom w:val="single" w:sz="4" w:space="0" w:color="auto"/>
              <w:right w:val="single" w:sz="4" w:space="0" w:color="auto"/>
            </w:tcBorders>
            <w:shd w:val="clear" w:color="auto" w:fill="auto"/>
            <w:noWrap/>
            <w:vAlign w:val="bottom"/>
            <w:hideMark/>
          </w:tcPr>
          <w:p w14:paraId="3E190485"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LED luč, zgoraj (nadgradnja)</w:t>
            </w:r>
          </w:p>
        </w:tc>
        <w:tc>
          <w:tcPr>
            <w:tcW w:w="992" w:type="dxa"/>
            <w:tcBorders>
              <w:top w:val="nil"/>
              <w:left w:val="nil"/>
              <w:bottom w:val="single" w:sz="4" w:space="0" w:color="auto"/>
              <w:right w:val="single" w:sz="4" w:space="0" w:color="auto"/>
            </w:tcBorders>
            <w:shd w:val="clear" w:color="auto" w:fill="auto"/>
            <w:noWrap/>
            <w:vAlign w:val="bottom"/>
            <w:hideMark/>
          </w:tcPr>
          <w:p w14:paraId="60CF49A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0B4904E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B4EC49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514A39C8"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CCFF1C7"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5900073003</w:t>
            </w:r>
          </w:p>
        </w:tc>
        <w:tc>
          <w:tcPr>
            <w:tcW w:w="4678" w:type="dxa"/>
            <w:tcBorders>
              <w:top w:val="nil"/>
              <w:left w:val="nil"/>
              <w:bottom w:val="single" w:sz="4" w:space="0" w:color="auto"/>
              <w:right w:val="single" w:sz="4" w:space="0" w:color="auto"/>
            </w:tcBorders>
            <w:shd w:val="clear" w:color="auto" w:fill="auto"/>
            <w:noWrap/>
            <w:vAlign w:val="bottom"/>
            <w:hideMark/>
          </w:tcPr>
          <w:p w14:paraId="207B1133"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Rešetka za stopnico (nova)</w:t>
            </w:r>
          </w:p>
        </w:tc>
        <w:tc>
          <w:tcPr>
            <w:tcW w:w="992" w:type="dxa"/>
            <w:tcBorders>
              <w:top w:val="nil"/>
              <w:left w:val="nil"/>
              <w:bottom w:val="single" w:sz="4" w:space="0" w:color="auto"/>
              <w:right w:val="single" w:sz="4" w:space="0" w:color="auto"/>
            </w:tcBorders>
            <w:shd w:val="clear" w:color="auto" w:fill="auto"/>
            <w:noWrap/>
            <w:vAlign w:val="bottom"/>
            <w:hideMark/>
          </w:tcPr>
          <w:p w14:paraId="2C4F83F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12</w:t>
            </w:r>
          </w:p>
        </w:tc>
        <w:tc>
          <w:tcPr>
            <w:tcW w:w="1560" w:type="dxa"/>
            <w:tcBorders>
              <w:top w:val="nil"/>
              <w:left w:val="nil"/>
              <w:bottom w:val="single" w:sz="4" w:space="0" w:color="auto"/>
              <w:right w:val="single" w:sz="4" w:space="0" w:color="auto"/>
            </w:tcBorders>
            <w:shd w:val="clear" w:color="auto" w:fill="auto"/>
            <w:noWrap/>
            <w:vAlign w:val="bottom"/>
            <w:hideMark/>
          </w:tcPr>
          <w:p w14:paraId="01860AD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E5AED3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1D98A339"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7978FDA"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7009400431</w:t>
            </w:r>
          </w:p>
        </w:tc>
        <w:tc>
          <w:tcPr>
            <w:tcW w:w="4678" w:type="dxa"/>
            <w:tcBorders>
              <w:top w:val="nil"/>
              <w:left w:val="nil"/>
              <w:bottom w:val="single" w:sz="4" w:space="0" w:color="auto"/>
              <w:right w:val="single" w:sz="4" w:space="0" w:color="auto"/>
            </w:tcBorders>
            <w:shd w:val="clear" w:color="auto" w:fill="auto"/>
            <w:noWrap/>
            <w:vAlign w:val="bottom"/>
            <w:hideMark/>
          </w:tcPr>
          <w:p w14:paraId="7C76666C"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Kontakt tipk, 2xNO</w:t>
            </w:r>
          </w:p>
        </w:tc>
        <w:tc>
          <w:tcPr>
            <w:tcW w:w="992" w:type="dxa"/>
            <w:tcBorders>
              <w:top w:val="nil"/>
              <w:left w:val="nil"/>
              <w:bottom w:val="single" w:sz="4" w:space="0" w:color="auto"/>
              <w:right w:val="single" w:sz="4" w:space="0" w:color="auto"/>
            </w:tcBorders>
            <w:shd w:val="clear" w:color="auto" w:fill="auto"/>
            <w:noWrap/>
            <w:vAlign w:val="bottom"/>
            <w:hideMark/>
          </w:tcPr>
          <w:p w14:paraId="6544415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068B3CB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6A4DC00"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2DC022C1"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3BA9688"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7009400434</w:t>
            </w:r>
          </w:p>
        </w:tc>
        <w:tc>
          <w:tcPr>
            <w:tcW w:w="4678" w:type="dxa"/>
            <w:tcBorders>
              <w:top w:val="nil"/>
              <w:left w:val="nil"/>
              <w:bottom w:val="single" w:sz="4" w:space="0" w:color="auto"/>
              <w:right w:val="single" w:sz="4" w:space="0" w:color="auto"/>
            </w:tcBorders>
            <w:shd w:val="clear" w:color="auto" w:fill="auto"/>
            <w:noWrap/>
            <w:vAlign w:val="bottom"/>
            <w:hideMark/>
          </w:tcPr>
          <w:p w14:paraId="282D8433"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Kontakt tipk, 1xNO</w:t>
            </w:r>
          </w:p>
        </w:tc>
        <w:tc>
          <w:tcPr>
            <w:tcW w:w="992" w:type="dxa"/>
            <w:tcBorders>
              <w:top w:val="nil"/>
              <w:left w:val="nil"/>
              <w:bottom w:val="single" w:sz="4" w:space="0" w:color="auto"/>
              <w:right w:val="single" w:sz="4" w:space="0" w:color="auto"/>
            </w:tcBorders>
            <w:shd w:val="clear" w:color="auto" w:fill="auto"/>
            <w:noWrap/>
            <w:vAlign w:val="bottom"/>
            <w:hideMark/>
          </w:tcPr>
          <w:p w14:paraId="7535531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19C2A7C0"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BAA425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25B09741"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F021876"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753014</w:t>
            </w:r>
          </w:p>
        </w:tc>
        <w:tc>
          <w:tcPr>
            <w:tcW w:w="4678" w:type="dxa"/>
            <w:tcBorders>
              <w:top w:val="nil"/>
              <w:left w:val="nil"/>
              <w:bottom w:val="single" w:sz="4" w:space="0" w:color="auto"/>
              <w:right w:val="single" w:sz="4" w:space="0" w:color="auto"/>
            </w:tcBorders>
            <w:shd w:val="clear" w:color="auto" w:fill="auto"/>
            <w:noWrap/>
            <w:vAlign w:val="bottom"/>
            <w:hideMark/>
          </w:tcPr>
          <w:p w14:paraId="4E71323F"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Stikalo varnostno (loputa na </w:t>
            </w:r>
            <w:proofErr w:type="spellStart"/>
            <w:r w:rsidRPr="00CE2D61">
              <w:rPr>
                <w:rFonts w:ascii="Lucida Sans Unicode" w:eastAsia="Times New Roman" w:hAnsi="Lucida Sans Unicode" w:cs="Lucida Sans Unicode"/>
                <w:color w:val="000000"/>
                <w:sz w:val="20"/>
                <w:szCs w:val="20"/>
                <w:lang w:eastAsia="sl-SI"/>
              </w:rPr>
              <w:t>vsipnem</w:t>
            </w:r>
            <w:proofErr w:type="spellEnd"/>
            <w:r w:rsidRPr="00CE2D61">
              <w:rPr>
                <w:rFonts w:ascii="Lucida Sans Unicode" w:eastAsia="Times New Roman" w:hAnsi="Lucida Sans Unicode" w:cs="Lucida Sans Unicode"/>
                <w:color w:val="000000"/>
                <w:sz w:val="20"/>
                <w:szCs w:val="20"/>
                <w:lang w:eastAsia="sl-SI"/>
              </w:rPr>
              <w:t xml:space="preserve"> robu, SK351)</w:t>
            </w:r>
          </w:p>
        </w:tc>
        <w:tc>
          <w:tcPr>
            <w:tcW w:w="992" w:type="dxa"/>
            <w:tcBorders>
              <w:top w:val="nil"/>
              <w:left w:val="nil"/>
              <w:bottom w:val="single" w:sz="4" w:space="0" w:color="auto"/>
              <w:right w:val="single" w:sz="4" w:space="0" w:color="auto"/>
            </w:tcBorders>
            <w:shd w:val="clear" w:color="auto" w:fill="auto"/>
            <w:noWrap/>
            <w:vAlign w:val="bottom"/>
            <w:hideMark/>
          </w:tcPr>
          <w:p w14:paraId="67A16A62"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367B271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D97700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08B86633"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2A757A2"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80.0501.38</w:t>
            </w:r>
          </w:p>
        </w:tc>
        <w:tc>
          <w:tcPr>
            <w:tcW w:w="4678" w:type="dxa"/>
            <w:tcBorders>
              <w:top w:val="nil"/>
              <w:left w:val="nil"/>
              <w:bottom w:val="single" w:sz="4" w:space="0" w:color="auto"/>
              <w:right w:val="single" w:sz="4" w:space="0" w:color="auto"/>
            </w:tcBorders>
            <w:shd w:val="clear" w:color="auto" w:fill="auto"/>
            <w:noWrap/>
            <w:vAlign w:val="bottom"/>
            <w:hideMark/>
          </w:tcPr>
          <w:p w14:paraId="68D98C1C"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Zobnik Z24 (pralna glava)</w:t>
            </w:r>
          </w:p>
        </w:tc>
        <w:tc>
          <w:tcPr>
            <w:tcW w:w="992" w:type="dxa"/>
            <w:tcBorders>
              <w:top w:val="nil"/>
              <w:left w:val="nil"/>
              <w:bottom w:val="single" w:sz="4" w:space="0" w:color="auto"/>
              <w:right w:val="single" w:sz="4" w:space="0" w:color="auto"/>
            </w:tcBorders>
            <w:shd w:val="clear" w:color="auto" w:fill="auto"/>
            <w:noWrap/>
            <w:vAlign w:val="bottom"/>
            <w:hideMark/>
          </w:tcPr>
          <w:p w14:paraId="7CE0F91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4</w:t>
            </w:r>
          </w:p>
        </w:tc>
        <w:tc>
          <w:tcPr>
            <w:tcW w:w="1560" w:type="dxa"/>
            <w:tcBorders>
              <w:top w:val="nil"/>
              <w:left w:val="nil"/>
              <w:bottom w:val="single" w:sz="4" w:space="0" w:color="auto"/>
              <w:right w:val="single" w:sz="4" w:space="0" w:color="auto"/>
            </w:tcBorders>
            <w:shd w:val="clear" w:color="auto" w:fill="auto"/>
            <w:noWrap/>
            <w:vAlign w:val="bottom"/>
            <w:hideMark/>
          </w:tcPr>
          <w:p w14:paraId="5DC1064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11AB5A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494BC364"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535566C"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80.0505.53</w:t>
            </w:r>
          </w:p>
        </w:tc>
        <w:tc>
          <w:tcPr>
            <w:tcW w:w="4678" w:type="dxa"/>
            <w:tcBorders>
              <w:top w:val="nil"/>
              <w:left w:val="nil"/>
              <w:bottom w:val="single" w:sz="4" w:space="0" w:color="auto"/>
              <w:right w:val="single" w:sz="4" w:space="0" w:color="auto"/>
            </w:tcBorders>
            <w:shd w:val="clear" w:color="auto" w:fill="auto"/>
            <w:noWrap/>
            <w:vAlign w:val="bottom"/>
            <w:hideMark/>
          </w:tcPr>
          <w:p w14:paraId="0A4120F0"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Podložka </w:t>
            </w:r>
            <w:proofErr w:type="spellStart"/>
            <w:r w:rsidRPr="00CE2D61">
              <w:rPr>
                <w:rFonts w:ascii="Lucida Sans Unicode" w:eastAsia="Times New Roman" w:hAnsi="Lucida Sans Unicode" w:cs="Lucida Sans Unicode"/>
                <w:color w:val="000000"/>
                <w:sz w:val="20"/>
                <w:szCs w:val="20"/>
                <w:lang w:eastAsia="sl-SI"/>
              </w:rPr>
              <w:t>inox</w:t>
            </w:r>
            <w:proofErr w:type="spellEnd"/>
            <w:r w:rsidRPr="00CE2D61">
              <w:rPr>
                <w:rFonts w:ascii="Lucida Sans Unicode" w:eastAsia="Times New Roman" w:hAnsi="Lucida Sans Unicode" w:cs="Lucida Sans Unicode"/>
                <w:color w:val="000000"/>
                <w:sz w:val="20"/>
                <w:szCs w:val="20"/>
                <w:lang w:eastAsia="sl-SI"/>
              </w:rPr>
              <w:t xml:space="preserve"> 8,3x14x0,3</w:t>
            </w:r>
          </w:p>
        </w:tc>
        <w:tc>
          <w:tcPr>
            <w:tcW w:w="992" w:type="dxa"/>
            <w:tcBorders>
              <w:top w:val="nil"/>
              <w:left w:val="nil"/>
              <w:bottom w:val="single" w:sz="4" w:space="0" w:color="auto"/>
              <w:right w:val="single" w:sz="4" w:space="0" w:color="auto"/>
            </w:tcBorders>
            <w:shd w:val="clear" w:color="auto" w:fill="auto"/>
            <w:noWrap/>
            <w:vAlign w:val="bottom"/>
            <w:hideMark/>
          </w:tcPr>
          <w:p w14:paraId="7F99576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4</w:t>
            </w:r>
          </w:p>
        </w:tc>
        <w:tc>
          <w:tcPr>
            <w:tcW w:w="1560" w:type="dxa"/>
            <w:tcBorders>
              <w:top w:val="nil"/>
              <w:left w:val="nil"/>
              <w:bottom w:val="single" w:sz="4" w:space="0" w:color="auto"/>
              <w:right w:val="single" w:sz="4" w:space="0" w:color="auto"/>
            </w:tcBorders>
            <w:shd w:val="clear" w:color="auto" w:fill="auto"/>
            <w:noWrap/>
            <w:vAlign w:val="bottom"/>
            <w:hideMark/>
          </w:tcPr>
          <w:p w14:paraId="38BAD772"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2E7FFC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7675A8B8"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A93AE5D"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80.0509.51</w:t>
            </w:r>
          </w:p>
        </w:tc>
        <w:tc>
          <w:tcPr>
            <w:tcW w:w="4678" w:type="dxa"/>
            <w:tcBorders>
              <w:top w:val="nil"/>
              <w:left w:val="nil"/>
              <w:bottom w:val="single" w:sz="4" w:space="0" w:color="auto"/>
              <w:right w:val="single" w:sz="4" w:space="0" w:color="auto"/>
            </w:tcBorders>
            <w:shd w:val="clear" w:color="auto" w:fill="auto"/>
            <w:noWrap/>
            <w:vAlign w:val="bottom"/>
            <w:hideMark/>
          </w:tcPr>
          <w:p w14:paraId="0E951A3A"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Nosilec tesnila, puša (pralna glava)</w:t>
            </w:r>
          </w:p>
        </w:tc>
        <w:tc>
          <w:tcPr>
            <w:tcW w:w="992" w:type="dxa"/>
            <w:tcBorders>
              <w:top w:val="nil"/>
              <w:left w:val="nil"/>
              <w:bottom w:val="single" w:sz="4" w:space="0" w:color="auto"/>
              <w:right w:val="single" w:sz="4" w:space="0" w:color="auto"/>
            </w:tcBorders>
            <w:shd w:val="clear" w:color="auto" w:fill="auto"/>
            <w:noWrap/>
            <w:vAlign w:val="bottom"/>
            <w:hideMark/>
          </w:tcPr>
          <w:p w14:paraId="091BE10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0D94F86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70B457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17F1E0F7"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AD692A8"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lastRenderedPageBreak/>
              <w:t>80.0510.53</w:t>
            </w:r>
          </w:p>
        </w:tc>
        <w:tc>
          <w:tcPr>
            <w:tcW w:w="4678" w:type="dxa"/>
            <w:tcBorders>
              <w:top w:val="nil"/>
              <w:left w:val="nil"/>
              <w:bottom w:val="single" w:sz="4" w:space="0" w:color="auto"/>
              <w:right w:val="single" w:sz="4" w:space="0" w:color="auto"/>
            </w:tcBorders>
            <w:shd w:val="clear" w:color="auto" w:fill="auto"/>
            <w:noWrap/>
            <w:vAlign w:val="bottom"/>
            <w:hideMark/>
          </w:tcPr>
          <w:p w14:paraId="34C4FB97"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Podložka </w:t>
            </w:r>
            <w:proofErr w:type="spellStart"/>
            <w:r w:rsidRPr="00CE2D61">
              <w:rPr>
                <w:rFonts w:ascii="Lucida Sans Unicode" w:eastAsia="Times New Roman" w:hAnsi="Lucida Sans Unicode" w:cs="Lucida Sans Unicode"/>
                <w:color w:val="000000"/>
                <w:sz w:val="20"/>
                <w:szCs w:val="20"/>
                <w:lang w:eastAsia="sl-SI"/>
              </w:rPr>
              <w:t>inox</w:t>
            </w:r>
            <w:proofErr w:type="spellEnd"/>
            <w:r w:rsidRPr="00CE2D61">
              <w:rPr>
                <w:rFonts w:ascii="Lucida Sans Unicode" w:eastAsia="Times New Roman" w:hAnsi="Lucida Sans Unicode" w:cs="Lucida Sans Unicode"/>
                <w:color w:val="000000"/>
                <w:sz w:val="20"/>
                <w:szCs w:val="20"/>
                <w:lang w:eastAsia="sl-SI"/>
              </w:rPr>
              <w:t xml:space="preserve"> 12,3x17x0,5mm (pralna glava)</w:t>
            </w:r>
          </w:p>
        </w:tc>
        <w:tc>
          <w:tcPr>
            <w:tcW w:w="992" w:type="dxa"/>
            <w:tcBorders>
              <w:top w:val="nil"/>
              <w:left w:val="nil"/>
              <w:bottom w:val="single" w:sz="4" w:space="0" w:color="auto"/>
              <w:right w:val="single" w:sz="4" w:space="0" w:color="auto"/>
            </w:tcBorders>
            <w:shd w:val="clear" w:color="auto" w:fill="auto"/>
            <w:noWrap/>
            <w:vAlign w:val="bottom"/>
            <w:hideMark/>
          </w:tcPr>
          <w:p w14:paraId="03F4B16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6</w:t>
            </w:r>
          </w:p>
        </w:tc>
        <w:tc>
          <w:tcPr>
            <w:tcW w:w="1560" w:type="dxa"/>
            <w:tcBorders>
              <w:top w:val="nil"/>
              <w:left w:val="nil"/>
              <w:bottom w:val="single" w:sz="4" w:space="0" w:color="auto"/>
              <w:right w:val="single" w:sz="4" w:space="0" w:color="auto"/>
            </w:tcBorders>
            <w:shd w:val="clear" w:color="auto" w:fill="auto"/>
            <w:noWrap/>
            <w:vAlign w:val="bottom"/>
            <w:hideMark/>
          </w:tcPr>
          <w:p w14:paraId="5D46F60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658CE60"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00EC2590"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5501E07"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80.0512.84</w:t>
            </w:r>
          </w:p>
        </w:tc>
        <w:tc>
          <w:tcPr>
            <w:tcW w:w="4678" w:type="dxa"/>
            <w:tcBorders>
              <w:top w:val="nil"/>
              <w:left w:val="nil"/>
              <w:bottom w:val="single" w:sz="4" w:space="0" w:color="auto"/>
              <w:right w:val="single" w:sz="4" w:space="0" w:color="auto"/>
            </w:tcBorders>
            <w:shd w:val="clear" w:color="auto" w:fill="auto"/>
            <w:noWrap/>
            <w:vAlign w:val="bottom"/>
            <w:hideMark/>
          </w:tcPr>
          <w:p w14:paraId="5D9CB228"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Turbina k (pralna glava)</w:t>
            </w:r>
          </w:p>
        </w:tc>
        <w:tc>
          <w:tcPr>
            <w:tcW w:w="992" w:type="dxa"/>
            <w:tcBorders>
              <w:top w:val="nil"/>
              <w:left w:val="nil"/>
              <w:bottom w:val="single" w:sz="4" w:space="0" w:color="auto"/>
              <w:right w:val="single" w:sz="4" w:space="0" w:color="auto"/>
            </w:tcBorders>
            <w:shd w:val="clear" w:color="auto" w:fill="auto"/>
            <w:noWrap/>
            <w:vAlign w:val="bottom"/>
            <w:hideMark/>
          </w:tcPr>
          <w:p w14:paraId="5F6B8A8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3BAE9A1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45A228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725044F"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E69AA79"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80.0513.53</w:t>
            </w:r>
          </w:p>
        </w:tc>
        <w:tc>
          <w:tcPr>
            <w:tcW w:w="4678" w:type="dxa"/>
            <w:tcBorders>
              <w:top w:val="nil"/>
              <w:left w:val="nil"/>
              <w:bottom w:val="single" w:sz="4" w:space="0" w:color="auto"/>
              <w:right w:val="single" w:sz="4" w:space="0" w:color="auto"/>
            </w:tcBorders>
            <w:shd w:val="clear" w:color="auto" w:fill="auto"/>
            <w:noWrap/>
            <w:vAlign w:val="bottom"/>
            <w:hideMark/>
          </w:tcPr>
          <w:p w14:paraId="36BDE7C2"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Podložka </w:t>
            </w:r>
            <w:proofErr w:type="spellStart"/>
            <w:r w:rsidRPr="00CE2D61">
              <w:rPr>
                <w:rFonts w:ascii="Lucida Sans Unicode" w:eastAsia="Times New Roman" w:hAnsi="Lucida Sans Unicode" w:cs="Lucida Sans Unicode"/>
                <w:color w:val="000000"/>
                <w:sz w:val="20"/>
                <w:szCs w:val="20"/>
                <w:lang w:eastAsia="sl-SI"/>
              </w:rPr>
              <w:t>inox</w:t>
            </w:r>
            <w:proofErr w:type="spellEnd"/>
            <w:r w:rsidRPr="00CE2D61">
              <w:rPr>
                <w:rFonts w:ascii="Lucida Sans Unicode" w:eastAsia="Times New Roman" w:hAnsi="Lucida Sans Unicode" w:cs="Lucida Sans Unicode"/>
                <w:color w:val="000000"/>
                <w:sz w:val="20"/>
                <w:szCs w:val="20"/>
                <w:lang w:eastAsia="sl-SI"/>
              </w:rPr>
              <w:t xml:space="preserve"> 15,4x23x0,3 (pralna glava)</w:t>
            </w:r>
          </w:p>
        </w:tc>
        <w:tc>
          <w:tcPr>
            <w:tcW w:w="992" w:type="dxa"/>
            <w:tcBorders>
              <w:top w:val="nil"/>
              <w:left w:val="nil"/>
              <w:bottom w:val="single" w:sz="4" w:space="0" w:color="auto"/>
              <w:right w:val="single" w:sz="4" w:space="0" w:color="auto"/>
            </w:tcBorders>
            <w:shd w:val="clear" w:color="auto" w:fill="auto"/>
            <w:noWrap/>
            <w:vAlign w:val="bottom"/>
            <w:hideMark/>
          </w:tcPr>
          <w:p w14:paraId="2E70CFF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38E75CC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1EDEDF30"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556CB287"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2233CAB"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80.0536.38</w:t>
            </w:r>
          </w:p>
        </w:tc>
        <w:tc>
          <w:tcPr>
            <w:tcW w:w="4678" w:type="dxa"/>
            <w:tcBorders>
              <w:top w:val="nil"/>
              <w:left w:val="nil"/>
              <w:bottom w:val="single" w:sz="4" w:space="0" w:color="auto"/>
              <w:right w:val="single" w:sz="4" w:space="0" w:color="auto"/>
            </w:tcBorders>
            <w:shd w:val="clear" w:color="auto" w:fill="auto"/>
            <w:noWrap/>
            <w:vAlign w:val="bottom"/>
            <w:hideMark/>
          </w:tcPr>
          <w:p w14:paraId="6CDB2A29"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Vmesna ploščica </w:t>
            </w:r>
            <w:proofErr w:type="spellStart"/>
            <w:r w:rsidRPr="00CE2D61">
              <w:rPr>
                <w:rFonts w:ascii="Lucida Sans Unicode" w:eastAsia="Times New Roman" w:hAnsi="Lucida Sans Unicode" w:cs="Lucida Sans Unicode"/>
                <w:color w:val="000000"/>
                <w:sz w:val="20"/>
                <w:szCs w:val="20"/>
                <w:lang w:eastAsia="sl-SI"/>
              </w:rPr>
              <w:t>bronza</w:t>
            </w:r>
            <w:proofErr w:type="spellEnd"/>
            <w:r w:rsidRPr="00CE2D61">
              <w:rPr>
                <w:rFonts w:ascii="Lucida Sans Unicode" w:eastAsia="Times New Roman" w:hAnsi="Lucida Sans Unicode" w:cs="Lucida Sans Unicode"/>
                <w:color w:val="000000"/>
                <w:sz w:val="20"/>
                <w:szCs w:val="20"/>
                <w:lang w:eastAsia="sl-SI"/>
              </w:rPr>
              <w:t xml:space="preserve"> (pralna glava)</w:t>
            </w:r>
          </w:p>
        </w:tc>
        <w:tc>
          <w:tcPr>
            <w:tcW w:w="992" w:type="dxa"/>
            <w:tcBorders>
              <w:top w:val="nil"/>
              <w:left w:val="nil"/>
              <w:bottom w:val="single" w:sz="4" w:space="0" w:color="auto"/>
              <w:right w:val="single" w:sz="4" w:space="0" w:color="auto"/>
            </w:tcBorders>
            <w:shd w:val="clear" w:color="auto" w:fill="auto"/>
            <w:noWrap/>
            <w:vAlign w:val="bottom"/>
            <w:hideMark/>
          </w:tcPr>
          <w:p w14:paraId="2EED500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6123A3A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F4A6E0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2F8B3B09"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609BBA9"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80.0545.31</w:t>
            </w:r>
          </w:p>
        </w:tc>
        <w:tc>
          <w:tcPr>
            <w:tcW w:w="4678" w:type="dxa"/>
            <w:tcBorders>
              <w:top w:val="nil"/>
              <w:left w:val="nil"/>
              <w:bottom w:val="single" w:sz="4" w:space="0" w:color="auto"/>
              <w:right w:val="single" w:sz="4" w:space="0" w:color="auto"/>
            </w:tcBorders>
            <w:shd w:val="clear" w:color="auto" w:fill="auto"/>
            <w:noWrap/>
            <w:vAlign w:val="bottom"/>
            <w:hideMark/>
          </w:tcPr>
          <w:p w14:paraId="7E711B55"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Zatič pralne glave</w:t>
            </w:r>
          </w:p>
        </w:tc>
        <w:tc>
          <w:tcPr>
            <w:tcW w:w="992" w:type="dxa"/>
            <w:tcBorders>
              <w:top w:val="nil"/>
              <w:left w:val="nil"/>
              <w:bottom w:val="single" w:sz="4" w:space="0" w:color="auto"/>
              <w:right w:val="single" w:sz="4" w:space="0" w:color="auto"/>
            </w:tcBorders>
            <w:shd w:val="clear" w:color="auto" w:fill="auto"/>
            <w:noWrap/>
            <w:vAlign w:val="bottom"/>
            <w:hideMark/>
          </w:tcPr>
          <w:p w14:paraId="54327D0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2FF30D72"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1A57A61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18C672F8"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B64A615"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80.0548.84</w:t>
            </w:r>
          </w:p>
        </w:tc>
        <w:tc>
          <w:tcPr>
            <w:tcW w:w="4678" w:type="dxa"/>
            <w:tcBorders>
              <w:top w:val="nil"/>
              <w:left w:val="nil"/>
              <w:bottom w:val="single" w:sz="4" w:space="0" w:color="auto"/>
              <w:right w:val="single" w:sz="4" w:space="0" w:color="auto"/>
            </w:tcBorders>
            <w:shd w:val="clear" w:color="auto" w:fill="auto"/>
            <w:noWrap/>
            <w:vAlign w:val="bottom"/>
            <w:hideMark/>
          </w:tcPr>
          <w:p w14:paraId="2F4436FE"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Puša pralne glave</w:t>
            </w:r>
          </w:p>
        </w:tc>
        <w:tc>
          <w:tcPr>
            <w:tcW w:w="992" w:type="dxa"/>
            <w:tcBorders>
              <w:top w:val="nil"/>
              <w:left w:val="nil"/>
              <w:bottom w:val="single" w:sz="4" w:space="0" w:color="auto"/>
              <w:right w:val="single" w:sz="4" w:space="0" w:color="auto"/>
            </w:tcBorders>
            <w:shd w:val="clear" w:color="auto" w:fill="auto"/>
            <w:noWrap/>
            <w:vAlign w:val="bottom"/>
            <w:hideMark/>
          </w:tcPr>
          <w:p w14:paraId="66FE6D10"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6</w:t>
            </w:r>
          </w:p>
        </w:tc>
        <w:tc>
          <w:tcPr>
            <w:tcW w:w="1560" w:type="dxa"/>
            <w:tcBorders>
              <w:top w:val="nil"/>
              <w:left w:val="nil"/>
              <w:bottom w:val="single" w:sz="4" w:space="0" w:color="auto"/>
              <w:right w:val="single" w:sz="4" w:space="0" w:color="auto"/>
            </w:tcBorders>
            <w:shd w:val="clear" w:color="auto" w:fill="auto"/>
            <w:noWrap/>
            <w:vAlign w:val="bottom"/>
            <w:hideMark/>
          </w:tcPr>
          <w:p w14:paraId="49AAE0E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B82821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C43AB36"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035652B"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801004</w:t>
            </w:r>
          </w:p>
        </w:tc>
        <w:tc>
          <w:tcPr>
            <w:tcW w:w="4678" w:type="dxa"/>
            <w:tcBorders>
              <w:top w:val="nil"/>
              <w:left w:val="nil"/>
              <w:bottom w:val="single" w:sz="4" w:space="0" w:color="auto"/>
              <w:right w:val="single" w:sz="4" w:space="0" w:color="auto"/>
            </w:tcBorders>
            <w:shd w:val="clear" w:color="auto" w:fill="auto"/>
            <w:noWrap/>
            <w:vAlign w:val="bottom"/>
            <w:hideMark/>
          </w:tcPr>
          <w:p w14:paraId="6B76EAA0"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DRSNIK TEFLONSKI (potisna plošča)</w:t>
            </w:r>
          </w:p>
        </w:tc>
        <w:tc>
          <w:tcPr>
            <w:tcW w:w="992" w:type="dxa"/>
            <w:tcBorders>
              <w:top w:val="nil"/>
              <w:left w:val="nil"/>
              <w:bottom w:val="single" w:sz="4" w:space="0" w:color="auto"/>
              <w:right w:val="single" w:sz="4" w:space="0" w:color="auto"/>
            </w:tcBorders>
            <w:shd w:val="clear" w:color="auto" w:fill="auto"/>
            <w:noWrap/>
            <w:vAlign w:val="bottom"/>
            <w:hideMark/>
          </w:tcPr>
          <w:p w14:paraId="4C13EB5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4</w:t>
            </w:r>
          </w:p>
        </w:tc>
        <w:tc>
          <w:tcPr>
            <w:tcW w:w="1560" w:type="dxa"/>
            <w:tcBorders>
              <w:top w:val="nil"/>
              <w:left w:val="nil"/>
              <w:bottom w:val="single" w:sz="4" w:space="0" w:color="auto"/>
              <w:right w:val="single" w:sz="4" w:space="0" w:color="auto"/>
            </w:tcBorders>
            <w:shd w:val="clear" w:color="auto" w:fill="auto"/>
            <w:noWrap/>
            <w:vAlign w:val="bottom"/>
            <w:hideMark/>
          </w:tcPr>
          <w:p w14:paraId="3337718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10BC9A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02BB8441"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B0C2296"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801005</w:t>
            </w:r>
          </w:p>
        </w:tc>
        <w:tc>
          <w:tcPr>
            <w:tcW w:w="4678" w:type="dxa"/>
            <w:tcBorders>
              <w:top w:val="nil"/>
              <w:left w:val="nil"/>
              <w:bottom w:val="single" w:sz="4" w:space="0" w:color="auto"/>
              <w:right w:val="single" w:sz="4" w:space="0" w:color="auto"/>
            </w:tcBorders>
            <w:shd w:val="clear" w:color="auto" w:fill="auto"/>
            <w:noWrap/>
            <w:vAlign w:val="bottom"/>
            <w:hideMark/>
          </w:tcPr>
          <w:p w14:paraId="1B97CAF5"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DRSNIK TEFLONSKI (drsna plošča, bočni)</w:t>
            </w:r>
          </w:p>
        </w:tc>
        <w:tc>
          <w:tcPr>
            <w:tcW w:w="992" w:type="dxa"/>
            <w:tcBorders>
              <w:top w:val="nil"/>
              <w:left w:val="nil"/>
              <w:bottom w:val="single" w:sz="4" w:space="0" w:color="auto"/>
              <w:right w:val="single" w:sz="4" w:space="0" w:color="auto"/>
            </w:tcBorders>
            <w:shd w:val="clear" w:color="auto" w:fill="auto"/>
            <w:noWrap/>
            <w:vAlign w:val="bottom"/>
            <w:hideMark/>
          </w:tcPr>
          <w:p w14:paraId="2951D33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432110B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668B229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081795FA"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ECD7353"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801020</w:t>
            </w:r>
          </w:p>
        </w:tc>
        <w:tc>
          <w:tcPr>
            <w:tcW w:w="4678" w:type="dxa"/>
            <w:tcBorders>
              <w:top w:val="nil"/>
              <w:left w:val="nil"/>
              <w:bottom w:val="single" w:sz="4" w:space="0" w:color="auto"/>
              <w:right w:val="single" w:sz="4" w:space="0" w:color="auto"/>
            </w:tcBorders>
            <w:shd w:val="clear" w:color="auto" w:fill="auto"/>
            <w:noWrap/>
            <w:vAlign w:val="bottom"/>
            <w:hideMark/>
          </w:tcPr>
          <w:p w14:paraId="5ACE1C75"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DRSNIK TEFLONSKI (kovinska kocka, ravni)</w:t>
            </w:r>
          </w:p>
        </w:tc>
        <w:tc>
          <w:tcPr>
            <w:tcW w:w="992" w:type="dxa"/>
            <w:tcBorders>
              <w:top w:val="nil"/>
              <w:left w:val="nil"/>
              <w:bottom w:val="single" w:sz="4" w:space="0" w:color="auto"/>
              <w:right w:val="single" w:sz="4" w:space="0" w:color="auto"/>
            </w:tcBorders>
            <w:shd w:val="clear" w:color="auto" w:fill="auto"/>
            <w:noWrap/>
            <w:vAlign w:val="bottom"/>
            <w:hideMark/>
          </w:tcPr>
          <w:p w14:paraId="3026953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16</w:t>
            </w:r>
          </w:p>
        </w:tc>
        <w:tc>
          <w:tcPr>
            <w:tcW w:w="1560" w:type="dxa"/>
            <w:tcBorders>
              <w:top w:val="nil"/>
              <w:left w:val="nil"/>
              <w:bottom w:val="single" w:sz="4" w:space="0" w:color="auto"/>
              <w:right w:val="single" w:sz="4" w:space="0" w:color="auto"/>
            </w:tcBorders>
            <w:shd w:val="clear" w:color="auto" w:fill="auto"/>
            <w:noWrap/>
            <w:vAlign w:val="bottom"/>
            <w:hideMark/>
          </w:tcPr>
          <w:p w14:paraId="53380BB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82755E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703BA862"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BE1527E"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801020A</w:t>
            </w:r>
          </w:p>
        </w:tc>
        <w:tc>
          <w:tcPr>
            <w:tcW w:w="4678" w:type="dxa"/>
            <w:tcBorders>
              <w:top w:val="nil"/>
              <w:left w:val="nil"/>
              <w:bottom w:val="single" w:sz="4" w:space="0" w:color="auto"/>
              <w:right w:val="single" w:sz="4" w:space="0" w:color="auto"/>
            </w:tcBorders>
            <w:shd w:val="clear" w:color="auto" w:fill="auto"/>
            <w:noWrap/>
            <w:vAlign w:val="bottom"/>
            <w:hideMark/>
          </w:tcPr>
          <w:p w14:paraId="5E2667DD"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DRSNIK TEFLONSKI (kovinska kocka, </w:t>
            </w:r>
            <w:proofErr w:type="spellStart"/>
            <w:r w:rsidRPr="00CE2D61">
              <w:rPr>
                <w:rFonts w:ascii="Lucida Sans Unicode" w:eastAsia="Times New Roman" w:hAnsi="Lucida Sans Unicode" w:cs="Lucida Sans Unicode"/>
                <w:color w:val="000000"/>
                <w:sz w:val="20"/>
                <w:szCs w:val="20"/>
                <w:lang w:eastAsia="sl-SI"/>
              </w:rPr>
              <w:t>Medium</w:t>
            </w:r>
            <w:proofErr w:type="spellEnd"/>
            <w:r w:rsidRPr="00CE2D61">
              <w:rPr>
                <w:rFonts w:ascii="Lucida Sans Unicode" w:eastAsia="Times New Roman" w:hAnsi="Lucida Sans Unicode" w:cs="Lucida Sans Unicode"/>
                <w:color w:val="000000"/>
                <w:sz w:val="20"/>
                <w:szCs w:val="20"/>
                <w:lang w:eastAsia="sl-SI"/>
              </w:rPr>
              <w:t>)</w:t>
            </w:r>
          </w:p>
        </w:tc>
        <w:tc>
          <w:tcPr>
            <w:tcW w:w="992" w:type="dxa"/>
            <w:tcBorders>
              <w:top w:val="nil"/>
              <w:left w:val="nil"/>
              <w:bottom w:val="single" w:sz="4" w:space="0" w:color="auto"/>
              <w:right w:val="single" w:sz="4" w:space="0" w:color="auto"/>
            </w:tcBorders>
            <w:shd w:val="clear" w:color="auto" w:fill="auto"/>
            <w:noWrap/>
            <w:vAlign w:val="bottom"/>
            <w:hideMark/>
          </w:tcPr>
          <w:p w14:paraId="026B7D0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8</w:t>
            </w:r>
          </w:p>
        </w:tc>
        <w:tc>
          <w:tcPr>
            <w:tcW w:w="1560" w:type="dxa"/>
            <w:tcBorders>
              <w:top w:val="nil"/>
              <w:left w:val="nil"/>
              <w:bottom w:val="single" w:sz="4" w:space="0" w:color="auto"/>
              <w:right w:val="single" w:sz="4" w:space="0" w:color="auto"/>
            </w:tcBorders>
            <w:shd w:val="clear" w:color="auto" w:fill="auto"/>
            <w:noWrap/>
            <w:vAlign w:val="bottom"/>
            <w:hideMark/>
          </w:tcPr>
          <w:p w14:paraId="70A9278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45F1F2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AC06714"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BB7A9CB"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825016</w:t>
            </w:r>
          </w:p>
        </w:tc>
        <w:tc>
          <w:tcPr>
            <w:tcW w:w="4678" w:type="dxa"/>
            <w:tcBorders>
              <w:top w:val="nil"/>
              <w:left w:val="nil"/>
              <w:bottom w:val="single" w:sz="4" w:space="0" w:color="auto"/>
              <w:right w:val="single" w:sz="4" w:space="0" w:color="auto"/>
            </w:tcBorders>
            <w:shd w:val="clear" w:color="auto" w:fill="auto"/>
            <w:noWrap/>
            <w:vAlign w:val="bottom"/>
            <w:hideMark/>
          </w:tcPr>
          <w:p w14:paraId="0FF9A3B2"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TULJAVA 24V (G77, naslon, zračni ventil)</w:t>
            </w:r>
          </w:p>
        </w:tc>
        <w:tc>
          <w:tcPr>
            <w:tcW w:w="992" w:type="dxa"/>
            <w:tcBorders>
              <w:top w:val="nil"/>
              <w:left w:val="nil"/>
              <w:bottom w:val="single" w:sz="4" w:space="0" w:color="auto"/>
              <w:right w:val="single" w:sz="4" w:space="0" w:color="auto"/>
            </w:tcBorders>
            <w:shd w:val="clear" w:color="auto" w:fill="auto"/>
            <w:noWrap/>
            <w:vAlign w:val="bottom"/>
            <w:hideMark/>
          </w:tcPr>
          <w:p w14:paraId="77099A0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3</w:t>
            </w:r>
          </w:p>
        </w:tc>
        <w:tc>
          <w:tcPr>
            <w:tcW w:w="1560" w:type="dxa"/>
            <w:tcBorders>
              <w:top w:val="nil"/>
              <w:left w:val="nil"/>
              <w:bottom w:val="single" w:sz="4" w:space="0" w:color="auto"/>
              <w:right w:val="single" w:sz="4" w:space="0" w:color="auto"/>
            </w:tcBorders>
            <w:shd w:val="clear" w:color="auto" w:fill="auto"/>
            <w:noWrap/>
            <w:vAlign w:val="bottom"/>
            <w:hideMark/>
          </w:tcPr>
          <w:p w14:paraId="46682CB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587EDF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253AF520"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23F685E"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825087</w:t>
            </w:r>
          </w:p>
        </w:tc>
        <w:tc>
          <w:tcPr>
            <w:tcW w:w="4678" w:type="dxa"/>
            <w:tcBorders>
              <w:top w:val="nil"/>
              <w:left w:val="nil"/>
              <w:bottom w:val="single" w:sz="4" w:space="0" w:color="auto"/>
              <w:right w:val="single" w:sz="4" w:space="0" w:color="auto"/>
            </w:tcBorders>
            <w:shd w:val="clear" w:color="auto" w:fill="auto"/>
            <w:noWrap/>
            <w:vAlign w:val="bottom"/>
            <w:hideMark/>
          </w:tcPr>
          <w:p w14:paraId="0593D2E4"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Ventil zračni </w:t>
            </w:r>
            <w:proofErr w:type="spellStart"/>
            <w:r w:rsidRPr="00CE2D61">
              <w:rPr>
                <w:rFonts w:ascii="Lucida Sans Unicode" w:eastAsia="Times New Roman" w:hAnsi="Lucida Sans Unicode" w:cs="Lucida Sans Unicode"/>
                <w:color w:val="000000"/>
                <w:sz w:val="20"/>
                <w:szCs w:val="20"/>
                <w:lang w:eastAsia="sl-SI"/>
              </w:rPr>
              <w:t>kpl</w:t>
            </w:r>
            <w:proofErr w:type="spellEnd"/>
            <w:r w:rsidRPr="00CE2D61">
              <w:rPr>
                <w:rFonts w:ascii="Lucida Sans Unicode" w:eastAsia="Times New Roman" w:hAnsi="Lucida Sans Unicode" w:cs="Lucida Sans Unicode"/>
                <w:color w:val="000000"/>
                <w:sz w:val="20"/>
                <w:szCs w:val="20"/>
                <w:lang w:eastAsia="sl-SI"/>
              </w:rPr>
              <w:t xml:space="preserve"> (naslon, 3 položaji) - novi</w:t>
            </w:r>
          </w:p>
        </w:tc>
        <w:tc>
          <w:tcPr>
            <w:tcW w:w="992" w:type="dxa"/>
            <w:tcBorders>
              <w:top w:val="nil"/>
              <w:left w:val="nil"/>
              <w:bottom w:val="single" w:sz="4" w:space="0" w:color="auto"/>
              <w:right w:val="single" w:sz="4" w:space="0" w:color="auto"/>
            </w:tcBorders>
            <w:shd w:val="clear" w:color="auto" w:fill="auto"/>
            <w:noWrap/>
            <w:vAlign w:val="bottom"/>
            <w:hideMark/>
          </w:tcPr>
          <w:p w14:paraId="130E284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212D0A0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7E5C81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37D052D6"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1DA9860"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830025</w:t>
            </w:r>
          </w:p>
        </w:tc>
        <w:tc>
          <w:tcPr>
            <w:tcW w:w="4678" w:type="dxa"/>
            <w:tcBorders>
              <w:top w:val="nil"/>
              <w:left w:val="nil"/>
              <w:bottom w:val="single" w:sz="4" w:space="0" w:color="auto"/>
              <w:right w:val="single" w:sz="4" w:space="0" w:color="auto"/>
            </w:tcBorders>
            <w:shd w:val="clear" w:color="auto" w:fill="auto"/>
            <w:noWrap/>
            <w:vAlign w:val="bottom"/>
            <w:hideMark/>
          </w:tcPr>
          <w:p w14:paraId="1A148D38"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CILINDER DRSNE PLOŠČE - Mini XL, </w:t>
            </w:r>
            <w:proofErr w:type="spellStart"/>
            <w:r w:rsidRPr="00CE2D61">
              <w:rPr>
                <w:rFonts w:ascii="Lucida Sans Unicode" w:eastAsia="Times New Roman" w:hAnsi="Lucida Sans Unicode" w:cs="Lucida Sans Unicode"/>
                <w:color w:val="000000"/>
                <w:sz w:val="20"/>
                <w:szCs w:val="20"/>
                <w:lang w:eastAsia="sl-SI"/>
              </w:rPr>
              <w:t>Medium</w:t>
            </w:r>
            <w:proofErr w:type="spellEnd"/>
            <w:r w:rsidRPr="00CE2D61">
              <w:rPr>
                <w:rFonts w:ascii="Lucida Sans Unicode" w:eastAsia="Times New Roman" w:hAnsi="Lucida Sans Unicode" w:cs="Lucida Sans Unicode"/>
                <w:color w:val="000000"/>
                <w:sz w:val="20"/>
                <w:szCs w:val="20"/>
                <w:lang w:eastAsia="sl-SI"/>
              </w:rPr>
              <w:t xml:space="preserve"> XLS</w:t>
            </w:r>
          </w:p>
        </w:tc>
        <w:tc>
          <w:tcPr>
            <w:tcW w:w="992" w:type="dxa"/>
            <w:tcBorders>
              <w:top w:val="nil"/>
              <w:left w:val="nil"/>
              <w:bottom w:val="single" w:sz="4" w:space="0" w:color="auto"/>
              <w:right w:val="single" w:sz="4" w:space="0" w:color="auto"/>
            </w:tcBorders>
            <w:shd w:val="clear" w:color="auto" w:fill="auto"/>
            <w:noWrap/>
            <w:vAlign w:val="bottom"/>
            <w:hideMark/>
          </w:tcPr>
          <w:p w14:paraId="217A57D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6D898DC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111ED7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25245036"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E06BCB3"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830032</w:t>
            </w:r>
          </w:p>
        </w:tc>
        <w:tc>
          <w:tcPr>
            <w:tcW w:w="4678" w:type="dxa"/>
            <w:tcBorders>
              <w:top w:val="nil"/>
              <w:left w:val="nil"/>
              <w:bottom w:val="single" w:sz="4" w:space="0" w:color="auto"/>
              <w:right w:val="single" w:sz="4" w:space="0" w:color="auto"/>
            </w:tcBorders>
            <w:shd w:val="clear" w:color="auto" w:fill="auto"/>
            <w:noWrap/>
            <w:vAlign w:val="bottom"/>
            <w:hideMark/>
          </w:tcPr>
          <w:p w14:paraId="7381FA83"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Blok krmilni (potisna plošča G05)</w:t>
            </w:r>
          </w:p>
        </w:tc>
        <w:tc>
          <w:tcPr>
            <w:tcW w:w="992" w:type="dxa"/>
            <w:tcBorders>
              <w:top w:val="nil"/>
              <w:left w:val="nil"/>
              <w:bottom w:val="single" w:sz="4" w:space="0" w:color="auto"/>
              <w:right w:val="single" w:sz="4" w:space="0" w:color="auto"/>
            </w:tcBorders>
            <w:shd w:val="clear" w:color="auto" w:fill="auto"/>
            <w:noWrap/>
            <w:vAlign w:val="bottom"/>
            <w:hideMark/>
          </w:tcPr>
          <w:p w14:paraId="5C746B7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794BF2C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1AD6C6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358F21A6"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D25E248"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830197</w:t>
            </w:r>
          </w:p>
        </w:tc>
        <w:tc>
          <w:tcPr>
            <w:tcW w:w="4678" w:type="dxa"/>
            <w:tcBorders>
              <w:top w:val="nil"/>
              <w:left w:val="nil"/>
              <w:bottom w:val="single" w:sz="4" w:space="0" w:color="auto"/>
              <w:right w:val="single" w:sz="4" w:space="0" w:color="auto"/>
            </w:tcBorders>
            <w:shd w:val="clear" w:color="auto" w:fill="auto"/>
            <w:noWrap/>
            <w:vAlign w:val="bottom"/>
            <w:hideMark/>
          </w:tcPr>
          <w:p w14:paraId="3166ECFA"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Filter oljni, tlačni (dolgi)</w:t>
            </w:r>
          </w:p>
        </w:tc>
        <w:tc>
          <w:tcPr>
            <w:tcW w:w="992" w:type="dxa"/>
            <w:tcBorders>
              <w:top w:val="nil"/>
              <w:left w:val="nil"/>
              <w:bottom w:val="single" w:sz="4" w:space="0" w:color="auto"/>
              <w:right w:val="single" w:sz="4" w:space="0" w:color="auto"/>
            </w:tcBorders>
            <w:shd w:val="clear" w:color="auto" w:fill="auto"/>
            <w:noWrap/>
            <w:vAlign w:val="bottom"/>
            <w:hideMark/>
          </w:tcPr>
          <w:p w14:paraId="549E005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46</w:t>
            </w:r>
          </w:p>
        </w:tc>
        <w:tc>
          <w:tcPr>
            <w:tcW w:w="1560" w:type="dxa"/>
            <w:tcBorders>
              <w:top w:val="nil"/>
              <w:left w:val="nil"/>
              <w:bottom w:val="single" w:sz="4" w:space="0" w:color="auto"/>
              <w:right w:val="single" w:sz="4" w:space="0" w:color="auto"/>
            </w:tcBorders>
            <w:shd w:val="clear" w:color="auto" w:fill="auto"/>
            <w:noWrap/>
            <w:vAlign w:val="bottom"/>
            <w:hideMark/>
          </w:tcPr>
          <w:p w14:paraId="4C81164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F406C80"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0902DD3B"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F0AAB28"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830510</w:t>
            </w:r>
          </w:p>
        </w:tc>
        <w:tc>
          <w:tcPr>
            <w:tcW w:w="4678" w:type="dxa"/>
            <w:tcBorders>
              <w:top w:val="nil"/>
              <w:left w:val="nil"/>
              <w:bottom w:val="single" w:sz="4" w:space="0" w:color="auto"/>
              <w:right w:val="single" w:sz="4" w:space="0" w:color="auto"/>
            </w:tcBorders>
            <w:shd w:val="clear" w:color="auto" w:fill="auto"/>
            <w:noWrap/>
            <w:vAlign w:val="bottom"/>
            <w:hideMark/>
          </w:tcPr>
          <w:p w14:paraId="6754ECCE"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Puša stopnice (podporna)</w:t>
            </w:r>
          </w:p>
        </w:tc>
        <w:tc>
          <w:tcPr>
            <w:tcW w:w="992" w:type="dxa"/>
            <w:tcBorders>
              <w:top w:val="nil"/>
              <w:left w:val="nil"/>
              <w:bottom w:val="single" w:sz="4" w:space="0" w:color="auto"/>
              <w:right w:val="single" w:sz="4" w:space="0" w:color="auto"/>
            </w:tcBorders>
            <w:shd w:val="clear" w:color="auto" w:fill="auto"/>
            <w:noWrap/>
            <w:vAlign w:val="bottom"/>
            <w:hideMark/>
          </w:tcPr>
          <w:p w14:paraId="400D7B6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604496E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425D1BD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176BE7F0"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DEDE225"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830511</w:t>
            </w:r>
          </w:p>
        </w:tc>
        <w:tc>
          <w:tcPr>
            <w:tcW w:w="4678" w:type="dxa"/>
            <w:tcBorders>
              <w:top w:val="nil"/>
              <w:left w:val="nil"/>
              <w:bottom w:val="single" w:sz="4" w:space="0" w:color="auto"/>
              <w:right w:val="single" w:sz="4" w:space="0" w:color="auto"/>
            </w:tcBorders>
            <w:shd w:val="clear" w:color="auto" w:fill="auto"/>
            <w:noWrap/>
            <w:vAlign w:val="bottom"/>
            <w:hideMark/>
          </w:tcPr>
          <w:p w14:paraId="3A098ABF"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Puša stopnice, notranja (podporna deska)</w:t>
            </w:r>
          </w:p>
        </w:tc>
        <w:tc>
          <w:tcPr>
            <w:tcW w:w="992" w:type="dxa"/>
            <w:tcBorders>
              <w:top w:val="nil"/>
              <w:left w:val="nil"/>
              <w:bottom w:val="single" w:sz="4" w:space="0" w:color="auto"/>
              <w:right w:val="single" w:sz="4" w:space="0" w:color="auto"/>
            </w:tcBorders>
            <w:shd w:val="clear" w:color="auto" w:fill="auto"/>
            <w:noWrap/>
            <w:vAlign w:val="bottom"/>
            <w:hideMark/>
          </w:tcPr>
          <w:p w14:paraId="1B1C8B0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310EEDA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4C0E70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26CA0962"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1ADA759"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859001</w:t>
            </w:r>
          </w:p>
        </w:tc>
        <w:tc>
          <w:tcPr>
            <w:tcW w:w="4678" w:type="dxa"/>
            <w:tcBorders>
              <w:top w:val="nil"/>
              <w:left w:val="nil"/>
              <w:bottom w:val="single" w:sz="4" w:space="0" w:color="auto"/>
              <w:right w:val="single" w:sz="4" w:space="0" w:color="auto"/>
            </w:tcBorders>
            <w:shd w:val="clear" w:color="auto" w:fill="auto"/>
            <w:noWrap/>
            <w:vAlign w:val="bottom"/>
            <w:hideMark/>
          </w:tcPr>
          <w:p w14:paraId="1DF9CDE9"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DIŠAVA CITRO</w:t>
            </w:r>
          </w:p>
        </w:tc>
        <w:tc>
          <w:tcPr>
            <w:tcW w:w="992" w:type="dxa"/>
            <w:tcBorders>
              <w:top w:val="nil"/>
              <w:left w:val="nil"/>
              <w:bottom w:val="single" w:sz="4" w:space="0" w:color="auto"/>
              <w:right w:val="single" w:sz="4" w:space="0" w:color="auto"/>
            </w:tcBorders>
            <w:shd w:val="clear" w:color="auto" w:fill="auto"/>
            <w:noWrap/>
            <w:vAlign w:val="bottom"/>
            <w:hideMark/>
          </w:tcPr>
          <w:p w14:paraId="135D2F8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20</w:t>
            </w:r>
          </w:p>
        </w:tc>
        <w:tc>
          <w:tcPr>
            <w:tcW w:w="1560" w:type="dxa"/>
            <w:tcBorders>
              <w:top w:val="nil"/>
              <w:left w:val="nil"/>
              <w:bottom w:val="single" w:sz="4" w:space="0" w:color="auto"/>
              <w:right w:val="single" w:sz="4" w:space="0" w:color="auto"/>
            </w:tcBorders>
            <w:shd w:val="clear" w:color="auto" w:fill="auto"/>
            <w:noWrap/>
            <w:vAlign w:val="bottom"/>
            <w:hideMark/>
          </w:tcPr>
          <w:p w14:paraId="78F5E7C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CC96F9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49DD29F3"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FD6CA2C"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984005</w:t>
            </w:r>
          </w:p>
        </w:tc>
        <w:tc>
          <w:tcPr>
            <w:tcW w:w="4678" w:type="dxa"/>
            <w:tcBorders>
              <w:top w:val="nil"/>
              <w:left w:val="nil"/>
              <w:bottom w:val="single" w:sz="4" w:space="0" w:color="auto"/>
              <w:right w:val="single" w:sz="4" w:space="0" w:color="auto"/>
            </w:tcBorders>
            <w:shd w:val="clear" w:color="auto" w:fill="auto"/>
            <w:noWrap/>
            <w:vAlign w:val="bottom"/>
            <w:hideMark/>
          </w:tcPr>
          <w:p w14:paraId="5E16BE18"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Filter oljni, povratni</w:t>
            </w:r>
          </w:p>
        </w:tc>
        <w:tc>
          <w:tcPr>
            <w:tcW w:w="992" w:type="dxa"/>
            <w:tcBorders>
              <w:top w:val="nil"/>
              <w:left w:val="nil"/>
              <w:bottom w:val="single" w:sz="4" w:space="0" w:color="auto"/>
              <w:right w:val="single" w:sz="4" w:space="0" w:color="auto"/>
            </w:tcBorders>
            <w:shd w:val="clear" w:color="auto" w:fill="auto"/>
            <w:noWrap/>
            <w:vAlign w:val="bottom"/>
            <w:hideMark/>
          </w:tcPr>
          <w:p w14:paraId="29877CD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23</w:t>
            </w:r>
          </w:p>
        </w:tc>
        <w:tc>
          <w:tcPr>
            <w:tcW w:w="1560" w:type="dxa"/>
            <w:tcBorders>
              <w:top w:val="nil"/>
              <w:left w:val="nil"/>
              <w:bottom w:val="single" w:sz="4" w:space="0" w:color="auto"/>
              <w:right w:val="single" w:sz="4" w:space="0" w:color="auto"/>
            </w:tcBorders>
            <w:shd w:val="clear" w:color="auto" w:fill="auto"/>
            <w:noWrap/>
            <w:vAlign w:val="bottom"/>
            <w:hideMark/>
          </w:tcPr>
          <w:p w14:paraId="4DCCB040"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40925BE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512EA199"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49F387A"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984012</w:t>
            </w:r>
          </w:p>
        </w:tc>
        <w:tc>
          <w:tcPr>
            <w:tcW w:w="4678" w:type="dxa"/>
            <w:tcBorders>
              <w:top w:val="nil"/>
              <w:left w:val="nil"/>
              <w:bottom w:val="single" w:sz="4" w:space="0" w:color="auto"/>
              <w:right w:val="single" w:sz="4" w:space="0" w:color="auto"/>
            </w:tcBorders>
            <w:shd w:val="clear" w:color="auto" w:fill="auto"/>
            <w:noWrap/>
            <w:vAlign w:val="bottom"/>
            <w:hideMark/>
          </w:tcPr>
          <w:p w14:paraId="2B467B0F"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TESNILA FILTRA</w:t>
            </w:r>
          </w:p>
        </w:tc>
        <w:tc>
          <w:tcPr>
            <w:tcW w:w="992" w:type="dxa"/>
            <w:tcBorders>
              <w:top w:val="nil"/>
              <w:left w:val="nil"/>
              <w:bottom w:val="single" w:sz="4" w:space="0" w:color="auto"/>
              <w:right w:val="single" w:sz="4" w:space="0" w:color="auto"/>
            </w:tcBorders>
            <w:shd w:val="clear" w:color="auto" w:fill="auto"/>
            <w:noWrap/>
            <w:vAlign w:val="bottom"/>
            <w:hideMark/>
          </w:tcPr>
          <w:p w14:paraId="49EBC70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753EB2C0"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15C68D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2661342F"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4FA4BD8"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985036A</w:t>
            </w:r>
          </w:p>
        </w:tc>
        <w:tc>
          <w:tcPr>
            <w:tcW w:w="4678" w:type="dxa"/>
            <w:tcBorders>
              <w:top w:val="nil"/>
              <w:left w:val="nil"/>
              <w:bottom w:val="single" w:sz="4" w:space="0" w:color="auto"/>
              <w:right w:val="single" w:sz="4" w:space="0" w:color="auto"/>
            </w:tcBorders>
            <w:shd w:val="clear" w:color="auto" w:fill="auto"/>
            <w:noWrap/>
            <w:vAlign w:val="bottom"/>
            <w:hideMark/>
          </w:tcPr>
          <w:p w14:paraId="113C5392"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Lučka bočna (Gumi nosilec, desna)</w:t>
            </w:r>
          </w:p>
        </w:tc>
        <w:tc>
          <w:tcPr>
            <w:tcW w:w="992" w:type="dxa"/>
            <w:tcBorders>
              <w:top w:val="nil"/>
              <w:left w:val="nil"/>
              <w:bottom w:val="single" w:sz="4" w:space="0" w:color="auto"/>
              <w:right w:val="single" w:sz="4" w:space="0" w:color="auto"/>
            </w:tcBorders>
            <w:shd w:val="clear" w:color="auto" w:fill="auto"/>
            <w:noWrap/>
            <w:vAlign w:val="bottom"/>
            <w:hideMark/>
          </w:tcPr>
          <w:p w14:paraId="525EC10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18213F0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4E7CD76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18EB5F63"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A1BC2C4"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9860030106004</w:t>
            </w:r>
          </w:p>
        </w:tc>
        <w:tc>
          <w:tcPr>
            <w:tcW w:w="4678" w:type="dxa"/>
            <w:tcBorders>
              <w:top w:val="nil"/>
              <w:left w:val="nil"/>
              <w:bottom w:val="single" w:sz="4" w:space="0" w:color="auto"/>
              <w:right w:val="single" w:sz="4" w:space="0" w:color="auto"/>
            </w:tcBorders>
            <w:shd w:val="clear" w:color="auto" w:fill="auto"/>
            <w:noWrap/>
            <w:vAlign w:val="bottom"/>
            <w:hideMark/>
          </w:tcPr>
          <w:p w14:paraId="160BD54A"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Roka nagibna, desna, komplet (Delta)</w:t>
            </w:r>
          </w:p>
        </w:tc>
        <w:tc>
          <w:tcPr>
            <w:tcW w:w="992" w:type="dxa"/>
            <w:tcBorders>
              <w:top w:val="nil"/>
              <w:left w:val="nil"/>
              <w:bottom w:val="single" w:sz="4" w:space="0" w:color="auto"/>
              <w:right w:val="single" w:sz="4" w:space="0" w:color="auto"/>
            </w:tcBorders>
            <w:shd w:val="clear" w:color="auto" w:fill="auto"/>
            <w:noWrap/>
            <w:vAlign w:val="bottom"/>
            <w:hideMark/>
          </w:tcPr>
          <w:p w14:paraId="5F022390"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701B478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61947F7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23A9CF50"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8B71A4E"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9860040207010</w:t>
            </w:r>
          </w:p>
        </w:tc>
        <w:tc>
          <w:tcPr>
            <w:tcW w:w="4678" w:type="dxa"/>
            <w:tcBorders>
              <w:top w:val="nil"/>
              <w:left w:val="nil"/>
              <w:bottom w:val="single" w:sz="4" w:space="0" w:color="auto"/>
              <w:right w:val="single" w:sz="4" w:space="0" w:color="auto"/>
            </w:tcBorders>
            <w:shd w:val="clear" w:color="auto" w:fill="auto"/>
            <w:noWrap/>
            <w:vAlign w:val="bottom"/>
            <w:hideMark/>
          </w:tcPr>
          <w:p w14:paraId="4378E4CC"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Podpora zabojnika (Delta 2301)</w:t>
            </w:r>
          </w:p>
        </w:tc>
        <w:tc>
          <w:tcPr>
            <w:tcW w:w="992" w:type="dxa"/>
            <w:tcBorders>
              <w:top w:val="nil"/>
              <w:left w:val="nil"/>
              <w:bottom w:val="single" w:sz="4" w:space="0" w:color="auto"/>
              <w:right w:val="single" w:sz="4" w:space="0" w:color="auto"/>
            </w:tcBorders>
            <w:shd w:val="clear" w:color="auto" w:fill="auto"/>
            <w:noWrap/>
            <w:vAlign w:val="bottom"/>
            <w:hideMark/>
          </w:tcPr>
          <w:p w14:paraId="0FEE445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42C1B752"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1CA2913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7FC4F660"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482EBDB"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986021206027</w:t>
            </w:r>
          </w:p>
        </w:tc>
        <w:tc>
          <w:tcPr>
            <w:tcW w:w="4678" w:type="dxa"/>
            <w:tcBorders>
              <w:top w:val="nil"/>
              <w:left w:val="nil"/>
              <w:bottom w:val="single" w:sz="4" w:space="0" w:color="auto"/>
              <w:right w:val="single" w:sz="4" w:space="0" w:color="auto"/>
            </w:tcBorders>
            <w:shd w:val="clear" w:color="auto" w:fill="auto"/>
            <w:noWrap/>
            <w:vAlign w:val="bottom"/>
            <w:hideMark/>
          </w:tcPr>
          <w:p w14:paraId="6D9F0872"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Blažilec nihajne roke, ravni (</w:t>
            </w:r>
            <w:proofErr w:type="spellStart"/>
            <w:r w:rsidRPr="00CE2D61">
              <w:rPr>
                <w:rFonts w:ascii="Lucida Sans Unicode" w:eastAsia="Times New Roman" w:hAnsi="Lucida Sans Unicode" w:cs="Lucida Sans Unicode"/>
                <w:color w:val="000000"/>
                <w:sz w:val="20"/>
                <w:szCs w:val="20"/>
                <w:lang w:eastAsia="sl-SI"/>
              </w:rPr>
              <w:t>Zoeller</w:t>
            </w:r>
            <w:proofErr w:type="spellEnd"/>
            <w:r w:rsidRPr="00CE2D61">
              <w:rPr>
                <w:rFonts w:ascii="Lucida Sans Unicode" w:eastAsia="Times New Roman" w:hAnsi="Lucida Sans Unicode" w:cs="Lucida Sans Unicode"/>
                <w:color w:val="000000"/>
                <w:sz w:val="20"/>
                <w:szCs w:val="20"/>
                <w:lang w:eastAsia="sl-SI"/>
              </w:rPr>
              <w:t xml:space="preserve"> Delta)</w:t>
            </w:r>
          </w:p>
        </w:tc>
        <w:tc>
          <w:tcPr>
            <w:tcW w:w="992" w:type="dxa"/>
            <w:tcBorders>
              <w:top w:val="nil"/>
              <w:left w:val="nil"/>
              <w:bottom w:val="single" w:sz="4" w:space="0" w:color="auto"/>
              <w:right w:val="single" w:sz="4" w:space="0" w:color="auto"/>
            </w:tcBorders>
            <w:shd w:val="clear" w:color="auto" w:fill="auto"/>
            <w:noWrap/>
            <w:vAlign w:val="bottom"/>
            <w:hideMark/>
          </w:tcPr>
          <w:p w14:paraId="0914001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5</w:t>
            </w:r>
          </w:p>
        </w:tc>
        <w:tc>
          <w:tcPr>
            <w:tcW w:w="1560" w:type="dxa"/>
            <w:tcBorders>
              <w:top w:val="nil"/>
              <w:left w:val="nil"/>
              <w:bottom w:val="single" w:sz="4" w:space="0" w:color="auto"/>
              <w:right w:val="single" w:sz="4" w:space="0" w:color="auto"/>
            </w:tcBorders>
            <w:shd w:val="clear" w:color="auto" w:fill="auto"/>
            <w:noWrap/>
            <w:vAlign w:val="bottom"/>
            <w:hideMark/>
          </w:tcPr>
          <w:p w14:paraId="5F5443C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EB9FA52"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5165683"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22CB1DE"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9860230107027</w:t>
            </w:r>
          </w:p>
        </w:tc>
        <w:tc>
          <w:tcPr>
            <w:tcW w:w="4678" w:type="dxa"/>
            <w:tcBorders>
              <w:top w:val="nil"/>
              <w:left w:val="nil"/>
              <w:bottom w:val="single" w:sz="4" w:space="0" w:color="auto"/>
              <w:right w:val="single" w:sz="4" w:space="0" w:color="auto"/>
            </w:tcBorders>
            <w:shd w:val="clear" w:color="auto" w:fill="auto"/>
            <w:noWrap/>
            <w:vAlign w:val="bottom"/>
            <w:hideMark/>
          </w:tcPr>
          <w:p w14:paraId="47B06831"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Os nagibne roke, velika (Delta)</w:t>
            </w:r>
          </w:p>
        </w:tc>
        <w:tc>
          <w:tcPr>
            <w:tcW w:w="992" w:type="dxa"/>
            <w:tcBorders>
              <w:top w:val="nil"/>
              <w:left w:val="nil"/>
              <w:bottom w:val="single" w:sz="4" w:space="0" w:color="auto"/>
              <w:right w:val="single" w:sz="4" w:space="0" w:color="auto"/>
            </w:tcBorders>
            <w:shd w:val="clear" w:color="auto" w:fill="auto"/>
            <w:noWrap/>
            <w:vAlign w:val="bottom"/>
            <w:hideMark/>
          </w:tcPr>
          <w:p w14:paraId="5599F1C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3</w:t>
            </w:r>
          </w:p>
        </w:tc>
        <w:tc>
          <w:tcPr>
            <w:tcW w:w="1560" w:type="dxa"/>
            <w:tcBorders>
              <w:top w:val="nil"/>
              <w:left w:val="nil"/>
              <w:bottom w:val="single" w:sz="4" w:space="0" w:color="auto"/>
              <w:right w:val="single" w:sz="4" w:space="0" w:color="auto"/>
            </w:tcBorders>
            <w:shd w:val="clear" w:color="auto" w:fill="auto"/>
            <w:noWrap/>
            <w:vAlign w:val="bottom"/>
            <w:hideMark/>
          </w:tcPr>
          <w:p w14:paraId="0DDD07D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382341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72D1FEBD"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501C3EC"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9860230108005</w:t>
            </w:r>
          </w:p>
        </w:tc>
        <w:tc>
          <w:tcPr>
            <w:tcW w:w="4678" w:type="dxa"/>
            <w:tcBorders>
              <w:top w:val="nil"/>
              <w:left w:val="nil"/>
              <w:bottom w:val="single" w:sz="4" w:space="0" w:color="auto"/>
              <w:right w:val="single" w:sz="4" w:space="0" w:color="auto"/>
            </w:tcBorders>
            <w:shd w:val="clear" w:color="auto" w:fill="auto"/>
            <w:noWrap/>
            <w:vAlign w:val="bottom"/>
            <w:hideMark/>
          </w:tcPr>
          <w:p w14:paraId="4FC5F087"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Cilinder dvižni (</w:t>
            </w:r>
            <w:proofErr w:type="spellStart"/>
            <w:r w:rsidRPr="00CE2D61">
              <w:rPr>
                <w:rFonts w:ascii="Lucida Sans Unicode" w:eastAsia="Times New Roman" w:hAnsi="Lucida Sans Unicode" w:cs="Lucida Sans Unicode"/>
                <w:color w:val="000000"/>
                <w:sz w:val="20"/>
                <w:szCs w:val="20"/>
                <w:lang w:eastAsia="sl-SI"/>
              </w:rPr>
              <w:t>Zoeller</w:t>
            </w:r>
            <w:proofErr w:type="spellEnd"/>
            <w:r w:rsidRPr="00CE2D61">
              <w:rPr>
                <w:rFonts w:ascii="Lucida Sans Unicode" w:eastAsia="Times New Roman" w:hAnsi="Lucida Sans Unicode" w:cs="Lucida Sans Unicode"/>
                <w:color w:val="000000"/>
                <w:sz w:val="20"/>
                <w:szCs w:val="20"/>
                <w:lang w:eastAsia="sl-SI"/>
              </w:rPr>
              <w:t xml:space="preserve"> Delta 2301)</w:t>
            </w:r>
          </w:p>
        </w:tc>
        <w:tc>
          <w:tcPr>
            <w:tcW w:w="992" w:type="dxa"/>
            <w:tcBorders>
              <w:top w:val="nil"/>
              <w:left w:val="nil"/>
              <w:bottom w:val="single" w:sz="4" w:space="0" w:color="auto"/>
              <w:right w:val="single" w:sz="4" w:space="0" w:color="auto"/>
            </w:tcBorders>
            <w:shd w:val="clear" w:color="auto" w:fill="auto"/>
            <w:noWrap/>
            <w:vAlign w:val="bottom"/>
            <w:hideMark/>
          </w:tcPr>
          <w:p w14:paraId="77A942E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3379A72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D0DBB2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737B8A3C"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D26999C"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9860230114021</w:t>
            </w:r>
          </w:p>
        </w:tc>
        <w:tc>
          <w:tcPr>
            <w:tcW w:w="4678" w:type="dxa"/>
            <w:tcBorders>
              <w:top w:val="nil"/>
              <w:left w:val="nil"/>
              <w:bottom w:val="single" w:sz="4" w:space="0" w:color="auto"/>
              <w:right w:val="single" w:sz="4" w:space="0" w:color="auto"/>
            </w:tcBorders>
            <w:shd w:val="clear" w:color="auto" w:fill="auto"/>
            <w:noWrap/>
            <w:vAlign w:val="bottom"/>
            <w:hideMark/>
          </w:tcPr>
          <w:p w14:paraId="4CDFE6BD"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Ventil magnetni 4/2 (Alfa)</w:t>
            </w:r>
          </w:p>
        </w:tc>
        <w:tc>
          <w:tcPr>
            <w:tcW w:w="992" w:type="dxa"/>
            <w:tcBorders>
              <w:top w:val="nil"/>
              <w:left w:val="nil"/>
              <w:bottom w:val="single" w:sz="4" w:space="0" w:color="auto"/>
              <w:right w:val="single" w:sz="4" w:space="0" w:color="auto"/>
            </w:tcBorders>
            <w:shd w:val="clear" w:color="auto" w:fill="auto"/>
            <w:noWrap/>
            <w:vAlign w:val="bottom"/>
            <w:hideMark/>
          </w:tcPr>
          <w:p w14:paraId="44A3BE3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58C64BB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4A5329E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53DB2C50"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57321A5"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9860230114042</w:t>
            </w:r>
          </w:p>
        </w:tc>
        <w:tc>
          <w:tcPr>
            <w:tcW w:w="4678" w:type="dxa"/>
            <w:tcBorders>
              <w:top w:val="nil"/>
              <w:left w:val="nil"/>
              <w:bottom w:val="single" w:sz="4" w:space="0" w:color="auto"/>
              <w:right w:val="single" w:sz="4" w:space="0" w:color="auto"/>
            </w:tcBorders>
            <w:shd w:val="clear" w:color="auto" w:fill="auto"/>
            <w:noWrap/>
            <w:vAlign w:val="bottom"/>
            <w:hideMark/>
          </w:tcPr>
          <w:p w14:paraId="0CDEAEE8"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Ventil magnetni (Alfa, Delta 2301)</w:t>
            </w:r>
          </w:p>
        </w:tc>
        <w:tc>
          <w:tcPr>
            <w:tcW w:w="992" w:type="dxa"/>
            <w:tcBorders>
              <w:top w:val="nil"/>
              <w:left w:val="nil"/>
              <w:bottom w:val="single" w:sz="4" w:space="0" w:color="auto"/>
              <w:right w:val="single" w:sz="4" w:space="0" w:color="auto"/>
            </w:tcBorders>
            <w:shd w:val="clear" w:color="auto" w:fill="auto"/>
            <w:noWrap/>
            <w:vAlign w:val="bottom"/>
            <w:hideMark/>
          </w:tcPr>
          <w:p w14:paraId="55E8A65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594229F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A50410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4BC4956"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A3FEE8D"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9860230114045</w:t>
            </w:r>
          </w:p>
        </w:tc>
        <w:tc>
          <w:tcPr>
            <w:tcW w:w="4678" w:type="dxa"/>
            <w:tcBorders>
              <w:top w:val="nil"/>
              <w:left w:val="nil"/>
              <w:bottom w:val="single" w:sz="4" w:space="0" w:color="auto"/>
              <w:right w:val="single" w:sz="4" w:space="0" w:color="auto"/>
            </w:tcBorders>
            <w:shd w:val="clear" w:color="auto" w:fill="auto"/>
            <w:noWrap/>
            <w:vAlign w:val="bottom"/>
            <w:hideMark/>
          </w:tcPr>
          <w:p w14:paraId="21AF69DF"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Tuljava 18 </w:t>
            </w:r>
            <w:proofErr w:type="spellStart"/>
            <w:r w:rsidRPr="00CE2D61">
              <w:rPr>
                <w:rFonts w:ascii="Lucida Sans Unicode" w:eastAsia="Times New Roman" w:hAnsi="Lucida Sans Unicode" w:cs="Lucida Sans Unicode"/>
                <w:color w:val="000000"/>
                <w:sz w:val="20"/>
                <w:szCs w:val="20"/>
                <w:lang w:eastAsia="sl-SI"/>
              </w:rPr>
              <w:t>ohm</w:t>
            </w:r>
            <w:proofErr w:type="spellEnd"/>
            <w:r w:rsidRPr="00CE2D61">
              <w:rPr>
                <w:rFonts w:ascii="Lucida Sans Unicode" w:eastAsia="Times New Roman" w:hAnsi="Lucida Sans Unicode" w:cs="Lucida Sans Unicode"/>
                <w:color w:val="000000"/>
                <w:sz w:val="20"/>
                <w:szCs w:val="20"/>
                <w:lang w:eastAsia="sl-SI"/>
              </w:rPr>
              <w:t>, 20W (Delta, Alfa)</w:t>
            </w:r>
          </w:p>
        </w:tc>
        <w:tc>
          <w:tcPr>
            <w:tcW w:w="992" w:type="dxa"/>
            <w:tcBorders>
              <w:top w:val="nil"/>
              <w:left w:val="nil"/>
              <w:bottom w:val="single" w:sz="4" w:space="0" w:color="auto"/>
              <w:right w:val="single" w:sz="4" w:space="0" w:color="auto"/>
            </w:tcBorders>
            <w:shd w:val="clear" w:color="auto" w:fill="auto"/>
            <w:noWrap/>
            <w:vAlign w:val="bottom"/>
            <w:hideMark/>
          </w:tcPr>
          <w:p w14:paraId="617D50E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5</w:t>
            </w:r>
          </w:p>
        </w:tc>
        <w:tc>
          <w:tcPr>
            <w:tcW w:w="1560" w:type="dxa"/>
            <w:tcBorders>
              <w:top w:val="nil"/>
              <w:left w:val="nil"/>
              <w:bottom w:val="single" w:sz="4" w:space="0" w:color="auto"/>
              <w:right w:val="single" w:sz="4" w:space="0" w:color="auto"/>
            </w:tcBorders>
            <w:shd w:val="clear" w:color="auto" w:fill="auto"/>
            <w:noWrap/>
            <w:vAlign w:val="bottom"/>
            <w:hideMark/>
          </w:tcPr>
          <w:p w14:paraId="1F956CE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4280DD72"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142979D0"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65649CD"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9860230114047</w:t>
            </w:r>
          </w:p>
        </w:tc>
        <w:tc>
          <w:tcPr>
            <w:tcW w:w="4678" w:type="dxa"/>
            <w:tcBorders>
              <w:top w:val="nil"/>
              <w:left w:val="nil"/>
              <w:bottom w:val="single" w:sz="4" w:space="0" w:color="auto"/>
              <w:right w:val="single" w:sz="4" w:space="0" w:color="auto"/>
            </w:tcBorders>
            <w:shd w:val="clear" w:color="auto" w:fill="auto"/>
            <w:noWrap/>
            <w:vAlign w:val="bottom"/>
            <w:hideMark/>
          </w:tcPr>
          <w:p w14:paraId="575A03FB"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Tuljava 24V (Delta 2301, </w:t>
            </w:r>
            <w:proofErr w:type="spellStart"/>
            <w:r w:rsidRPr="00CE2D61">
              <w:rPr>
                <w:rFonts w:ascii="Lucida Sans Unicode" w:eastAsia="Times New Roman" w:hAnsi="Lucida Sans Unicode" w:cs="Lucida Sans Unicode"/>
                <w:color w:val="000000"/>
                <w:sz w:val="20"/>
                <w:szCs w:val="20"/>
                <w:lang w:eastAsia="sl-SI"/>
              </w:rPr>
              <w:t>Zoeller</w:t>
            </w:r>
            <w:proofErr w:type="spellEnd"/>
            <w:r w:rsidRPr="00CE2D61">
              <w:rPr>
                <w:rFonts w:ascii="Lucida Sans Unicode" w:eastAsia="Times New Roman" w:hAnsi="Lucida Sans Unicode" w:cs="Lucida Sans Unicode"/>
                <w:color w:val="000000"/>
                <w:sz w:val="20"/>
                <w:szCs w:val="20"/>
                <w:lang w:eastAsia="sl-SI"/>
              </w:rPr>
              <w:t xml:space="preserve"> Alfa)</w:t>
            </w:r>
          </w:p>
        </w:tc>
        <w:tc>
          <w:tcPr>
            <w:tcW w:w="992" w:type="dxa"/>
            <w:tcBorders>
              <w:top w:val="nil"/>
              <w:left w:val="nil"/>
              <w:bottom w:val="single" w:sz="4" w:space="0" w:color="auto"/>
              <w:right w:val="single" w:sz="4" w:space="0" w:color="auto"/>
            </w:tcBorders>
            <w:shd w:val="clear" w:color="auto" w:fill="auto"/>
            <w:noWrap/>
            <w:vAlign w:val="bottom"/>
            <w:hideMark/>
          </w:tcPr>
          <w:p w14:paraId="33578B1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408032E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112D5BD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3A781711"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632DC35"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9860230114049</w:t>
            </w:r>
          </w:p>
        </w:tc>
        <w:tc>
          <w:tcPr>
            <w:tcW w:w="4678" w:type="dxa"/>
            <w:tcBorders>
              <w:top w:val="nil"/>
              <w:left w:val="nil"/>
              <w:bottom w:val="single" w:sz="4" w:space="0" w:color="auto"/>
              <w:right w:val="single" w:sz="4" w:space="0" w:color="auto"/>
            </w:tcBorders>
            <w:shd w:val="clear" w:color="auto" w:fill="auto"/>
            <w:noWrap/>
            <w:vAlign w:val="bottom"/>
            <w:hideMark/>
          </w:tcPr>
          <w:p w14:paraId="3836A735"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TULJAVA (Alfa, poz. 17, Delta 2301)</w:t>
            </w:r>
          </w:p>
        </w:tc>
        <w:tc>
          <w:tcPr>
            <w:tcW w:w="992" w:type="dxa"/>
            <w:tcBorders>
              <w:top w:val="nil"/>
              <w:left w:val="nil"/>
              <w:bottom w:val="single" w:sz="4" w:space="0" w:color="auto"/>
              <w:right w:val="single" w:sz="4" w:space="0" w:color="auto"/>
            </w:tcBorders>
            <w:shd w:val="clear" w:color="auto" w:fill="auto"/>
            <w:noWrap/>
            <w:vAlign w:val="bottom"/>
            <w:hideMark/>
          </w:tcPr>
          <w:p w14:paraId="23B980C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1E8F55E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BDF241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79473A2D"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C19AE22"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9860230124005</w:t>
            </w:r>
          </w:p>
        </w:tc>
        <w:tc>
          <w:tcPr>
            <w:tcW w:w="4678" w:type="dxa"/>
            <w:tcBorders>
              <w:top w:val="nil"/>
              <w:left w:val="nil"/>
              <w:bottom w:val="single" w:sz="4" w:space="0" w:color="auto"/>
              <w:right w:val="single" w:sz="4" w:space="0" w:color="auto"/>
            </w:tcBorders>
            <w:shd w:val="clear" w:color="auto" w:fill="auto"/>
            <w:noWrap/>
            <w:vAlign w:val="bottom"/>
            <w:hideMark/>
          </w:tcPr>
          <w:p w14:paraId="703A28B6"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Pregrada zaščitna (Delta Avtomatik)</w:t>
            </w:r>
          </w:p>
        </w:tc>
        <w:tc>
          <w:tcPr>
            <w:tcW w:w="992" w:type="dxa"/>
            <w:tcBorders>
              <w:top w:val="nil"/>
              <w:left w:val="nil"/>
              <w:bottom w:val="single" w:sz="4" w:space="0" w:color="auto"/>
              <w:right w:val="single" w:sz="4" w:space="0" w:color="auto"/>
            </w:tcBorders>
            <w:shd w:val="clear" w:color="auto" w:fill="auto"/>
            <w:noWrap/>
            <w:vAlign w:val="bottom"/>
            <w:hideMark/>
          </w:tcPr>
          <w:p w14:paraId="0238D092"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58A62DA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A325DD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355D3F28"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C8FC35D"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9860230124081</w:t>
            </w:r>
          </w:p>
        </w:tc>
        <w:tc>
          <w:tcPr>
            <w:tcW w:w="4678" w:type="dxa"/>
            <w:tcBorders>
              <w:top w:val="nil"/>
              <w:left w:val="nil"/>
              <w:bottom w:val="single" w:sz="4" w:space="0" w:color="auto"/>
              <w:right w:val="single" w:sz="4" w:space="0" w:color="auto"/>
            </w:tcBorders>
            <w:shd w:val="clear" w:color="auto" w:fill="auto"/>
            <w:noWrap/>
            <w:vAlign w:val="bottom"/>
            <w:hideMark/>
          </w:tcPr>
          <w:p w14:paraId="724699BA"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Zavesa protiprašna, desna (Delta 2301)</w:t>
            </w:r>
          </w:p>
        </w:tc>
        <w:tc>
          <w:tcPr>
            <w:tcW w:w="992" w:type="dxa"/>
            <w:tcBorders>
              <w:top w:val="nil"/>
              <w:left w:val="nil"/>
              <w:bottom w:val="single" w:sz="4" w:space="0" w:color="auto"/>
              <w:right w:val="single" w:sz="4" w:space="0" w:color="auto"/>
            </w:tcBorders>
            <w:shd w:val="clear" w:color="auto" w:fill="auto"/>
            <w:noWrap/>
            <w:vAlign w:val="bottom"/>
            <w:hideMark/>
          </w:tcPr>
          <w:p w14:paraId="198477B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09F0BCB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3844BC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56086829"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54CBE37"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9860230124082</w:t>
            </w:r>
          </w:p>
        </w:tc>
        <w:tc>
          <w:tcPr>
            <w:tcW w:w="4678" w:type="dxa"/>
            <w:tcBorders>
              <w:top w:val="nil"/>
              <w:left w:val="nil"/>
              <w:bottom w:val="single" w:sz="4" w:space="0" w:color="auto"/>
              <w:right w:val="single" w:sz="4" w:space="0" w:color="auto"/>
            </w:tcBorders>
            <w:shd w:val="clear" w:color="auto" w:fill="auto"/>
            <w:noWrap/>
            <w:vAlign w:val="bottom"/>
            <w:hideMark/>
          </w:tcPr>
          <w:p w14:paraId="7C2A3844"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Zavesa protiprašna, leva (Delta 2301)</w:t>
            </w:r>
          </w:p>
        </w:tc>
        <w:tc>
          <w:tcPr>
            <w:tcW w:w="992" w:type="dxa"/>
            <w:tcBorders>
              <w:top w:val="nil"/>
              <w:left w:val="nil"/>
              <w:bottom w:val="single" w:sz="4" w:space="0" w:color="auto"/>
              <w:right w:val="single" w:sz="4" w:space="0" w:color="auto"/>
            </w:tcBorders>
            <w:shd w:val="clear" w:color="auto" w:fill="auto"/>
            <w:noWrap/>
            <w:vAlign w:val="bottom"/>
            <w:hideMark/>
          </w:tcPr>
          <w:p w14:paraId="7ABD854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53B0043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29F583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082229DD"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B90C47D"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9860230124190</w:t>
            </w:r>
          </w:p>
        </w:tc>
        <w:tc>
          <w:tcPr>
            <w:tcW w:w="4678" w:type="dxa"/>
            <w:tcBorders>
              <w:top w:val="nil"/>
              <w:left w:val="nil"/>
              <w:bottom w:val="single" w:sz="4" w:space="0" w:color="auto"/>
              <w:right w:val="single" w:sz="4" w:space="0" w:color="auto"/>
            </w:tcBorders>
            <w:shd w:val="clear" w:color="auto" w:fill="auto"/>
            <w:noWrap/>
            <w:vAlign w:val="bottom"/>
            <w:hideMark/>
          </w:tcPr>
          <w:p w14:paraId="1BCEAFDA"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Varovanje delovnega prostora - levo (Delta 2301)</w:t>
            </w:r>
          </w:p>
        </w:tc>
        <w:tc>
          <w:tcPr>
            <w:tcW w:w="992" w:type="dxa"/>
            <w:tcBorders>
              <w:top w:val="nil"/>
              <w:left w:val="nil"/>
              <w:bottom w:val="single" w:sz="4" w:space="0" w:color="auto"/>
              <w:right w:val="single" w:sz="4" w:space="0" w:color="auto"/>
            </w:tcBorders>
            <w:shd w:val="clear" w:color="auto" w:fill="auto"/>
            <w:noWrap/>
            <w:vAlign w:val="bottom"/>
            <w:hideMark/>
          </w:tcPr>
          <w:p w14:paraId="633CF9C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3546973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022F51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50C602C4"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1ACABF9"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9860240306030</w:t>
            </w:r>
          </w:p>
        </w:tc>
        <w:tc>
          <w:tcPr>
            <w:tcW w:w="4678" w:type="dxa"/>
            <w:tcBorders>
              <w:top w:val="nil"/>
              <w:left w:val="nil"/>
              <w:bottom w:val="single" w:sz="4" w:space="0" w:color="auto"/>
              <w:right w:val="single" w:sz="4" w:space="0" w:color="auto"/>
            </w:tcBorders>
            <w:shd w:val="clear" w:color="auto" w:fill="auto"/>
            <w:noWrap/>
            <w:vAlign w:val="bottom"/>
            <w:hideMark/>
          </w:tcPr>
          <w:p w14:paraId="784E3B22"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CILINDER HIDRAVLIČNI (Alfa, parkirni položaj)</w:t>
            </w:r>
          </w:p>
        </w:tc>
        <w:tc>
          <w:tcPr>
            <w:tcW w:w="992" w:type="dxa"/>
            <w:tcBorders>
              <w:top w:val="nil"/>
              <w:left w:val="nil"/>
              <w:bottom w:val="single" w:sz="4" w:space="0" w:color="auto"/>
              <w:right w:val="single" w:sz="4" w:space="0" w:color="auto"/>
            </w:tcBorders>
            <w:shd w:val="clear" w:color="auto" w:fill="auto"/>
            <w:noWrap/>
            <w:vAlign w:val="bottom"/>
            <w:hideMark/>
          </w:tcPr>
          <w:p w14:paraId="6C3F72B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5921084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6347B3B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4FF65B91"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764F524"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9860240314607</w:t>
            </w:r>
          </w:p>
        </w:tc>
        <w:tc>
          <w:tcPr>
            <w:tcW w:w="4678" w:type="dxa"/>
            <w:tcBorders>
              <w:top w:val="nil"/>
              <w:left w:val="nil"/>
              <w:bottom w:val="single" w:sz="4" w:space="0" w:color="auto"/>
              <w:right w:val="single" w:sz="4" w:space="0" w:color="auto"/>
            </w:tcBorders>
            <w:shd w:val="clear" w:color="auto" w:fill="auto"/>
            <w:noWrap/>
            <w:vAlign w:val="bottom"/>
            <w:hideMark/>
          </w:tcPr>
          <w:p w14:paraId="571D3B0C"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Ventil regulator pritiska 40 barov (Alfa)</w:t>
            </w:r>
          </w:p>
        </w:tc>
        <w:tc>
          <w:tcPr>
            <w:tcW w:w="992" w:type="dxa"/>
            <w:tcBorders>
              <w:top w:val="nil"/>
              <w:left w:val="nil"/>
              <w:bottom w:val="single" w:sz="4" w:space="0" w:color="auto"/>
              <w:right w:val="single" w:sz="4" w:space="0" w:color="auto"/>
            </w:tcBorders>
            <w:shd w:val="clear" w:color="auto" w:fill="auto"/>
            <w:noWrap/>
            <w:vAlign w:val="bottom"/>
            <w:hideMark/>
          </w:tcPr>
          <w:p w14:paraId="176F147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1B70587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FFFB60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57CCF9D3"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923B8A5"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9860240324300</w:t>
            </w:r>
          </w:p>
        </w:tc>
        <w:tc>
          <w:tcPr>
            <w:tcW w:w="4678" w:type="dxa"/>
            <w:tcBorders>
              <w:top w:val="nil"/>
              <w:left w:val="nil"/>
              <w:bottom w:val="single" w:sz="4" w:space="0" w:color="auto"/>
              <w:right w:val="single" w:sz="4" w:space="0" w:color="auto"/>
            </w:tcBorders>
            <w:shd w:val="clear" w:color="auto" w:fill="auto"/>
            <w:noWrap/>
            <w:vAlign w:val="bottom"/>
            <w:hideMark/>
          </w:tcPr>
          <w:p w14:paraId="2A6F6C28"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VZMET, varovanje delovnega prostora, (Delta 2301)</w:t>
            </w:r>
          </w:p>
        </w:tc>
        <w:tc>
          <w:tcPr>
            <w:tcW w:w="992" w:type="dxa"/>
            <w:tcBorders>
              <w:top w:val="nil"/>
              <w:left w:val="nil"/>
              <w:bottom w:val="single" w:sz="4" w:space="0" w:color="auto"/>
              <w:right w:val="single" w:sz="4" w:space="0" w:color="auto"/>
            </w:tcBorders>
            <w:shd w:val="clear" w:color="auto" w:fill="auto"/>
            <w:noWrap/>
            <w:vAlign w:val="bottom"/>
            <w:hideMark/>
          </w:tcPr>
          <w:p w14:paraId="0F9508A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4</w:t>
            </w:r>
          </w:p>
        </w:tc>
        <w:tc>
          <w:tcPr>
            <w:tcW w:w="1560" w:type="dxa"/>
            <w:tcBorders>
              <w:top w:val="nil"/>
              <w:left w:val="nil"/>
              <w:bottom w:val="single" w:sz="4" w:space="0" w:color="auto"/>
              <w:right w:val="single" w:sz="4" w:space="0" w:color="auto"/>
            </w:tcBorders>
            <w:shd w:val="clear" w:color="auto" w:fill="auto"/>
            <w:noWrap/>
            <w:vAlign w:val="bottom"/>
            <w:hideMark/>
          </w:tcPr>
          <w:p w14:paraId="637AE65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CE4278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48FEB54E"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D98EBB1"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986032006165</w:t>
            </w:r>
          </w:p>
        </w:tc>
        <w:tc>
          <w:tcPr>
            <w:tcW w:w="4678" w:type="dxa"/>
            <w:tcBorders>
              <w:top w:val="nil"/>
              <w:left w:val="nil"/>
              <w:bottom w:val="single" w:sz="4" w:space="0" w:color="auto"/>
              <w:right w:val="single" w:sz="4" w:space="0" w:color="auto"/>
            </w:tcBorders>
            <w:shd w:val="clear" w:color="auto" w:fill="auto"/>
            <w:noWrap/>
            <w:vAlign w:val="bottom"/>
            <w:hideMark/>
          </w:tcPr>
          <w:p w14:paraId="1E96CF8D"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Blažilec 40x10 M6 (Delta 2301)</w:t>
            </w:r>
          </w:p>
        </w:tc>
        <w:tc>
          <w:tcPr>
            <w:tcW w:w="992" w:type="dxa"/>
            <w:tcBorders>
              <w:top w:val="nil"/>
              <w:left w:val="nil"/>
              <w:bottom w:val="single" w:sz="4" w:space="0" w:color="auto"/>
              <w:right w:val="single" w:sz="4" w:space="0" w:color="auto"/>
            </w:tcBorders>
            <w:shd w:val="clear" w:color="auto" w:fill="auto"/>
            <w:noWrap/>
            <w:vAlign w:val="bottom"/>
            <w:hideMark/>
          </w:tcPr>
          <w:p w14:paraId="1AA51D9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4B6C89F0"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1DF4877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7ECAA431"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E7E4494"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9860490069128</w:t>
            </w:r>
          </w:p>
        </w:tc>
        <w:tc>
          <w:tcPr>
            <w:tcW w:w="4678" w:type="dxa"/>
            <w:tcBorders>
              <w:top w:val="nil"/>
              <w:left w:val="nil"/>
              <w:bottom w:val="single" w:sz="4" w:space="0" w:color="auto"/>
              <w:right w:val="single" w:sz="4" w:space="0" w:color="auto"/>
            </w:tcBorders>
            <w:shd w:val="clear" w:color="auto" w:fill="auto"/>
            <w:noWrap/>
            <w:vAlign w:val="bottom"/>
            <w:hideMark/>
          </w:tcPr>
          <w:p w14:paraId="7D19DA66"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Lesno polnilo DP (Mini XL-H, </w:t>
            </w:r>
            <w:proofErr w:type="spellStart"/>
            <w:r w:rsidRPr="00CE2D61">
              <w:rPr>
                <w:rFonts w:ascii="Lucida Sans Unicode" w:eastAsia="Times New Roman" w:hAnsi="Lucida Sans Unicode" w:cs="Lucida Sans Unicode"/>
                <w:color w:val="000000"/>
                <w:sz w:val="20"/>
                <w:szCs w:val="20"/>
                <w:lang w:eastAsia="sl-SI"/>
              </w:rPr>
              <w:t>Medium</w:t>
            </w:r>
            <w:proofErr w:type="spellEnd"/>
            <w:r w:rsidRPr="00CE2D61">
              <w:rPr>
                <w:rFonts w:ascii="Lucida Sans Unicode" w:eastAsia="Times New Roman" w:hAnsi="Lucida Sans Unicode" w:cs="Lucida Sans Unicode"/>
                <w:color w:val="000000"/>
                <w:sz w:val="20"/>
                <w:szCs w:val="20"/>
                <w:lang w:eastAsia="sl-SI"/>
              </w:rPr>
              <w:t xml:space="preserve"> XL-S)</w:t>
            </w:r>
          </w:p>
        </w:tc>
        <w:tc>
          <w:tcPr>
            <w:tcW w:w="992" w:type="dxa"/>
            <w:tcBorders>
              <w:top w:val="nil"/>
              <w:left w:val="nil"/>
              <w:bottom w:val="single" w:sz="4" w:space="0" w:color="auto"/>
              <w:right w:val="single" w:sz="4" w:space="0" w:color="auto"/>
            </w:tcBorders>
            <w:shd w:val="clear" w:color="auto" w:fill="auto"/>
            <w:noWrap/>
            <w:vAlign w:val="bottom"/>
            <w:hideMark/>
          </w:tcPr>
          <w:p w14:paraId="63DC65F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1941097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6F14749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8D8DD1B"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F09E110"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lastRenderedPageBreak/>
              <w:t>9860702210111</w:t>
            </w:r>
          </w:p>
        </w:tc>
        <w:tc>
          <w:tcPr>
            <w:tcW w:w="4678" w:type="dxa"/>
            <w:tcBorders>
              <w:top w:val="nil"/>
              <w:left w:val="nil"/>
              <w:bottom w:val="single" w:sz="4" w:space="0" w:color="auto"/>
              <w:right w:val="single" w:sz="4" w:space="0" w:color="auto"/>
            </w:tcBorders>
            <w:shd w:val="clear" w:color="auto" w:fill="auto"/>
            <w:noWrap/>
            <w:vAlign w:val="bottom"/>
            <w:hideMark/>
          </w:tcPr>
          <w:p w14:paraId="790C06FD"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VZMET PRITISNO STIKALO (Alfa, Delta nova)</w:t>
            </w:r>
          </w:p>
        </w:tc>
        <w:tc>
          <w:tcPr>
            <w:tcW w:w="992" w:type="dxa"/>
            <w:tcBorders>
              <w:top w:val="nil"/>
              <w:left w:val="nil"/>
              <w:bottom w:val="single" w:sz="4" w:space="0" w:color="auto"/>
              <w:right w:val="single" w:sz="4" w:space="0" w:color="auto"/>
            </w:tcBorders>
            <w:shd w:val="clear" w:color="auto" w:fill="auto"/>
            <w:noWrap/>
            <w:vAlign w:val="bottom"/>
            <w:hideMark/>
          </w:tcPr>
          <w:p w14:paraId="5D75127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16</w:t>
            </w:r>
          </w:p>
        </w:tc>
        <w:tc>
          <w:tcPr>
            <w:tcW w:w="1560" w:type="dxa"/>
            <w:tcBorders>
              <w:top w:val="nil"/>
              <w:left w:val="nil"/>
              <w:bottom w:val="single" w:sz="4" w:space="0" w:color="auto"/>
              <w:right w:val="single" w:sz="4" w:space="0" w:color="auto"/>
            </w:tcBorders>
            <w:shd w:val="clear" w:color="auto" w:fill="auto"/>
            <w:noWrap/>
            <w:vAlign w:val="bottom"/>
            <w:hideMark/>
          </w:tcPr>
          <w:p w14:paraId="6F534BE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6993DED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5F5FEB7D"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2A75070"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9860706044455</w:t>
            </w:r>
          </w:p>
        </w:tc>
        <w:tc>
          <w:tcPr>
            <w:tcW w:w="4678" w:type="dxa"/>
            <w:tcBorders>
              <w:top w:val="nil"/>
              <w:left w:val="nil"/>
              <w:bottom w:val="single" w:sz="4" w:space="0" w:color="auto"/>
              <w:right w:val="single" w:sz="4" w:space="0" w:color="auto"/>
            </w:tcBorders>
            <w:shd w:val="clear" w:color="auto" w:fill="auto"/>
            <w:noWrap/>
            <w:vAlign w:val="bottom"/>
            <w:hideMark/>
          </w:tcPr>
          <w:p w14:paraId="47C5CDA7"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Podnožje za kontrolno lučko</w:t>
            </w:r>
          </w:p>
        </w:tc>
        <w:tc>
          <w:tcPr>
            <w:tcW w:w="992" w:type="dxa"/>
            <w:tcBorders>
              <w:top w:val="nil"/>
              <w:left w:val="nil"/>
              <w:bottom w:val="single" w:sz="4" w:space="0" w:color="auto"/>
              <w:right w:val="single" w:sz="4" w:space="0" w:color="auto"/>
            </w:tcBorders>
            <w:shd w:val="clear" w:color="auto" w:fill="auto"/>
            <w:noWrap/>
            <w:vAlign w:val="bottom"/>
            <w:hideMark/>
          </w:tcPr>
          <w:p w14:paraId="0A6F47E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6A26204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3B199A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83FD5A2"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DD9FC1D"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9860706044461</w:t>
            </w:r>
          </w:p>
        </w:tc>
        <w:tc>
          <w:tcPr>
            <w:tcW w:w="4678" w:type="dxa"/>
            <w:tcBorders>
              <w:top w:val="nil"/>
              <w:left w:val="nil"/>
              <w:bottom w:val="single" w:sz="4" w:space="0" w:color="auto"/>
              <w:right w:val="single" w:sz="4" w:space="0" w:color="auto"/>
            </w:tcBorders>
            <w:shd w:val="clear" w:color="auto" w:fill="auto"/>
            <w:noWrap/>
            <w:vAlign w:val="bottom"/>
            <w:hideMark/>
          </w:tcPr>
          <w:p w14:paraId="2EA9DF58"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Lučka kontrolna, oranžna (Delta, Alfa, </w:t>
            </w:r>
            <w:proofErr w:type="spellStart"/>
            <w:r w:rsidRPr="00CE2D61">
              <w:rPr>
                <w:rFonts w:ascii="Lucida Sans Unicode" w:eastAsia="Times New Roman" w:hAnsi="Lucida Sans Unicode" w:cs="Lucida Sans Unicode"/>
                <w:color w:val="000000"/>
                <w:sz w:val="20"/>
                <w:szCs w:val="20"/>
                <w:lang w:eastAsia="sl-SI"/>
              </w:rPr>
              <w:t>Rotary</w:t>
            </w:r>
            <w:proofErr w:type="spellEnd"/>
            <w:r w:rsidRPr="00CE2D61">
              <w:rPr>
                <w:rFonts w:ascii="Lucida Sans Unicode" w:eastAsia="Times New Roman" w:hAnsi="Lucida Sans Unicode" w:cs="Lucida Sans Unicode"/>
                <w:color w:val="000000"/>
                <w:sz w:val="20"/>
                <w:szCs w:val="20"/>
                <w:lang w:eastAsia="sl-SI"/>
              </w:rPr>
              <w:t>)</w:t>
            </w:r>
          </w:p>
        </w:tc>
        <w:tc>
          <w:tcPr>
            <w:tcW w:w="992" w:type="dxa"/>
            <w:tcBorders>
              <w:top w:val="nil"/>
              <w:left w:val="nil"/>
              <w:bottom w:val="single" w:sz="4" w:space="0" w:color="auto"/>
              <w:right w:val="single" w:sz="4" w:space="0" w:color="auto"/>
            </w:tcBorders>
            <w:shd w:val="clear" w:color="auto" w:fill="auto"/>
            <w:noWrap/>
            <w:vAlign w:val="bottom"/>
            <w:hideMark/>
          </w:tcPr>
          <w:p w14:paraId="45EA01B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3D50C60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EC93695"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53ACE7DE"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3F38A14"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9861000000227</w:t>
            </w:r>
          </w:p>
        </w:tc>
        <w:tc>
          <w:tcPr>
            <w:tcW w:w="4678" w:type="dxa"/>
            <w:tcBorders>
              <w:top w:val="nil"/>
              <w:left w:val="nil"/>
              <w:bottom w:val="single" w:sz="4" w:space="0" w:color="auto"/>
              <w:right w:val="single" w:sz="4" w:space="0" w:color="auto"/>
            </w:tcBorders>
            <w:shd w:val="clear" w:color="auto" w:fill="auto"/>
            <w:noWrap/>
            <w:vAlign w:val="bottom"/>
            <w:hideMark/>
          </w:tcPr>
          <w:p w14:paraId="6105267D"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Lonček za mazanje (Delta 2301)</w:t>
            </w:r>
          </w:p>
        </w:tc>
        <w:tc>
          <w:tcPr>
            <w:tcW w:w="992" w:type="dxa"/>
            <w:tcBorders>
              <w:top w:val="nil"/>
              <w:left w:val="nil"/>
              <w:bottom w:val="single" w:sz="4" w:space="0" w:color="auto"/>
              <w:right w:val="single" w:sz="4" w:space="0" w:color="auto"/>
            </w:tcBorders>
            <w:shd w:val="clear" w:color="auto" w:fill="auto"/>
            <w:noWrap/>
            <w:vAlign w:val="bottom"/>
            <w:hideMark/>
          </w:tcPr>
          <w:p w14:paraId="1DA261C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24</w:t>
            </w:r>
          </w:p>
        </w:tc>
        <w:tc>
          <w:tcPr>
            <w:tcW w:w="1560" w:type="dxa"/>
            <w:tcBorders>
              <w:top w:val="nil"/>
              <w:left w:val="nil"/>
              <w:bottom w:val="single" w:sz="4" w:space="0" w:color="auto"/>
              <w:right w:val="single" w:sz="4" w:space="0" w:color="auto"/>
            </w:tcBorders>
            <w:shd w:val="clear" w:color="auto" w:fill="auto"/>
            <w:noWrap/>
            <w:vAlign w:val="bottom"/>
            <w:hideMark/>
          </w:tcPr>
          <w:p w14:paraId="798CE28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CDA7450"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33027185"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B482271"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9861000000228</w:t>
            </w:r>
          </w:p>
        </w:tc>
        <w:tc>
          <w:tcPr>
            <w:tcW w:w="4678" w:type="dxa"/>
            <w:tcBorders>
              <w:top w:val="nil"/>
              <w:left w:val="nil"/>
              <w:bottom w:val="single" w:sz="4" w:space="0" w:color="auto"/>
              <w:right w:val="single" w:sz="4" w:space="0" w:color="auto"/>
            </w:tcBorders>
            <w:shd w:val="clear" w:color="auto" w:fill="auto"/>
            <w:noWrap/>
            <w:vAlign w:val="bottom"/>
            <w:hideMark/>
          </w:tcPr>
          <w:p w14:paraId="095E0705"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Vijak za aktiviranje (Delta 2301)</w:t>
            </w:r>
          </w:p>
        </w:tc>
        <w:tc>
          <w:tcPr>
            <w:tcW w:w="992" w:type="dxa"/>
            <w:tcBorders>
              <w:top w:val="nil"/>
              <w:left w:val="nil"/>
              <w:bottom w:val="single" w:sz="4" w:space="0" w:color="auto"/>
              <w:right w:val="single" w:sz="4" w:space="0" w:color="auto"/>
            </w:tcBorders>
            <w:shd w:val="clear" w:color="auto" w:fill="auto"/>
            <w:noWrap/>
            <w:vAlign w:val="bottom"/>
            <w:hideMark/>
          </w:tcPr>
          <w:p w14:paraId="7740069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24</w:t>
            </w:r>
          </w:p>
        </w:tc>
        <w:tc>
          <w:tcPr>
            <w:tcW w:w="1560" w:type="dxa"/>
            <w:tcBorders>
              <w:top w:val="nil"/>
              <w:left w:val="nil"/>
              <w:bottom w:val="single" w:sz="4" w:space="0" w:color="auto"/>
              <w:right w:val="single" w:sz="4" w:space="0" w:color="auto"/>
            </w:tcBorders>
            <w:shd w:val="clear" w:color="auto" w:fill="auto"/>
            <w:noWrap/>
            <w:vAlign w:val="bottom"/>
            <w:hideMark/>
          </w:tcPr>
          <w:p w14:paraId="6E4A668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74D7EB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03D7D73E"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FC9C2A5"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986230114014</w:t>
            </w:r>
          </w:p>
        </w:tc>
        <w:tc>
          <w:tcPr>
            <w:tcW w:w="4678" w:type="dxa"/>
            <w:tcBorders>
              <w:top w:val="nil"/>
              <w:left w:val="nil"/>
              <w:bottom w:val="single" w:sz="4" w:space="0" w:color="auto"/>
              <w:right w:val="single" w:sz="4" w:space="0" w:color="auto"/>
            </w:tcBorders>
            <w:shd w:val="clear" w:color="auto" w:fill="auto"/>
            <w:noWrap/>
            <w:vAlign w:val="bottom"/>
            <w:hideMark/>
          </w:tcPr>
          <w:p w14:paraId="7A3D3125"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Tuljava 24V, 17W (Delta, Alfa)</w:t>
            </w:r>
          </w:p>
        </w:tc>
        <w:tc>
          <w:tcPr>
            <w:tcW w:w="992" w:type="dxa"/>
            <w:tcBorders>
              <w:top w:val="nil"/>
              <w:left w:val="nil"/>
              <w:bottom w:val="single" w:sz="4" w:space="0" w:color="auto"/>
              <w:right w:val="single" w:sz="4" w:space="0" w:color="auto"/>
            </w:tcBorders>
            <w:shd w:val="clear" w:color="auto" w:fill="auto"/>
            <w:noWrap/>
            <w:vAlign w:val="bottom"/>
            <w:hideMark/>
          </w:tcPr>
          <w:p w14:paraId="1893465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64FF233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AF7E9F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79F46AD1"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A691A94"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986230114040</w:t>
            </w:r>
          </w:p>
        </w:tc>
        <w:tc>
          <w:tcPr>
            <w:tcW w:w="4678" w:type="dxa"/>
            <w:tcBorders>
              <w:top w:val="nil"/>
              <w:left w:val="nil"/>
              <w:bottom w:val="single" w:sz="4" w:space="0" w:color="auto"/>
              <w:right w:val="single" w:sz="4" w:space="0" w:color="auto"/>
            </w:tcBorders>
            <w:shd w:val="clear" w:color="auto" w:fill="auto"/>
            <w:noWrap/>
            <w:vAlign w:val="bottom"/>
            <w:hideMark/>
          </w:tcPr>
          <w:p w14:paraId="7D2D43F4"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Proporcionalni DBV ventil (Delta 2301)</w:t>
            </w:r>
          </w:p>
        </w:tc>
        <w:tc>
          <w:tcPr>
            <w:tcW w:w="992" w:type="dxa"/>
            <w:tcBorders>
              <w:top w:val="nil"/>
              <w:left w:val="nil"/>
              <w:bottom w:val="single" w:sz="4" w:space="0" w:color="auto"/>
              <w:right w:val="single" w:sz="4" w:space="0" w:color="auto"/>
            </w:tcBorders>
            <w:shd w:val="clear" w:color="auto" w:fill="auto"/>
            <w:noWrap/>
            <w:vAlign w:val="bottom"/>
            <w:hideMark/>
          </w:tcPr>
          <w:p w14:paraId="4C94DD9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06054D0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1468223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CDD279B"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0B2DCE5"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986240314644</w:t>
            </w:r>
          </w:p>
        </w:tc>
        <w:tc>
          <w:tcPr>
            <w:tcW w:w="4678" w:type="dxa"/>
            <w:tcBorders>
              <w:top w:val="nil"/>
              <w:left w:val="nil"/>
              <w:bottom w:val="single" w:sz="4" w:space="0" w:color="auto"/>
              <w:right w:val="single" w:sz="4" w:space="0" w:color="auto"/>
            </w:tcBorders>
            <w:shd w:val="clear" w:color="auto" w:fill="auto"/>
            <w:noWrap/>
            <w:vAlign w:val="bottom"/>
            <w:hideMark/>
          </w:tcPr>
          <w:p w14:paraId="58D11887"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CILINDER HIDRAVLIČNI, naslon (Alfa)</w:t>
            </w:r>
          </w:p>
        </w:tc>
        <w:tc>
          <w:tcPr>
            <w:tcW w:w="992" w:type="dxa"/>
            <w:tcBorders>
              <w:top w:val="nil"/>
              <w:left w:val="nil"/>
              <w:bottom w:val="single" w:sz="4" w:space="0" w:color="auto"/>
              <w:right w:val="single" w:sz="4" w:space="0" w:color="auto"/>
            </w:tcBorders>
            <w:shd w:val="clear" w:color="auto" w:fill="auto"/>
            <w:noWrap/>
            <w:vAlign w:val="bottom"/>
            <w:hideMark/>
          </w:tcPr>
          <w:p w14:paraId="68A6DCF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6478CFF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9CF32D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48934842"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B456189"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986400014093</w:t>
            </w:r>
          </w:p>
        </w:tc>
        <w:tc>
          <w:tcPr>
            <w:tcW w:w="4678" w:type="dxa"/>
            <w:tcBorders>
              <w:top w:val="nil"/>
              <w:left w:val="nil"/>
              <w:bottom w:val="single" w:sz="4" w:space="0" w:color="auto"/>
              <w:right w:val="single" w:sz="4" w:space="0" w:color="auto"/>
            </w:tcBorders>
            <w:shd w:val="clear" w:color="auto" w:fill="auto"/>
            <w:noWrap/>
            <w:vAlign w:val="bottom"/>
            <w:hideMark/>
          </w:tcPr>
          <w:p w14:paraId="2FBBCB44"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FILTER OLJNI, TLAČNI (G05)</w:t>
            </w:r>
          </w:p>
        </w:tc>
        <w:tc>
          <w:tcPr>
            <w:tcW w:w="992" w:type="dxa"/>
            <w:tcBorders>
              <w:top w:val="nil"/>
              <w:left w:val="nil"/>
              <w:bottom w:val="single" w:sz="4" w:space="0" w:color="auto"/>
              <w:right w:val="single" w:sz="4" w:space="0" w:color="auto"/>
            </w:tcBorders>
            <w:shd w:val="clear" w:color="auto" w:fill="auto"/>
            <w:noWrap/>
            <w:vAlign w:val="bottom"/>
            <w:hideMark/>
          </w:tcPr>
          <w:p w14:paraId="5271CB5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5</w:t>
            </w:r>
          </w:p>
        </w:tc>
        <w:tc>
          <w:tcPr>
            <w:tcW w:w="1560" w:type="dxa"/>
            <w:tcBorders>
              <w:top w:val="nil"/>
              <w:left w:val="nil"/>
              <w:bottom w:val="single" w:sz="4" w:space="0" w:color="auto"/>
              <w:right w:val="single" w:sz="4" w:space="0" w:color="auto"/>
            </w:tcBorders>
            <w:shd w:val="clear" w:color="auto" w:fill="auto"/>
            <w:noWrap/>
            <w:vAlign w:val="bottom"/>
            <w:hideMark/>
          </w:tcPr>
          <w:p w14:paraId="7292A810"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F465762"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3A77404"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547D6FB"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986400014526</w:t>
            </w:r>
          </w:p>
        </w:tc>
        <w:tc>
          <w:tcPr>
            <w:tcW w:w="4678" w:type="dxa"/>
            <w:tcBorders>
              <w:top w:val="nil"/>
              <w:left w:val="nil"/>
              <w:bottom w:val="single" w:sz="4" w:space="0" w:color="auto"/>
              <w:right w:val="single" w:sz="4" w:space="0" w:color="auto"/>
            </w:tcBorders>
            <w:shd w:val="clear" w:color="auto" w:fill="auto"/>
            <w:noWrap/>
            <w:vAlign w:val="bottom"/>
            <w:hideMark/>
          </w:tcPr>
          <w:p w14:paraId="400F2E34"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Tuljava 24W, 26W, G05, G11</w:t>
            </w:r>
          </w:p>
        </w:tc>
        <w:tc>
          <w:tcPr>
            <w:tcW w:w="992" w:type="dxa"/>
            <w:tcBorders>
              <w:top w:val="nil"/>
              <w:left w:val="nil"/>
              <w:bottom w:val="single" w:sz="4" w:space="0" w:color="auto"/>
              <w:right w:val="single" w:sz="4" w:space="0" w:color="auto"/>
            </w:tcBorders>
            <w:shd w:val="clear" w:color="auto" w:fill="auto"/>
            <w:noWrap/>
            <w:vAlign w:val="bottom"/>
            <w:hideMark/>
          </w:tcPr>
          <w:p w14:paraId="216C649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3</w:t>
            </w:r>
          </w:p>
        </w:tc>
        <w:tc>
          <w:tcPr>
            <w:tcW w:w="1560" w:type="dxa"/>
            <w:tcBorders>
              <w:top w:val="nil"/>
              <w:left w:val="nil"/>
              <w:bottom w:val="single" w:sz="4" w:space="0" w:color="auto"/>
              <w:right w:val="single" w:sz="4" w:space="0" w:color="auto"/>
            </w:tcBorders>
            <w:shd w:val="clear" w:color="auto" w:fill="auto"/>
            <w:noWrap/>
            <w:vAlign w:val="bottom"/>
            <w:hideMark/>
          </w:tcPr>
          <w:p w14:paraId="565CF88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47B7724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688418BD"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A1AAB13"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986400014531</w:t>
            </w:r>
          </w:p>
        </w:tc>
        <w:tc>
          <w:tcPr>
            <w:tcW w:w="4678" w:type="dxa"/>
            <w:tcBorders>
              <w:top w:val="nil"/>
              <w:left w:val="nil"/>
              <w:bottom w:val="single" w:sz="4" w:space="0" w:color="auto"/>
              <w:right w:val="single" w:sz="4" w:space="0" w:color="auto"/>
            </w:tcBorders>
            <w:shd w:val="clear" w:color="auto" w:fill="auto"/>
            <w:noWrap/>
            <w:vAlign w:val="bottom"/>
            <w:hideMark/>
          </w:tcPr>
          <w:p w14:paraId="5C21C7C6"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Stikalo tlačno 140 bar</w:t>
            </w:r>
          </w:p>
        </w:tc>
        <w:tc>
          <w:tcPr>
            <w:tcW w:w="992" w:type="dxa"/>
            <w:tcBorders>
              <w:top w:val="nil"/>
              <w:left w:val="nil"/>
              <w:bottom w:val="single" w:sz="4" w:space="0" w:color="auto"/>
              <w:right w:val="single" w:sz="4" w:space="0" w:color="auto"/>
            </w:tcBorders>
            <w:shd w:val="clear" w:color="auto" w:fill="auto"/>
            <w:noWrap/>
            <w:vAlign w:val="bottom"/>
            <w:hideMark/>
          </w:tcPr>
          <w:p w14:paraId="16F9E8E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0C687D9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1FA7195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3DBC6DF3"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EB5E759"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986400014620</w:t>
            </w:r>
          </w:p>
        </w:tc>
        <w:tc>
          <w:tcPr>
            <w:tcW w:w="4678" w:type="dxa"/>
            <w:tcBorders>
              <w:top w:val="nil"/>
              <w:left w:val="nil"/>
              <w:bottom w:val="single" w:sz="4" w:space="0" w:color="auto"/>
              <w:right w:val="single" w:sz="4" w:space="0" w:color="auto"/>
            </w:tcBorders>
            <w:shd w:val="clear" w:color="auto" w:fill="auto"/>
            <w:noWrap/>
            <w:vAlign w:val="bottom"/>
            <w:hideMark/>
          </w:tcPr>
          <w:p w14:paraId="13790F43"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GLAVNI HIDRAVLIČNI BLOK, G05, G11</w:t>
            </w:r>
          </w:p>
        </w:tc>
        <w:tc>
          <w:tcPr>
            <w:tcW w:w="992" w:type="dxa"/>
            <w:tcBorders>
              <w:top w:val="nil"/>
              <w:left w:val="nil"/>
              <w:bottom w:val="single" w:sz="4" w:space="0" w:color="auto"/>
              <w:right w:val="single" w:sz="4" w:space="0" w:color="auto"/>
            </w:tcBorders>
            <w:shd w:val="clear" w:color="auto" w:fill="auto"/>
            <w:noWrap/>
            <w:vAlign w:val="bottom"/>
            <w:hideMark/>
          </w:tcPr>
          <w:p w14:paraId="264B2D3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2D1299C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DA3533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2A8CFA31"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0D2DE9E"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986490000501</w:t>
            </w:r>
          </w:p>
        </w:tc>
        <w:tc>
          <w:tcPr>
            <w:tcW w:w="4678" w:type="dxa"/>
            <w:tcBorders>
              <w:top w:val="nil"/>
              <w:left w:val="nil"/>
              <w:bottom w:val="single" w:sz="4" w:space="0" w:color="auto"/>
              <w:right w:val="single" w:sz="4" w:space="0" w:color="auto"/>
            </w:tcBorders>
            <w:shd w:val="clear" w:color="auto" w:fill="auto"/>
            <w:noWrap/>
            <w:vAlign w:val="bottom"/>
            <w:hideMark/>
          </w:tcPr>
          <w:p w14:paraId="34B316FC"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Stopnica za nadgradnjo, komplet</w:t>
            </w:r>
          </w:p>
        </w:tc>
        <w:tc>
          <w:tcPr>
            <w:tcW w:w="992" w:type="dxa"/>
            <w:tcBorders>
              <w:top w:val="nil"/>
              <w:left w:val="nil"/>
              <w:bottom w:val="single" w:sz="4" w:space="0" w:color="auto"/>
              <w:right w:val="single" w:sz="4" w:space="0" w:color="auto"/>
            </w:tcBorders>
            <w:shd w:val="clear" w:color="auto" w:fill="auto"/>
            <w:noWrap/>
            <w:vAlign w:val="bottom"/>
            <w:hideMark/>
          </w:tcPr>
          <w:p w14:paraId="5585953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5</w:t>
            </w:r>
          </w:p>
        </w:tc>
        <w:tc>
          <w:tcPr>
            <w:tcW w:w="1560" w:type="dxa"/>
            <w:tcBorders>
              <w:top w:val="nil"/>
              <w:left w:val="nil"/>
              <w:bottom w:val="single" w:sz="4" w:space="0" w:color="auto"/>
              <w:right w:val="single" w:sz="4" w:space="0" w:color="auto"/>
            </w:tcBorders>
            <w:shd w:val="clear" w:color="auto" w:fill="auto"/>
            <w:noWrap/>
            <w:vAlign w:val="bottom"/>
            <w:hideMark/>
          </w:tcPr>
          <w:p w14:paraId="00BB4CB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C7BF5A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5D6D70DE"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D66F0F1"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986490000992</w:t>
            </w:r>
          </w:p>
        </w:tc>
        <w:tc>
          <w:tcPr>
            <w:tcW w:w="4678" w:type="dxa"/>
            <w:tcBorders>
              <w:top w:val="nil"/>
              <w:left w:val="nil"/>
              <w:bottom w:val="single" w:sz="4" w:space="0" w:color="auto"/>
              <w:right w:val="single" w:sz="4" w:space="0" w:color="auto"/>
            </w:tcBorders>
            <w:shd w:val="clear" w:color="auto" w:fill="auto"/>
            <w:noWrap/>
            <w:vAlign w:val="bottom"/>
            <w:hideMark/>
          </w:tcPr>
          <w:p w14:paraId="71364C84"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Nosilec stopnice (</w:t>
            </w:r>
            <w:proofErr w:type="spellStart"/>
            <w:r w:rsidRPr="00CE2D61">
              <w:rPr>
                <w:rFonts w:ascii="Lucida Sans Unicode" w:eastAsia="Times New Roman" w:hAnsi="Lucida Sans Unicode" w:cs="Lucida Sans Unicode"/>
                <w:color w:val="000000"/>
                <w:sz w:val="20"/>
                <w:szCs w:val="20"/>
                <w:lang w:eastAsia="sl-SI"/>
              </w:rPr>
              <w:t>Stummer</w:t>
            </w:r>
            <w:proofErr w:type="spellEnd"/>
            <w:r w:rsidRPr="00CE2D61">
              <w:rPr>
                <w:rFonts w:ascii="Lucida Sans Unicode" w:eastAsia="Times New Roman" w:hAnsi="Lucida Sans Unicode" w:cs="Lucida Sans Unicode"/>
                <w:color w:val="000000"/>
                <w:sz w:val="20"/>
                <w:szCs w:val="20"/>
                <w:lang w:eastAsia="sl-SI"/>
              </w:rPr>
              <w:t>)</w:t>
            </w:r>
          </w:p>
        </w:tc>
        <w:tc>
          <w:tcPr>
            <w:tcW w:w="992" w:type="dxa"/>
            <w:tcBorders>
              <w:top w:val="nil"/>
              <w:left w:val="nil"/>
              <w:bottom w:val="single" w:sz="4" w:space="0" w:color="auto"/>
              <w:right w:val="single" w:sz="4" w:space="0" w:color="auto"/>
            </w:tcBorders>
            <w:shd w:val="clear" w:color="auto" w:fill="auto"/>
            <w:noWrap/>
            <w:vAlign w:val="bottom"/>
            <w:hideMark/>
          </w:tcPr>
          <w:p w14:paraId="4B224908"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3</w:t>
            </w:r>
          </w:p>
        </w:tc>
        <w:tc>
          <w:tcPr>
            <w:tcW w:w="1560" w:type="dxa"/>
            <w:tcBorders>
              <w:top w:val="nil"/>
              <w:left w:val="nil"/>
              <w:bottom w:val="single" w:sz="4" w:space="0" w:color="auto"/>
              <w:right w:val="single" w:sz="4" w:space="0" w:color="auto"/>
            </w:tcBorders>
            <w:shd w:val="clear" w:color="auto" w:fill="auto"/>
            <w:noWrap/>
            <w:vAlign w:val="bottom"/>
            <w:hideMark/>
          </w:tcPr>
          <w:p w14:paraId="7D58931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4A0FDBB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00A6BE0F"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A8FEFFB"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986702214013</w:t>
            </w:r>
          </w:p>
        </w:tc>
        <w:tc>
          <w:tcPr>
            <w:tcW w:w="4678" w:type="dxa"/>
            <w:tcBorders>
              <w:top w:val="nil"/>
              <w:left w:val="nil"/>
              <w:bottom w:val="single" w:sz="4" w:space="0" w:color="auto"/>
              <w:right w:val="single" w:sz="4" w:space="0" w:color="auto"/>
            </w:tcBorders>
            <w:shd w:val="clear" w:color="auto" w:fill="auto"/>
            <w:noWrap/>
            <w:vAlign w:val="bottom"/>
            <w:hideMark/>
          </w:tcPr>
          <w:p w14:paraId="0EF64947"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Vzmet plinska (</w:t>
            </w:r>
            <w:proofErr w:type="spellStart"/>
            <w:r w:rsidRPr="00CE2D61">
              <w:rPr>
                <w:rFonts w:ascii="Lucida Sans Unicode" w:eastAsia="Times New Roman" w:hAnsi="Lucida Sans Unicode" w:cs="Lucida Sans Unicode"/>
                <w:color w:val="000000"/>
                <w:sz w:val="20"/>
                <w:szCs w:val="20"/>
                <w:lang w:eastAsia="sl-SI"/>
              </w:rPr>
              <w:t>vsipni</w:t>
            </w:r>
            <w:proofErr w:type="spellEnd"/>
            <w:r w:rsidRPr="00CE2D61">
              <w:rPr>
                <w:rFonts w:ascii="Lucida Sans Unicode" w:eastAsia="Times New Roman" w:hAnsi="Lucida Sans Unicode" w:cs="Lucida Sans Unicode"/>
                <w:color w:val="000000"/>
                <w:sz w:val="20"/>
                <w:szCs w:val="20"/>
                <w:lang w:eastAsia="sl-SI"/>
              </w:rPr>
              <w:t xml:space="preserve"> rob Alfa)</w:t>
            </w:r>
          </w:p>
        </w:tc>
        <w:tc>
          <w:tcPr>
            <w:tcW w:w="992" w:type="dxa"/>
            <w:tcBorders>
              <w:top w:val="nil"/>
              <w:left w:val="nil"/>
              <w:bottom w:val="single" w:sz="4" w:space="0" w:color="auto"/>
              <w:right w:val="single" w:sz="4" w:space="0" w:color="auto"/>
            </w:tcBorders>
            <w:shd w:val="clear" w:color="auto" w:fill="auto"/>
            <w:noWrap/>
            <w:vAlign w:val="bottom"/>
            <w:hideMark/>
          </w:tcPr>
          <w:p w14:paraId="1965DB2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7394F6A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4C83BB1"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2DE576A2"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7D6073D"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986706044472</w:t>
            </w:r>
          </w:p>
        </w:tc>
        <w:tc>
          <w:tcPr>
            <w:tcW w:w="4678" w:type="dxa"/>
            <w:tcBorders>
              <w:top w:val="nil"/>
              <w:left w:val="nil"/>
              <w:bottom w:val="single" w:sz="4" w:space="0" w:color="auto"/>
              <w:right w:val="single" w:sz="4" w:space="0" w:color="auto"/>
            </w:tcBorders>
            <w:shd w:val="clear" w:color="auto" w:fill="auto"/>
            <w:noWrap/>
            <w:vAlign w:val="bottom"/>
            <w:hideMark/>
          </w:tcPr>
          <w:p w14:paraId="08E07513"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Tipka s </w:t>
            </w:r>
            <w:proofErr w:type="spellStart"/>
            <w:r w:rsidRPr="00CE2D61">
              <w:rPr>
                <w:rFonts w:ascii="Lucida Sans Unicode" w:eastAsia="Times New Roman" w:hAnsi="Lucida Sans Unicode" w:cs="Lucida Sans Unicode"/>
                <w:color w:val="000000"/>
                <w:sz w:val="20"/>
                <w:szCs w:val="20"/>
                <w:lang w:eastAsia="sl-SI"/>
              </w:rPr>
              <w:t>piktogramom</w:t>
            </w:r>
            <w:proofErr w:type="spellEnd"/>
            <w:r w:rsidRPr="00CE2D61">
              <w:rPr>
                <w:rFonts w:ascii="Lucida Sans Unicode" w:eastAsia="Times New Roman" w:hAnsi="Lucida Sans Unicode" w:cs="Lucida Sans Unicode"/>
                <w:color w:val="000000"/>
                <w:sz w:val="20"/>
                <w:szCs w:val="20"/>
                <w:lang w:eastAsia="sl-SI"/>
              </w:rPr>
              <w:t xml:space="preserve"> STOP</w:t>
            </w:r>
          </w:p>
        </w:tc>
        <w:tc>
          <w:tcPr>
            <w:tcW w:w="992" w:type="dxa"/>
            <w:tcBorders>
              <w:top w:val="nil"/>
              <w:left w:val="nil"/>
              <w:bottom w:val="single" w:sz="4" w:space="0" w:color="auto"/>
              <w:right w:val="single" w:sz="4" w:space="0" w:color="auto"/>
            </w:tcBorders>
            <w:shd w:val="clear" w:color="auto" w:fill="auto"/>
            <w:noWrap/>
            <w:vAlign w:val="bottom"/>
            <w:hideMark/>
          </w:tcPr>
          <w:p w14:paraId="25F8049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36D4531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A8510E2"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307604DD"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704F819"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986706044475</w:t>
            </w:r>
          </w:p>
        </w:tc>
        <w:tc>
          <w:tcPr>
            <w:tcW w:w="4678" w:type="dxa"/>
            <w:tcBorders>
              <w:top w:val="nil"/>
              <w:left w:val="nil"/>
              <w:bottom w:val="single" w:sz="4" w:space="0" w:color="auto"/>
              <w:right w:val="single" w:sz="4" w:space="0" w:color="auto"/>
            </w:tcBorders>
            <w:shd w:val="clear" w:color="auto" w:fill="auto"/>
            <w:noWrap/>
            <w:vAlign w:val="bottom"/>
            <w:hideMark/>
          </w:tcPr>
          <w:p w14:paraId="74AEA95A"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Tipka s </w:t>
            </w:r>
            <w:proofErr w:type="spellStart"/>
            <w:r w:rsidRPr="00CE2D61">
              <w:rPr>
                <w:rFonts w:ascii="Lucida Sans Unicode" w:eastAsia="Times New Roman" w:hAnsi="Lucida Sans Unicode" w:cs="Lucida Sans Unicode"/>
                <w:color w:val="000000"/>
                <w:sz w:val="20"/>
                <w:szCs w:val="20"/>
                <w:lang w:eastAsia="sl-SI"/>
              </w:rPr>
              <w:t>piktogramom</w:t>
            </w:r>
            <w:proofErr w:type="spellEnd"/>
            <w:r w:rsidRPr="00CE2D61">
              <w:rPr>
                <w:rFonts w:ascii="Lucida Sans Unicode" w:eastAsia="Times New Roman" w:hAnsi="Lucida Sans Unicode" w:cs="Lucida Sans Unicode"/>
                <w:color w:val="000000"/>
                <w:sz w:val="20"/>
                <w:szCs w:val="20"/>
                <w:lang w:eastAsia="sl-SI"/>
              </w:rPr>
              <w:t xml:space="preserve"> za dvig drsne plošče</w:t>
            </w:r>
          </w:p>
        </w:tc>
        <w:tc>
          <w:tcPr>
            <w:tcW w:w="992" w:type="dxa"/>
            <w:tcBorders>
              <w:top w:val="nil"/>
              <w:left w:val="nil"/>
              <w:bottom w:val="single" w:sz="4" w:space="0" w:color="auto"/>
              <w:right w:val="single" w:sz="4" w:space="0" w:color="auto"/>
            </w:tcBorders>
            <w:shd w:val="clear" w:color="auto" w:fill="auto"/>
            <w:noWrap/>
            <w:vAlign w:val="bottom"/>
            <w:hideMark/>
          </w:tcPr>
          <w:p w14:paraId="6BA3CC7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05E7EB4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D3A4BA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24CABEA0"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AA56408"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986706044477</w:t>
            </w:r>
          </w:p>
        </w:tc>
        <w:tc>
          <w:tcPr>
            <w:tcW w:w="4678" w:type="dxa"/>
            <w:tcBorders>
              <w:top w:val="nil"/>
              <w:left w:val="nil"/>
              <w:bottom w:val="single" w:sz="4" w:space="0" w:color="auto"/>
              <w:right w:val="single" w:sz="4" w:space="0" w:color="auto"/>
            </w:tcBorders>
            <w:shd w:val="clear" w:color="auto" w:fill="auto"/>
            <w:noWrap/>
            <w:vAlign w:val="bottom"/>
            <w:hideMark/>
          </w:tcPr>
          <w:p w14:paraId="75FB6743"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Tipka s </w:t>
            </w:r>
            <w:proofErr w:type="spellStart"/>
            <w:r w:rsidRPr="00CE2D61">
              <w:rPr>
                <w:rFonts w:ascii="Lucida Sans Unicode" w:eastAsia="Times New Roman" w:hAnsi="Lucida Sans Unicode" w:cs="Lucida Sans Unicode"/>
                <w:color w:val="000000"/>
                <w:sz w:val="20"/>
                <w:szCs w:val="20"/>
                <w:lang w:eastAsia="sl-SI"/>
              </w:rPr>
              <w:t>piktogramom</w:t>
            </w:r>
            <w:proofErr w:type="spellEnd"/>
            <w:r w:rsidRPr="00CE2D61">
              <w:rPr>
                <w:rFonts w:ascii="Lucida Sans Unicode" w:eastAsia="Times New Roman" w:hAnsi="Lucida Sans Unicode" w:cs="Lucida Sans Unicode"/>
                <w:color w:val="000000"/>
                <w:sz w:val="20"/>
                <w:szCs w:val="20"/>
                <w:lang w:eastAsia="sl-SI"/>
              </w:rPr>
              <w:t xml:space="preserve"> za odpiranje stiskalne plošče</w:t>
            </w:r>
          </w:p>
        </w:tc>
        <w:tc>
          <w:tcPr>
            <w:tcW w:w="992" w:type="dxa"/>
            <w:tcBorders>
              <w:top w:val="nil"/>
              <w:left w:val="nil"/>
              <w:bottom w:val="single" w:sz="4" w:space="0" w:color="auto"/>
              <w:right w:val="single" w:sz="4" w:space="0" w:color="auto"/>
            </w:tcBorders>
            <w:shd w:val="clear" w:color="auto" w:fill="auto"/>
            <w:noWrap/>
            <w:vAlign w:val="bottom"/>
            <w:hideMark/>
          </w:tcPr>
          <w:p w14:paraId="48B565C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720F826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80A78D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42CB6B82"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0FFD6E5"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986706044480</w:t>
            </w:r>
          </w:p>
        </w:tc>
        <w:tc>
          <w:tcPr>
            <w:tcW w:w="4678" w:type="dxa"/>
            <w:tcBorders>
              <w:top w:val="nil"/>
              <w:left w:val="nil"/>
              <w:bottom w:val="single" w:sz="4" w:space="0" w:color="auto"/>
              <w:right w:val="single" w:sz="4" w:space="0" w:color="auto"/>
            </w:tcBorders>
            <w:shd w:val="clear" w:color="auto" w:fill="auto"/>
            <w:noWrap/>
            <w:vAlign w:val="bottom"/>
            <w:hideMark/>
          </w:tcPr>
          <w:p w14:paraId="41E3CFB4"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Tipka s </w:t>
            </w:r>
            <w:proofErr w:type="spellStart"/>
            <w:r w:rsidRPr="00CE2D61">
              <w:rPr>
                <w:rFonts w:ascii="Lucida Sans Unicode" w:eastAsia="Times New Roman" w:hAnsi="Lucida Sans Unicode" w:cs="Lucida Sans Unicode"/>
                <w:color w:val="000000"/>
                <w:sz w:val="20"/>
                <w:szCs w:val="20"/>
                <w:lang w:eastAsia="sl-SI"/>
              </w:rPr>
              <w:t>piktogramom</w:t>
            </w:r>
            <w:proofErr w:type="spellEnd"/>
            <w:r w:rsidRPr="00CE2D61">
              <w:rPr>
                <w:rFonts w:ascii="Lucida Sans Unicode" w:eastAsia="Times New Roman" w:hAnsi="Lucida Sans Unicode" w:cs="Lucida Sans Unicode"/>
                <w:color w:val="000000"/>
                <w:sz w:val="20"/>
                <w:szCs w:val="20"/>
                <w:lang w:eastAsia="sl-SI"/>
              </w:rPr>
              <w:t xml:space="preserve"> za enojni ciklus</w:t>
            </w:r>
          </w:p>
        </w:tc>
        <w:tc>
          <w:tcPr>
            <w:tcW w:w="992" w:type="dxa"/>
            <w:tcBorders>
              <w:top w:val="nil"/>
              <w:left w:val="nil"/>
              <w:bottom w:val="single" w:sz="4" w:space="0" w:color="auto"/>
              <w:right w:val="single" w:sz="4" w:space="0" w:color="auto"/>
            </w:tcBorders>
            <w:shd w:val="clear" w:color="auto" w:fill="auto"/>
            <w:noWrap/>
            <w:vAlign w:val="bottom"/>
            <w:hideMark/>
          </w:tcPr>
          <w:p w14:paraId="5BA4154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40D19D1C"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4485243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0C44F30C"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0E83B0A"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9900013</w:t>
            </w:r>
          </w:p>
        </w:tc>
        <w:tc>
          <w:tcPr>
            <w:tcW w:w="4678" w:type="dxa"/>
            <w:tcBorders>
              <w:top w:val="nil"/>
              <w:left w:val="nil"/>
              <w:bottom w:val="single" w:sz="4" w:space="0" w:color="auto"/>
              <w:right w:val="single" w:sz="4" w:space="0" w:color="auto"/>
            </w:tcBorders>
            <w:shd w:val="clear" w:color="auto" w:fill="auto"/>
            <w:noWrap/>
            <w:vAlign w:val="bottom"/>
            <w:hideMark/>
          </w:tcPr>
          <w:p w14:paraId="382D95D2"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Lučka LED z nosilcem (bočna)</w:t>
            </w:r>
          </w:p>
        </w:tc>
        <w:tc>
          <w:tcPr>
            <w:tcW w:w="992" w:type="dxa"/>
            <w:tcBorders>
              <w:top w:val="nil"/>
              <w:left w:val="nil"/>
              <w:bottom w:val="single" w:sz="4" w:space="0" w:color="auto"/>
              <w:right w:val="single" w:sz="4" w:space="0" w:color="auto"/>
            </w:tcBorders>
            <w:shd w:val="clear" w:color="auto" w:fill="auto"/>
            <w:noWrap/>
            <w:vAlign w:val="bottom"/>
            <w:hideMark/>
          </w:tcPr>
          <w:p w14:paraId="47D9730E"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7C1FAAC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65E7E4E4"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5FF9372F"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C2CBC45"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9900039</w:t>
            </w:r>
          </w:p>
        </w:tc>
        <w:tc>
          <w:tcPr>
            <w:tcW w:w="4678" w:type="dxa"/>
            <w:tcBorders>
              <w:top w:val="nil"/>
              <w:left w:val="nil"/>
              <w:bottom w:val="single" w:sz="4" w:space="0" w:color="auto"/>
              <w:right w:val="single" w:sz="4" w:space="0" w:color="auto"/>
            </w:tcBorders>
            <w:shd w:val="clear" w:color="auto" w:fill="auto"/>
            <w:noWrap/>
            <w:vAlign w:val="bottom"/>
            <w:hideMark/>
          </w:tcPr>
          <w:p w14:paraId="6B3F83A6"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Elastična sklopka</w:t>
            </w:r>
          </w:p>
        </w:tc>
        <w:tc>
          <w:tcPr>
            <w:tcW w:w="992" w:type="dxa"/>
            <w:tcBorders>
              <w:top w:val="nil"/>
              <w:left w:val="nil"/>
              <w:bottom w:val="single" w:sz="4" w:space="0" w:color="auto"/>
              <w:right w:val="single" w:sz="4" w:space="0" w:color="auto"/>
            </w:tcBorders>
            <w:shd w:val="clear" w:color="auto" w:fill="auto"/>
            <w:noWrap/>
            <w:vAlign w:val="bottom"/>
            <w:hideMark/>
          </w:tcPr>
          <w:p w14:paraId="7EAA564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67BE2130"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40C1E7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321AB578"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6C6E741"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9900064</w:t>
            </w:r>
          </w:p>
        </w:tc>
        <w:tc>
          <w:tcPr>
            <w:tcW w:w="4678" w:type="dxa"/>
            <w:tcBorders>
              <w:top w:val="nil"/>
              <w:left w:val="nil"/>
              <w:bottom w:val="single" w:sz="4" w:space="0" w:color="auto"/>
              <w:right w:val="single" w:sz="4" w:space="0" w:color="auto"/>
            </w:tcBorders>
            <w:shd w:val="clear" w:color="auto" w:fill="auto"/>
            <w:noWrap/>
            <w:vAlign w:val="bottom"/>
            <w:hideMark/>
          </w:tcPr>
          <w:p w14:paraId="47A29901"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Vložek za filter vodni (1 1/4", 1 1/2")</w:t>
            </w:r>
          </w:p>
        </w:tc>
        <w:tc>
          <w:tcPr>
            <w:tcW w:w="992" w:type="dxa"/>
            <w:tcBorders>
              <w:top w:val="nil"/>
              <w:left w:val="nil"/>
              <w:bottom w:val="single" w:sz="4" w:space="0" w:color="auto"/>
              <w:right w:val="single" w:sz="4" w:space="0" w:color="auto"/>
            </w:tcBorders>
            <w:shd w:val="clear" w:color="auto" w:fill="auto"/>
            <w:noWrap/>
            <w:vAlign w:val="bottom"/>
            <w:hideMark/>
          </w:tcPr>
          <w:p w14:paraId="43D4A6E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w:t>
            </w:r>
          </w:p>
        </w:tc>
        <w:tc>
          <w:tcPr>
            <w:tcW w:w="1560" w:type="dxa"/>
            <w:tcBorders>
              <w:top w:val="nil"/>
              <w:left w:val="nil"/>
              <w:bottom w:val="single" w:sz="4" w:space="0" w:color="auto"/>
              <w:right w:val="single" w:sz="4" w:space="0" w:color="auto"/>
            </w:tcBorders>
            <w:shd w:val="clear" w:color="auto" w:fill="auto"/>
            <w:noWrap/>
            <w:vAlign w:val="bottom"/>
            <w:hideMark/>
          </w:tcPr>
          <w:p w14:paraId="50131F0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89AB4E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785E8F43"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5B0953C"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9901190</w:t>
            </w:r>
          </w:p>
        </w:tc>
        <w:tc>
          <w:tcPr>
            <w:tcW w:w="4678" w:type="dxa"/>
            <w:tcBorders>
              <w:top w:val="nil"/>
              <w:left w:val="nil"/>
              <w:bottom w:val="single" w:sz="4" w:space="0" w:color="auto"/>
              <w:right w:val="single" w:sz="4" w:space="0" w:color="auto"/>
            </w:tcBorders>
            <w:shd w:val="clear" w:color="auto" w:fill="auto"/>
            <w:noWrap/>
            <w:vAlign w:val="bottom"/>
            <w:hideMark/>
          </w:tcPr>
          <w:p w14:paraId="2259F411"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MAST ZA CENTRALNO MAZANJE (kg)</w:t>
            </w:r>
          </w:p>
        </w:tc>
        <w:tc>
          <w:tcPr>
            <w:tcW w:w="992" w:type="dxa"/>
            <w:tcBorders>
              <w:top w:val="nil"/>
              <w:left w:val="nil"/>
              <w:bottom w:val="single" w:sz="4" w:space="0" w:color="auto"/>
              <w:right w:val="single" w:sz="4" w:space="0" w:color="auto"/>
            </w:tcBorders>
            <w:shd w:val="clear" w:color="auto" w:fill="auto"/>
            <w:noWrap/>
            <w:vAlign w:val="bottom"/>
            <w:hideMark/>
          </w:tcPr>
          <w:p w14:paraId="6FF4FEC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180</w:t>
            </w:r>
          </w:p>
        </w:tc>
        <w:tc>
          <w:tcPr>
            <w:tcW w:w="1560" w:type="dxa"/>
            <w:tcBorders>
              <w:top w:val="nil"/>
              <w:left w:val="nil"/>
              <w:bottom w:val="single" w:sz="4" w:space="0" w:color="auto"/>
              <w:right w:val="single" w:sz="4" w:space="0" w:color="auto"/>
            </w:tcBorders>
            <w:shd w:val="clear" w:color="auto" w:fill="auto"/>
            <w:noWrap/>
            <w:vAlign w:val="bottom"/>
            <w:hideMark/>
          </w:tcPr>
          <w:p w14:paraId="24DEE087"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1558526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2FBC808F"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EAAE69D"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9906138</w:t>
            </w:r>
          </w:p>
        </w:tc>
        <w:tc>
          <w:tcPr>
            <w:tcW w:w="4678" w:type="dxa"/>
            <w:tcBorders>
              <w:top w:val="nil"/>
              <w:left w:val="nil"/>
              <w:bottom w:val="single" w:sz="4" w:space="0" w:color="auto"/>
              <w:right w:val="single" w:sz="4" w:space="0" w:color="auto"/>
            </w:tcBorders>
            <w:shd w:val="clear" w:color="auto" w:fill="auto"/>
            <w:noWrap/>
            <w:vAlign w:val="bottom"/>
            <w:hideMark/>
          </w:tcPr>
          <w:p w14:paraId="5D5DF6D1"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Črpalni element za centralno mazanje PE120</w:t>
            </w:r>
          </w:p>
        </w:tc>
        <w:tc>
          <w:tcPr>
            <w:tcW w:w="992" w:type="dxa"/>
            <w:tcBorders>
              <w:top w:val="nil"/>
              <w:left w:val="nil"/>
              <w:bottom w:val="single" w:sz="4" w:space="0" w:color="auto"/>
              <w:right w:val="single" w:sz="4" w:space="0" w:color="auto"/>
            </w:tcBorders>
            <w:shd w:val="clear" w:color="auto" w:fill="auto"/>
            <w:noWrap/>
            <w:vAlign w:val="bottom"/>
            <w:hideMark/>
          </w:tcPr>
          <w:p w14:paraId="78D28B5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w:t>
            </w:r>
          </w:p>
        </w:tc>
        <w:tc>
          <w:tcPr>
            <w:tcW w:w="1560" w:type="dxa"/>
            <w:tcBorders>
              <w:top w:val="nil"/>
              <w:left w:val="nil"/>
              <w:bottom w:val="single" w:sz="4" w:space="0" w:color="auto"/>
              <w:right w:val="single" w:sz="4" w:space="0" w:color="auto"/>
            </w:tcBorders>
            <w:shd w:val="clear" w:color="auto" w:fill="auto"/>
            <w:noWrap/>
            <w:vAlign w:val="bottom"/>
            <w:hideMark/>
          </w:tcPr>
          <w:p w14:paraId="40385329"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4BDB1B8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4D3B6C5C"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D9CB85A"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993003</w:t>
            </w:r>
          </w:p>
        </w:tc>
        <w:tc>
          <w:tcPr>
            <w:tcW w:w="4678" w:type="dxa"/>
            <w:tcBorders>
              <w:top w:val="nil"/>
              <w:left w:val="nil"/>
              <w:bottom w:val="single" w:sz="4" w:space="0" w:color="auto"/>
              <w:right w:val="single" w:sz="4" w:space="0" w:color="auto"/>
            </w:tcBorders>
            <w:shd w:val="clear" w:color="auto" w:fill="auto"/>
            <w:noWrap/>
            <w:vAlign w:val="bottom"/>
            <w:hideMark/>
          </w:tcPr>
          <w:p w14:paraId="30593CB2" w14:textId="77777777" w:rsidR="00C93FFD" w:rsidRPr="00CE2D61" w:rsidRDefault="00C93FFD" w:rsidP="00C93FFD">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Rešetka za stopnico</w:t>
            </w:r>
          </w:p>
        </w:tc>
        <w:tc>
          <w:tcPr>
            <w:tcW w:w="992" w:type="dxa"/>
            <w:tcBorders>
              <w:top w:val="nil"/>
              <w:left w:val="nil"/>
              <w:bottom w:val="single" w:sz="4" w:space="0" w:color="auto"/>
              <w:right w:val="single" w:sz="4" w:space="0" w:color="auto"/>
            </w:tcBorders>
            <w:shd w:val="clear" w:color="auto" w:fill="auto"/>
            <w:noWrap/>
            <w:vAlign w:val="bottom"/>
            <w:hideMark/>
          </w:tcPr>
          <w:p w14:paraId="6A7A56FF"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10</w:t>
            </w:r>
          </w:p>
        </w:tc>
        <w:tc>
          <w:tcPr>
            <w:tcW w:w="1560" w:type="dxa"/>
            <w:tcBorders>
              <w:top w:val="nil"/>
              <w:left w:val="nil"/>
              <w:bottom w:val="single" w:sz="4" w:space="0" w:color="auto"/>
              <w:right w:val="single" w:sz="4" w:space="0" w:color="auto"/>
            </w:tcBorders>
            <w:shd w:val="clear" w:color="auto" w:fill="auto"/>
            <w:noWrap/>
            <w:vAlign w:val="bottom"/>
            <w:hideMark/>
          </w:tcPr>
          <w:p w14:paraId="726868C6"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A88629A"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5A2D19B7" w14:textId="77777777" w:rsidTr="004B11A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BB8EB05" w14:textId="77777777" w:rsidR="00C93FFD" w:rsidRPr="00CE2D61" w:rsidRDefault="00C93FFD" w:rsidP="00C93FFD">
            <w:pPr>
              <w:spacing w:after="0" w:line="240" w:lineRule="auto"/>
              <w:jc w:val="center"/>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4678" w:type="dxa"/>
            <w:tcBorders>
              <w:top w:val="nil"/>
              <w:left w:val="nil"/>
              <w:bottom w:val="single" w:sz="4" w:space="0" w:color="auto"/>
              <w:right w:val="single" w:sz="4" w:space="0" w:color="auto"/>
            </w:tcBorders>
            <w:shd w:val="clear" w:color="auto" w:fill="auto"/>
            <w:noWrap/>
            <w:vAlign w:val="bottom"/>
            <w:hideMark/>
          </w:tcPr>
          <w:p w14:paraId="001D2AB6" w14:textId="32C43D2B" w:rsidR="00C93FFD" w:rsidRPr="00CE2D61" w:rsidRDefault="0026286E" w:rsidP="00C93FFD">
            <w:pPr>
              <w:spacing w:after="0" w:line="240" w:lineRule="auto"/>
              <w:rPr>
                <w:rFonts w:ascii="Lucida Sans Unicode" w:eastAsia="Times New Roman" w:hAnsi="Lucida Sans Unicode" w:cs="Lucida Sans Unicode"/>
                <w:color w:val="000000"/>
                <w:sz w:val="20"/>
                <w:szCs w:val="20"/>
                <w:highlight w:val="yellow"/>
                <w:lang w:eastAsia="sl-SI"/>
              </w:rPr>
            </w:pPr>
            <w:r w:rsidRPr="00CE2D61">
              <w:rPr>
                <w:rFonts w:ascii="Lucida Sans Unicode" w:eastAsia="Times New Roman" w:hAnsi="Lucida Sans Unicode" w:cs="Lucida Sans Unicode"/>
                <w:color w:val="000000"/>
                <w:sz w:val="20"/>
                <w:szCs w:val="20"/>
                <w:lang w:eastAsia="sl-SI"/>
              </w:rPr>
              <w:t>Servisna ura</w:t>
            </w:r>
            <w:r w:rsidR="00C93FFD" w:rsidRPr="00CE2D61">
              <w:rPr>
                <w:rFonts w:ascii="Lucida Sans Unicode" w:eastAsia="Times New Roman" w:hAnsi="Lucida Sans Unicode" w:cs="Lucida Sans Unicode"/>
                <w:color w:val="000000"/>
                <w:sz w:val="20"/>
                <w:szCs w:val="20"/>
                <w:lang w:eastAsia="sl-SI"/>
              </w:rPr>
              <w:t xml:space="preserve"> </w:t>
            </w:r>
            <w:r w:rsidRPr="00CE2D61">
              <w:rPr>
                <w:rFonts w:ascii="Lucida Sans Unicode" w:eastAsia="Times New Roman" w:hAnsi="Lucida Sans Unicode" w:cs="Lucida Sans Unicode"/>
                <w:color w:val="000000"/>
                <w:sz w:val="20"/>
                <w:szCs w:val="20"/>
                <w:lang w:eastAsia="sl-SI"/>
              </w:rPr>
              <w:t>(60 minut)</w:t>
            </w:r>
          </w:p>
        </w:tc>
        <w:tc>
          <w:tcPr>
            <w:tcW w:w="992" w:type="dxa"/>
            <w:tcBorders>
              <w:top w:val="nil"/>
              <w:left w:val="nil"/>
              <w:bottom w:val="single" w:sz="4" w:space="0" w:color="auto"/>
              <w:right w:val="single" w:sz="4" w:space="0" w:color="auto"/>
            </w:tcBorders>
            <w:shd w:val="clear" w:color="auto" w:fill="auto"/>
            <w:noWrap/>
            <w:vAlign w:val="bottom"/>
            <w:hideMark/>
          </w:tcPr>
          <w:p w14:paraId="79FC4063"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2900</w:t>
            </w:r>
          </w:p>
        </w:tc>
        <w:tc>
          <w:tcPr>
            <w:tcW w:w="1560" w:type="dxa"/>
            <w:tcBorders>
              <w:top w:val="nil"/>
              <w:left w:val="nil"/>
              <w:bottom w:val="single" w:sz="4" w:space="0" w:color="auto"/>
              <w:right w:val="single" w:sz="4" w:space="0" w:color="auto"/>
            </w:tcBorders>
            <w:shd w:val="clear" w:color="auto" w:fill="auto"/>
            <w:noWrap/>
            <w:vAlign w:val="bottom"/>
            <w:hideMark/>
          </w:tcPr>
          <w:p w14:paraId="5D3EFF9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4E1169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r w:rsidR="00C93FFD" w:rsidRPr="00CE2D61" w14:paraId="5DE67D8E" w14:textId="77777777" w:rsidTr="004B11A3">
        <w:trPr>
          <w:trHeight w:val="300"/>
        </w:trPr>
        <w:tc>
          <w:tcPr>
            <w:tcW w:w="1696" w:type="dxa"/>
            <w:tcBorders>
              <w:top w:val="nil"/>
              <w:left w:val="nil"/>
              <w:bottom w:val="nil"/>
              <w:right w:val="nil"/>
            </w:tcBorders>
            <w:shd w:val="clear" w:color="auto" w:fill="auto"/>
            <w:noWrap/>
            <w:vAlign w:val="bottom"/>
            <w:hideMark/>
          </w:tcPr>
          <w:p w14:paraId="0F40606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p>
        </w:tc>
        <w:tc>
          <w:tcPr>
            <w:tcW w:w="4678" w:type="dxa"/>
            <w:tcBorders>
              <w:top w:val="nil"/>
              <w:left w:val="nil"/>
              <w:bottom w:val="nil"/>
              <w:right w:val="nil"/>
            </w:tcBorders>
            <w:shd w:val="clear" w:color="auto" w:fill="auto"/>
            <w:noWrap/>
            <w:vAlign w:val="bottom"/>
            <w:hideMark/>
          </w:tcPr>
          <w:p w14:paraId="33BFA1AB" w14:textId="77777777" w:rsidR="00C93FFD" w:rsidRPr="00CE2D61" w:rsidRDefault="00C93FFD" w:rsidP="00C93FFD">
            <w:pPr>
              <w:spacing w:after="0" w:line="240" w:lineRule="auto"/>
              <w:jc w:val="center"/>
              <w:rPr>
                <w:rFonts w:ascii="Lucida Sans Unicode" w:eastAsia="Times New Roman" w:hAnsi="Lucida Sans Unicode" w:cs="Lucida Sans Unicode"/>
                <w:sz w:val="20"/>
                <w:szCs w:val="20"/>
                <w:lang w:eastAsia="sl-SI"/>
              </w:rPr>
            </w:pPr>
          </w:p>
        </w:tc>
        <w:tc>
          <w:tcPr>
            <w:tcW w:w="992" w:type="dxa"/>
            <w:tcBorders>
              <w:top w:val="nil"/>
              <w:left w:val="nil"/>
              <w:bottom w:val="nil"/>
              <w:right w:val="nil"/>
            </w:tcBorders>
            <w:shd w:val="clear" w:color="auto" w:fill="auto"/>
            <w:noWrap/>
            <w:vAlign w:val="bottom"/>
            <w:hideMark/>
          </w:tcPr>
          <w:p w14:paraId="59A9EAD2" w14:textId="77777777" w:rsidR="00C93FFD" w:rsidRPr="00CE2D61" w:rsidRDefault="00C93FFD" w:rsidP="00C93FFD">
            <w:pPr>
              <w:spacing w:after="0" w:line="240" w:lineRule="auto"/>
              <w:rPr>
                <w:rFonts w:ascii="Lucida Sans Unicode" w:eastAsia="Times New Roman" w:hAnsi="Lucida Sans Unicode" w:cs="Lucida Sans Unicode"/>
                <w:sz w:val="20"/>
                <w:szCs w:val="20"/>
                <w:lang w:eastAsia="sl-SI"/>
              </w:rPr>
            </w:pP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6A261FD"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Skupaj</w:t>
            </w:r>
          </w:p>
        </w:tc>
        <w:tc>
          <w:tcPr>
            <w:tcW w:w="1417" w:type="dxa"/>
            <w:tcBorders>
              <w:top w:val="nil"/>
              <w:left w:val="nil"/>
              <w:bottom w:val="single" w:sz="4" w:space="0" w:color="auto"/>
              <w:right w:val="single" w:sz="4" w:space="0" w:color="auto"/>
            </w:tcBorders>
            <w:shd w:val="clear" w:color="auto" w:fill="auto"/>
            <w:noWrap/>
            <w:vAlign w:val="bottom"/>
            <w:hideMark/>
          </w:tcPr>
          <w:p w14:paraId="7E960FBB" w14:textId="77777777" w:rsidR="00C93FFD" w:rsidRPr="00CE2D61" w:rsidRDefault="00C93FFD" w:rsidP="00C93FFD">
            <w:pPr>
              <w:spacing w:after="0" w:line="240" w:lineRule="auto"/>
              <w:jc w:val="right"/>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0,00 €</w:t>
            </w:r>
          </w:p>
        </w:tc>
      </w:tr>
    </w:tbl>
    <w:p w14:paraId="2510AF64" w14:textId="77777777" w:rsidR="00C93FFD" w:rsidRDefault="00C93FFD" w:rsidP="00800ADB">
      <w:pPr>
        <w:pStyle w:val="Telobesedila"/>
        <w:jc w:val="both"/>
        <w:rPr>
          <w:rFonts w:ascii="Lucida Sans Unicode" w:hAnsi="Lucida Sans Unicode" w:cs="Lucida Sans Unicode"/>
          <w:sz w:val="20"/>
          <w:szCs w:val="20"/>
        </w:rPr>
      </w:pPr>
    </w:p>
    <w:p w14:paraId="6958C8B8" w14:textId="77777777" w:rsidR="00C93FFD" w:rsidRPr="00897386" w:rsidRDefault="00C93FFD" w:rsidP="00800ADB">
      <w:pPr>
        <w:pStyle w:val="Telobesedila"/>
        <w:jc w:val="both"/>
        <w:rPr>
          <w:rFonts w:ascii="Lucida Sans Unicode" w:hAnsi="Lucida Sans Unicode" w:cs="Lucida Sans Unicode"/>
          <w:sz w:val="20"/>
          <w:szCs w:val="20"/>
        </w:rPr>
      </w:pPr>
    </w:p>
    <w:p w14:paraId="2E3F9D04" w14:textId="77777777" w:rsidR="00CE0BAA" w:rsidRDefault="00CE0BAA" w:rsidP="007828F9">
      <w:pPr>
        <w:pStyle w:val="Telobesedila"/>
        <w:spacing w:after="0" w:line="288" w:lineRule="auto"/>
        <w:jc w:val="both"/>
        <w:rPr>
          <w:rFonts w:ascii="Lucida Sans" w:hAnsi="Lucida Sans"/>
          <w:sz w:val="20"/>
          <w:szCs w:val="20"/>
        </w:rPr>
      </w:pPr>
    </w:p>
    <w:p w14:paraId="59776836" w14:textId="77777777" w:rsidR="00CE0BAA" w:rsidRPr="00CE2D61" w:rsidRDefault="00CE0BAA" w:rsidP="00CE0BAA">
      <w:pPr>
        <w:spacing w:after="0" w:line="288" w:lineRule="auto"/>
        <w:jc w:val="both"/>
        <w:rPr>
          <w:rFonts w:ascii="Lucida Sans Unicode" w:hAnsi="Lucida Sans Unicode" w:cs="Lucida Sans Unicode"/>
          <w:sz w:val="20"/>
          <w:szCs w:val="20"/>
          <w:lang w:eastAsia="sl-SI"/>
        </w:rPr>
      </w:pPr>
      <w:r w:rsidRPr="00CE2D61">
        <w:rPr>
          <w:rFonts w:ascii="Lucida Sans Unicode" w:hAnsi="Lucida Sans Unicode" w:cs="Lucida Sans Unicode"/>
          <w:sz w:val="20"/>
          <w:szCs w:val="20"/>
          <w:lang w:eastAsia="sl-SI"/>
        </w:rPr>
        <w:t>Kraj in datum:                                                                          Podpis in žig ponudnika:</w:t>
      </w:r>
    </w:p>
    <w:p w14:paraId="0CA6A811" w14:textId="77777777" w:rsidR="00CE0BAA" w:rsidRPr="007828F9" w:rsidRDefault="00CE0BAA" w:rsidP="00CE0BAA">
      <w:pPr>
        <w:autoSpaceDE w:val="0"/>
        <w:autoSpaceDN w:val="0"/>
        <w:adjustRightInd w:val="0"/>
        <w:spacing w:after="0" w:line="288" w:lineRule="auto"/>
        <w:jc w:val="both"/>
        <w:rPr>
          <w:rFonts w:ascii="Lucida Sans" w:hAnsi="Lucida Sans" w:cs="Arial"/>
          <w:iCs/>
          <w:sz w:val="20"/>
          <w:szCs w:val="20"/>
          <w:u w:val="single"/>
        </w:rPr>
      </w:pPr>
    </w:p>
    <w:p w14:paraId="708A4AB9" w14:textId="77777777" w:rsidR="00CE0BAA" w:rsidRPr="007828F9" w:rsidRDefault="00CE0BAA" w:rsidP="00CE0BAA">
      <w:pPr>
        <w:autoSpaceDE w:val="0"/>
        <w:autoSpaceDN w:val="0"/>
        <w:adjustRightInd w:val="0"/>
        <w:spacing w:after="0" w:line="288" w:lineRule="auto"/>
        <w:jc w:val="both"/>
        <w:rPr>
          <w:rFonts w:ascii="Lucida Sans" w:hAnsi="Lucida Sans" w:cs="Arial"/>
          <w:iCs/>
          <w:sz w:val="20"/>
          <w:szCs w:val="20"/>
          <w:u w:val="single"/>
        </w:rPr>
      </w:pPr>
    </w:p>
    <w:p w14:paraId="04617E0B" w14:textId="77777777" w:rsidR="00CE0BAA" w:rsidRPr="007828F9" w:rsidRDefault="00CE0BAA" w:rsidP="00CE0BAA">
      <w:pPr>
        <w:autoSpaceDE w:val="0"/>
        <w:autoSpaceDN w:val="0"/>
        <w:adjustRightInd w:val="0"/>
        <w:spacing w:after="0" w:line="288" w:lineRule="auto"/>
        <w:jc w:val="both"/>
        <w:rPr>
          <w:rFonts w:ascii="Lucida Sans" w:hAnsi="Lucida Sans" w:cs="Arial"/>
          <w:iCs/>
          <w:sz w:val="20"/>
          <w:szCs w:val="20"/>
          <w:u w:val="single"/>
        </w:rPr>
      </w:pPr>
    </w:p>
    <w:p w14:paraId="2B2D0F97" w14:textId="77777777" w:rsidR="00CE0BAA" w:rsidRDefault="00CE0BAA" w:rsidP="00CE0BAA">
      <w:pPr>
        <w:autoSpaceDE w:val="0"/>
        <w:autoSpaceDN w:val="0"/>
        <w:adjustRightInd w:val="0"/>
        <w:spacing w:after="0" w:line="288" w:lineRule="auto"/>
        <w:jc w:val="both"/>
        <w:rPr>
          <w:rFonts w:ascii="Lucida Sans" w:hAnsi="Lucida Sans" w:cs="Arial"/>
          <w:iCs/>
          <w:sz w:val="20"/>
          <w:szCs w:val="20"/>
          <w:u w:val="single"/>
        </w:rPr>
      </w:pPr>
    </w:p>
    <w:p w14:paraId="7ABBD20B" w14:textId="77777777" w:rsidR="00CE0BAA" w:rsidRDefault="00CE0BAA" w:rsidP="00CE0BAA">
      <w:pPr>
        <w:autoSpaceDE w:val="0"/>
        <w:autoSpaceDN w:val="0"/>
        <w:adjustRightInd w:val="0"/>
        <w:spacing w:after="0" w:line="288" w:lineRule="auto"/>
        <w:jc w:val="both"/>
        <w:rPr>
          <w:rFonts w:ascii="Lucida Sans" w:hAnsi="Lucida Sans" w:cs="Arial"/>
          <w:iCs/>
          <w:sz w:val="20"/>
          <w:szCs w:val="20"/>
          <w:u w:val="single"/>
        </w:rPr>
      </w:pPr>
    </w:p>
    <w:p w14:paraId="1275E70F" w14:textId="77777777" w:rsidR="00CE0BAA" w:rsidRDefault="00CE0BAA" w:rsidP="00CE0BAA">
      <w:pPr>
        <w:autoSpaceDE w:val="0"/>
        <w:autoSpaceDN w:val="0"/>
        <w:adjustRightInd w:val="0"/>
        <w:spacing w:after="0" w:line="288" w:lineRule="auto"/>
        <w:jc w:val="both"/>
        <w:rPr>
          <w:rFonts w:ascii="Lucida Sans" w:hAnsi="Lucida Sans" w:cs="Arial"/>
          <w:iCs/>
          <w:sz w:val="20"/>
          <w:szCs w:val="20"/>
          <w:u w:val="single"/>
        </w:rPr>
      </w:pPr>
    </w:p>
    <w:p w14:paraId="502DF60D" w14:textId="77777777" w:rsidR="00CE0BAA" w:rsidRDefault="00CE0BAA" w:rsidP="00CE0BAA">
      <w:pPr>
        <w:autoSpaceDE w:val="0"/>
        <w:autoSpaceDN w:val="0"/>
        <w:adjustRightInd w:val="0"/>
        <w:spacing w:after="0" w:line="288" w:lineRule="auto"/>
        <w:jc w:val="both"/>
        <w:rPr>
          <w:rFonts w:ascii="Lucida Sans" w:hAnsi="Lucida Sans" w:cs="Arial"/>
          <w:iCs/>
          <w:sz w:val="20"/>
          <w:szCs w:val="20"/>
          <w:u w:val="single"/>
        </w:rPr>
      </w:pPr>
    </w:p>
    <w:p w14:paraId="0FE80F01" w14:textId="77777777" w:rsidR="00DE05AA" w:rsidRDefault="00DE05AA" w:rsidP="00CE0BAA">
      <w:pPr>
        <w:autoSpaceDE w:val="0"/>
        <w:autoSpaceDN w:val="0"/>
        <w:adjustRightInd w:val="0"/>
        <w:spacing w:after="0" w:line="288" w:lineRule="auto"/>
        <w:jc w:val="both"/>
        <w:rPr>
          <w:rFonts w:ascii="Lucida Sans" w:hAnsi="Lucida Sans" w:cs="Arial"/>
          <w:iCs/>
          <w:sz w:val="20"/>
          <w:szCs w:val="20"/>
          <w:u w:val="single"/>
        </w:rPr>
      </w:pPr>
    </w:p>
    <w:p w14:paraId="39FA1731" w14:textId="77777777" w:rsidR="00DE05AA" w:rsidRDefault="00DE05AA" w:rsidP="00CE0BAA">
      <w:pPr>
        <w:autoSpaceDE w:val="0"/>
        <w:autoSpaceDN w:val="0"/>
        <w:adjustRightInd w:val="0"/>
        <w:spacing w:after="0" w:line="288" w:lineRule="auto"/>
        <w:jc w:val="both"/>
        <w:rPr>
          <w:rFonts w:ascii="Lucida Sans" w:hAnsi="Lucida Sans" w:cs="Arial"/>
          <w:iCs/>
          <w:sz w:val="20"/>
          <w:szCs w:val="20"/>
          <w:u w:val="single"/>
        </w:rPr>
      </w:pPr>
    </w:p>
    <w:p w14:paraId="673C09B6" w14:textId="77777777" w:rsidR="00DE05AA" w:rsidRDefault="00DE05AA" w:rsidP="00CE0BAA">
      <w:pPr>
        <w:autoSpaceDE w:val="0"/>
        <w:autoSpaceDN w:val="0"/>
        <w:adjustRightInd w:val="0"/>
        <w:spacing w:after="0" w:line="288" w:lineRule="auto"/>
        <w:jc w:val="both"/>
        <w:rPr>
          <w:rFonts w:ascii="Lucida Sans" w:hAnsi="Lucida Sans" w:cs="Arial"/>
          <w:iCs/>
          <w:sz w:val="20"/>
          <w:szCs w:val="20"/>
          <w:u w:val="single"/>
        </w:rPr>
      </w:pPr>
    </w:p>
    <w:p w14:paraId="4C7FBD01" w14:textId="6AAE9A7A" w:rsidR="00CE0BAA" w:rsidRDefault="00CE0BAA" w:rsidP="00CE0BAA">
      <w:pPr>
        <w:spacing w:after="0" w:line="240" w:lineRule="auto"/>
        <w:jc w:val="both"/>
        <w:rPr>
          <w:rFonts w:ascii="Lucida Sans" w:hAnsi="Lucida Sans" w:cs="Arial"/>
          <w:iCs/>
          <w:sz w:val="20"/>
          <w:szCs w:val="20"/>
          <w:u w:val="single"/>
        </w:rPr>
      </w:pPr>
      <w:r w:rsidRPr="008A0144">
        <w:rPr>
          <w:rFonts w:ascii="Lucida Sans Unicode" w:hAnsi="Lucida Sans Unicode" w:cs="Lucida Sans Unicode"/>
          <w:b/>
          <w:i/>
          <w:sz w:val="20"/>
          <w:szCs w:val="20"/>
          <w:lang w:eastAsia="sl-SI"/>
        </w:rPr>
        <w:t>Ponudnik mora izpolnjen obrazec naložiti v zavihek</w:t>
      </w:r>
      <w:r w:rsidRPr="008A0144">
        <w:rPr>
          <w:rFonts w:ascii="Lucida Sans Unicode" w:hAnsi="Lucida Sans Unicode" w:cs="Lucida Sans Unicode"/>
          <w:b/>
          <w:i/>
          <w:sz w:val="20"/>
          <w:szCs w:val="20"/>
        </w:rPr>
        <w:t xml:space="preserve"> »</w:t>
      </w:r>
      <w:r>
        <w:rPr>
          <w:rFonts w:ascii="Lucida Sans Unicode" w:hAnsi="Lucida Sans Unicode" w:cs="Lucida Sans Unicode"/>
          <w:b/>
          <w:i/>
          <w:sz w:val="20"/>
          <w:szCs w:val="20"/>
        </w:rPr>
        <w:t>Drugi dokumenti</w:t>
      </w:r>
      <w:r w:rsidRPr="008A0144">
        <w:rPr>
          <w:rFonts w:ascii="Lucida Sans Unicode" w:hAnsi="Lucida Sans Unicode" w:cs="Lucida Sans Unicode"/>
          <w:b/>
          <w:i/>
          <w:sz w:val="20"/>
          <w:szCs w:val="20"/>
        </w:rPr>
        <w:t>« na e-JN</w:t>
      </w:r>
      <w:r>
        <w:rPr>
          <w:rFonts w:ascii="Lucida Sans Unicode" w:hAnsi="Lucida Sans Unicode" w:cs="Lucida Sans Unicode"/>
          <w:b/>
          <w:i/>
          <w:sz w:val="20"/>
          <w:szCs w:val="20"/>
        </w:rPr>
        <w:t>.</w:t>
      </w:r>
    </w:p>
    <w:p w14:paraId="5B829D4A" w14:textId="77777777" w:rsidR="00CE0BAA" w:rsidRDefault="00CE0BAA" w:rsidP="00CE0BAA">
      <w:pPr>
        <w:autoSpaceDE w:val="0"/>
        <w:autoSpaceDN w:val="0"/>
        <w:adjustRightInd w:val="0"/>
        <w:spacing w:after="0" w:line="288" w:lineRule="auto"/>
        <w:jc w:val="both"/>
        <w:rPr>
          <w:rFonts w:ascii="Lucida Sans" w:hAnsi="Lucida Sans" w:cs="Arial"/>
          <w:iCs/>
          <w:sz w:val="20"/>
          <w:szCs w:val="20"/>
          <w:u w:val="single"/>
        </w:rPr>
      </w:pPr>
    </w:p>
    <w:p w14:paraId="4B2FA7A2" w14:textId="704527AC" w:rsidR="009016DB" w:rsidRPr="004B2FE9" w:rsidRDefault="00D606A1" w:rsidP="004B2FE9">
      <w:pPr>
        <w:pStyle w:val="Telobesedila"/>
        <w:spacing w:after="0" w:line="240" w:lineRule="auto"/>
        <w:ind w:left="3540"/>
        <w:jc w:val="both"/>
        <w:rPr>
          <w:rFonts w:ascii="Lucida Sans Unicode" w:hAnsi="Lucida Sans Unicode" w:cs="Lucida Sans Unicode"/>
          <w:iCs/>
          <w:sz w:val="20"/>
          <w:szCs w:val="20"/>
          <w:u w:val="single"/>
        </w:rPr>
      </w:pPr>
      <w:r>
        <w:rPr>
          <w:rFonts w:ascii="Lucida Sans" w:hAnsi="Lucida Sans"/>
          <w:sz w:val="20"/>
          <w:szCs w:val="20"/>
        </w:rPr>
        <w:lastRenderedPageBreak/>
        <w:tab/>
      </w:r>
      <w:r>
        <w:rPr>
          <w:rFonts w:ascii="Lucida Sans" w:hAnsi="Lucida Sans"/>
          <w:sz w:val="20"/>
          <w:szCs w:val="20"/>
        </w:rPr>
        <w:tab/>
      </w:r>
      <w:r w:rsidRPr="004B2FE9">
        <w:rPr>
          <w:rFonts w:ascii="Lucida Sans Unicode" w:hAnsi="Lucida Sans Unicode" w:cs="Lucida Sans Unicode"/>
          <w:sz w:val="20"/>
          <w:szCs w:val="20"/>
        </w:rPr>
        <w:tab/>
      </w:r>
      <w:r w:rsidR="00CE2D61">
        <w:rPr>
          <w:rFonts w:ascii="Lucida Sans Unicode" w:hAnsi="Lucida Sans Unicode" w:cs="Lucida Sans Unicode"/>
          <w:sz w:val="20"/>
          <w:szCs w:val="20"/>
        </w:rPr>
        <w:t xml:space="preserve">                   </w:t>
      </w:r>
      <w:r w:rsidRPr="004B2FE9">
        <w:rPr>
          <w:rFonts w:ascii="Lucida Sans Unicode" w:hAnsi="Lucida Sans Unicode" w:cs="Lucida Sans Unicode"/>
          <w:sz w:val="20"/>
          <w:szCs w:val="20"/>
        </w:rPr>
        <w:t xml:space="preserve">  Obrazec</w:t>
      </w:r>
    </w:p>
    <w:p w14:paraId="2065B617" w14:textId="3F726D52" w:rsidR="004663B3" w:rsidRPr="004B2FE9" w:rsidRDefault="008E2A11" w:rsidP="004B2FE9">
      <w:pPr>
        <w:pStyle w:val="Naslov1"/>
        <w:spacing w:line="240" w:lineRule="auto"/>
      </w:pPr>
      <w:bookmarkStart w:id="108" w:name="_Toc510602731"/>
      <w:r w:rsidRPr="004B2FE9">
        <w:t>Ponudbeni predračun</w:t>
      </w:r>
      <w:r w:rsidR="005F7052" w:rsidRPr="004B2FE9">
        <w:t xml:space="preserve"> za sklop 3</w:t>
      </w:r>
      <w:bookmarkEnd w:id="108"/>
    </w:p>
    <w:p w14:paraId="790766AB" w14:textId="77777777" w:rsidR="005F7052" w:rsidRPr="004B2FE9" w:rsidRDefault="005F7052" w:rsidP="004B2FE9">
      <w:pPr>
        <w:autoSpaceDE w:val="0"/>
        <w:autoSpaceDN w:val="0"/>
        <w:adjustRightInd w:val="0"/>
        <w:spacing w:after="0" w:line="240" w:lineRule="auto"/>
        <w:jc w:val="both"/>
        <w:rPr>
          <w:rFonts w:ascii="Lucida Sans Unicode" w:hAnsi="Lucida Sans Unicode" w:cs="Lucida Sans Unicode"/>
          <w:b/>
          <w:iCs/>
          <w:sz w:val="20"/>
          <w:szCs w:val="20"/>
        </w:rPr>
      </w:pPr>
    </w:p>
    <w:p w14:paraId="4C6E6758" w14:textId="77777777" w:rsidR="00154917" w:rsidRPr="004B2FE9" w:rsidRDefault="00154917" w:rsidP="004B2FE9">
      <w:pPr>
        <w:pStyle w:val="Telobesedila"/>
        <w:spacing w:line="240" w:lineRule="auto"/>
        <w:rPr>
          <w:rFonts w:ascii="Lucida Sans Unicode" w:hAnsi="Lucida Sans Unicode" w:cs="Lucida Sans Unicode"/>
          <w:sz w:val="20"/>
          <w:szCs w:val="20"/>
        </w:rPr>
      </w:pPr>
      <w:r w:rsidRPr="004B2FE9">
        <w:rPr>
          <w:rFonts w:ascii="Lucida Sans Unicode" w:hAnsi="Lucida Sans Unicode" w:cs="Lucida Sans Unicode"/>
          <w:sz w:val="20"/>
          <w:szCs w:val="20"/>
        </w:rPr>
        <w:t>Naročnik razpolaga s sledečimi vozili:</w:t>
      </w:r>
    </w:p>
    <w:tbl>
      <w:tblPr>
        <w:tblW w:w="9675" w:type="dxa"/>
        <w:tblInd w:w="-5" w:type="dxa"/>
        <w:tblCellMar>
          <w:left w:w="70" w:type="dxa"/>
          <w:right w:w="70" w:type="dxa"/>
        </w:tblCellMar>
        <w:tblLook w:val="04A0" w:firstRow="1" w:lastRow="0" w:firstColumn="1" w:lastColumn="0" w:noHBand="0" w:noVBand="1"/>
      </w:tblPr>
      <w:tblGrid>
        <w:gridCol w:w="812"/>
        <w:gridCol w:w="1559"/>
        <w:gridCol w:w="1701"/>
        <w:gridCol w:w="2977"/>
        <w:gridCol w:w="1276"/>
        <w:gridCol w:w="1350"/>
      </w:tblGrid>
      <w:tr w:rsidR="004774C2" w:rsidRPr="00CE2D61" w14:paraId="0F722A7A" w14:textId="77777777" w:rsidTr="00F31729">
        <w:trPr>
          <w:trHeight w:val="264"/>
        </w:trPr>
        <w:tc>
          <w:tcPr>
            <w:tcW w:w="812" w:type="dxa"/>
            <w:tcBorders>
              <w:top w:val="single" w:sz="4" w:space="0" w:color="auto"/>
              <w:left w:val="single" w:sz="4" w:space="0" w:color="auto"/>
              <w:bottom w:val="single" w:sz="4" w:space="0" w:color="auto"/>
              <w:right w:val="single" w:sz="4" w:space="0" w:color="auto"/>
            </w:tcBorders>
          </w:tcPr>
          <w:p w14:paraId="38B9DCF8" w14:textId="77777777" w:rsidR="004774C2" w:rsidRPr="00CE2D61" w:rsidRDefault="004774C2" w:rsidP="00CE2D61">
            <w:pPr>
              <w:spacing w:line="240" w:lineRule="auto"/>
              <w:rPr>
                <w:rFonts w:ascii="Lucida Sans Unicode" w:eastAsia="Times New Roman" w:hAnsi="Lucida Sans Unicode" w:cs="Lucida Sans Unicode"/>
                <w:b/>
                <w:bCs/>
                <w:sz w:val="20"/>
                <w:szCs w:val="20"/>
                <w:lang w:eastAsia="sl-SI"/>
              </w:rPr>
            </w:pPr>
            <w:proofErr w:type="spellStart"/>
            <w:r w:rsidRPr="00CE2D61">
              <w:rPr>
                <w:rFonts w:ascii="Lucida Sans Unicode" w:eastAsia="Times New Roman" w:hAnsi="Lucida Sans Unicode" w:cs="Lucida Sans Unicode"/>
                <w:b/>
                <w:bCs/>
                <w:sz w:val="20"/>
                <w:szCs w:val="20"/>
                <w:lang w:eastAsia="sl-SI"/>
              </w:rPr>
              <w:t>Zap.št</w:t>
            </w:r>
            <w:proofErr w:type="spellEnd"/>
            <w:r w:rsidRPr="00CE2D61">
              <w:rPr>
                <w:rFonts w:ascii="Lucida Sans Unicode" w:eastAsia="Times New Roman" w:hAnsi="Lucida Sans Unicode" w:cs="Lucida Sans Unicode"/>
                <w:b/>
                <w:bCs/>
                <w:sz w:val="20"/>
                <w:szCs w:val="20"/>
                <w:lang w:eastAsia="sl-SI"/>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EF6FA" w14:textId="77777777" w:rsidR="004774C2" w:rsidRPr="00CE2D61" w:rsidRDefault="004774C2" w:rsidP="00CE2D61">
            <w:pPr>
              <w:spacing w:line="240" w:lineRule="auto"/>
              <w:rPr>
                <w:rFonts w:ascii="Lucida Sans Unicode" w:eastAsia="Times New Roman" w:hAnsi="Lucida Sans Unicode" w:cs="Lucida Sans Unicode"/>
                <w:b/>
                <w:bCs/>
                <w:sz w:val="20"/>
                <w:szCs w:val="20"/>
                <w:lang w:eastAsia="sl-SI"/>
              </w:rPr>
            </w:pPr>
            <w:r w:rsidRPr="00CE2D61">
              <w:rPr>
                <w:rFonts w:ascii="Lucida Sans Unicode" w:eastAsia="Times New Roman" w:hAnsi="Lucida Sans Unicode" w:cs="Lucida Sans Unicode"/>
                <w:b/>
                <w:bCs/>
                <w:sz w:val="20"/>
                <w:szCs w:val="20"/>
                <w:lang w:eastAsia="sl-SI"/>
              </w:rPr>
              <w:t>Registrska št.</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F35A957" w14:textId="77777777" w:rsidR="004774C2" w:rsidRPr="00CE2D61" w:rsidRDefault="004774C2" w:rsidP="00CE2D61">
            <w:pPr>
              <w:spacing w:line="240" w:lineRule="auto"/>
              <w:rPr>
                <w:rFonts w:ascii="Lucida Sans Unicode" w:eastAsia="Times New Roman" w:hAnsi="Lucida Sans Unicode" w:cs="Lucida Sans Unicode"/>
                <w:b/>
                <w:bCs/>
                <w:sz w:val="20"/>
                <w:szCs w:val="20"/>
                <w:lang w:eastAsia="sl-SI"/>
              </w:rPr>
            </w:pPr>
            <w:r w:rsidRPr="00CE2D61">
              <w:rPr>
                <w:rFonts w:ascii="Lucida Sans Unicode" w:eastAsia="Times New Roman" w:hAnsi="Lucida Sans Unicode" w:cs="Lucida Sans Unicode"/>
                <w:b/>
                <w:bCs/>
                <w:sz w:val="20"/>
                <w:szCs w:val="20"/>
                <w:lang w:eastAsia="sl-SI"/>
              </w:rPr>
              <w:t>Znamka /model</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58AE443F" w14:textId="77777777" w:rsidR="004774C2" w:rsidRPr="00CE2D61" w:rsidRDefault="004774C2" w:rsidP="00CE2D61">
            <w:pPr>
              <w:spacing w:line="240" w:lineRule="auto"/>
              <w:jc w:val="center"/>
              <w:rPr>
                <w:rFonts w:ascii="Lucida Sans Unicode" w:eastAsia="Times New Roman" w:hAnsi="Lucida Sans Unicode" w:cs="Lucida Sans Unicode"/>
                <w:b/>
                <w:bCs/>
                <w:sz w:val="20"/>
                <w:szCs w:val="20"/>
                <w:lang w:eastAsia="sl-SI"/>
              </w:rPr>
            </w:pPr>
            <w:r w:rsidRPr="00CE2D61">
              <w:rPr>
                <w:rFonts w:ascii="Lucida Sans Unicode" w:eastAsia="Times New Roman" w:hAnsi="Lucida Sans Unicode" w:cs="Lucida Sans Unicode"/>
                <w:b/>
                <w:bCs/>
                <w:sz w:val="20"/>
                <w:szCs w:val="20"/>
                <w:lang w:eastAsia="sl-SI"/>
              </w:rPr>
              <w:t>številka šasije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07D1654" w14:textId="77777777" w:rsidR="004774C2" w:rsidRPr="00CE2D61" w:rsidRDefault="004774C2" w:rsidP="00CE2D61">
            <w:pPr>
              <w:spacing w:line="240" w:lineRule="auto"/>
              <w:jc w:val="center"/>
              <w:rPr>
                <w:rFonts w:ascii="Lucida Sans Unicode" w:eastAsia="Times New Roman" w:hAnsi="Lucida Sans Unicode" w:cs="Lucida Sans Unicode"/>
                <w:b/>
                <w:bCs/>
                <w:sz w:val="20"/>
                <w:szCs w:val="20"/>
                <w:lang w:eastAsia="sl-SI"/>
              </w:rPr>
            </w:pPr>
            <w:r w:rsidRPr="00CE2D61">
              <w:rPr>
                <w:rFonts w:ascii="Lucida Sans Unicode" w:eastAsia="Times New Roman" w:hAnsi="Lucida Sans Unicode" w:cs="Lucida Sans Unicode"/>
                <w:b/>
                <w:bCs/>
                <w:sz w:val="20"/>
                <w:szCs w:val="20"/>
                <w:lang w:eastAsia="sl-SI"/>
              </w:rPr>
              <w:t>moč motorja (kW)</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49CE6E81" w14:textId="77777777" w:rsidR="004774C2" w:rsidRPr="00CE2D61" w:rsidRDefault="004774C2" w:rsidP="00CE2D61">
            <w:pPr>
              <w:spacing w:line="240" w:lineRule="auto"/>
              <w:jc w:val="center"/>
              <w:rPr>
                <w:rFonts w:ascii="Lucida Sans Unicode" w:eastAsia="Times New Roman" w:hAnsi="Lucida Sans Unicode" w:cs="Lucida Sans Unicode"/>
                <w:b/>
                <w:bCs/>
                <w:sz w:val="20"/>
                <w:szCs w:val="20"/>
                <w:lang w:eastAsia="sl-SI"/>
              </w:rPr>
            </w:pPr>
            <w:r w:rsidRPr="00CE2D61">
              <w:rPr>
                <w:rFonts w:ascii="Lucida Sans Unicode" w:eastAsia="Times New Roman" w:hAnsi="Lucida Sans Unicode" w:cs="Lucida Sans Unicode"/>
                <w:b/>
                <w:bCs/>
                <w:sz w:val="20"/>
                <w:szCs w:val="20"/>
                <w:lang w:eastAsia="sl-SI"/>
              </w:rPr>
              <w:t>prostornina motorja (</w:t>
            </w:r>
            <w:proofErr w:type="spellStart"/>
            <w:r w:rsidRPr="00CE2D61">
              <w:rPr>
                <w:rFonts w:ascii="Lucida Sans Unicode" w:eastAsia="Times New Roman" w:hAnsi="Lucida Sans Unicode" w:cs="Lucida Sans Unicode"/>
                <w:b/>
                <w:bCs/>
                <w:sz w:val="20"/>
                <w:szCs w:val="20"/>
                <w:lang w:eastAsia="sl-SI"/>
              </w:rPr>
              <w:t>ccm</w:t>
            </w:r>
            <w:proofErr w:type="spellEnd"/>
            <w:r w:rsidRPr="00CE2D61">
              <w:rPr>
                <w:rFonts w:ascii="Lucida Sans Unicode" w:eastAsia="Times New Roman" w:hAnsi="Lucida Sans Unicode" w:cs="Lucida Sans Unicode"/>
                <w:b/>
                <w:bCs/>
                <w:sz w:val="20"/>
                <w:szCs w:val="20"/>
                <w:lang w:eastAsia="sl-SI"/>
              </w:rPr>
              <w:t>)</w:t>
            </w:r>
          </w:p>
        </w:tc>
      </w:tr>
      <w:tr w:rsidR="00F31729" w:rsidRPr="00CE2D61" w14:paraId="195A9F20" w14:textId="77777777" w:rsidTr="004B11A3">
        <w:trPr>
          <w:trHeight w:val="264"/>
        </w:trPr>
        <w:tc>
          <w:tcPr>
            <w:tcW w:w="812" w:type="dxa"/>
            <w:tcBorders>
              <w:top w:val="nil"/>
              <w:left w:val="single" w:sz="4" w:space="0" w:color="auto"/>
              <w:bottom w:val="single" w:sz="4" w:space="0" w:color="auto"/>
              <w:right w:val="single" w:sz="4" w:space="0" w:color="auto"/>
            </w:tcBorders>
          </w:tcPr>
          <w:p w14:paraId="29D4351B" w14:textId="77777777" w:rsidR="00F31729" w:rsidRPr="00CE2D61" w:rsidRDefault="00F31729" w:rsidP="00CE2D61">
            <w:pPr>
              <w:spacing w:line="240" w:lineRule="auto"/>
              <w:rPr>
                <w:rFonts w:ascii="Lucida Sans Unicode" w:hAnsi="Lucida Sans Unicode" w:cs="Lucida Sans Unicode"/>
                <w:b/>
                <w:bCs/>
                <w:sz w:val="20"/>
                <w:szCs w:val="20"/>
              </w:rPr>
            </w:pPr>
            <w:r w:rsidRPr="00CE2D61">
              <w:rPr>
                <w:rFonts w:ascii="Lucida Sans Unicode" w:hAnsi="Lucida Sans Unicode" w:cs="Lucida Sans Unicode"/>
                <w:b/>
                <w:bCs/>
                <w:sz w:val="20"/>
                <w:szCs w:val="20"/>
              </w:rPr>
              <w:t>1</w:t>
            </w:r>
          </w:p>
        </w:tc>
        <w:tc>
          <w:tcPr>
            <w:tcW w:w="1559" w:type="dxa"/>
            <w:tcBorders>
              <w:top w:val="nil"/>
              <w:left w:val="single" w:sz="4" w:space="0" w:color="auto"/>
              <w:bottom w:val="single" w:sz="4" w:space="0" w:color="auto"/>
              <w:right w:val="single" w:sz="4" w:space="0" w:color="auto"/>
            </w:tcBorders>
            <w:shd w:val="clear" w:color="auto" w:fill="auto"/>
            <w:noWrap/>
            <w:vAlign w:val="bottom"/>
          </w:tcPr>
          <w:p w14:paraId="4D061BC8" w14:textId="5A2D0E06" w:rsidR="00F31729" w:rsidRPr="00CE2D61" w:rsidRDefault="00F31729" w:rsidP="00CE2D61">
            <w:pPr>
              <w:spacing w:line="240" w:lineRule="auto"/>
              <w:rPr>
                <w:rFonts w:ascii="Lucida Sans Unicode" w:eastAsia="Times New Roman" w:hAnsi="Lucida Sans Unicode" w:cs="Lucida Sans Unicode"/>
                <w:sz w:val="20"/>
                <w:szCs w:val="20"/>
                <w:highlight w:val="red"/>
                <w:lang w:eastAsia="sl-SI"/>
              </w:rPr>
            </w:pPr>
            <w:r w:rsidRPr="00CE2D61">
              <w:rPr>
                <w:rFonts w:ascii="Lucida Sans Unicode" w:hAnsi="Lucida Sans Unicode" w:cs="Lucida Sans Unicode"/>
                <w:sz w:val="20"/>
                <w:szCs w:val="20"/>
              </w:rPr>
              <w:t>LJ98VBE</w:t>
            </w:r>
          </w:p>
        </w:tc>
        <w:tc>
          <w:tcPr>
            <w:tcW w:w="1701" w:type="dxa"/>
            <w:tcBorders>
              <w:top w:val="nil"/>
              <w:left w:val="nil"/>
              <w:bottom w:val="single" w:sz="4" w:space="0" w:color="auto"/>
              <w:right w:val="single" w:sz="4" w:space="0" w:color="auto"/>
            </w:tcBorders>
            <w:shd w:val="clear" w:color="auto" w:fill="auto"/>
            <w:noWrap/>
            <w:vAlign w:val="bottom"/>
          </w:tcPr>
          <w:p w14:paraId="7E64B2BA" w14:textId="7E9274D8" w:rsidR="00F31729" w:rsidRPr="00CE2D61" w:rsidRDefault="00F31729" w:rsidP="00CE2D61">
            <w:pPr>
              <w:spacing w:line="240" w:lineRule="auto"/>
              <w:rPr>
                <w:rFonts w:ascii="Lucida Sans Unicode" w:eastAsia="Times New Roman" w:hAnsi="Lucida Sans Unicode" w:cs="Lucida Sans Unicode"/>
                <w:sz w:val="20"/>
                <w:szCs w:val="20"/>
                <w:highlight w:val="red"/>
                <w:lang w:eastAsia="sl-SI"/>
              </w:rPr>
            </w:pPr>
            <w:r w:rsidRPr="00CE2D61">
              <w:rPr>
                <w:rFonts w:ascii="Lucida Sans Unicode" w:hAnsi="Lucida Sans Unicode" w:cs="Lucida Sans Unicode"/>
                <w:sz w:val="20"/>
                <w:szCs w:val="20"/>
              </w:rPr>
              <w:t>RENAULT</w:t>
            </w:r>
          </w:p>
        </w:tc>
        <w:tc>
          <w:tcPr>
            <w:tcW w:w="2977" w:type="dxa"/>
            <w:tcBorders>
              <w:top w:val="nil"/>
              <w:left w:val="nil"/>
              <w:bottom w:val="single" w:sz="4" w:space="0" w:color="auto"/>
              <w:right w:val="single" w:sz="4" w:space="0" w:color="auto"/>
            </w:tcBorders>
            <w:shd w:val="clear" w:color="auto" w:fill="auto"/>
            <w:noWrap/>
            <w:vAlign w:val="bottom"/>
          </w:tcPr>
          <w:p w14:paraId="7829790F" w14:textId="4267DB8B" w:rsidR="00F31729" w:rsidRPr="00CE2D61" w:rsidRDefault="00F31729" w:rsidP="00CE2D61">
            <w:pPr>
              <w:spacing w:line="240" w:lineRule="auto"/>
              <w:jc w:val="center"/>
              <w:rPr>
                <w:rFonts w:ascii="Lucida Sans Unicode" w:eastAsia="Times New Roman" w:hAnsi="Lucida Sans Unicode" w:cs="Lucida Sans Unicode"/>
                <w:sz w:val="20"/>
                <w:szCs w:val="20"/>
                <w:highlight w:val="red"/>
                <w:lang w:eastAsia="sl-SI"/>
              </w:rPr>
            </w:pPr>
            <w:r w:rsidRPr="00CE2D61">
              <w:rPr>
                <w:rFonts w:ascii="Lucida Sans Unicode" w:hAnsi="Lucida Sans Unicode" w:cs="Lucida Sans Unicode"/>
                <w:sz w:val="20"/>
                <w:szCs w:val="20"/>
              </w:rPr>
              <w:t>VF620M865PB006067</w:t>
            </w:r>
          </w:p>
        </w:tc>
        <w:tc>
          <w:tcPr>
            <w:tcW w:w="1276" w:type="dxa"/>
            <w:tcBorders>
              <w:top w:val="nil"/>
              <w:left w:val="nil"/>
              <w:bottom w:val="single" w:sz="4" w:space="0" w:color="auto"/>
              <w:right w:val="single" w:sz="4" w:space="0" w:color="auto"/>
            </w:tcBorders>
            <w:shd w:val="clear" w:color="auto" w:fill="auto"/>
            <w:noWrap/>
            <w:vAlign w:val="bottom"/>
          </w:tcPr>
          <w:p w14:paraId="6A163F70" w14:textId="255E39AA" w:rsidR="00F31729" w:rsidRPr="00CE2D61" w:rsidRDefault="00F31729" w:rsidP="00CE2D61">
            <w:pPr>
              <w:spacing w:line="240" w:lineRule="auto"/>
              <w:jc w:val="center"/>
              <w:rPr>
                <w:rFonts w:ascii="Lucida Sans Unicode" w:eastAsia="Times New Roman" w:hAnsi="Lucida Sans Unicode" w:cs="Lucida Sans Unicode"/>
                <w:sz w:val="20"/>
                <w:szCs w:val="20"/>
                <w:highlight w:val="red"/>
                <w:lang w:eastAsia="sl-SI"/>
              </w:rPr>
            </w:pPr>
            <w:r w:rsidRPr="00CE2D61">
              <w:rPr>
                <w:rFonts w:ascii="Lucida Sans Unicode" w:hAnsi="Lucida Sans Unicode" w:cs="Lucida Sans Unicode"/>
                <w:sz w:val="20"/>
                <w:szCs w:val="20"/>
              </w:rPr>
              <w:t>240</w:t>
            </w:r>
          </w:p>
        </w:tc>
        <w:tc>
          <w:tcPr>
            <w:tcW w:w="1350" w:type="dxa"/>
            <w:tcBorders>
              <w:top w:val="nil"/>
              <w:left w:val="nil"/>
              <w:bottom w:val="single" w:sz="4" w:space="0" w:color="auto"/>
              <w:right w:val="single" w:sz="4" w:space="0" w:color="auto"/>
            </w:tcBorders>
            <w:shd w:val="clear" w:color="auto" w:fill="auto"/>
            <w:noWrap/>
            <w:vAlign w:val="bottom"/>
          </w:tcPr>
          <w:p w14:paraId="728CA9CA" w14:textId="2AD70441" w:rsidR="00F31729" w:rsidRPr="00CE2D61" w:rsidRDefault="00F31729" w:rsidP="00CE2D61">
            <w:pPr>
              <w:spacing w:line="240" w:lineRule="auto"/>
              <w:jc w:val="center"/>
              <w:rPr>
                <w:rFonts w:ascii="Lucida Sans Unicode" w:eastAsia="Times New Roman" w:hAnsi="Lucida Sans Unicode" w:cs="Lucida Sans Unicode"/>
                <w:sz w:val="20"/>
                <w:szCs w:val="20"/>
                <w:highlight w:val="red"/>
                <w:lang w:eastAsia="sl-SI"/>
              </w:rPr>
            </w:pPr>
            <w:r w:rsidRPr="00CE2D61">
              <w:rPr>
                <w:rFonts w:ascii="Lucida Sans Unicode" w:hAnsi="Lucida Sans Unicode" w:cs="Lucida Sans Unicode"/>
                <w:sz w:val="20"/>
                <w:szCs w:val="20"/>
              </w:rPr>
              <w:t>7.698,00</w:t>
            </w:r>
          </w:p>
        </w:tc>
      </w:tr>
      <w:tr w:rsidR="00F31729" w:rsidRPr="00CE2D61" w14:paraId="571BECFC" w14:textId="77777777" w:rsidTr="00F31729">
        <w:trPr>
          <w:trHeight w:val="264"/>
        </w:trPr>
        <w:tc>
          <w:tcPr>
            <w:tcW w:w="812" w:type="dxa"/>
            <w:tcBorders>
              <w:top w:val="nil"/>
              <w:left w:val="single" w:sz="4" w:space="0" w:color="auto"/>
              <w:bottom w:val="single" w:sz="4" w:space="0" w:color="auto"/>
              <w:right w:val="single" w:sz="4" w:space="0" w:color="auto"/>
            </w:tcBorders>
          </w:tcPr>
          <w:p w14:paraId="4497421A" w14:textId="77777777" w:rsidR="00F31729" w:rsidRPr="00CE2D61" w:rsidRDefault="00F31729" w:rsidP="00CE2D61">
            <w:pPr>
              <w:spacing w:line="240" w:lineRule="auto"/>
              <w:rPr>
                <w:rFonts w:ascii="Lucida Sans Unicode" w:hAnsi="Lucida Sans Unicode" w:cs="Lucida Sans Unicode"/>
                <w:b/>
                <w:bCs/>
                <w:sz w:val="20"/>
                <w:szCs w:val="20"/>
              </w:rPr>
            </w:pPr>
            <w:r w:rsidRPr="00CE2D61">
              <w:rPr>
                <w:rFonts w:ascii="Lucida Sans Unicode" w:hAnsi="Lucida Sans Unicode" w:cs="Lucida Sans Unicode"/>
                <w:b/>
                <w:bCs/>
                <w:sz w:val="20"/>
                <w:szCs w:val="20"/>
              </w:rPr>
              <w:t>2</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79CFB11D" w14:textId="15CAEEC2" w:rsidR="00F31729" w:rsidRPr="00CE2D61" w:rsidRDefault="00F31729" w:rsidP="00CE2D61">
            <w:pPr>
              <w:spacing w:line="240" w:lineRule="auto"/>
              <w:rPr>
                <w:rFonts w:ascii="Lucida Sans Unicode" w:eastAsia="Times New Roman" w:hAnsi="Lucida Sans Unicode" w:cs="Lucida Sans Unicode"/>
                <w:sz w:val="20"/>
                <w:szCs w:val="20"/>
                <w:highlight w:val="red"/>
                <w:lang w:eastAsia="sl-SI"/>
              </w:rPr>
            </w:pPr>
            <w:r w:rsidRPr="00CE2D61">
              <w:rPr>
                <w:rFonts w:ascii="Lucida Sans Unicode" w:hAnsi="Lucida Sans Unicode" w:cs="Lucida Sans Unicode"/>
                <w:color w:val="000000"/>
                <w:sz w:val="20"/>
                <w:szCs w:val="20"/>
              </w:rPr>
              <w:t>LJRM739</w:t>
            </w:r>
          </w:p>
        </w:tc>
        <w:tc>
          <w:tcPr>
            <w:tcW w:w="1701" w:type="dxa"/>
            <w:tcBorders>
              <w:top w:val="nil"/>
              <w:left w:val="nil"/>
              <w:bottom w:val="single" w:sz="4" w:space="0" w:color="auto"/>
              <w:right w:val="single" w:sz="4" w:space="0" w:color="auto"/>
            </w:tcBorders>
            <w:shd w:val="clear" w:color="auto" w:fill="auto"/>
            <w:noWrap/>
            <w:vAlign w:val="center"/>
          </w:tcPr>
          <w:p w14:paraId="2FCAA54A" w14:textId="25364459" w:rsidR="00F31729" w:rsidRPr="00CE2D61" w:rsidRDefault="00F31729" w:rsidP="00CE2D61">
            <w:pPr>
              <w:spacing w:line="240" w:lineRule="auto"/>
              <w:rPr>
                <w:rFonts w:ascii="Lucida Sans Unicode" w:eastAsia="Times New Roman" w:hAnsi="Lucida Sans Unicode" w:cs="Lucida Sans Unicode"/>
                <w:sz w:val="20"/>
                <w:szCs w:val="20"/>
                <w:highlight w:val="red"/>
                <w:lang w:eastAsia="sl-SI"/>
              </w:rPr>
            </w:pPr>
            <w:r w:rsidRPr="00CE2D61">
              <w:rPr>
                <w:rFonts w:ascii="Lucida Sans Unicode" w:hAnsi="Lucida Sans Unicode" w:cs="Lucida Sans Unicode"/>
                <w:sz w:val="20"/>
                <w:szCs w:val="20"/>
              </w:rPr>
              <w:t xml:space="preserve">RENAULT </w:t>
            </w:r>
          </w:p>
        </w:tc>
        <w:tc>
          <w:tcPr>
            <w:tcW w:w="2977" w:type="dxa"/>
            <w:tcBorders>
              <w:top w:val="nil"/>
              <w:left w:val="nil"/>
              <w:bottom w:val="single" w:sz="4" w:space="0" w:color="auto"/>
              <w:right w:val="single" w:sz="4" w:space="0" w:color="auto"/>
            </w:tcBorders>
            <w:shd w:val="clear" w:color="auto" w:fill="auto"/>
            <w:noWrap/>
            <w:vAlign w:val="center"/>
          </w:tcPr>
          <w:p w14:paraId="0C33D630" w14:textId="2DE8C2D4" w:rsidR="00F31729" w:rsidRPr="00CE2D61" w:rsidRDefault="00F31729" w:rsidP="00CE2D61">
            <w:pPr>
              <w:spacing w:line="240" w:lineRule="auto"/>
              <w:jc w:val="center"/>
              <w:rPr>
                <w:rFonts w:ascii="Lucida Sans Unicode" w:eastAsia="Times New Roman" w:hAnsi="Lucida Sans Unicode" w:cs="Lucida Sans Unicode"/>
                <w:sz w:val="20"/>
                <w:szCs w:val="20"/>
                <w:highlight w:val="red"/>
                <w:lang w:eastAsia="sl-SI"/>
              </w:rPr>
            </w:pPr>
            <w:r w:rsidRPr="00CE2D61">
              <w:rPr>
                <w:rFonts w:ascii="Lucida Sans Unicode" w:hAnsi="Lucida Sans Unicode" w:cs="Lucida Sans Unicode"/>
                <w:sz w:val="20"/>
                <w:szCs w:val="20"/>
              </w:rPr>
              <w:t>VF629CHB000002663</w:t>
            </w:r>
          </w:p>
        </w:tc>
        <w:tc>
          <w:tcPr>
            <w:tcW w:w="1276" w:type="dxa"/>
            <w:tcBorders>
              <w:top w:val="nil"/>
              <w:left w:val="nil"/>
              <w:bottom w:val="single" w:sz="4" w:space="0" w:color="auto"/>
              <w:right w:val="single" w:sz="4" w:space="0" w:color="auto"/>
            </w:tcBorders>
            <w:shd w:val="clear" w:color="auto" w:fill="auto"/>
            <w:noWrap/>
            <w:vAlign w:val="center"/>
          </w:tcPr>
          <w:p w14:paraId="3BAC9BCC" w14:textId="55871735" w:rsidR="00F31729" w:rsidRPr="00CE2D61" w:rsidRDefault="00F31729" w:rsidP="00CE2D61">
            <w:pPr>
              <w:spacing w:line="240" w:lineRule="auto"/>
              <w:jc w:val="center"/>
              <w:rPr>
                <w:rFonts w:ascii="Lucida Sans Unicode" w:eastAsia="Times New Roman" w:hAnsi="Lucida Sans Unicode" w:cs="Lucida Sans Unicode"/>
                <w:sz w:val="20"/>
                <w:szCs w:val="20"/>
                <w:highlight w:val="red"/>
                <w:lang w:eastAsia="sl-SI"/>
              </w:rPr>
            </w:pPr>
            <w:r w:rsidRPr="00CE2D61">
              <w:rPr>
                <w:rFonts w:ascii="Lucida Sans Unicode" w:hAnsi="Lucida Sans Unicode" w:cs="Lucida Sans Unicode"/>
                <w:sz w:val="20"/>
                <w:szCs w:val="20"/>
              </w:rPr>
              <w:t>247</w:t>
            </w:r>
          </w:p>
        </w:tc>
        <w:tc>
          <w:tcPr>
            <w:tcW w:w="1350" w:type="dxa"/>
            <w:tcBorders>
              <w:top w:val="nil"/>
              <w:left w:val="nil"/>
              <w:bottom w:val="single" w:sz="4" w:space="0" w:color="auto"/>
              <w:right w:val="single" w:sz="4" w:space="0" w:color="auto"/>
            </w:tcBorders>
            <w:shd w:val="clear" w:color="auto" w:fill="auto"/>
            <w:noWrap/>
            <w:vAlign w:val="center"/>
          </w:tcPr>
          <w:p w14:paraId="67E1A8F7" w14:textId="3A921E14" w:rsidR="00F31729" w:rsidRPr="00CE2D61" w:rsidRDefault="00F31729" w:rsidP="00CE2D61">
            <w:pPr>
              <w:spacing w:line="240" w:lineRule="auto"/>
              <w:jc w:val="center"/>
              <w:rPr>
                <w:rFonts w:ascii="Lucida Sans Unicode" w:eastAsia="Times New Roman" w:hAnsi="Lucida Sans Unicode" w:cs="Lucida Sans Unicode"/>
                <w:sz w:val="20"/>
                <w:szCs w:val="20"/>
                <w:highlight w:val="red"/>
                <w:lang w:eastAsia="sl-SI"/>
              </w:rPr>
            </w:pPr>
            <w:r w:rsidRPr="00CE2D61">
              <w:rPr>
                <w:rFonts w:ascii="Lucida Sans Unicode" w:hAnsi="Lucida Sans Unicode" w:cs="Lucida Sans Unicode"/>
                <w:sz w:val="20"/>
                <w:szCs w:val="20"/>
              </w:rPr>
              <w:t>7146</w:t>
            </w:r>
          </w:p>
        </w:tc>
      </w:tr>
      <w:tr w:rsidR="00F31729" w:rsidRPr="00CE2D61" w14:paraId="4D21EFC5" w14:textId="77777777" w:rsidTr="00F31729">
        <w:trPr>
          <w:trHeight w:val="264"/>
        </w:trPr>
        <w:tc>
          <w:tcPr>
            <w:tcW w:w="812" w:type="dxa"/>
            <w:tcBorders>
              <w:top w:val="nil"/>
              <w:left w:val="single" w:sz="4" w:space="0" w:color="auto"/>
              <w:bottom w:val="single" w:sz="4" w:space="0" w:color="auto"/>
              <w:right w:val="single" w:sz="4" w:space="0" w:color="auto"/>
            </w:tcBorders>
          </w:tcPr>
          <w:p w14:paraId="655F76E8" w14:textId="77777777" w:rsidR="00F31729" w:rsidRPr="00CE2D61" w:rsidRDefault="00F31729" w:rsidP="00CE2D61">
            <w:pPr>
              <w:spacing w:line="240" w:lineRule="auto"/>
              <w:rPr>
                <w:rFonts w:ascii="Lucida Sans Unicode" w:hAnsi="Lucida Sans Unicode" w:cs="Lucida Sans Unicode"/>
                <w:b/>
                <w:bCs/>
                <w:sz w:val="20"/>
                <w:szCs w:val="20"/>
              </w:rPr>
            </w:pPr>
            <w:r w:rsidRPr="00CE2D61">
              <w:rPr>
                <w:rFonts w:ascii="Lucida Sans Unicode" w:hAnsi="Lucida Sans Unicode" w:cs="Lucida Sans Unicode"/>
                <w:b/>
                <w:bCs/>
                <w:sz w:val="20"/>
                <w:szCs w:val="20"/>
              </w:rPr>
              <w:t>3</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1A6189AF" w14:textId="1298A63B" w:rsidR="00F31729" w:rsidRPr="00CE2D61" w:rsidRDefault="00F31729"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hAnsi="Lucida Sans Unicode" w:cs="Lucida Sans Unicode"/>
                <w:color w:val="000000"/>
                <w:sz w:val="20"/>
                <w:szCs w:val="20"/>
              </w:rPr>
              <w:t>LJTK036</w:t>
            </w:r>
          </w:p>
        </w:tc>
        <w:tc>
          <w:tcPr>
            <w:tcW w:w="1701" w:type="dxa"/>
            <w:tcBorders>
              <w:top w:val="nil"/>
              <w:left w:val="nil"/>
              <w:bottom w:val="single" w:sz="4" w:space="0" w:color="auto"/>
              <w:right w:val="single" w:sz="4" w:space="0" w:color="auto"/>
            </w:tcBorders>
            <w:shd w:val="clear" w:color="auto" w:fill="auto"/>
            <w:noWrap/>
            <w:vAlign w:val="center"/>
          </w:tcPr>
          <w:p w14:paraId="2AEBCB87" w14:textId="052DEB6C" w:rsidR="00F31729" w:rsidRPr="00CE2D61" w:rsidRDefault="00F31729"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 xml:space="preserve">RENAULT </w:t>
            </w:r>
          </w:p>
        </w:tc>
        <w:tc>
          <w:tcPr>
            <w:tcW w:w="2977" w:type="dxa"/>
            <w:tcBorders>
              <w:top w:val="nil"/>
              <w:left w:val="nil"/>
              <w:bottom w:val="single" w:sz="4" w:space="0" w:color="auto"/>
              <w:right w:val="single" w:sz="4" w:space="0" w:color="auto"/>
            </w:tcBorders>
            <w:shd w:val="clear" w:color="auto" w:fill="auto"/>
            <w:noWrap/>
            <w:vAlign w:val="center"/>
          </w:tcPr>
          <w:p w14:paraId="32EBC26D" w14:textId="4DAD345F"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VF630M161ED000119</w:t>
            </w:r>
          </w:p>
        </w:tc>
        <w:tc>
          <w:tcPr>
            <w:tcW w:w="1276" w:type="dxa"/>
            <w:tcBorders>
              <w:top w:val="nil"/>
              <w:left w:val="nil"/>
              <w:bottom w:val="single" w:sz="4" w:space="0" w:color="auto"/>
              <w:right w:val="single" w:sz="4" w:space="0" w:color="auto"/>
            </w:tcBorders>
            <w:shd w:val="clear" w:color="auto" w:fill="auto"/>
            <w:noWrap/>
            <w:vAlign w:val="center"/>
          </w:tcPr>
          <w:p w14:paraId="198E94E9" w14:textId="08BF0BD0"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285</w:t>
            </w:r>
          </w:p>
        </w:tc>
        <w:tc>
          <w:tcPr>
            <w:tcW w:w="1350" w:type="dxa"/>
            <w:tcBorders>
              <w:top w:val="nil"/>
              <w:left w:val="nil"/>
              <w:bottom w:val="single" w:sz="4" w:space="0" w:color="auto"/>
              <w:right w:val="single" w:sz="4" w:space="0" w:color="auto"/>
            </w:tcBorders>
            <w:shd w:val="clear" w:color="auto" w:fill="auto"/>
            <w:noWrap/>
            <w:vAlign w:val="center"/>
          </w:tcPr>
          <w:p w14:paraId="0DF362CC" w14:textId="2434E23C"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10837</w:t>
            </w:r>
          </w:p>
        </w:tc>
      </w:tr>
      <w:tr w:rsidR="00F31729" w:rsidRPr="00CE2D61" w14:paraId="47F0B61A" w14:textId="77777777" w:rsidTr="004B11A3">
        <w:trPr>
          <w:trHeight w:val="264"/>
        </w:trPr>
        <w:tc>
          <w:tcPr>
            <w:tcW w:w="812" w:type="dxa"/>
            <w:tcBorders>
              <w:top w:val="nil"/>
              <w:left w:val="single" w:sz="4" w:space="0" w:color="auto"/>
              <w:bottom w:val="single" w:sz="4" w:space="0" w:color="auto"/>
              <w:right w:val="single" w:sz="4" w:space="0" w:color="auto"/>
            </w:tcBorders>
          </w:tcPr>
          <w:p w14:paraId="29F8333B" w14:textId="77777777" w:rsidR="00F31729" w:rsidRPr="00CE2D61" w:rsidRDefault="00F31729" w:rsidP="00CE2D61">
            <w:pPr>
              <w:spacing w:line="240" w:lineRule="auto"/>
              <w:rPr>
                <w:rFonts w:ascii="Lucida Sans Unicode" w:hAnsi="Lucida Sans Unicode" w:cs="Lucida Sans Unicode"/>
                <w:b/>
                <w:bCs/>
                <w:sz w:val="20"/>
                <w:szCs w:val="20"/>
              </w:rPr>
            </w:pPr>
            <w:r w:rsidRPr="00CE2D61">
              <w:rPr>
                <w:rFonts w:ascii="Lucida Sans Unicode" w:hAnsi="Lucida Sans Unicode" w:cs="Lucida Sans Unicode"/>
                <w:b/>
                <w:bCs/>
                <w:sz w:val="20"/>
                <w:szCs w:val="20"/>
              </w:rPr>
              <w:t>4</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31D23008" w14:textId="1BD7F011" w:rsidR="00F31729" w:rsidRPr="00CE2D61" w:rsidRDefault="00F31729"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hAnsi="Lucida Sans Unicode" w:cs="Lucida Sans Unicode"/>
                <w:color w:val="000000"/>
                <w:sz w:val="20"/>
                <w:szCs w:val="20"/>
              </w:rPr>
              <w:t>LJ35EBH</w:t>
            </w:r>
          </w:p>
        </w:tc>
        <w:tc>
          <w:tcPr>
            <w:tcW w:w="1701" w:type="dxa"/>
            <w:tcBorders>
              <w:top w:val="nil"/>
              <w:left w:val="nil"/>
              <w:bottom w:val="single" w:sz="4" w:space="0" w:color="auto"/>
              <w:right w:val="single" w:sz="4" w:space="0" w:color="auto"/>
            </w:tcBorders>
            <w:shd w:val="clear" w:color="auto" w:fill="auto"/>
            <w:noWrap/>
            <w:vAlign w:val="center"/>
          </w:tcPr>
          <w:p w14:paraId="67897553" w14:textId="46216E9A" w:rsidR="00F31729" w:rsidRPr="00CE2D61" w:rsidRDefault="00F31729"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RENAULT</w:t>
            </w:r>
          </w:p>
        </w:tc>
        <w:tc>
          <w:tcPr>
            <w:tcW w:w="2977" w:type="dxa"/>
            <w:tcBorders>
              <w:top w:val="nil"/>
              <w:left w:val="nil"/>
              <w:bottom w:val="single" w:sz="4" w:space="0" w:color="auto"/>
              <w:right w:val="single" w:sz="4" w:space="0" w:color="auto"/>
            </w:tcBorders>
            <w:shd w:val="clear" w:color="auto" w:fill="auto"/>
            <w:noWrap/>
            <w:vAlign w:val="center"/>
          </w:tcPr>
          <w:p w14:paraId="1F66E9DD" w14:textId="0B9CED27"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VF620M865PB007042</w:t>
            </w:r>
          </w:p>
        </w:tc>
        <w:tc>
          <w:tcPr>
            <w:tcW w:w="1276" w:type="dxa"/>
            <w:tcBorders>
              <w:top w:val="nil"/>
              <w:left w:val="nil"/>
              <w:bottom w:val="single" w:sz="4" w:space="0" w:color="auto"/>
              <w:right w:val="single" w:sz="4" w:space="0" w:color="auto"/>
            </w:tcBorders>
            <w:shd w:val="clear" w:color="auto" w:fill="auto"/>
            <w:noWrap/>
            <w:vAlign w:val="bottom"/>
          </w:tcPr>
          <w:p w14:paraId="4A268EAA" w14:textId="2D11744F"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240</w:t>
            </w:r>
          </w:p>
        </w:tc>
        <w:tc>
          <w:tcPr>
            <w:tcW w:w="1350" w:type="dxa"/>
            <w:tcBorders>
              <w:top w:val="nil"/>
              <w:left w:val="nil"/>
              <w:bottom w:val="single" w:sz="4" w:space="0" w:color="auto"/>
              <w:right w:val="single" w:sz="4" w:space="0" w:color="auto"/>
            </w:tcBorders>
            <w:shd w:val="clear" w:color="auto" w:fill="auto"/>
            <w:noWrap/>
            <w:vAlign w:val="bottom"/>
          </w:tcPr>
          <w:p w14:paraId="443BDF42" w14:textId="6F3DFC0B"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7.698,00</w:t>
            </w:r>
          </w:p>
        </w:tc>
      </w:tr>
      <w:tr w:rsidR="00F31729" w:rsidRPr="00CE2D61" w14:paraId="0D30944A" w14:textId="77777777" w:rsidTr="00F31729">
        <w:trPr>
          <w:trHeight w:val="264"/>
        </w:trPr>
        <w:tc>
          <w:tcPr>
            <w:tcW w:w="812" w:type="dxa"/>
            <w:tcBorders>
              <w:top w:val="nil"/>
              <w:left w:val="single" w:sz="4" w:space="0" w:color="auto"/>
              <w:bottom w:val="single" w:sz="4" w:space="0" w:color="auto"/>
              <w:right w:val="single" w:sz="4" w:space="0" w:color="auto"/>
            </w:tcBorders>
          </w:tcPr>
          <w:p w14:paraId="7886D617" w14:textId="77777777" w:rsidR="00F31729" w:rsidRPr="00CE2D61" w:rsidRDefault="00F31729" w:rsidP="00CE2D61">
            <w:pPr>
              <w:spacing w:line="240" w:lineRule="auto"/>
              <w:rPr>
                <w:rFonts w:ascii="Lucida Sans Unicode" w:hAnsi="Lucida Sans Unicode" w:cs="Lucida Sans Unicode"/>
                <w:b/>
                <w:bCs/>
                <w:sz w:val="20"/>
                <w:szCs w:val="20"/>
              </w:rPr>
            </w:pPr>
            <w:r w:rsidRPr="00CE2D61">
              <w:rPr>
                <w:rFonts w:ascii="Lucida Sans Unicode" w:hAnsi="Lucida Sans Unicode" w:cs="Lucida Sans Unicode"/>
                <w:b/>
                <w:bCs/>
                <w:sz w:val="20"/>
                <w:szCs w:val="20"/>
              </w:rPr>
              <w:t>5</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67D0179B" w14:textId="6920DFDF" w:rsidR="00F31729" w:rsidRPr="00CE2D61" w:rsidRDefault="00F31729"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hAnsi="Lucida Sans Unicode" w:cs="Lucida Sans Unicode"/>
                <w:color w:val="000000"/>
                <w:sz w:val="20"/>
                <w:szCs w:val="20"/>
              </w:rPr>
              <w:t>LJIP512</w:t>
            </w:r>
          </w:p>
        </w:tc>
        <w:tc>
          <w:tcPr>
            <w:tcW w:w="1701" w:type="dxa"/>
            <w:tcBorders>
              <w:top w:val="nil"/>
              <w:left w:val="nil"/>
              <w:bottom w:val="single" w:sz="4" w:space="0" w:color="auto"/>
              <w:right w:val="single" w:sz="4" w:space="0" w:color="auto"/>
            </w:tcBorders>
            <w:shd w:val="clear" w:color="auto" w:fill="auto"/>
            <w:noWrap/>
            <w:vAlign w:val="center"/>
          </w:tcPr>
          <w:p w14:paraId="35267AD6" w14:textId="2D394DEC" w:rsidR="00F31729" w:rsidRPr="00CE2D61" w:rsidRDefault="00F31729"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 xml:space="preserve">MAN  </w:t>
            </w:r>
          </w:p>
        </w:tc>
        <w:tc>
          <w:tcPr>
            <w:tcW w:w="2977" w:type="dxa"/>
            <w:tcBorders>
              <w:top w:val="nil"/>
              <w:left w:val="nil"/>
              <w:bottom w:val="single" w:sz="4" w:space="0" w:color="auto"/>
              <w:right w:val="single" w:sz="4" w:space="0" w:color="auto"/>
            </w:tcBorders>
            <w:shd w:val="clear" w:color="auto" w:fill="auto"/>
            <w:noWrap/>
            <w:vAlign w:val="center"/>
          </w:tcPr>
          <w:p w14:paraId="2043424E" w14:textId="0A6F28DC"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WMA22SZZ9FM683322</w:t>
            </w:r>
          </w:p>
        </w:tc>
        <w:tc>
          <w:tcPr>
            <w:tcW w:w="1276" w:type="dxa"/>
            <w:tcBorders>
              <w:top w:val="nil"/>
              <w:left w:val="nil"/>
              <w:bottom w:val="single" w:sz="4" w:space="0" w:color="auto"/>
              <w:right w:val="single" w:sz="4" w:space="0" w:color="auto"/>
            </w:tcBorders>
            <w:shd w:val="clear" w:color="auto" w:fill="auto"/>
            <w:noWrap/>
            <w:vAlign w:val="center"/>
          </w:tcPr>
          <w:p w14:paraId="4F5366A7" w14:textId="657F3665"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265</w:t>
            </w:r>
          </w:p>
        </w:tc>
        <w:tc>
          <w:tcPr>
            <w:tcW w:w="1350" w:type="dxa"/>
            <w:tcBorders>
              <w:top w:val="nil"/>
              <w:left w:val="nil"/>
              <w:bottom w:val="single" w:sz="4" w:space="0" w:color="auto"/>
              <w:right w:val="single" w:sz="4" w:space="0" w:color="auto"/>
            </w:tcBorders>
            <w:shd w:val="clear" w:color="auto" w:fill="auto"/>
            <w:noWrap/>
            <w:vAlign w:val="center"/>
          </w:tcPr>
          <w:p w14:paraId="4D95F6F9" w14:textId="5C569C8D"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10518</w:t>
            </w:r>
          </w:p>
        </w:tc>
      </w:tr>
      <w:tr w:rsidR="00F31729" w:rsidRPr="00CE2D61" w14:paraId="130D4D3B" w14:textId="77777777" w:rsidTr="00F31729">
        <w:trPr>
          <w:trHeight w:val="264"/>
        </w:trPr>
        <w:tc>
          <w:tcPr>
            <w:tcW w:w="812" w:type="dxa"/>
            <w:tcBorders>
              <w:top w:val="nil"/>
              <w:left w:val="single" w:sz="4" w:space="0" w:color="auto"/>
              <w:bottom w:val="single" w:sz="4" w:space="0" w:color="auto"/>
              <w:right w:val="single" w:sz="4" w:space="0" w:color="auto"/>
            </w:tcBorders>
          </w:tcPr>
          <w:p w14:paraId="1BB58897" w14:textId="77777777" w:rsidR="00F31729" w:rsidRPr="00CE2D61" w:rsidRDefault="00F31729" w:rsidP="00CE2D61">
            <w:pPr>
              <w:spacing w:line="240" w:lineRule="auto"/>
              <w:rPr>
                <w:rFonts w:ascii="Lucida Sans Unicode" w:hAnsi="Lucida Sans Unicode" w:cs="Lucida Sans Unicode"/>
                <w:b/>
                <w:bCs/>
                <w:sz w:val="20"/>
                <w:szCs w:val="20"/>
              </w:rPr>
            </w:pPr>
            <w:r w:rsidRPr="00CE2D61">
              <w:rPr>
                <w:rFonts w:ascii="Lucida Sans Unicode" w:hAnsi="Lucida Sans Unicode" w:cs="Lucida Sans Unicode"/>
                <w:b/>
                <w:bCs/>
                <w:sz w:val="20"/>
                <w:szCs w:val="20"/>
              </w:rPr>
              <w:t>6</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1E45DB0E" w14:textId="01C0C197" w:rsidR="00F31729" w:rsidRPr="00CE2D61" w:rsidRDefault="00F31729"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hAnsi="Lucida Sans Unicode" w:cs="Lucida Sans Unicode"/>
                <w:color w:val="000000"/>
                <w:sz w:val="20"/>
                <w:szCs w:val="20"/>
              </w:rPr>
              <w:t>LJ002PA</w:t>
            </w:r>
          </w:p>
        </w:tc>
        <w:tc>
          <w:tcPr>
            <w:tcW w:w="1701" w:type="dxa"/>
            <w:tcBorders>
              <w:top w:val="nil"/>
              <w:left w:val="nil"/>
              <w:bottom w:val="single" w:sz="4" w:space="0" w:color="auto"/>
              <w:right w:val="single" w:sz="4" w:space="0" w:color="auto"/>
            </w:tcBorders>
            <w:shd w:val="clear" w:color="auto" w:fill="auto"/>
            <w:noWrap/>
            <w:vAlign w:val="center"/>
          </w:tcPr>
          <w:p w14:paraId="78F16586" w14:textId="5ACF74B4" w:rsidR="00F31729" w:rsidRPr="00CE2D61" w:rsidRDefault="00F31729"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 xml:space="preserve">RENAULT </w:t>
            </w:r>
          </w:p>
        </w:tc>
        <w:tc>
          <w:tcPr>
            <w:tcW w:w="2977" w:type="dxa"/>
            <w:tcBorders>
              <w:top w:val="nil"/>
              <w:left w:val="nil"/>
              <w:bottom w:val="single" w:sz="4" w:space="0" w:color="auto"/>
              <w:right w:val="single" w:sz="4" w:space="0" w:color="auto"/>
            </w:tcBorders>
            <w:shd w:val="clear" w:color="auto" w:fill="auto"/>
            <w:noWrap/>
            <w:vAlign w:val="center"/>
          </w:tcPr>
          <w:p w14:paraId="5FD0C3C8" w14:textId="63BCF5BB"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VF630M163FD000690</w:t>
            </w:r>
          </w:p>
        </w:tc>
        <w:tc>
          <w:tcPr>
            <w:tcW w:w="1276" w:type="dxa"/>
            <w:tcBorders>
              <w:top w:val="nil"/>
              <w:left w:val="nil"/>
              <w:bottom w:val="single" w:sz="4" w:space="0" w:color="auto"/>
              <w:right w:val="single" w:sz="4" w:space="0" w:color="auto"/>
            </w:tcBorders>
            <w:shd w:val="clear" w:color="auto" w:fill="auto"/>
            <w:noWrap/>
            <w:vAlign w:val="center"/>
          </w:tcPr>
          <w:p w14:paraId="66F3C478" w14:textId="632BFDB1"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285</w:t>
            </w:r>
          </w:p>
        </w:tc>
        <w:tc>
          <w:tcPr>
            <w:tcW w:w="1350" w:type="dxa"/>
            <w:tcBorders>
              <w:top w:val="nil"/>
              <w:left w:val="nil"/>
              <w:bottom w:val="single" w:sz="4" w:space="0" w:color="auto"/>
              <w:right w:val="single" w:sz="4" w:space="0" w:color="auto"/>
            </w:tcBorders>
            <w:shd w:val="clear" w:color="auto" w:fill="auto"/>
            <w:noWrap/>
            <w:vAlign w:val="center"/>
          </w:tcPr>
          <w:p w14:paraId="30C51041" w14:textId="29B06BAF"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10837</w:t>
            </w:r>
          </w:p>
        </w:tc>
      </w:tr>
      <w:tr w:rsidR="00F31729" w:rsidRPr="00CE2D61" w14:paraId="34C431C4" w14:textId="77777777" w:rsidTr="00F31729">
        <w:trPr>
          <w:trHeight w:val="264"/>
        </w:trPr>
        <w:tc>
          <w:tcPr>
            <w:tcW w:w="812" w:type="dxa"/>
            <w:tcBorders>
              <w:top w:val="nil"/>
              <w:left w:val="single" w:sz="4" w:space="0" w:color="auto"/>
              <w:bottom w:val="single" w:sz="4" w:space="0" w:color="auto"/>
              <w:right w:val="single" w:sz="4" w:space="0" w:color="auto"/>
            </w:tcBorders>
          </w:tcPr>
          <w:p w14:paraId="00588C15" w14:textId="77777777" w:rsidR="00F31729" w:rsidRPr="00CE2D61" w:rsidRDefault="00F31729" w:rsidP="00CE2D61">
            <w:pPr>
              <w:spacing w:line="240" w:lineRule="auto"/>
              <w:rPr>
                <w:rFonts w:ascii="Lucida Sans Unicode" w:hAnsi="Lucida Sans Unicode" w:cs="Lucida Sans Unicode"/>
                <w:b/>
                <w:bCs/>
                <w:sz w:val="20"/>
                <w:szCs w:val="20"/>
              </w:rPr>
            </w:pPr>
            <w:r w:rsidRPr="00CE2D61">
              <w:rPr>
                <w:rFonts w:ascii="Lucida Sans Unicode" w:hAnsi="Lucida Sans Unicode" w:cs="Lucida Sans Unicode"/>
                <w:b/>
                <w:bCs/>
                <w:sz w:val="20"/>
                <w:szCs w:val="20"/>
              </w:rPr>
              <w:t>7</w:t>
            </w:r>
          </w:p>
        </w:tc>
        <w:tc>
          <w:tcPr>
            <w:tcW w:w="1559" w:type="dxa"/>
            <w:tcBorders>
              <w:top w:val="nil"/>
              <w:left w:val="single" w:sz="4" w:space="0" w:color="auto"/>
              <w:bottom w:val="single" w:sz="4" w:space="0" w:color="auto"/>
              <w:right w:val="single" w:sz="4" w:space="0" w:color="auto"/>
            </w:tcBorders>
            <w:shd w:val="clear" w:color="auto" w:fill="auto"/>
            <w:noWrap/>
            <w:vAlign w:val="bottom"/>
          </w:tcPr>
          <w:p w14:paraId="6002A538" w14:textId="701FE021" w:rsidR="00F31729" w:rsidRPr="00CE2D61" w:rsidRDefault="00F31729"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hAnsi="Lucida Sans Unicode" w:cs="Lucida Sans Unicode"/>
                <w:color w:val="000000"/>
                <w:sz w:val="20"/>
                <w:szCs w:val="20"/>
              </w:rPr>
              <w:t>LJTK035</w:t>
            </w:r>
          </w:p>
        </w:tc>
        <w:tc>
          <w:tcPr>
            <w:tcW w:w="1701" w:type="dxa"/>
            <w:tcBorders>
              <w:top w:val="nil"/>
              <w:left w:val="nil"/>
              <w:bottom w:val="single" w:sz="4" w:space="0" w:color="auto"/>
              <w:right w:val="single" w:sz="4" w:space="0" w:color="auto"/>
            </w:tcBorders>
            <w:shd w:val="clear" w:color="auto" w:fill="auto"/>
            <w:noWrap/>
            <w:vAlign w:val="center"/>
          </w:tcPr>
          <w:p w14:paraId="608939E6" w14:textId="11E63DBD" w:rsidR="00F31729" w:rsidRPr="00CE2D61" w:rsidRDefault="00F31729"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 xml:space="preserve">RENAULT </w:t>
            </w:r>
          </w:p>
        </w:tc>
        <w:tc>
          <w:tcPr>
            <w:tcW w:w="2977" w:type="dxa"/>
            <w:tcBorders>
              <w:top w:val="nil"/>
              <w:left w:val="nil"/>
              <w:bottom w:val="single" w:sz="4" w:space="0" w:color="auto"/>
              <w:right w:val="single" w:sz="4" w:space="0" w:color="auto"/>
            </w:tcBorders>
            <w:shd w:val="clear" w:color="auto" w:fill="auto"/>
            <w:noWrap/>
            <w:vAlign w:val="bottom"/>
          </w:tcPr>
          <w:p w14:paraId="0B7F0BA4" w14:textId="48DB36EE"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VF630M161ED000122</w:t>
            </w:r>
          </w:p>
        </w:tc>
        <w:tc>
          <w:tcPr>
            <w:tcW w:w="1276" w:type="dxa"/>
            <w:tcBorders>
              <w:top w:val="nil"/>
              <w:left w:val="nil"/>
              <w:bottom w:val="single" w:sz="4" w:space="0" w:color="auto"/>
              <w:right w:val="single" w:sz="4" w:space="0" w:color="auto"/>
            </w:tcBorders>
            <w:shd w:val="clear" w:color="auto" w:fill="auto"/>
            <w:noWrap/>
            <w:vAlign w:val="center"/>
          </w:tcPr>
          <w:p w14:paraId="23EE5950" w14:textId="1CD715F0"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285</w:t>
            </w:r>
          </w:p>
        </w:tc>
        <w:tc>
          <w:tcPr>
            <w:tcW w:w="1350" w:type="dxa"/>
            <w:tcBorders>
              <w:top w:val="nil"/>
              <w:left w:val="nil"/>
              <w:bottom w:val="single" w:sz="4" w:space="0" w:color="auto"/>
              <w:right w:val="single" w:sz="4" w:space="0" w:color="auto"/>
            </w:tcBorders>
            <w:shd w:val="clear" w:color="auto" w:fill="auto"/>
            <w:noWrap/>
            <w:vAlign w:val="center"/>
          </w:tcPr>
          <w:p w14:paraId="09E51786" w14:textId="02716AFD"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10837</w:t>
            </w:r>
          </w:p>
        </w:tc>
      </w:tr>
      <w:tr w:rsidR="00F31729" w:rsidRPr="00CE2D61" w14:paraId="3A5DF3A0" w14:textId="77777777" w:rsidTr="00F31729">
        <w:trPr>
          <w:trHeight w:val="264"/>
        </w:trPr>
        <w:tc>
          <w:tcPr>
            <w:tcW w:w="812" w:type="dxa"/>
            <w:tcBorders>
              <w:top w:val="single" w:sz="4" w:space="0" w:color="auto"/>
              <w:left w:val="single" w:sz="4" w:space="0" w:color="auto"/>
              <w:bottom w:val="single" w:sz="4" w:space="0" w:color="auto"/>
              <w:right w:val="single" w:sz="4" w:space="0" w:color="auto"/>
            </w:tcBorders>
          </w:tcPr>
          <w:p w14:paraId="65B60DFC" w14:textId="77777777" w:rsidR="00F31729" w:rsidRPr="00CE2D61" w:rsidRDefault="00F31729" w:rsidP="00CE2D61">
            <w:pPr>
              <w:spacing w:line="240" w:lineRule="auto"/>
              <w:rPr>
                <w:rFonts w:ascii="Lucida Sans Unicode" w:hAnsi="Lucida Sans Unicode" w:cs="Lucida Sans Unicode"/>
                <w:b/>
                <w:bCs/>
                <w:sz w:val="20"/>
                <w:szCs w:val="20"/>
              </w:rPr>
            </w:pPr>
            <w:r w:rsidRPr="00CE2D61">
              <w:rPr>
                <w:rFonts w:ascii="Lucida Sans Unicode" w:hAnsi="Lucida Sans Unicode" w:cs="Lucida Sans Unicode"/>
                <w:b/>
                <w:bCs/>
                <w:sz w:val="20"/>
                <w:szCs w:val="20"/>
              </w:rPr>
              <w:t>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357F6" w14:textId="5422145F" w:rsidR="00F31729" w:rsidRPr="00CE2D61" w:rsidRDefault="00F31729"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hAnsi="Lucida Sans Unicode" w:cs="Lucida Sans Unicode"/>
                <w:color w:val="000000"/>
                <w:sz w:val="20"/>
                <w:szCs w:val="20"/>
              </w:rPr>
              <w:t>LJ07AUI</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69242EB" w14:textId="3A745DA7" w:rsidR="00F31729" w:rsidRPr="00CE2D61" w:rsidRDefault="00F31729"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 xml:space="preserve">RENAULT </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641E274E" w14:textId="1D3991AF"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VF620J862KB007149</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3D6D7F0" w14:textId="44969B06"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240</w:t>
            </w: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4271504" w14:textId="60C614B6"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7698</w:t>
            </w:r>
          </w:p>
        </w:tc>
      </w:tr>
      <w:tr w:rsidR="00F31729" w:rsidRPr="00CE2D61" w14:paraId="7DB87A15" w14:textId="77777777" w:rsidTr="00F31729">
        <w:trPr>
          <w:trHeight w:val="264"/>
        </w:trPr>
        <w:tc>
          <w:tcPr>
            <w:tcW w:w="812" w:type="dxa"/>
            <w:tcBorders>
              <w:top w:val="single" w:sz="4" w:space="0" w:color="auto"/>
              <w:left w:val="single" w:sz="4" w:space="0" w:color="auto"/>
              <w:bottom w:val="single" w:sz="4" w:space="0" w:color="auto"/>
              <w:right w:val="single" w:sz="4" w:space="0" w:color="auto"/>
            </w:tcBorders>
          </w:tcPr>
          <w:p w14:paraId="41580B4E" w14:textId="77777777" w:rsidR="00F31729" w:rsidRPr="00CE2D61" w:rsidRDefault="00F31729" w:rsidP="00CE2D61">
            <w:pPr>
              <w:spacing w:line="240" w:lineRule="auto"/>
              <w:rPr>
                <w:rFonts w:ascii="Lucida Sans Unicode" w:hAnsi="Lucida Sans Unicode" w:cs="Lucida Sans Unicode"/>
                <w:b/>
                <w:bCs/>
                <w:sz w:val="20"/>
                <w:szCs w:val="20"/>
              </w:rPr>
            </w:pPr>
            <w:r w:rsidRPr="00CE2D61">
              <w:rPr>
                <w:rFonts w:ascii="Lucida Sans Unicode" w:hAnsi="Lucida Sans Unicode" w:cs="Lucida Sans Unicode"/>
                <w:b/>
                <w:bCs/>
                <w:sz w:val="20"/>
                <w:szCs w:val="20"/>
              </w:rPr>
              <w:t>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6826E" w14:textId="19718D9F" w:rsidR="00F31729" w:rsidRPr="00CE2D61" w:rsidRDefault="00F31729"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hAnsi="Lucida Sans Unicode" w:cs="Lucida Sans Unicode"/>
                <w:color w:val="000000"/>
                <w:sz w:val="20"/>
                <w:szCs w:val="20"/>
              </w:rPr>
              <w:t>LJBN261</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19B6A0A9" w14:textId="3452D1C6" w:rsidR="00F31729" w:rsidRPr="00CE2D61" w:rsidRDefault="00F31729"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 xml:space="preserve">MAN </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0E3E400D" w14:textId="68465791"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WMAN18ZZXHY359276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52BDF3C" w14:textId="6D9A502E"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251</w:t>
            </w: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7F1FB039" w14:textId="5402F43D"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6871</w:t>
            </w:r>
          </w:p>
        </w:tc>
      </w:tr>
      <w:tr w:rsidR="00F31729" w:rsidRPr="00CE2D61" w14:paraId="2984195C" w14:textId="77777777" w:rsidTr="004B11A3">
        <w:trPr>
          <w:trHeight w:val="264"/>
        </w:trPr>
        <w:tc>
          <w:tcPr>
            <w:tcW w:w="812" w:type="dxa"/>
            <w:tcBorders>
              <w:top w:val="single" w:sz="4" w:space="0" w:color="auto"/>
              <w:left w:val="single" w:sz="4" w:space="0" w:color="auto"/>
              <w:bottom w:val="single" w:sz="4" w:space="0" w:color="auto"/>
              <w:right w:val="single" w:sz="4" w:space="0" w:color="auto"/>
            </w:tcBorders>
          </w:tcPr>
          <w:p w14:paraId="66BCE04F" w14:textId="55EBC9A9" w:rsidR="00F31729" w:rsidRPr="00CE2D61" w:rsidRDefault="00F31729" w:rsidP="00CE2D61">
            <w:pPr>
              <w:spacing w:line="240" w:lineRule="auto"/>
              <w:rPr>
                <w:rFonts w:ascii="Lucida Sans Unicode" w:hAnsi="Lucida Sans Unicode" w:cs="Lucida Sans Unicode"/>
                <w:b/>
                <w:bCs/>
                <w:sz w:val="20"/>
                <w:szCs w:val="20"/>
              </w:rPr>
            </w:pPr>
            <w:r w:rsidRPr="00CE2D61">
              <w:rPr>
                <w:rFonts w:ascii="Lucida Sans Unicode" w:hAnsi="Lucida Sans Unicode" w:cs="Lucida Sans Unicode"/>
                <w:b/>
                <w:bCs/>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F62A03" w14:textId="613AD286" w:rsidR="00F31729" w:rsidRPr="00CE2D61" w:rsidRDefault="00F31729"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hAnsi="Lucida Sans Unicode" w:cs="Lucida Sans Unicode"/>
                <w:color w:val="000000"/>
                <w:sz w:val="20"/>
                <w:szCs w:val="20"/>
              </w:rPr>
              <w:t>LJ80NUI</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CB6A3D5" w14:textId="02AF6552" w:rsidR="00F31729" w:rsidRPr="00CE2D61" w:rsidRDefault="00D95E6C"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RENAULT</w:t>
            </w:r>
          </w:p>
        </w:tc>
        <w:tc>
          <w:tcPr>
            <w:tcW w:w="2977" w:type="dxa"/>
            <w:tcBorders>
              <w:top w:val="single" w:sz="4" w:space="0" w:color="auto"/>
              <w:left w:val="nil"/>
              <w:bottom w:val="single" w:sz="4" w:space="0" w:color="auto"/>
              <w:right w:val="single" w:sz="4" w:space="0" w:color="auto"/>
            </w:tcBorders>
            <w:shd w:val="clear" w:color="auto" w:fill="auto"/>
            <w:noWrap/>
            <w:vAlign w:val="bottom"/>
          </w:tcPr>
          <w:p w14:paraId="65B80E33" w14:textId="4DD77EA4"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color w:val="000000"/>
                <w:sz w:val="20"/>
                <w:szCs w:val="20"/>
              </w:rPr>
              <w:t>VF620M862MB004739</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105A2FA" w14:textId="5F2230DE"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color w:val="000000"/>
                <w:sz w:val="20"/>
                <w:szCs w:val="20"/>
              </w:rPr>
              <w:t>240</w:t>
            </w: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304A329A" w14:textId="3DB9A5F1"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color w:val="000000"/>
                <w:sz w:val="20"/>
                <w:szCs w:val="20"/>
              </w:rPr>
              <w:t>7698</w:t>
            </w:r>
          </w:p>
        </w:tc>
      </w:tr>
    </w:tbl>
    <w:p w14:paraId="53C10B0D" w14:textId="77777777" w:rsidR="005F7052" w:rsidRPr="007828F9" w:rsidRDefault="005F7052" w:rsidP="007828F9">
      <w:pPr>
        <w:autoSpaceDE w:val="0"/>
        <w:autoSpaceDN w:val="0"/>
        <w:adjustRightInd w:val="0"/>
        <w:spacing w:after="0" w:line="288" w:lineRule="auto"/>
        <w:jc w:val="both"/>
        <w:rPr>
          <w:rFonts w:ascii="Lucida Sans" w:hAnsi="Lucida Sans" w:cs="Arial"/>
          <w:b/>
          <w:iCs/>
          <w:sz w:val="20"/>
          <w:szCs w:val="20"/>
        </w:rPr>
      </w:pPr>
    </w:p>
    <w:p w14:paraId="36684219" w14:textId="77777777" w:rsidR="001D73BC" w:rsidRPr="00CE2D61" w:rsidRDefault="001D73BC" w:rsidP="00CE2D61">
      <w:pPr>
        <w:autoSpaceDE w:val="0"/>
        <w:autoSpaceDN w:val="0"/>
        <w:adjustRightInd w:val="0"/>
        <w:spacing w:after="0" w:line="240" w:lineRule="auto"/>
        <w:jc w:val="both"/>
        <w:rPr>
          <w:rFonts w:ascii="Lucida Sans Unicode" w:hAnsi="Lucida Sans Unicode" w:cs="Lucida Sans Unicode"/>
          <w:iCs/>
          <w:sz w:val="20"/>
          <w:szCs w:val="20"/>
        </w:rPr>
      </w:pPr>
      <w:r w:rsidRPr="00CE2D61">
        <w:rPr>
          <w:rFonts w:ascii="Lucida Sans Unicode" w:hAnsi="Lucida Sans Unicode" w:cs="Lucida Sans Unicode"/>
          <w:iCs/>
          <w:sz w:val="20"/>
          <w:szCs w:val="20"/>
        </w:rPr>
        <w:t xml:space="preserve">Naročnik si pridržuje pravico, da bo tekom veljavnosti okvirnega sporazuma razpolagal tudi z drugimi vozili. V tem primeru bo moral izvajalec izvesti storitve na morebitnih novih/drugih vozilih po cenah na enoto, kot so določene v tem popisu storitev. </w:t>
      </w:r>
    </w:p>
    <w:p w14:paraId="51F535EF" w14:textId="77777777" w:rsidR="001D73BC" w:rsidRPr="00CE2D61" w:rsidRDefault="001D73BC" w:rsidP="00CE2D61">
      <w:pPr>
        <w:autoSpaceDE w:val="0"/>
        <w:autoSpaceDN w:val="0"/>
        <w:adjustRightInd w:val="0"/>
        <w:spacing w:after="0" w:line="240" w:lineRule="auto"/>
        <w:jc w:val="both"/>
        <w:rPr>
          <w:rFonts w:ascii="Lucida Sans Unicode" w:hAnsi="Lucida Sans Unicode" w:cs="Lucida Sans Unicode"/>
          <w:bCs/>
          <w:iCs/>
          <w:sz w:val="20"/>
          <w:szCs w:val="20"/>
        </w:rPr>
      </w:pPr>
    </w:p>
    <w:p w14:paraId="58BC8489" w14:textId="1914E72C" w:rsidR="001D73BC" w:rsidRPr="00CE2D61" w:rsidRDefault="001D73BC" w:rsidP="00CE2D61">
      <w:pPr>
        <w:autoSpaceDE w:val="0"/>
        <w:autoSpaceDN w:val="0"/>
        <w:adjustRightInd w:val="0"/>
        <w:spacing w:after="0" w:line="240" w:lineRule="auto"/>
        <w:jc w:val="both"/>
        <w:rPr>
          <w:rFonts w:ascii="Lucida Sans Unicode" w:hAnsi="Lucida Sans Unicode" w:cs="Lucida Sans Unicode"/>
          <w:bCs/>
          <w:iCs/>
          <w:sz w:val="20"/>
          <w:szCs w:val="20"/>
        </w:rPr>
      </w:pPr>
      <w:r w:rsidRPr="00CE2D61">
        <w:rPr>
          <w:rFonts w:ascii="Lucida Sans Unicode" w:hAnsi="Lucida Sans Unicode" w:cs="Lucida Sans Unicode"/>
          <w:bCs/>
          <w:iCs/>
          <w:sz w:val="20"/>
          <w:szCs w:val="20"/>
        </w:rPr>
        <w:t>Definicija pojmov iz popisa del:</w:t>
      </w:r>
    </w:p>
    <w:p w14:paraId="74C47ABE" w14:textId="77777777" w:rsidR="00327935" w:rsidRPr="00CE2D61" w:rsidRDefault="00327935" w:rsidP="00CE2D61">
      <w:pPr>
        <w:pStyle w:val="Odstavekseznama"/>
        <w:numPr>
          <w:ilvl w:val="0"/>
          <w:numId w:val="28"/>
        </w:numPr>
        <w:autoSpaceDE w:val="0"/>
        <w:autoSpaceDN w:val="0"/>
        <w:adjustRightInd w:val="0"/>
        <w:rPr>
          <w:rFonts w:ascii="Lucida Sans Unicode" w:hAnsi="Lucida Sans Unicode" w:cs="Lucida Sans Unicode"/>
          <w:iCs/>
          <w:szCs w:val="20"/>
        </w:rPr>
      </w:pPr>
      <w:r w:rsidRPr="00CE2D61">
        <w:rPr>
          <w:rFonts w:ascii="Lucida Sans Unicode" w:hAnsi="Lucida Sans Unicode" w:cs="Lucida Sans Unicode"/>
          <w:iCs/>
          <w:szCs w:val="20"/>
        </w:rPr>
        <w:t xml:space="preserve">Letni servisni pregled vozila (pregled servisnih točk vozila, pregled in zamenjava: olja v motorju, vseh filtrov (zraka, olja, kabine, goriva), kontrola olja v menjalniku, kontrola podvozja in zavor.  </w:t>
      </w:r>
    </w:p>
    <w:p w14:paraId="673398AB" w14:textId="7855B82C" w:rsidR="00032E92" w:rsidRPr="00CE2D61" w:rsidRDefault="00327935" w:rsidP="00CE2D61">
      <w:pPr>
        <w:pStyle w:val="Odstavekseznama"/>
        <w:numPr>
          <w:ilvl w:val="0"/>
          <w:numId w:val="28"/>
        </w:numPr>
        <w:autoSpaceDE w:val="0"/>
        <w:autoSpaceDN w:val="0"/>
        <w:adjustRightInd w:val="0"/>
        <w:rPr>
          <w:rFonts w:ascii="Lucida Sans Unicode" w:hAnsi="Lucida Sans Unicode" w:cs="Lucida Sans Unicode"/>
          <w:iCs/>
          <w:szCs w:val="20"/>
        </w:rPr>
      </w:pPr>
      <w:r w:rsidRPr="00CE2D61">
        <w:rPr>
          <w:rFonts w:ascii="Lucida Sans Unicode" w:hAnsi="Lucida Sans Unicode" w:cs="Lucida Sans Unicode"/>
          <w:iCs/>
          <w:szCs w:val="20"/>
        </w:rPr>
        <w:t>Menjava zračnega filtra (menjava vseh zračnih filtrov v ključno z dobavo in montažo materiala</w:t>
      </w:r>
      <w:r w:rsidR="00DD2415" w:rsidRPr="00CE2D61">
        <w:rPr>
          <w:rFonts w:ascii="Lucida Sans Unicode" w:hAnsi="Lucida Sans Unicode" w:cs="Lucida Sans Unicode"/>
          <w:iCs/>
          <w:szCs w:val="20"/>
        </w:rPr>
        <w:t xml:space="preserve"> </w:t>
      </w:r>
      <w:r w:rsidRPr="00CE2D61">
        <w:rPr>
          <w:rFonts w:ascii="Lucida Sans Unicode" w:hAnsi="Lucida Sans Unicode" w:cs="Lucida Sans Unicode"/>
          <w:iCs/>
          <w:szCs w:val="20"/>
        </w:rPr>
        <w:t>in prisilno čiščenje DPA filtra)</w:t>
      </w:r>
    </w:p>
    <w:p w14:paraId="642FF948" w14:textId="77777777" w:rsidR="00327935" w:rsidRPr="00CE2D61" w:rsidRDefault="00327935" w:rsidP="00CE2D61">
      <w:pPr>
        <w:pStyle w:val="Odstavekseznama"/>
        <w:numPr>
          <w:ilvl w:val="0"/>
          <w:numId w:val="28"/>
        </w:numPr>
        <w:autoSpaceDE w:val="0"/>
        <w:autoSpaceDN w:val="0"/>
        <w:adjustRightInd w:val="0"/>
        <w:rPr>
          <w:rFonts w:ascii="Lucida Sans Unicode" w:hAnsi="Lucida Sans Unicode" w:cs="Lucida Sans Unicode"/>
          <w:iCs/>
          <w:szCs w:val="20"/>
        </w:rPr>
      </w:pPr>
      <w:r w:rsidRPr="00CE2D61">
        <w:rPr>
          <w:rFonts w:ascii="Lucida Sans Unicode" w:hAnsi="Lucida Sans Unicode" w:cs="Lucida Sans Unicode"/>
          <w:iCs/>
          <w:szCs w:val="20"/>
        </w:rPr>
        <w:t>Menjava oljnega filtra (menjava vseh oljnih filtrov v ključno z dobavo in montažo materiala)</w:t>
      </w:r>
    </w:p>
    <w:p w14:paraId="1F7B1C12" w14:textId="77777777" w:rsidR="00327935" w:rsidRPr="00CE2D61" w:rsidRDefault="00327935" w:rsidP="00CE2D61">
      <w:pPr>
        <w:pStyle w:val="Odstavekseznama"/>
        <w:numPr>
          <w:ilvl w:val="0"/>
          <w:numId w:val="28"/>
        </w:numPr>
        <w:autoSpaceDE w:val="0"/>
        <w:autoSpaceDN w:val="0"/>
        <w:adjustRightInd w:val="0"/>
        <w:rPr>
          <w:rFonts w:ascii="Lucida Sans Unicode" w:hAnsi="Lucida Sans Unicode" w:cs="Lucida Sans Unicode"/>
          <w:iCs/>
          <w:szCs w:val="20"/>
        </w:rPr>
      </w:pPr>
      <w:r w:rsidRPr="00CE2D61">
        <w:rPr>
          <w:rFonts w:ascii="Lucida Sans Unicode" w:hAnsi="Lucida Sans Unicode" w:cs="Lucida Sans Unicode"/>
          <w:iCs/>
          <w:szCs w:val="20"/>
        </w:rPr>
        <w:t>Menjava zavornega olja (menjava zavornega olja vključno z dobavo in montažo materiala)</w:t>
      </w:r>
    </w:p>
    <w:p w14:paraId="50F09B01" w14:textId="77777777" w:rsidR="00327935" w:rsidRPr="00CE2D61" w:rsidRDefault="00327935" w:rsidP="00CE2D61">
      <w:pPr>
        <w:pStyle w:val="Odstavekseznama"/>
        <w:numPr>
          <w:ilvl w:val="0"/>
          <w:numId w:val="28"/>
        </w:numPr>
        <w:autoSpaceDE w:val="0"/>
        <w:autoSpaceDN w:val="0"/>
        <w:adjustRightInd w:val="0"/>
        <w:rPr>
          <w:rFonts w:ascii="Lucida Sans Unicode" w:hAnsi="Lucida Sans Unicode" w:cs="Lucida Sans Unicode"/>
          <w:iCs/>
          <w:szCs w:val="20"/>
        </w:rPr>
      </w:pPr>
      <w:r w:rsidRPr="00CE2D61">
        <w:rPr>
          <w:rFonts w:ascii="Lucida Sans Unicode" w:hAnsi="Lucida Sans Unicode" w:cs="Lucida Sans Unicode"/>
          <w:iCs/>
          <w:szCs w:val="20"/>
        </w:rPr>
        <w:t>Menjava zavornih oblog spredaj (menjava zavornih oblog vključno z dobavo in montažo materiala)</w:t>
      </w:r>
    </w:p>
    <w:p w14:paraId="3977659B" w14:textId="77777777" w:rsidR="00327935" w:rsidRPr="00CE2D61" w:rsidRDefault="00327935" w:rsidP="00CE2D61">
      <w:pPr>
        <w:pStyle w:val="Odstavekseznama"/>
        <w:numPr>
          <w:ilvl w:val="0"/>
          <w:numId w:val="28"/>
        </w:numPr>
        <w:autoSpaceDE w:val="0"/>
        <w:autoSpaceDN w:val="0"/>
        <w:adjustRightInd w:val="0"/>
        <w:rPr>
          <w:rFonts w:ascii="Lucida Sans Unicode" w:hAnsi="Lucida Sans Unicode" w:cs="Lucida Sans Unicode"/>
          <w:iCs/>
          <w:szCs w:val="20"/>
        </w:rPr>
      </w:pPr>
      <w:r w:rsidRPr="00CE2D61">
        <w:rPr>
          <w:rFonts w:ascii="Lucida Sans Unicode" w:hAnsi="Lucida Sans Unicode" w:cs="Lucida Sans Unicode"/>
          <w:iCs/>
          <w:szCs w:val="20"/>
        </w:rPr>
        <w:lastRenderedPageBreak/>
        <w:t>Menjava zavornih oblog zadaj (menjava zavornih oblog vključno z dobavo in montažo materiala)</w:t>
      </w:r>
    </w:p>
    <w:p w14:paraId="3481C8E5" w14:textId="77777777" w:rsidR="00327935" w:rsidRPr="00CE2D61" w:rsidRDefault="00327935" w:rsidP="00CE2D61">
      <w:pPr>
        <w:pStyle w:val="Odstavekseznama"/>
        <w:numPr>
          <w:ilvl w:val="0"/>
          <w:numId w:val="28"/>
        </w:numPr>
        <w:autoSpaceDE w:val="0"/>
        <w:autoSpaceDN w:val="0"/>
        <w:adjustRightInd w:val="0"/>
        <w:rPr>
          <w:rFonts w:ascii="Lucida Sans Unicode" w:hAnsi="Lucida Sans Unicode" w:cs="Lucida Sans Unicode"/>
          <w:iCs/>
          <w:szCs w:val="20"/>
        </w:rPr>
      </w:pPr>
      <w:r w:rsidRPr="00CE2D61">
        <w:rPr>
          <w:rFonts w:ascii="Lucida Sans Unicode" w:hAnsi="Lucida Sans Unicode" w:cs="Lucida Sans Unicode"/>
          <w:iCs/>
          <w:szCs w:val="20"/>
        </w:rPr>
        <w:t>Menjava zavornih kolutov spredaj (menjava zavornih kolutov vključno z dobavo in montažo materiala)</w:t>
      </w:r>
    </w:p>
    <w:p w14:paraId="7204CE02" w14:textId="20506BD8" w:rsidR="00327935" w:rsidRPr="00CE2D61" w:rsidRDefault="00327935" w:rsidP="00CE2D61">
      <w:pPr>
        <w:pStyle w:val="Odstavekseznama"/>
        <w:numPr>
          <w:ilvl w:val="0"/>
          <w:numId w:val="28"/>
        </w:numPr>
        <w:autoSpaceDE w:val="0"/>
        <w:autoSpaceDN w:val="0"/>
        <w:adjustRightInd w:val="0"/>
        <w:rPr>
          <w:rFonts w:ascii="Lucida Sans Unicode" w:hAnsi="Lucida Sans Unicode" w:cs="Lucida Sans Unicode"/>
          <w:iCs/>
          <w:szCs w:val="20"/>
        </w:rPr>
      </w:pPr>
      <w:r w:rsidRPr="00CE2D61">
        <w:rPr>
          <w:rFonts w:ascii="Lucida Sans Unicode" w:hAnsi="Lucida Sans Unicode" w:cs="Lucida Sans Unicode"/>
          <w:iCs/>
          <w:szCs w:val="20"/>
        </w:rPr>
        <w:t xml:space="preserve">Menjava </w:t>
      </w:r>
      <w:r w:rsidR="00DD2415" w:rsidRPr="00CE2D61">
        <w:rPr>
          <w:rFonts w:ascii="Lucida Sans Unicode" w:hAnsi="Lucida Sans Unicode" w:cs="Lucida Sans Unicode"/>
          <w:iCs/>
          <w:szCs w:val="20"/>
        </w:rPr>
        <w:t xml:space="preserve">DPF filtra </w:t>
      </w:r>
      <w:r w:rsidRPr="00CE2D61">
        <w:rPr>
          <w:rFonts w:ascii="Lucida Sans Unicode" w:hAnsi="Lucida Sans Unicode" w:cs="Lucida Sans Unicode"/>
          <w:iCs/>
          <w:szCs w:val="20"/>
        </w:rPr>
        <w:t xml:space="preserve"> (menjava </w:t>
      </w:r>
      <w:r w:rsidR="00DD2415" w:rsidRPr="00CE2D61">
        <w:rPr>
          <w:rFonts w:ascii="Lucida Sans Unicode" w:hAnsi="Lucida Sans Unicode" w:cs="Lucida Sans Unicode"/>
          <w:iCs/>
          <w:szCs w:val="20"/>
        </w:rPr>
        <w:t>original DPF filtra</w:t>
      </w:r>
      <w:r w:rsidRPr="00CE2D61">
        <w:rPr>
          <w:rFonts w:ascii="Lucida Sans Unicode" w:hAnsi="Lucida Sans Unicode" w:cs="Lucida Sans Unicode"/>
          <w:iCs/>
          <w:szCs w:val="20"/>
        </w:rPr>
        <w:t xml:space="preserve"> vključno z dobavo in montažo materiala)</w:t>
      </w:r>
    </w:p>
    <w:p w14:paraId="7A199C74" w14:textId="77777777" w:rsidR="000243BD" w:rsidRPr="00CE2D61" w:rsidRDefault="000243BD" w:rsidP="00CE2D61">
      <w:pPr>
        <w:pStyle w:val="Odstavekseznama"/>
        <w:autoSpaceDE w:val="0"/>
        <w:autoSpaceDN w:val="0"/>
        <w:adjustRightInd w:val="0"/>
        <w:rPr>
          <w:rFonts w:ascii="Lucida Sans Unicode" w:hAnsi="Lucida Sans Unicode" w:cs="Lucida Sans Unicode"/>
          <w:iCs/>
          <w:szCs w:val="20"/>
        </w:rPr>
      </w:pPr>
    </w:p>
    <w:p w14:paraId="39AEED07" w14:textId="1FDABED7" w:rsidR="004774C2" w:rsidRPr="00CE2D61" w:rsidRDefault="004774C2" w:rsidP="00CE2D61">
      <w:pPr>
        <w:pStyle w:val="Odstavekseznama"/>
        <w:numPr>
          <w:ilvl w:val="0"/>
          <w:numId w:val="35"/>
        </w:numPr>
        <w:suppressAutoHyphens/>
        <w:rPr>
          <w:rFonts w:ascii="Lucida Sans Unicode" w:hAnsi="Lucida Sans Unicode" w:cs="Lucida Sans Unicode"/>
          <w:b/>
          <w:bCs/>
          <w:szCs w:val="20"/>
        </w:rPr>
      </w:pPr>
      <w:r w:rsidRPr="00CE2D61">
        <w:rPr>
          <w:rFonts w:ascii="Lucida Sans Unicode" w:hAnsi="Lucida Sans Unicode" w:cs="Lucida Sans Unicode"/>
          <w:b/>
          <w:iCs/>
          <w:szCs w:val="20"/>
        </w:rPr>
        <w:t>Cena za navedena dela</w:t>
      </w:r>
      <w:r w:rsidR="00032E92" w:rsidRPr="00CE2D61">
        <w:rPr>
          <w:rFonts w:ascii="Lucida Sans Unicode" w:hAnsi="Lucida Sans Unicode" w:cs="Lucida Sans Unicode"/>
          <w:b/>
          <w:iCs/>
          <w:szCs w:val="20"/>
        </w:rPr>
        <w:t xml:space="preserve"> (v vsa dela je všteto delo in potreben material za izvedbo posamezne storitve)</w:t>
      </w:r>
    </w:p>
    <w:p w14:paraId="25D40797" w14:textId="77777777" w:rsidR="004774C2" w:rsidRDefault="004774C2" w:rsidP="001D73BC">
      <w:pPr>
        <w:pStyle w:val="Odstavekseznama"/>
        <w:autoSpaceDE w:val="0"/>
        <w:autoSpaceDN w:val="0"/>
        <w:adjustRightInd w:val="0"/>
        <w:spacing w:line="288" w:lineRule="auto"/>
        <w:rPr>
          <w:rFonts w:ascii="Lucida Sans" w:hAnsi="Lucida Sans" w:cs="Arial"/>
          <w:iCs/>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325"/>
        <w:gridCol w:w="2662"/>
        <w:gridCol w:w="2555"/>
      </w:tblGrid>
      <w:tr w:rsidR="004774C2" w:rsidRPr="007828F9" w14:paraId="624D2739"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523403BF" w14:textId="77777777" w:rsidR="004774C2" w:rsidRPr="00CE2D61" w:rsidRDefault="004774C2" w:rsidP="00CE2D61">
            <w:pPr>
              <w:spacing w:line="240" w:lineRule="auto"/>
              <w:jc w:val="center"/>
              <w:rPr>
                <w:rFonts w:ascii="Lucida Sans Unicode" w:hAnsi="Lucida Sans Unicode" w:cs="Lucida Sans Unicode"/>
                <w:sz w:val="20"/>
                <w:szCs w:val="20"/>
              </w:rPr>
            </w:pPr>
            <w:proofErr w:type="spellStart"/>
            <w:r w:rsidRPr="00CE2D61">
              <w:rPr>
                <w:rFonts w:ascii="Lucida Sans Unicode" w:hAnsi="Lucida Sans Unicode" w:cs="Lucida Sans Unicode"/>
                <w:sz w:val="20"/>
                <w:szCs w:val="20"/>
              </w:rPr>
              <w:t>Zap</w:t>
            </w:r>
            <w:proofErr w:type="spellEnd"/>
            <w:r w:rsidRPr="00CE2D61">
              <w:rPr>
                <w:rFonts w:ascii="Lucida Sans Unicode" w:hAnsi="Lucida Sans Unicode" w:cs="Lucida Sans Unicode"/>
                <w:sz w:val="20"/>
                <w:szCs w:val="20"/>
              </w:rPr>
              <w:t>. št.</w:t>
            </w:r>
          </w:p>
        </w:tc>
        <w:tc>
          <w:tcPr>
            <w:tcW w:w="1735" w:type="dxa"/>
            <w:tcBorders>
              <w:top w:val="single" w:sz="2" w:space="0" w:color="000001"/>
              <w:left w:val="single" w:sz="2" w:space="0" w:color="000001"/>
              <w:bottom w:val="single" w:sz="4" w:space="0" w:color="auto"/>
            </w:tcBorders>
            <w:shd w:val="clear" w:color="auto" w:fill="FFFFFF"/>
          </w:tcPr>
          <w:p w14:paraId="308092B3" w14:textId="77777777" w:rsidR="004774C2" w:rsidRPr="00CE2D61" w:rsidRDefault="004774C2"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Registrska št.</w:t>
            </w:r>
          </w:p>
        </w:tc>
        <w:tc>
          <w:tcPr>
            <w:tcW w:w="1325" w:type="dxa"/>
            <w:tcBorders>
              <w:top w:val="single" w:sz="2" w:space="0" w:color="000001"/>
              <w:left w:val="single" w:sz="4" w:space="0" w:color="auto"/>
              <w:bottom w:val="single" w:sz="4" w:space="0" w:color="auto"/>
            </w:tcBorders>
            <w:shd w:val="clear" w:color="auto" w:fill="FFFFFF"/>
          </w:tcPr>
          <w:p w14:paraId="4F88AE79" w14:textId="77777777" w:rsidR="004774C2" w:rsidRPr="00CE2D61" w:rsidRDefault="004774C2"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Znamka/ model</w:t>
            </w:r>
          </w:p>
        </w:tc>
        <w:tc>
          <w:tcPr>
            <w:tcW w:w="2662" w:type="dxa"/>
            <w:vMerge w:val="restart"/>
            <w:tcBorders>
              <w:top w:val="single" w:sz="2" w:space="0" w:color="000001"/>
              <w:left w:val="single" w:sz="2" w:space="0" w:color="000001"/>
              <w:bottom w:val="single" w:sz="2" w:space="0" w:color="000080"/>
            </w:tcBorders>
            <w:shd w:val="clear" w:color="auto" w:fill="FFFFFF"/>
            <w:vAlign w:val="center"/>
          </w:tcPr>
          <w:p w14:paraId="499A42CE" w14:textId="77777777" w:rsidR="004774C2" w:rsidRPr="00CE2D61" w:rsidRDefault="004774C2"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Časovni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vAlign w:val="center"/>
          </w:tcPr>
          <w:p w14:paraId="3E01B36D" w14:textId="77777777" w:rsidR="004774C2" w:rsidRPr="00CE2D61" w:rsidRDefault="004774C2"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Cena v EUR brez DDV</w:t>
            </w:r>
          </w:p>
        </w:tc>
      </w:tr>
      <w:tr w:rsidR="004774C2" w:rsidRPr="007828F9" w14:paraId="7053F9D3" w14:textId="77777777" w:rsidTr="002904BD">
        <w:trPr>
          <w:cantSplit/>
        </w:trPr>
        <w:tc>
          <w:tcPr>
            <w:tcW w:w="851" w:type="dxa"/>
            <w:tcBorders>
              <w:top w:val="single" w:sz="2" w:space="0" w:color="000001"/>
              <w:left w:val="single" w:sz="2" w:space="0" w:color="000001"/>
              <w:bottom w:val="single" w:sz="2" w:space="0" w:color="000001"/>
            </w:tcBorders>
            <w:shd w:val="clear" w:color="auto" w:fill="FFFFFF"/>
          </w:tcPr>
          <w:p w14:paraId="44E6B29D" w14:textId="77777777" w:rsidR="004774C2" w:rsidRPr="00CE2D61" w:rsidRDefault="004774C2"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b/>
                <w:bCs/>
                <w:sz w:val="20"/>
                <w:szCs w:val="20"/>
              </w:rPr>
              <w:t>1</w:t>
            </w:r>
          </w:p>
        </w:tc>
        <w:tc>
          <w:tcPr>
            <w:tcW w:w="1735" w:type="dxa"/>
            <w:tcBorders>
              <w:top w:val="single" w:sz="4" w:space="0" w:color="auto"/>
              <w:left w:val="single" w:sz="2" w:space="0" w:color="000001"/>
              <w:bottom w:val="single" w:sz="2" w:space="0" w:color="000001"/>
            </w:tcBorders>
            <w:shd w:val="clear" w:color="auto" w:fill="FFFFFF"/>
            <w:vAlign w:val="center"/>
          </w:tcPr>
          <w:p w14:paraId="615F0301" w14:textId="7E7349B2" w:rsidR="004774C2"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LJ98VBE</w:t>
            </w:r>
          </w:p>
        </w:tc>
        <w:tc>
          <w:tcPr>
            <w:tcW w:w="1325" w:type="dxa"/>
            <w:tcBorders>
              <w:top w:val="single" w:sz="4" w:space="0" w:color="auto"/>
              <w:left w:val="single" w:sz="4" w:space="0" w:color="auto"/>
              <w:bottom w:val="single" w:sz="2" w:space="0" w:color="000001"/>
            </w:tcBorders>
            <w:shd w:val="clear" w:color="auto" w:fill="FFFFFF"/>
          </w:tcPr>
          <w:p w14:paraId="150332A1" w14:textId="77777777" w:rsidR="004774C2" w:rsidRPr="00CE2D61" w:rsidRDefault="004774C2"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RENAULT</w:t>
            </w:r>
          </w:p>
        </w:tc>
        <w:tc>
          <w:tcPr>
            <w:tcW w:w="2662" w:type="dxa"/>
            <w:vMerge/>
            <w:tcBorders>
              <w:left w:val="single" w:sz="2" w:space="0" w:color="000001"/>
              <w:bottom w:val="single" w:sz="2" w:space="0" w:color="000001"/>
            </w:tcBorders>
            <w:shd w:val="clear" w:color="auto" w:fill="FFFFFF"/>
          </w:tcPr>
          <w:p w14:paraId="36BA083B" w14:textId="77777777" w:rsidR="004774C2" w:rsidRPr="00CE2D61" w:rsidRDefault="004774C2" w:rsidP="00CE2D61">
            <w:pPr>
              <w:pStyle w:val="Telobesedila"/>
              <w:snapToGrid w:val="0"/>
              <w:spacing w:after="0" w:line="240" w:lineRule="auto"/>
              <w:rPr>
                <w:rFonts w:ascii="Lucida Sans Unicode" w:hAnsi="Lucida Sans Unicode" w:cs="Lucida Sans Unicode"/>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19DA8CB0" w14:textId="77777777" w:rsidR="004774C2" w:rsidRPr="00CE2D61" w:rsidRDefault="004774C2" w:rsidP="00CE2D61">
            <w:pPr>
              <w:pStyle w:val="Telobesedila"/>
              <w:snapToGrid w:val="0"/>
              <w:spacing w:after="0" w:line="240" w:lineRule="auto"/>
              <w:jc w:val="both"/>
              <w:rPr>
                <w:rFonts w:ascii="Lucida Sans Unicode" w:hAnsi="Lucida Sans Unicode" w:cs="Lucida Sans Unicode"/>
                <w:b/>
                <w:sz w:val="20"/>
                <w:szCs w:val="20"/>
              </w:rPr>
            </w:pPr>
          </w:p>
        </w:tc>
      </w:tr>
      <w:tr w:rsidR="004774C2" w:rsidRPr="007828F9" w14:paraId="3409C46B"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60A41534" w14:textId="77777777" w:rsidR="004774C2" w:rsidRPr="00CE2D61" w:rsidRDefault="004774C2"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Letni servisni pregled vozila</w:t>
            </w:r>
          </w:p>
        </w:tc>
        <w:tc>
          <w:tcPr>
            <w:tcW w:w="2662" w:type="dxa"/>
            <w:tcBorders>
              <w:top w:val="single" w:sz="2" w:space="0" w:color="000001"/>
              <w:left w:val="single" w:sz="2" w:space="0" w:color="000001"/>
              <w:bottom w:val="single" w:sz="2" w:space="0" w:color="000001"/>
            </w:tcBorders>
            <w:shd w:val="clear" w:color="auto" w:fill="FFFFFF"/>
          </w:tcPr>
          <w:p w14:paraId="11CE47FB" w14:textId="77777777" w:rsidR="004774C2" w:rsidRPr="00CE2D61" w:rsidRDefault="004774C2"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1AC24BA" w14:textId="77777777" w:rsidR="004774C2" w:rsidRPr="00CE2D61" w:rsidRDefault="004774C2" w:rsidP="00CE2D61">
            <w:pPr>
              <w:pStyle w:val="Telobesedila"/>
              <w:snapToGrid w:val="0"/>
              <w:spacing w:after="0" w:line="240" w:lineRule="auto"/>
              <w:jc w:val="both"/>
              <w:rPr>
                <w:rFonts w:ascii="Lucida Sans Unicode" w:hAnsi="Lucida Sans Unicode" w:cs="Lucida Sans Unicode"/>
                <w:sz w:val="20"/>
                <w:szCs w:val="20"/>
              </w:rPr>
            </w:pPr>
          </w:p>
        </w:tc>
      </w:tr>
      <w:tr w:rsidR="004774C2" w:rsidRPr="007828F9" w14:paraId="2C382C03"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75C11655" w14:textId="77777777" w:rsidR="004774C2" w:rsidRPr="00CE2D61" w:rsidRDefault="004774C2"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zračnega filtra</w:t>
            </w:r>
          </w:p>
        </w:tc>
        <w:tc>
          <w:tcPr>
            <w:tcW w:w="2662" w:type="dxa"/>
            <w:tcBorders>
              <w:top w:val="single" w:sz="2" w:space="0" w:color="000001"/>
              <w:left w:val="single" w:sz="2" w:space="0" w:color="000001"/>
              <w:bottom w:val="single" w:sz="2" w:space="0" w:color="000001"/>
            </w:tcBorders>
            <w:shd w:val="clear" w:color="auto" w:fill="FFFFFF"/>
          </w:tcPr>
          <w:p w14:paraId="0B82B670" w14:textId="77777777" w:rsidR="004774C2" w:rsidRPr="00CE2D61" w:rsidRDefault="004774C2"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09DAE65" w14:textId="77777777" w:rsidR="004774C2" w:rsidRPr="00CE2D61" w:rsidRDefault="004774C2" w:rsidP="00CE2D61">
            <w:pPr>
              <w:pStyle w:val="Telobesedila"/>
              <w:snapToGrid w:val="0"/>
              <w:spacing w:after="0" w:line="240" w:lineRule="auto"/>
              <w:jc w:val="both"/>
              <w:rPr>
                <w:rFonts w:ascii="Lucida Sans Unicode" w:hAnsi="Lucida Sans Unicode" w:cs="Lucida Sans Unicode"/>
                <w:sz w:val="20"/>
                <w:szCs w:val="20"/>
              </w:rPr>
            </w:pPr>
          </w:p>
        </w:tc>
      </w:tr>
      <w:tr w:rsidR="004774C2" w:rsidRPr="007828F9" w14:paraId="6AE12DA1" w14:textId="77777777" w:rsidTr="002904BD">
        <w:tc>
          <w:tcPr>
            <w:tcW w:w="3911" w:type="dxa"/>
            <w:gridSpan w:val="3"/>
            <w:tcBorders>
              <w:left w:val="single" w:sz="2" w:space="0" w:color="000001"/>
              <w:bottom w:val="single" w:sz="2" w:space="0" w:color="000001"/>
            </w:tcBorders>
            <w:shd w:val="clear" w:color="auto" w:fill="FFFFFF"/>
          </w:tcPr>
          <w:p w14:paraId="01FD4855" w14:textId="77777777" w:rsidR="004774C2" w:rsidRPr="00CE2D61" w:rsidRDefault="004774C2"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oljnega filtra</w:t>
            </w:r>
          </w:p>
        </w:tc>
        <w:tc>
          <w:tcPr>
            <w:tcW w:w="2662" w:type="dxa"/>
            <w:tcBorders>
              <w:left w:val="single" w:sz="2" w:space="0" w:color="000001"/>
              <w:bottom w:val="single" w:sz="2" w:space="0" w:color="000001"/>
            </w:tcBorders>
            <w:shd w:val="clear" w:color="auto" w:fill="FFFFFF"/>
          </w:tcPr>
          <w:p w14:paraId="6CCCA52A" w14:textId="77777777" w:rsidR="004774C2" w:rsidRPr="00CE2D61" w:rsidRDefault="004774C2"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01E9369F" w14:textId="77777777" w:rsidR="004774C2" w:rsidRPr="00CE2D61" w:rsidRDefault="004774C2" w:rsidP="00CE2D61">
            <w:pPr>
              <w:pStyle w:val="Telobesedila"/>
              <w:snapToGrid w:val="0"/>
              <w:spacing w:after="0" w:line="240" w:lineRule="auto"/>
              <w:jc w:val="both"/>
              <w:rPr>
                <w:rFonts w:ascii="Lucida Sans Unicode" w:hAnsi="Lucida Sans Unicode" w:cs="Lucida Sans Unicode"/>
                <w:sz w:val="20"/>
                <w:szCs w:val="20"/>
              </w:rPr>
            </w:pPr>
          </w:p>
        </w:tc>
      </w:tr>
      <w:tr w:rsidR="004774C2" w:rsidRPr="007828F9" w14:paraId="0954E027"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5BA05859" w14:textId="77777777" w:rsidR="004774C2" w:rsidRPr="00CE2D61" w:rsidRDefault="004774C2"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zavornih oblog spredaj</w:t>
            </w:r>
          </w:p>
        </w:tc>
        <w:tc>
          <w:tcPr>
            <w:tcW w:w="2662" w:type="dxa"/>
            <w:tcBorders>
              <w:top w:val="single" w:sz="2" w:space="0" w:color="000001"/>
              <w:left w:val="single" w:sz="2" w:space="0" w:color="000001"/>
              <w:bottom w:val="single" w:sz="2" w:space="0" w:color="000001"/>
            </w:tcBorders>
            <w:shd w:val="clear" w:color="auto" w:fill="FFFFFF"/>
          </w:tcPr>
          <w:p w14:paraId="316A3D9A" w14:textId="77777777" w:rsidR="004774C2" w:rsidRPr="00CE2D61" w:rsidRDefault="004774C2"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3CA0CAB" w14:textId="77777777" w:rsidR="004774C2" w:rsidRPr="00CE2D61" w:rsidRDefault="004774C2" w:rsidP="00CE2D61">
            <w:pPr>
              <w:pStyle w:val="Telobesedila"/>
              <w:snapToGrid w:val="0"/>
              <w:spacing w:after="0" w:line="240" w:lineRule="auto"/>
              <w:jc w:val="both"/>
              <w:rPr>
                <w:rFonts w:ascii="Lucida Sans Unicode" w:hAnsi="Lucida Sans Unicode" w:cs="Lucida Sans Unicode"/>
                <w:sz w:val="20"/>
                <w:szCs w:val="20"/>
              </w:rPr>
            </w:pPr>
          </w:p>
        </w:tc>
      </w:tr>
      <w:tr w:rsidR="004774C2" w:rsidRPr="007828F9" w14:paraId="2FDF60B8"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1827FE74" w14:textId="77777777" w:rsidR="004774C2" w:rsidRPr="00CE2D61" w:rsidRDefault="004774C2"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Menjava zavornih oblog zadaj</w:t>
            </w:r>
          </w:p>
        </w:tc>
        <w:tc>
          <w:tcPr>
            <w:tcW w:w="2662" w:type="dxa"/>
            <w:tcBorders>
              <w:top w:val="single" w:sz="2" w:space="0" w:color="000001"/>
              <w:left w:val="single" w:sz="2" w:space="0" w:color="000001"/>
              <w:bottom w:val="single" w:sz="2" w:space="0" w:color="000001"/>
            </w:tcBorders>
            <w:shd w:val="clear" w:color="auto" w:fill="FFFFFF"/>
          </w:tcPr>
          <w:p w14:paraId="51596A27" w14:textId="77777777" w:rsidR="004774C2" w:rsidRPr="00CE2D61" w:rsidRDefault="004774C2"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E4A34FB" w14:textId="77777777" w:rsidR="004774C2" w:rsidRPr="00CE2D61" w:rsidRDefault="004774C2" w:rsidP="00CE2D61">
            <w:pPr>
              <w:pStyle w:val="Telobesedila"/>
              <w:snapToGrid w:val="0"/>
              <w:spacing w:after="0" w:line="240" w:lineRule="auto"/>
              <w:jc w:val="both"/>
              <w:rPr>
                <w:rFonts w:ascii="Lucida Sans Unicode" w:hAnsi="Lucida Sans Unicode" w:cs="Lucida Sans Unicode"/>
                <w:sz w:val="20"/>
                <w:szCs w:val="20"/>
              </w:rPr>
            </w:pPr>
          </w:p>
        </w:tc>
      </w:tr>
      <w:tr w:rsidR="004774C2" w:rsidRPr="007828F9" w14:paraId="021948D9" w14:textId="77777777" w:rsidTr="002904BD">
        <w:tc>
          <w:tcPr>
            <w:tcW w:w="3911" w:type="dxa"/>
            <w:gridSpan w:val="3"/>
            <w:tcBorders>
              <w:left w:val="single" w:sz="2" w:space="0" w:color="000001"/>
              <w:bottom w:val="single" w:sz="2" w:space="0" w:color="000001"/>
            </w:tcBorders>
            <w:shd w:val="clear" w:color="auto" w:fill="FFFFFF"/>
          </w:tcPr>
          <w:p w14:paraId="278E3D19" w14:textId="77777777" w:rsidR="004774C2" w:rsidRPr="00CE2D61" w:rsidRDefault="004774C2"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zavornih kolutov spredaj</w:t>
            </w:r>
          </w:p>
        </w:tc>
        <w:tc>
          <w:tcPr>
            <w:tcW w:w="2662" w:type="dxa"/>
            <w:tcBorders>
              <w:left w:val="single" w:sz="2" w:space="0" w:color="000001"/>
              <w:bottom w:val="single" w:sz="2" w:space="0" w:color="000001"/>
            </w:tcBorders>
            <w:shd w:val="clear" w:color="auto" w:fill="FFFFFF"/>
          </w:tcPr>
          <w:p w14:paraId="16CAC226" w14:textId="77777777" w:rsidR="004774C2" w:rsidRPr="00CE2D61" w:rsidRDefault="004774C2"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B86EC04" w14:textId="77777777" w:rsidR="004774C2" w:rsidRPr="00CE2D61" w:rsidRDefault="004774C2" w:rsidP="00CE2D61">
            <w:pPr>
              <w:pStyle w:val="Telobesedila"/>
              <w:snapToGrid w:val="0"/>
              <w:spacing w:after="0" w:line="240" w:lineRule="auto"/>
              <w:jc w:val="both"/>
              <w:rPr>
                <w:rFonts w:ascii="Lucida Sans Unicode" w:hAnsi="Lucida Sans Unicode" w:cs="Lucida Sans Unicode"/>
                <w:sz w:val="20"/>
                <w:szCs w:val="20"/>
              </w:rPr>
            </w:pPr>
          </w:p>
        </w:tc>
      </w:tr>
      <w:tr w:rsidR="004774C2" w:rsidRPr="007828F9" w14:paraId="677C710D"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1F0C55D2" w14:textId="0518E4E4" w:rsidR="004774C2" w:rsidRPr="00CE2D61" w:rsidRDefault="004774C2"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 xml:space="preserve">Menjava </w:t>
            </w:r>
            <w:r w:rsidR="00032E92" w:rsidRPr="00CE2D61">
              <w:rPr>
                <w:rFonts w:ascii="Lucida Sans Unicode" w:hAnsi="Lucida Sans Unicode" w:cs="Lucida Sans Unicode"/>
                <w:sz w:val="20"/>
                <w:szCs w:val="20"/>
              </w:rPr>
              <w:t>DP</w:t>
            </w:r>
            <w:r w:rsidR="00DD2415" w:rsidRPr="00CE2D61">
              <w:rPr>
                <w:rFonts w:ascii="Lucida Sans Unicode" w:hAnsi="Lucida Sans Unicode" w:cs="Lucida Sans Unicode"/>
                <w:sz w:val="20"/>
                <w:szCs w:val="20"/>
              </w:rPr>
              <w:t>F</w:t>
            </w:r>
            <w:r w:rsidR="00032E92" w:rsidRPr="00CE2D61">
              <w:rPr>
                <w:rFonts w:ascii="Lucida Sans Unicode" w:hAnsi="Lucida Sans Unicode" w:cs="Lucida Sans Unicode"/>
                <w:sz w:val="20"/>
                <w:szCs w:val="20"/>
              </w:rPr>
              <w:t xml:space="preserve"> </w:t>
            </w:r>
          </w:p>
        </w:tc>
        <w:tc>
          <w:tcPr>
            <w:tcW w:w="2662" w:type="dxa"/>
            <w:tcBorders>
              <w:top w:val="single" w:sz="2" w:space="0" w:color="000001"/>
              <w:left w:val="single" w:sz="2" w:space="0" w:color="000001"/>
              <w:bottom w:val="single" w:sz="2" w:space="0" w:color="000001"/>
            </w:tcBorders>
            <w:shd w:val="clear" w:color="auto" w:fill="FFFFFF"/>
          </w:tcPr>
          <w:p w14:paraId="37451A7B" w14:textId="77777777" w:rsidR="004774C2" w:rsidRPr="00CE2D61" w:rsidRDefault="004774C2"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115AC35" w14:textId="77777777" w:rsidR="004774C2" w:rsidRPr="00CE2D61" w:rsidRDefault="004774C2" w:rsidP="00CE2D61">
            <w:pPr>
              <w:pStyle w:val="Telobesedila"/>
              <w:snapToGrid w:val="0"/>
              <w:spacing w:after="0" w:line="240" w:lineRule="auto"/>
              <w:jc w:val="both"/>
              <w:rPr>
                <w:rFonts w:ascii="Lucida Sans Unicode" w:hAnsi="Lucida Sans Unicode" w:cs="Lucida Sans Unicode"/>
                <w:sz w:val="20"/>
                <w:szCs w:val="20"/>
              </w:rPr>
            </w:pPr>
          </w:p>
        </w:tc>
      </w:tr>
      <w:tr w:rsidR="004774C2" w:rsidRPr="007828F9" w14:paraId="14CE163A" w14:textId="77777777" w:rsidTr="002904BD">
        <w:tc>
          <w:tcPr>
            <w:tcW w:w="3911" w:type="dxa"/>
            <w:gridSpan w:val="3"/>
            <w:tcBorders>
              <w:top w:val="single" w:sz="2" w:space="0" w:color="000001"/>
              <w:left w:val="single" w:sz="2" w:space="0" w:color="000001"/>
              <w:bottom w:val="single" w:sz="2" w:space="0" w:color="000001"/>
            </w:tcBorders>
            <w:shd w:val="clear" w:color="auto" w:fill="FFFFFF"/>
          </w:tcPr>
          <w:p w14:paraId="40429933" w14:textId="77777777" w:rsidR="004774C2" w:rsidRPr="00CE2D61" w:rsidRDefault="004774C2"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Skupni časovni normativ za navedena dela</w:t>
            </w:r>
            <w:r w:rsidRPr="00CE2D61">
              <w:rPr>
                <w:rFonts w:ascii="Lucida Sans Unicode" w:hAnsi="Lucida Sans Unicode" w:cs="Lucida Sans Unicode"/>
                <w:sz w:val="20"/>
                <w:szCs w:val="20"/>
              </w:rPr>
              <w:t xml:space="preserve"> </w:t>
            </w:r>
          </w:p>
        </w:tc>
        <w:tc>
          <w:tcPr>
            <w:tcW w:w="2662" w:type="dxa"/>
            <w:tcBorders>
              <w:top w:val="single" w:sz="2" w:space="0" w:color="000001"/>
              <w:left w:val="single" w:sz="2" w:space="0" w:color="000001"/>
              <w:bottom w:val="single" w:sz="2" w:space="0" w:color="000001"/>
            </w:tcBorders>
            <w:shd w:val="clear" w:color="auto" w:fill="FFFFFF"/>
          </w:tcPr>
          <w:p w14:paraId="55FC12FE" w14:textId="77777777" w:rsidR="004774C2" w:rsidRPr="00CE2D61" w:rsidRDefault="004774C2"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2716F78" w14:textId="77777777" w:rsidR="004774C2" w:rsidRPr="00CE2D61" w:rsidRDefault="004774C2" w:rsidP="00CE2D61">
            <w:pPr>
              <w:pStyle w:val="Telobesedila"/>
              <w:spacing w:after="0" w:line="240" w:lineRule="auto"/>
              <w:jc w:val="both"/>
              <w:rPr>
                <w:rFonts w:ascii="Lucida Sans Unicode" w:hAnsi="Lucida Sans Unicode" w:cs="Lucida Sans Unicode"/>
                <w:sz w:val="20"/>
                <w:szCs w:val="20"/>
              </w:rPr>
            </w:pPr>
          </w:p>
        </w:tc>
      </w:tr>
      <w:tr w:rsidR="004774C2" w:rsidRPr="007828F9" w14:paraId="33D79C7F" w14:textId="77777777" w:rsidTr="002904BD">
        <w:tc>
          <w:tcPr>
            <w:tcW w:w="6573" w:type="dxa"/>
            <w:gridSpan w:val="4"/>
            <w:tcBorders>
              <w:top w:val="single" w:sz="2" w:space="0" w:color="000001"/>
              <w:left w:val="single" w:sz="2" w:space="0" w:color="000001"/>
              <w:bottom w:val="single" w:sz="2" w:space="0" w:color="000001"/>
            </w:tcBorders>
            <w:shd w:val="clear" w:color="auto" w:fill="FFFFFF"/>
          </w:tcPr>
          <w:p w14:paraId="41377B6C" w14:textId="77777777" w:rsidR="004774C2" w:rsidRPr="00CE2D61" w:rsidRDefault="004774C2"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886BB99" w14:textId="77777777" w:rsidR="004774C2" w:rsidRPr="00CE2D61" w:rsidRDefault="004774C2" w:rsidP="00CE2D61">
            <w:pPr>
              <w:pStyle w:val="Telobesedila"/>
              <w:snapToGrid w:val="0"/>
              <w:spacing w:after="0" w:line="240" w:lineRule="auto"/>
              <w:jc w:val="both"/>
              <w:rPr>
                <w:rFonts w:ascii="Lucida Sans Unicode" w:hAnsi="Lucida Sans Unicode" w:cs="Lucida Sans Unicode"/>
                <w:sz w:val="20"/>
                <w:szCs w:val="20"/>
              </w:rPr>
            </w:pPr>
          </w:p>
        </w:tc>
      </w:tr>
    </w:tbl>
    <w:p w14:paraId="719B8BA6" w14:textId="77777777" w:rsidR="004774C2" w:rsidRDefault="004774C2" w:rsidP="004774C2">
      <w:pPr>
        <w:autoSpaceDE w:val="0"/>
        <w:autoSpaceDN w:val="0"/>
        <w:adjustRightInd w:val="0"/>
        <w:spacing w:line="288" w:lineRule="auto"/>
        <w:rPr>
          <w:rFonts w:ascii="Lucida Sans" w:hAnsi="Lucida Sans" w:cs="Arial"/>
          <w:iCs/>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325"/>
        <w:gridCol w:w="2662"/>
        <w:gridCol w:w="2555"/>
      </w:tblGrid>
      <w:tr w:rsidR="00F31729" w:rsidRPr="007828F9" w14:paraId="1B021910" w14:textId="77777777" w:rsidTr="00D46128">
        <w:trPr>
          <w:cantSplit/>
        </w:trPr>
        <w:tc>
          <w:tcPr>
            <w:tcW w:w="851" w:type="dxa"/>
            <w:tcBorders>
              <w:top w:val="single" w:sz="2" w:space="0" w:color="000001"/>
              <w:left w:val="single" w:sz="2" w:space="0" w:color="000001"/>
              <w:bottom w:val="single" w:sz="2" w:space="0" w:color="000001"/>
            </w:tcBorders>
            <w:shd w:val="clear" w:color="auto" w:fill="FFFFFF"/>
          </w:tcPr>
          <w:p w14:paraId="769B57BA" w14:textId="77777777" w:rsidR="00F31729" w:rsidRPr="00CE2D61" w:rsidRDefault="00F31729" w:rsidP="00CE2D61">
            <w:pPr>
              <w:spacing w:line="240" w:lineRule="auto"/>
              <w:jc w:val="center"/>
              <w:rPr>
                <w:rFonts w:ascii="Lucida Sans Unicode" w:hAnsi="Lucida Sans Unicode" w:cs="Lucida Sans Unicode"/>
                <w:sz w:val="20"/>
                <w:szCs w:val="20"/>
              </w:rPr>
            </w:pPr>
            <w:proofErr w:type="spellStart"/>
            <w:r w:rsidRPr="00CE2D61">
              <w:rPr>
                <w:rFonts w:ascii="Lucida Sans Unicode" w:hAnsi="Lucida Sans Unicode" w:cs="Lucida Sans Unicode"/>
                <w:sz w:val="20"/>
                <w:szCs w:val="20"/>
              </w:rPr>
              <w:t>Zap</w:t>
            </w:r>
            <w:proofErr w:type="spellEnd"/>
            <w:r w:rsidRPr="00CE2D61">
              <w:rPr>
                <w:rFonts w:ascii="Lucida Sans Unicode" w:hAnsi="Lucida Sans Unicode" w:cs="Lucida Sans Unicode"/>
                <w:sz w:val="20"/>
                <w:szCs w:val="20"/>
              </w:rPr>
              <w:t>. št.</w:t>
            </w:r>
          </w:p>
        </w:tc>
        <w:tc>
          <w:tcPr>
            <w:tcW w:w="1735" w:type="dxa"/>
            <w:tcBorders>
              <w:top w:val="single" w:sz="2" w:space="0" w:color="000001"/>
              <w:left w:val="single" w:sz="2" w:space="0" w:color="000001"/>
              <w:bottom w:val="single" w:sz="4" w:space="0" w:color="auto"/>
            </w:tcBorders>
            <w:shd w:val="clear" w:color="auto" w:fill="FFFFFF"/>
          </w:tcPr>
          <w:p w14:paraId="40816C03" w14:textId="77777777"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Registrska št.</w:t>
            </w:r>
          </w:p>
        </w:tc>
        <w:tc>
          <w:tcPr>
            <w:tcW w:w="1325" w:type="dxa"/>
            <w:tcBorders>
              <w:top w:val="single" w:sz="2" w:space="0" w:color="000001"/>
              <w:left w:val="single" w:sz="4" w:space="0" w:color="auto"/>
              <w:bottom w:val="single" w:sz="4" w:space="0" w:color="auto"/>
            </w:tcBorders>
            <w:shd w:val="clear" w:color="auto" w:fill="FFFFFF"/>
          </w:tcPr>
          <w:p w14:paraId="4019893B" w14:textId="77777777"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Znamka/ model</w:t>
            </w:r>
          </w:p>
        </w:tc>
        <w:tc>
          <w:tcPr>
            <w:tcW w:w="2662" w:type="dxa"/>
            <w:vMerge w:val="restart"/>
            <w:tcBorders>
              <w:top w:val="single" w:sz="2" w:space="0" w:color="000001"/>
              <w:left w:val="single" w:sz="2" w:space="0" w:color="000001"/>
              <w:bottom w:val="single" w:sz="2" w:space="0" w:color="000080"/>
            </w:tcBorders>
            <w:shd w:val="clear" w:color="auto" w:fill="FFFFFF"/>
            <w:vAlign w:val="center"/>
          </w:tcPr>
          <w:p w14:paraId="2EB2639E" w14:textId="77777777" w:rsidR="00F31729" w:rsidRPr="00CE2D61" w:rsidRDefault="00F31729"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Časovni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vAlign w:val="center"/>
          </w:tcPr>
          <w:p w14:paraId="0CA46D4F" w14:textId="77777777" w:rsidR="00F31729" w:rsidRPr="00CE2D61" w:rsidRDefault="00F31729"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Cena v EUR brez DDV</w:t>
            </w:r>
          </w:p>
        </w:tc>
      </w:tr>
      <w:tr w:rsidR="00F31729" w:rsidRPr="007828F9" w14:paraId="460CB2CA" w14:textId="77777777" w:rsidTr="00D46128">
        <w:trPr>
          <w:cantSplit/>
        </w:trPr>
        <w:tc>
          <w:tcPr>
            <w:tcW w:w="851" w:type="dxa"/>
            <w:tcBorders>
              <w:top w:val="single" w:sz="2" w:space="0" w:color="000001"/>
              <w:left w:val="single" w:sz="2" w:space="0" w:color="000001"/>
              <w:bottom w:val="single" w:sz="2" w:space="0" w:color="000001"/>
            </w:tcBorders>
            <w:shd w:val="clear" w:color="auto" w:fill="FFFFFF"/>
          </w:tcPr>
          <w:p w14:paraId="3A88387B" w14:textId="48CE7456"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b/>
                <w:bCs/>
                <w:sz w:val="20"/>
                <w:szCs w:val="20"/>
              </w:rPr>
              <w:t>2</w:t>
            </w:r>
          </w:p>
        </w:tc>
        <w:tc>
          <w:tcPr>
            <w:tcW w:w="1735" w:type="dxa"/>
            <w:tcBorders>
              <w:top w:val="single" w:sz="4" w:space="0" w:color="auto"/>
              <w:left w:val="single" w:sz="2" w:space="0" w:color="000001"/>
              <w:bottom w:val="single" w:sz="2" w:space="0" w:color="000001"/>
            </w:tcBorders>
            <w:shd w:val="clear" w:color="auto" w:fill="FFFFFF"/>
            <w:vAlign w:val="center"/>
          </w:tcPr>
          <w:p w14:paraId="16EB8CF8" w14:textId="4D058C1E"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color w:val="000000"/>
                <w:sz w:val="20"/>
                <w:szCs w:val="20"/>
              </w:rPr>
              <w:t>LJRM739</w:t>
            </w:r>
          </w:p>
        </w:tc>
        <w:tc>
          <w:tcPr>
            <w:tcW w:w="1325" w:type="dxa"/>
            <w:tcBorders>
              <w:top w:val="single" w:sz="4" w:space="0" w:color="auto"/>
              <w:left w:val="single" w:sz="4" w:space="0" w:color="auto"/>
              <w:bottom w:val="single" w:sz="2" w:space="0" w:color="000001"/>
            </w:tcBorders>
            <w:shd w:val="clear" w:color="auto" w:fill="FFFFFF"/>
          </w:tcPr>
          <w:p w14:paraId="658BC81B" w14:textId="77777777"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RENAULT</w:t>
            </w:r>
          </w:p>
        </w:tc>
        <w:tc>
          <w:tcPr>
            <w:tcW w:w="2662" w:type="dxa"/>
            <w:vMerge/>
            <w:tcBorders>
              <w:left w:val="single" w:sz="2" w:space="0" w:color="000001"/>
              <w:bottom w:val="single" w:sz="2" w:space="0" w:color="000001"/>
            </w:tcBorders>
            <w:shd w:val="clear" w:color="auto" w:fill="FFFFFF"/>
          </w:tcPr>
          <w:p w14:paraId="3E888E9F" w14:textId="77777777" w:rsidR="00F31729" w:rsidRPr="00CE2D61" w:rsidRDefault="00F31729" w:rsidP="00CE2D61">
            <w:pPr>
              <w:pStyle w:val="Telobesedila"/>
              <w:snapToGrid w:val="0"/>
              <w:spacing w:after="0" w:line="240" w:lineRule="auto"/>
              <w:rPr>
                <w:rFonts w:ascii="Lucida Sans Unicode" w:hAnsi="Lucida Sans Unicode" w:cs="Lucida Sans Unicode"/>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17D4494C" w14:textId="77777777" w:rsidR="00F31729" w:rsidRPr="00CE2D61" w:rsidRDefault="00F31729" w:rsidP="00CE2D61">
            <w:pPr>
              <w:pStyle w:val="Telobesedila"/>
              <w:snapToGrid w:val="0"/>
              <w:spacing w:after="0" w:line="240" w:lineRule="auto"/>
              <w:jc w:val="both"/>
              <w:rPr>
                <w:rFonts w:ascii="Lucida Sans Unicode" w:hAnsi="Lucida Sans Unicode" w:cs="Lucida Sans Unicode"/>
                <w:b/>
                <w:sz w:val="20"/>
                <w:szCs w:val="20"/>
              </w:rPr>
            </w:pPr>
          </w:p>
        </w:tc>
      </w:tr>
      <w:tr w:rsidR="00F31729" w:rsidRPr="007828F9" w14:paraId="598B7F77"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7033C27A" w14:textId="77777777" w:rsidR="00F31729" w:rsidRPr="00CE2D61" w:rsidRDefault="00F31729"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Letni servisni pregled vozila</w:t>
            </w:r>
          </w:p>
        </w:tc>
        <w:tc>
          <w:tcPr>
            <w:tcW w:w="2662" w:type="dxa"/>
            <w:tcBorders>
              <w:top w:val="single" w:sz="2" w:space="0" w:color="000001"/>
              <w:left w:val="single" w:sz="2" w:space="0" w:color="000001"/>
              <w:bottom w:val="single" w:sz="2" w:space="0" w:color="000001"/>
            </w:tcBorders>
            <w:shd w:val="clear" w:color="auto" w:fill="FFFFFF"/>
          </w:tcPr>
          <w:p w14:paraId="0CB8AD06"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3D26578"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7828F9" w14:paraId="63457B00"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57A5CE06"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zračnega filtra</w:t>
            </w:r>
          </w:p>
        </w:tc>
        <w:tc>
          <w:tcPr>
            <w:tcW w:w="2662" w:type="dxa"/>
            <w:tcBorders>
              <w:top w:val="single" w:sz="2" w:space="0" w:color="000001"/>
              <w:left w:val="single" w:sz="2" w:space="0" w:color="000001"/>
              <w:bottom w:val="single" w:sz="2" w:space="0" w:color="000001"/>
            </w:tcBorders>
            <w:shd w:val="clear" w:color="auto" w:fill="FFFFFF"/>
          </w:tcPr>
          <w:p w14:paraId="0EDD9533"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5B170E9"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7828F9" w14:paraId="4C0F7D09" w14:textId="77777777" w:rsidTr="00D46128">
        <w:tc>
          <w:tcPr>
            <w:tcW w:w="3911" w:type="dxa"/>
            <w:gridSpan w:val="3"/>
            <w:tcBorders>
              <w:left w:val="single" w:sz="2" w:space="0" w:color="000001"/>
              <w:bottom w:val="single" w:sz="2" w:space="0" w:color="000001"/>
            </w:tcBorders>
            <w:shd w:val="clear" w:color="auto" w:fill="FFFFFF"/>
          </w:tcPr>
          <w:p w14:paraId="7B8C9F77"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oljnega filtra</w:t>
            </w:r>
          </w:p>
        </w:tc>
        <w:tc>
          <w:tcPr>
            <w:tcW w:w="2662" w:type="dxa"/>
            <w:tcBorders>
              <w:left w:val="single" w:sz="2" w:space="0" w:color="000001"/>
              <w:bottom w:val="single" w:sz="2" w:space="0" w:color="000001"/>
            </w:tcBorders>
            <w:shd w:val="clear" w:color="auto" w:fill="FFFFFF"/>
          </w:tcPr>
          <w:p w14:paraId="5CCE8AB8"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AACA3A9"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7828F9" w14:paraId="48485F4D"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093C98D1"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zavornih oblog spredaj</w:t>
            </w:r>
          </w:p>
        </w:tc>
        <w:tc>
          <w:tcPr>
            <w:tcW w:w="2662" w:type="dxa"/>
            <w:tcBorders>
              <w:top w:val="single" w:sz="2" w:space="0" w:color="000001"/>
              <w:left w:val="single" w:sz="2" w:space="0" w:color="000001"/>
              <w:bottom w:val="single" w:sz="2" w:space="0" w:color="000001"/>
            </w:tcBorders>
            <w:shd w:val="clear" w:color="auto" w:fill="FFFFFF"/>
          </w:tcPr>
          <w:p w14:paraId="74BF3588"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67597AB"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7828F9" w14:paraId="7A04BE74"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1B7CE132" w14:textId="77777777" w:rsidR="00F31729" w:rsidRPr="00CE2D61" w:rsidRDefault="00F31729"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Menjava zavornih oblog zadaj</w:t>
            </w:r>
          </w:p>
        </w:tc>
        <w:tc>
          <w:tcPr>
            <w:tcW w:w="2662" w:type="dxa"/>
            <w:tcBorders>
              <w:top w:val="single" w:sz="2" w:space="0" w:color="000001"/>
              <w:left w:val="single" w:sz="2" w:space="0" w:color="000001"/>
              <w:bottom w:val="single" w:sz="2" w:space="0" w:color="000001"/>
            </w:tcBorders>
            <w:shd w:val="clear" w:color="auto" w:fill="FFFFFF"/>
          </w:tcPr>
          <w:p w14:paraId="20D7F4F0"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7DC5064"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7828F9" w14:paraId="60D1A33C" w14:textId="77777777" w:rsidTr="00D46128">
        <w:tc>
          <w:tcPr>
            <w:tcW w:w="3911" w:type="dxa"/>
            <w:gridSpan w:val="3"/>
            <w:tcBorders>
              <w:left w:val="single" w:sz="2" w:space="0" w:color="000001"/>
              <w:bottom w:val="single" w:sz="2" w:space="0" w:color="000001"/>
            </w:tcBorders>
            <w:shd w:val="clear" w:color="auto" w:fill="FFFFFF"/>
          </w:tcPr>
          <w:p w14:paraId="230B55D6"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zavornih kolutov spredaj</w:t>
            </w:r>
          </w:p>
        </w:tc>
        <w:tc>
          <w:tcPr>
            <w:tcW w:w="2662" w:type="dxa"/>
            <w:tcBorders>
              <w:left w:val="single" w:sz="2" w:space="0" w:color="000001"/>
              <w:bottom w:val="single" w:sz="2" w:space="0" w:color="000001"/>
            </w:tcBorders>
            <w:shd w:val="clear" w:color="auto" w:fill="FFFFFF"/>
          </w:tcPr>
          <w:p w14:paraId="04E8C997"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18A46F9"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7828F9" w14:paraId="1A3F5CD3"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65701A79"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 xml:space="preserve">Menjava DPF </w:t>
            </w:r>
          </w:p>
        </w:tc>
        <w:tc>
          <w:tcPr>
            <w:tcW w:w="2662" w:type="dxa"/>
            <w:tcBorders>
              <w:top w:val="single" w:sz="2" w:space="0" w:color="000001"/>
              <w:left w:val="single" w:sz="2" w:space="0" w:color="000001"/>
              <w:bottom w:val="single" w:sz="2" w:space="0" w:color="000001"/>
            </w:tcBorders>
            <w:shd w:val="clear" w:color="auto" w:fill="FFFFFF"/>
          </w:tcPr>
          <w:p w14:paraId="18B48075"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FB0BC94"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7828F9" w14:paraId="00D267A2"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0BD8C314"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lastRenderedPageBreak/>
              <w:t>Skupni časovni normativ za navedena dela</w:t>
            </w:r>
            <w:r w:rsidRPr="00CE2D61">
              <w:rPr>
                <w:rFonts w:ascii="Lucida Sans Unicode" w:hAnsi="Lucida Sans Unicode" w:cs="Lucida Sans Unicode"/>
                <w:sz w:val="20"/>
                <w:szCs w:val="20"/>
              </w:rPr>
              <w:t xml:space="preserve"> </w:t>
            </w:r>
          </w:p>
        </w:tc>
        <w:tc>
          <w:tcPr>
            <w:tcW w:w="2662" w:type="dxa"/>
            <w:tcBorders>
              <w:top w:val="single" w:sz="2" w:space="0" w:color="000001"/>
              <w:left w:val="single" w:sz="2" w:space="0" w:color="000001"/>
              <w:bottom w:val="single" w:sz="2" w:space="0" w:color="000001"/>
            </w:tcBorders>
            <w:shd w:val="clear" w:color="auto" w:fill="FFFFFF"/>
          </w:tcPr>
          <w:p w14:paraId="15C08121"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5267E92"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p>
        </w:tc>
      </w:tr>
      <w:tr w:rsidR="00F31729" w:rsidRPr="007828F9" w14:paraId="3CF6FF2A" w14:textId="77777777" w:rsidTr="00D46128">
        <w:tc>
          <w:tcPr>
            <w:tcW w:w="6573" w:type="dxa"/>
            <w:gridSpan w:val="4"/>
            <w:tcBorders>
              <w:top w:val="single" w:sz="2" w:space="0" w:color="000001"/>
              <w:left w:val="single" w:sz="2" w:space="0" w:color="000001"/>
              <w:bottom w:val="single" w:sz="2" w:space="0" w:color="000001"/>
            </w:tcBorders>
            <w:shd w:val="clear" w:color="auto" w:fill="FFFFFF"/>
          </w:tcPr>
          <w:p w14:paraId="22DE54FF"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66F7562"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5164DB" w:rsidRPr="007828F9" w14:paraId="23C883E0" w14:textId="77777777" w:rsidTr="00B510B8">
        <w:trPr>
          <w:cantSplit/>
        </w:trPr>
        <w:tc>
          <w:tcPr>
            <w:tcW w:w="851" w:type="dxa"/>
            <w:tcBorders>
              <w:top w:val="single" w:sz="2" w:space="0" w:color="000001"/>
              <w:left w:val="single" w:sz="2" w:space="0" w:color="000001"/>
              <w:bottom w:val="single" w:sz="2" w:space="0" w:color="000001"/>
            </w:tcBorders>
            <w:shd w:val="clear" w:color="auto" w:fill="FFFFFF"/>
          </w:tcPr>
          <w:p w14:paraId="437C500C" w14:textId="77777777" w:rsidR="005164DB" w:rsidRPr="00CE2D61" w:rsidRDefault="005164DB" w:rsidP="00CE2D61">
            <w:pPr>
              <w:spacing w:line="240" w:lineRule="auto"/>
              <w:jc w:val="center"/>
              <w:rPr>
                <w:rFonts w:ascii="Lucida Sans Unicode" w:hAnsi="Lucida Sans Unicode" w:cs="Lucida Sans Unicode"/>
                <w:sz w:val="20"/>
                <w:szCs w:val="20"/>
              </w:rPr>
            </w:pPr>
            <w:proofErr w:type="spellStart"/>
            <w:r w:rsidRPr="00CE2D61">
              <w:rPr>
                <w:rFonts w:ascii="Lucida Sans Unicode" w:hAnsi="Lucida Sans Unicode" w:cs="Lucida Sans Unicode"/>
                <w:sz w:val="20"/>
                <w:szCs w:val="20"/>
              </w:rPr>
              <w:t>Zap</w:t>
            </w:r>
            <w:proofErr w:type="spellEnd"/>
            <w:r w:rsidRPr="00CE2D61">
              <w:rPr>
                <w:rFonts w:ascii="Lucida Sans Unicode" w:hAnsi="Lucida Sans Unicode" w:cs="Lucida Sans Unicode"/>
                <w:sz w:val="20"/>
                <w:szCs w:val="20"/>
              </w:rPr>
              <w:t>. št.</w:t>
            </w:r>
          </w:p>
        </w:tc>
        <w:tc>
          <w:tcPr>
            <w:tcW w:w="1735" w:type="dxa"/>
            <w:tcBorders>
              <w:top w:val="single" w:sz="2" w:space="0" w:color="000001"/>
              <w:left w:val="single" w:sz="2" w:space="0" w:color="000001"/>
              <w:bottom w:val="single" w:sz="4" w:space="0" w:color="auto"/>
            </w:tcBorders>
            <w:shd w:val="clear" w:color="auto" w:fill="FFFFFF"/>
          </w:tcPr>
          <w:p w14:paraId="1317C556" w14:textId="77777777" w:rsidR="005164DB" w:rsidRPr="00CE2D61" w:rsidRDefault="005164DB"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Registrska št.</w:t>
            </w:r>
          </w:p>
        </w:tc>
        <w:tc>
          <w:tcPr>
            <w:tcW w:w="1325" w:type="dxa"/>
            <w:tcBorders>
              <w:top w:val="single" w:sz="2" w:space="0" w:color="000001"/>
              <w:left w:val="single" w:sz="4" w:space="0" w:color="auto"/>
              <w:bottom w:val="single" w:sz="4" w:space="0" w:color="auto"/>
            </w:tcBorders>
            <w:shd w:val="clear" w:color="auto" w:fill="FFFFFF"/>
          </w:tcPr>
          <w:p w14:paraId="11FA3A14" w14:textId="77777777" w:rsidR="005164DB" w:rsidRPr="00CE2D61" w:rsidRDefault="005164DB"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Znamka/ model</w:t>
            </w:r>
          </w:p>
        </w:tc>
        <w:tc>
          <w:tcPr>
            <w:tcW w:w="2662" w:type="dxa"/>
            <w:vMerge w:val="restart"/>
            <w:tcBorders>
              <w:top w:val="single" w:sz="2" w:space="0" w:color="000001"/>
              <w:left w:val="single" w:sz="2" w:space="0" w:color="000001"/>
              <w:bottom w:val="single" w:sz="2" w:space="0" w:color="000080"/>
            </w:tcBorders>
            <w:shd w:val="clear" w:color="auto" w:fill="FFFFFF"/>
            <w:vAlign w:val="center"/>
          </w:tcPr>
          <w:p w14:paraId="4792CFD5" w14:textId="77777777" w:rsidR="005164DB" w:rsidRPr="00CE2D61" w:rsidRDefault="005164DB"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Časovni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vAlign w:val="center"/>
          </w:tcPr>
          <w:p w14:paraId="663BEB8E" w14:textId="77777777" w:rsidR="005164DB" w:rsidRPr="00CE2D61" w:rsidRDefault="005164DB"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Cena v EUR brez DDV</w:t>
            </w:r>
          </w:p>
        </w:tc>
      </w:tr>
      <w:tr w:rsidR="005164DB" w:rsidRPr="007828F9" w14:paraId="451BA9FF" w14:textId="77777777" w:rsidTr="00B510B8">
        <w:trPr>
          <w:cantSplit/>
        </w:trPr>
        <w:tc>
          <w:tcPr>
            <w:tcW w:w="851" w:type="dxa"/>
            <w:tcBorders>
              <w:top w:val="single" w:sz="2" w:space="0" w:color="000001"/>
              <w:left w:val="single" w:sz="2" w:space="0" w:color="000001"/>
              <w:bottom w:val="single" w:sz="2" w:space="0" w:color="000001"/>
            </w:tcBorders>
            <w:shd w:val="clear" w:color="auto" w:fill="FFFFFF"/>
          </w:tcPr>
          <w:p w14:paraId="5E77E152" w14:textId="77777777" w:rsidR="005164DB" w:rsidRPr="00CE2D61" w:rsidRDefault="005164DB"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b/>
                <w:bCs/>
                <w:sz w:val="20"/>
                <w:szCs w:val="20"/>
              </w:rPr>
              <w:t>3</w:t>
            </w:r>
          </w:p>
        </w:tc>
        <w:tc>
          <w:tcPr>
            <w:tcW w:w="1735" w:type="dxa"/>
            <w:tcBorders>
              <w:top w:val="single" w:sz="4" w:space="0" w:color="auto"/>
              <w:left w:val="single" w:sz="2" w:space="0" w:color="000001"/>
              <w:bottom w:val="single" w:sz="2" w:space="0" w:color="000001"/>
            </w:tcBorders>
            <w:shd w:val="clear" w:color="auto" w:fill="FFFFFF"/>
            <w:vAlign w:val="center"/>
          </w:tcPr>
          <w:p w14:paraId="380BE26D" w14:textId="77777777" w:rsidR="005164DB" w:rsidRPr="00CE2D61" w:rsidRDefault="005164DB"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color w:val="000000"/>
                <w:sz w:val="20"/>
                <w:szCs w:val="20"/>
              </w:rPr>
              <w:t>LJTK036</w:t>
            </w:r>
          </w:p>
        </w:tc>
        <w:tc>
          <w:tcPr>
            <w:tcW w:w="1325" w:type="dxa"/>
            <w:tcBorders>
              <w:top w:val="single" w:sz="4" w:space="0" w:color="auto"/>
              <w:left w:val="single" w:sz="4" w:space="0" w:color="auto"/>
              <w:bottom w:val="single" w:sz="2" w:space="0" w:color="000001"/>
            </w:tcBorders>
            <w:shd w:val="clear" w:color="auto" w:fill="FFFFFF"/>
          </w:tcPr>
          <w:p w14:paraId="3AFA4F0F" w14:textId="77777777" w:rsidR="005164DB" w:rsidRPr="00CE2D61" w:rsidRDefault="005164DB"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RENAULT</w:t>
            </w:r>
          </w:p>
        </w:tc>
        <w:tc>
          <w:tcPr>
            <w:tcW w:w="2662" w:type="dxa"/>
            <w:vMerge/>
            <w:tcBorders>
              <w:left w:val="single" w:sz="2" w:space="0" w:color="000001"/>
              <w:bottom w:val="single" w:sz="2" w:space="0" w:color="000001"/>
            </w:tcBorders>
            <w:shd w:val="clear" w:color="auto" w:fill="FFFFFF"/>
          </w:tcPr>
          <w:p w14:paraId="2FB7B5A9" w14:textId="77777777" w:rsidR="005164DB" w:rsidRPr="00CE2D61" w:rsidRDefault="005164DB" w:rsidP="00CE2D61">
            <w:pPr>
              <w:pStyle w:val="Telobesedila"/>
              <w:snapToGrid w:val="0"/>
              <w:spacing w:after="0" w:line="240" w:lineRule="auto"/>
              <w:rPr>
                <w:rFonts w:ascii="Lucida Sans Unicode" w:hAnsi="Lucida Sans Unicode" w:cs="Lucida Sans Unicode"/>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35C0EB9D" w14:textId="77777777" w:rsidR="005164DB" w:rsidRPr="00CE2D61" w:rsidRDefault="005164DB" w:rsidP="00CE2D61">
            <w:pPr>
              <w:pStyle w:val="Telobesedila"/>
              <w:snapToGrid w:val="0"/>
              <w:spacing w:after="0" w:line="240" w:lineRule="auto"/>
              <w:jc w:val="both"/>
              <w:rPr>
                <w:rFonts w:ascii="Lucida Sans Unicode" w:hAnsi="Lucida Sans Unicode" w:cs="Lucida Sans Unicode"/>
                <w:b/>
                <w:sz w:val="20"/>
                <w:szCs w:val="20"/>
              </w:rPr>
            </w:pPr>
          </w:p>
        </w:tc>
      </w:tr>
      <w:tr w:rsidR="005164DB" w:rsidRPr="007828F9" w14:paraId="12B96CD4" w14:textId="77777777" w:rsidTr="00B510B8">
        <w:tc>
          <w:tcPr>
            <w:tcW w:w="3911" w:type="dxa"/>
            <w:gridSpan w:val="3"/>
            <w:tcBorders>
              <w:top w:val="single" w:sz="2" w:space="0" w:color="000001"/>
              <w:left w:val="single" w:sz="2" w:space="0" w:color="000001"/>
              <w:bottom w:val="single" w:sz="2" w:space="0" w:color="000001"/>
            </w:tcBorders>
            <w:shd w:val="clear" w:color="auto" w:fill="FFFFFF"/>
          </w:tcPr>
          <w:p w14:paraId="51556BCF" w14:textId="77777777" w:rsidR="005164DB" w:rsidRPr="00CE2D61" w:rsidRDefault="005164DB"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Letni servisni pregled vozila</w:t>
            </w:r>
          </w:p>
        </w:tc>
        <w:tc>
          <w:tcPr>
            <w:tcW w:w="2662" w:type="dxa"/>
            <w:tcBorders>
              <w:top w:val="single" w:sz="2" w:space="0" w:color="000001"/>
              <w:left w:val="single" w:sz="2" w:space="0" w:color="000001"/>
              <w:bottom w:val="single" w:sz="2" w:space="0" w:color="000001"/>
            </w:tcBorders>
            <w:shd w:val="clear" w:color="auto" w:fill="FFFFFF"/>
          </w:tcPr>
          <w:p w14:paraId="5515CBAD" w14:textId="77777777" w:rsidR="005164DB" w:rsidRPr="00CE2D61" w:rsidRDefault="005164DB"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0337FC5" w14:textId="77777777" w:rsidR="005164DB" w:rsidRPr="00CE2D61" w:rsidRDefault="005164DB" w:rsidP="00CE2D61">
            <w:pPr>
              <w:pStyle w:val="Telobesedila"/>
              <w:snapToGrid w:val="0"/>
              <w:spacing w:after="0" w:line="240" w:lineRule="auto"/>
              <w:jc w:val="both"/>
              <w:rPr>
                <w:rFonts w:ascii="Lucida Sans Unicode" w:hAnsi="Lucida Sans Unicode" w:cs="Lucida Sans Unicode"/>
                <w:sz w:val="20"/>
                <w:szCs w:val="20"/>
              </w:rPr>
            </w:pPr>
          </w:p>
        </w:tc>
      </w:tr>
      <w:tr w:rsidR="005164DB" w:rsidRPr="007828F9" w14:paraId="59503334" w14:textId="77777777" w:rsidTr="00B510B8">
        <w:tc>
          <w:tcPr>
            <w:tcW w:w="3911" w:type="dxa"/>
            <w:gridSpan w:val="3"/>
            <w:tcBorders>
              <w:top w:val="single" w:sz="2" w:space="0" w:color="000001"/>
              <w:left w:val="single" w:sz="2" w:space="0" w:color="000001"/>
              <w:bottom w:val="single" w:sz="2" w:space="0" w:color="000001"/>
            </w:tcBorders>
            <w:shd w:val="clear" w:color="auto" w:fill="FFFFFF"/>
          </w:tcPr>
          <w:p w14:paraId="6E90C6B2" w14:textId="77777777" w:rsidR="005164DB" w:rsidRPr="00CE2D61" w:rsidRDefault="005164DB"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zračnega filtra</w:t>
            </w:r>
          </w:p>
        </w:tc>
        <w:tc>
          <w:tcPr>
            <w:tcW w:w="2662" w:type="dxa"/>
            <w:tcBorders>
              <w:top w:val="single" w:sz="2" w:space="0" w:color="000001"/>
              <w:left w:val="single" w:sz="2" w:space="0" w:color="000001"/>
              <w:bottom w:val="single" w:sz="2" w:space="0" w:color="000001"/>
            </w:tcBorders>
            <w:shd w:val="clear" w:color="auto" w:fill="FFFFFF"/>
          </w:tcPr>
          <w:p w14:paraId="43239805" w14:textId="77777777" w:rsidR="005164DB" w:rsidRPr="00CE2D61" w:rsidRDefault="005164DB"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78BCD4F" w14:textId="77777777" w:rsidR="005164DB" w:rsidRPr="00CE2D61" w:rsidRDefault="005164DB" w:rsidP="00CE2D61">
            <w:pPr>
              <w:pStyle w:val="Telobesedila"/>
              <w:snapToGrid w:val="0"/>
              <w:spacing w:after="0" w:line="240" w:lineRule="auto"/>
              <w:jc w:val="both"/>
              <w:rPr>
                <w:rFonts w:ascii="Lucida Sans Unicode" w:hAnsi="Lucida Sans Unicode" w:cs="Lucida Sans Unicode"/>
                <w:sz w:val="20"/>
                <w:szCs w:val="20"/>
              </w:rPr>
            </w:pPr>
          </w:p>
        </w:tc>
      </w:tr>
      <w:tr w:rsidR="005164DB" w:rsidRPr="007828F9" w14:paraId="08CF04B5" w14:textId="77777777" w:rsidTr="00B510B8">
        <w:tc>
          <w:tcPr>
            <w:tcW w:w="3911" w:type="dxa"/>
            <w:gridSpan w:val="3"/>
            <w:tcBorders>
              <w:left w:val="single" w:sz="2" w:space="0" w:color="000001"/>
              <w:bottom w:val="single" w:sz="2" w:space="0" w:color="000001"/>
            </w:tcBorders>
            <w:shd w:val="clear" w:color="auto" w:fill="FFFFFF"/>
          </w:tcPr>
          <w:p w14:paraId="74C9341E" w14:textId="77777777" w:rsidR="005164DB" w:rsidRPr="00CE2D61" w:rsidRDefault="005164DB"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oljnega filtra</w:t>
            </w:r>
          </w:p>
        </w:tc>
        <w:tc>
          <w:tcPr>
            <w:tcW w:w="2662" w:type="dxa"/>
            <w:tcBorders>
              <w:left w:val="single" w:sz="2" w:space="0" w:color="000001"/>
              <w:bottom w:val="single" w:sz="2" w:space="0" w:color="000001"/>
            </w:tcBorders>
            <w:shd w:val="clear" w:color="auto" w:fill="FFFFFF"/>
          </w:tcPr>
          <w:p w14:paraId="65E1681E" w14:textId="77777777" w:rsidR="005164DB" w:rsidRPr="00CE2D61" w:rsidRDefault="005164DB"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364459B" w14:textId="77777777" w:rsidR="005164DB" w:rsidRPr="00CE2D61" w:rsidRDefault="005164DB" w:rsidP="00CE2D61">
            <w:pPr>
              <w:pStyle w:val="Telobesedila"/>
              <w:snapToGrid w:val="0"/>
              <w:spacing w:after="0" w:line="240" w:lineRule="auto"/>
              <w:jc w:val="both"/>
              <w:rPr>
                <w:rFonts w:ascii="Lucida Sans Unicode" w:hAnsi="Lucida Sans Unicode" w:cs="Lucida Sans Unicode"/>
                <w:sz w:val="20"/>
                <w:szCs w:val="20"/>
              </w:rPr>
            </w:pPr>
          </w:p>
        </w:tc>
      </w:tr>
      <w:tr w:rsidR="005164DB" w:rsidRPr="007828F9" w14:paraId="3B17A5F2" w14:textId="77777777" w:rsidTr="00B510B8">
        <w:tc>
          <w:tcPr>
            <w:tcW w:w="3911" w:type="dxa"/>
            <w:gridSpan w:val="3"/>
            <w:tcBorders>
              <w:top w:val="single" w:sz="2" w:space="0" w:color="000001"/>
              <w:left w:val="single" w:sz="2" w:space="0" w:color="000001"/>
              <w:bottom w:val="single" w:sz="2" w:space="0" w:color="000001"/>
            </w:tcBorders>
            <w:shd w:val="clear" w:color="auto" w:fill="FFFFFF"/>
          </w:tcPr>
          <w:p w14:paraId="08F44C7A" w14:textId="77777777" w:rsidR="005164DB" w:rsidRPr="00CE2D61" w:rsidRDefault="005164DB"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zavornih oblog spredaj</w:t>
            </w:r>
          </w:p>
        </w:tc>
        <w:tc>
          <w:tcPr>
            <w:tcW w:w="2662" w:type="dxa"/>
            <w:tcBorders>
              <w:top w:val="single" w:sz="2" w:space="0" w:color="000001"/>
              <w:left w:val="single" w:sz="2" w:space="0" w:color="000001"/>
              <w:bottom w:val="single" w:sz="2" w:space="0" w:color="000001"/>
            </w:tcBorders>
            <w:shd w:val="clear" w:color="auto" w:fill="FFFFFF"/>
          </w:tcPr>
          <w:p w14:paraId="1F26AB0E" w14:textId="77777777" w:rsidR="005164DB" w:rsidRPr="00CE2D61" w:rsidRDefault="005164DB"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97CFD8C" w14:textId="77777777" w:rsidR="005164DB" w:rsidRPr="00CE2D61" w:rsidRDefault="005164DB" w:rsidP="00CE2D61">
            <w:pPr>
              <w:pStyle w:val="Telobesedila"/>
              <w:snapToGrid w:val="0"/>
              <w:spacing w:after="0" w:line="240" w:lineRule="auto"/>
              <w:jc w:val="both"/>
              <w:rPr>
                <w:rFonts w:ascii="Lucida Sans Unicode" w:hAnsi="Lucida Sans Unicode" w:cs="Lucida Sans Unicode"/>
                <w:sz w:val="20"/>
                <w:szCs w:val="20"/>
              </w:rPr>
            </w:pPr>
          </w:p>
        </w:tc>
      </w:tr>
      <w:tr w:rsidR="005164DB" w:rsidRPr="007828F9" w14:paraId="0EBE82DE" w14:textId="77777777" w:rsidTr="00B510B8">
        <w:tc>
          <w:tcPr>
            <w:tcW w:w="3911" w:type="dxa"/>
            <w:gridSpan w:val="3"/>
            <w:tcBorders>
              <w:top w:val="single" w:sz="2" w:space="0" w:color="000001"/>
              <w:left w:val="single" w:sz="2" w:space="0" w:color="000001"/>
              <w:bottom w:val="single" w:sz="2" w:space="0" w:color="000001"/>
            </w:tcBorders>
            <w:shd w:val="clear" w:color="auto" w:fill="FFFFFF"/>
          </w:tcPr>
          <w:p w14:paraId="154616B3" w14:textId="77777777" w:rsidR="005164DB" w:rsidRPr="00CE2D61" w:rsidRDefault="005164DB"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Menjava zavornih oblog zadaj</w:t>
            </w:r>
          </w:p>
        </w:tc>
        <w:tc>
          <w:tcPr>
            <w:tcW w:w="2662" w:type="dxa"/>
            <w:tcBorders>
              <w:top w:val="single" w:sz="2" w:space="0" w:color="000001"/>
              <w:left w:val="single" w:sz="2" w:space="0" w:color="000001"/>
              <w:bottom w:val="single" w:sz="2" w:space="0" w:color="000001"/>
            </w:tcBorders>
            <w:shd w:val="clear" w:color="auto" w:fill="FFFFFF"/>
          </w:tcPr>
          <w:p w14:paraId="3CE18614" w14:textId="77777777" w:rsidR="005164DB" w:rsidRPr="00CE2D61" w:rsidRDefault="005164DB"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2E177D2" w14:textId="77777777" w:rsidR="005164DB" w:rsidRPr="00CE2D61" w:rsidRDefault="005164DB" w:rsidP="00CE2D61">
            <w:pPr>
              <w:pStyle w:val="Telobesedila"/>
              <w:snapToGrid w:val="0"/>
              <w:spacing w:after="0" w:line="240" w:lineRule="auto"/>
              <w:jc w:val="both"/>
              <w:rPr>
                <w:rFonts w:ascii="Lucida Sans Unicode" w:hAnsi="Lucida Sans Unicode" w:cs="Lucida Sans Unicode"/>
                <w:sz w:val="20"/>
                <w:szCs w:val="20"/>
              </w:rPr>
            </w:pPr>
          </w:p>
        </w:tc>
      </w:tr>
      <w:tr w:rsidR="005164DB" w:rsidRPr="007828F9" w14:paraId="153A8C17" w14:textId="77777777" w:rsidTr="00B510B8">
        <w:tc>
          <w:tcPr>
            <w:tcW w:w="3911" w:type="dxa"/>
            <w:gridSpan w:val="3"/>
            <w:tcBorders>
              <w:left w:val="single" w:sz="2" w:space="0" w:color="000001"/>
              <w:bottom w:val="single" w:sz="2" w:space="0" w:color="000001"/>
            </w:tcBorders>
            <w:shd w:val="clear" w:color="auto" w:fill="FFFFFF"/>
          </w:tcPr>
          <w:p w14:paraId="3DAF2E61" w14:textId="77777777" w:rsidR="005164DB" w:rsidRPr="00CE2D61" w:rsidRDefault="005164DB"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zavornih kolutov spredaj</w:t>
            </w:r>
          </w:p>
        </w:tc>
        <w:tc>
          <w:tcPr>
            <w:tcW w:w="2662" w:type="dxa"/>
            <w:tcBorders>
              <w:left w:val="single" w:sz="2" w:space="0" w:color="000001"/>
              <w:bottom w:val="single" w:sz="2" w:space="0" w:color="000001"/>
            </w:tcBorders>
            <w:shd w:val="clear" w:color="auto" w:fill="FFFFFF"/>
          </w:tcPr>
          <w:p w14:paraId="04930DC4" w14:textId="77777777" w:rsidR="005164DB" w:rsidRPr="00CE2D61" w:rsidRDefault="005164DB"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883D978" w14:textId="77777777" w:rsidR="005164DB" w:rsidRPr="00CE2D61" w:rsidRDefault="005164DB" w:rsidP="00CE2D61">
            <w:pPr>
              <w:pStyle w:val="Telobesedila"/>
              <w:snapToGrid w:val="0"/>
              <w:spacing w:after="0" w:line="240" w:lineRule="auto"/>
              <w:jc w:val="both"/>
              <w:rPr>
                <w:rFonts w:ascii="Lucida Sans Unicode" w:hAnsi="Lucida Sans Unicode" w:cs="Lucida Sans Unicode"/>
                <w:sz w:val="20"/>
                <w:szCs w:val="20"/>
              </w:rPr>
            </w:pPr>
          </w:p>
        </w:tc>
      </w:tr>
      <w:tr w:rsidR="005164DB" w:rsidRPr="007828F9" w14:paraId="00B77AE2" w14:textId="77777777" w:rsidTr="00B510B8">
        <w:tc>
          <w:tcPr>
            <w:tcW w:w="3911" w:type="dxa"/>
            <w:gridSpan w:val="3"/>
            <w:tcBorders>
              <w:top w:val="single" w:sz="2" w:space="0" w:color="000001"/>
              <w:left w:val="single" w:sz="2" w:space="0" w:color="000001"/>
              <w:bottom w:val="single" w:sz="2" w:space="0" w:color="000001"/>
            </w:tcBorders>
            <w:shd w:val="clear" w:color="auto" w:fill="FFFFFF"/>
          </w:tcPr>
          <w:p w14:paraId="021D0A61" w14:textId="77777777" w:rsidR="005164DB" w:rsidRPr="00CE2D61" w:rsidRDefault="005164DB"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 xml:space="preserve">Menjava DPF </w:t>
            </w:r>
          </w:p>
        </w:tc>
        <w:tc>
          <w:tcPr>
            <w:tcW w:w="2662" w:type="dxa"/>
            <w:tcBorders>
              <w:top w:val="single" w:sz="2" w:space="0" w:color="000001"/>
              <w:left w:val="single" w:sz="2" w:space="0" w:color="000001"/>
              <w:bottom w:val="single" w:sz="2" w:space="0" w:color="000001"/>
            </w:tcBorders>
            <w:shd w:val="clear" w:color="auto" w:fill="FFFFFF"/>
          </w:tcPr>
          <w:p w14:paraId="2F23CB4F" w14:textId="77777777" w:rsidR="005164DB" w:rsidRPr="00CE2D61" w:rsidRDefault="005164DB"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B3B65A7" w14:textId="77777777" w:rsidR="005164DB" w:rsidRPr="00CE2D61" w:rsidRDefault="005164DB" w:rsidP="00CE2D61">
            <w:pPr>
              <w:pStyle w:val="Telobesedila"/>
              <w:snapToGrid w:val="0"/>
              <w:spacing w:after="0" w:line="240" w:lineRule="auto"/>
              <w:jc w:val="both"/>
              <w:rPr>
                <w:rFonts w:ascii="Lucida Sans Unicode" w:hAnsi="Lucida Sans Unicode" w:cs="Lucida Sans Unicode"/>
                <w:sz w:val="20"/>
                <w:szCs w:val="20"/>
              </w:rPr>
            </w:pPr>
          </w:p>
        </w:tc>
      </w:tr>
      <w:tr w:rsidR="005164DB" w:rsidRPr="007828F9" w14:paraId="62F89294" w14:textId="77777777" w:rsidTr="00B510B8">
        <w:tc>
          <w:tcPr>
            <w:tcW w:w="3911" w:type="dxa"/>
            <w:gridSpan w:val="3"/>
            <w:tcBorders>
              <w:top w:val="single" w:sz="2" w:space="0" w:color="000001"/>
              <w:left w:val="single" w:sz="2" w:space="0" w:color="000001"/>
              <w:bottom w:val="single" w:sz="2" w:space="0" w:color="000001"/>
            </w:tcBorders>
            <w:shd w:val="clear" w:color="auto" w:fill="FFFFFF"/>
          </w:tcPr>
          <w:p w14:paraId="19F1E0F5" w14:textId="77777777" w:rsidR="005164DB" w:rsidRPr="00CE2D61" w:rsidRDefault="005164DB"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Skupni časovni normativ za navedena dela</w:t>
            </w:r>
            <w:r w:rsidRPr="00CE2D61">
              <w:rPr>
                <w:rFonts w:ascii="Lucida Sans Unicode" w:hAnsi="Lucida Sans Unicode" w:cs="Lucida Sans Unicode"/>
                <w:sz w:val="20"/>
                <w:szCs w:val="20"/>
              </w:rPr>
              <w:t xml:space="preserve"> </w:t>
            </w:r>
          </w:p>
        </w:tc>
        <w:tc>
          <w:tcPr>
            <w:tcW w:w="2662" w:type="dxa"/>
            <w:tcBorders>
              <w:top w:val="single" w:sz="2" w:space="0" w:color="000001"/>
              <w:left w:val="single" w:sz="2" w:space="0" w:color="000001"/>
              <w:bottom w:val="single" w:sz="2" w:space="0" w:color="000001"/>
            </w:tcBorders>
            <w:shd w:val="clear" w:color="auto" w:fill="FFFFFF"/>
          </w:tcPr>
          <w:p w14:paraId="6F4FDAF6" w14:textId="77777777" w:rsidR="005164DB" w:rsidRPr="00CE2D61" w:rsidRDefault="005164DB"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5901167" w14:textId="77777777" w:rsidR="005164DB" w:rsidRPr="00CE2D61" w:rsidRDefault="005164DB" w:rsidP="00CE2D61">
            <w:pPr>
              <w:pStyle w:val="Telobesedila"/>
              <w:spacing w:after="0" w:line="240" w:lineRule="auto"/>
              <w:jc w:val="both"/>
              <w:rPr>
                <w:rFonts w:ascii="Lucida Sans Unicode" w:hAnsi="Lucida Sans Unicode" w:cs="Lucida Sans Unicode"/>
                <w:sz w:val="20"/>
                <w:szCs w:val="20"/>
              </w:rPr>
            </w:pPr>
          </w:p>
        </w:tc>
      </w:tr>
      <w:tr w:rsidR="005164DB" w:rsidRPr="007828F9" w14:paraId="507F879C" w14:textId="77777777" w:rsidTr="00B510B8">
        <w:tc>
          <w:tcPr>
            <w:tcW w:w="6573" w:type="dxa"/>
            <w:gridSpan w:val="4"/>
            <w:tcBorders>
              <w:top w:val="single" w:sz="2" w:space="0" w:color="000001"/>
              <w:left w:val="single" w:sz="2" w:space="0" w:color="000001"/>
              <w:bottom w:val="single" w:sz="2" w:space="0" w:color="000001"/>
            </w:tcBorders>
            <w:shd w:val="clear" w:color="auto" w:fill="FFFFFF"/>
          </w:tcPr>
          <w:p w14:paraId="751C22C3" w14:textId="77777777" w:rsidR="005164DB" w:rsidRPr="00CE2D61" w:rsidRDefault="005164DB"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36E7B5D" w14:textId="77777777" w:rsidR="005164DB" w:rsidRPr="00CE2D61" w:rsidRDefault="005164DB" w:rsidP="00CE2D61">
            <w:pPr>
              <w:pStyle w:val="Telobesedila"/>
              <w:snapToGrid w:val="0"/>
              <w:spacing w:after="0" w:line="240" w:lineRule="auto"/>
              <w:jc w:val="both"/>
              <w:rPr>
                <w:rFonts w:ascii="Lucida Sans Unicode" w:hAnsi="Lucida Sans Unicode" w:cs="Lucida Sans Unicode"/>
                <w:sz w:val="20"/>
                <w:szCs w:val="20"/>
              </w:rPr>
            </w:pPr>
          </w:p>
        </w:tc>
      </w:tr>
    </w:tbl>
    <w:p w14:paraId="1F70E0B4" w14:textId="77777777" w:rsidR="004774C2" w:rsidRDefault="004774C2" w:rsidP="004774C2">
      <w:pPr>
        <w:autoSpaceDE w:val="0"/>
        <w:autoSpaceDN w:val="0"/>
        <w:adjustRightInd w:val="0"/>
        <w:spacing w:line="288" w:lineRule="auto"/>
        <w:rPr>
          <w:rFonts w:ascii="Lucida Sans" w:hAnsi="Lucida Sans" w:cs="Arial"/>
          <w:iCs/>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325"/>
        <w:gridCol w:w="2662"/>
        <w:gridCol w:w="2555"/>
      </w:tblGrid>
      <w:tr w:rsidR="00F31729" w:rsidRPr="00CE2D61" w14:paraId="713343F4" w14:textId="77777777" w:rsidTr="00D46128">
        <w:trPr>
          <w:cantSplit/>
        </w:trPr>
        <w:tc>
          <w:tcPr>
            <w:tcW w:w="851" w:type="dxa"/>
            <w:tcBorders>
              <w:top w:val="single" w:sz="2" w:space="0" w:color="000001"/>
              <w:left w:val="single" w:sz="2" w:space="0" w:color="000001"/>
              <w:bottom w:val="single" w:sz="2" w:space="0" w:color="000001"/>
            </w:tcBorders>
            <w:shd w:val="clear" w:color="auto" w:fill="FFFFFF"/>
          </w:tcPr>
          <w:p w14:paraId="18DCCD8E" w14:textId="77777777" w:rsidR="00F31729" w:rsidRPr="00CE2D61" w:rsidRDefault="00F31729" w:rsidP="00CE2D61">
            <w:pPr>
              <w:spacing w:line="240" w:lineRule="auto"/>
              <w:jc w:val="center"/>
              <w:rPr>
                <w:rFonts w:ascii="Lucida Sans Unicode" w:hAnsi="Lucida Sans Unicode" w:cs="Lucida Sans Unicode"/>
                <w:sz w:val="20"/>
                <w:szCs w:val="20"/>
              </w:rPr>
            </w:pPr>
            <w:proofErr w:type="spellStart"/>
            <w:r w:rsidRPr="00CE2D61">
              <w:rPr>
                <w:rFonts w:ascii="Lucida Sans Unicode" w:hAnsi="Lucida Sans Unicode" w:cs="Lucida Sans Unicode"/>
                <w:sz w:val="20"/>
                <w:szCs w:val="20"/>
              </w:rPr>
              <w:t>Zap</w:t>
            </w:r>
            <w:proofErr w:type="spellEnd"/>
            <w:r w:rsidRPr="00CE2D61">
              <w:rPr>
                <w:rFonts w:ascii="Lucida Sans Unicode" w:hAnsi="Lucida Sans Unicode" w:cs="Lucida Sans Unicode"/>
                <w:sz w:val="20"/>
                <w:szCs w:val="20"/>
              </w:rPr>
              <w:t>. št.</w:t>
            </w:r>
          </w:p>
        </w:tc>
        <w:tc>
          <w:tcPr>
            <w:tcW w:w="1735" w:type="dxa"/>
            <w:tcBorders>
              <w:top w:val="single" w:sz="2" w:space="0" w:color="000001"/>
              <w:left w:val="single" w:sz="2" w:space="0" w:color="000001"/>
              <w:bottom w:val="single" w:sz="4" w:space="0" w:color="auto"/>
            </w:tcBorders>
            <w:shd w:val="clear" w:color="auto" w:fill="FFFFFF"/>
          </w:tcPr>
          <w:p w14:paraId="69C682BF" w14:textId="77777777"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Registrska št.</w:t>
            </w:r>
          </w:p>
        </w:tc>
        <w:tc>
          <w:tcPr>
            <w:tcW w:w="1325" w:type="dxa"/>
            <w:tcBorders>
              <w:top w:val="single" w:sz="2" w:space="0" w:color="000001"/>
              <w:left w:val="single" w:sz="4" w:space="0" w:color="auto"/>
              <w:bottom w:val="single" w:sz="4" w:space="0" w:color="auto"/>
            </w:tcBorders>
            <w:shd w:val="clear" w:color="auto" w:fill="FFFFFF"/>
          </w:tcPr>
          <w:p w14:paraId="7F92C222" w14:textId="77777777"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Znamka/ model</w:t>
            </w:r>
          </w:p>
        </w:tc>
        <w:tc>
          <w:tcPr>
            <w:tcW w:w="2662" w:type="dxa"/>
            <w:vMerge w:val="restart"/>
            <w:tcBorders>
              <w:top w:val="single" w:sz="2" w:space="0" w:color="000001"/>
              <w:left w:val="single" w:sz="2" w:space="0" w:color="000001"/>
              <w:bottom w:val="single" w:sz="2" w:space="0" w:color="000080"/>
            </w:tcBorders>
            <w:shd w:val="clear" w:color="auto" w:fill="FFFFFF"/>
            <w:vAlign w:val="center"/>
          </w:tcPr>
          <w:p w14:paraId="3C2E9002" w14:textId="77777777" w:rsidR="00F31729" w:rsidRPr="00CE2D61" w:rsidRDefault="00F31729"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Časovni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vAlign w:val="center"/>
          </w:tcPr>
          <w:p w14:paraId="615767BA" w14:textId="77777777" w:rsidR="00F31729" w:rsidRPr="00CE2D61" w:rsidRDefault="00F31729"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Cena v EUR brez DDV</w:t>
            </w:r>
          </w:p>
        </w:tc>
      </w:tr>
      <w:tr w:rsidR="00F31729" w:rsidRPr="00CE2D61" w14:paraId="4DB4BEE5" w14:textId="77777777" w:rsidTr="00D46128">
        <w:trPr>
          <w:cantSplit/>
        </w:trPr>
        <w:tc>
          <w:tcPr>
            <w:tcW w:w="851" w:type="dxa"/>
            <w:tcBorders>
              <w:top w:val="single" w:sz="2" w:space="0" w:color="000001"/>
              <w:left w:val="single" w:sz="2" w:space="0" w:color="000001"/>
              <w:bottom w:val="single" w:sz="2" w:space="0" w:color="000001"/>
            </w:tcBorders>
            <w:shd w:val="clear" w:color="auto" w:fill="FFFFFF"/>
          </w:tcPr>
          <w:p w14:paraId="56C2CB5E" w14:textId="3161162D"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b/>
                <w:bCs/>
                <w:sz w:val="20"/>
                <w:szCs w:val="20"/>
              </w:rPr>
              <w:t>4</w:t>
            </w:r>
          </w:p>
        </w:tc>
        <w:tc>
          <w:tcPr>
            <w:tcW w:w="1735" w:type="dxa"/>
            <w:tcBorders>
              <w:top w:val="single" w:sz="4" w:space="0" w:color="auto"/>
              <w:left w:val="single" w:sz="2" w:space="0" w:color="000001"/>
              <w:bottom w:val="single" w:sz="2" w:space="0" w:color="000001"/>
            </w:tcBorders>
            <w:shd w:val="clear" w:color="auto" w:fill="FFFFFF"/>
            <w:vAlign w:val="center"/>
          </w:tcPr>
          <w:p w14:paraId="0A00CC5D" w14:textId="527A3686"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color w:val="000000"/>
                <w:sz w:val="20"/>
                <w:szCs w:val="20"/>
              </w:rPr>
              <w:t>LJ35EBH</w:t>
            </w:r>
          </w:p>
        </w:tc>
        <w:tc>
          <w:tcPr>
            <w:tcW w:w="1325" w:type="dxa"/>
            <w:tcBorders>
              <w:top w:val="single" w:sz="4" w:space="0" w:color="auto"/>
              <w:left w:val="single" w:sz="4" w:space="0" w:color="auto"/>
              <w:bottom w:val="single" w:sz="2" w:space="0" w:color="000001"/>
            </w:tcBorders>
            <w:shd w:val="clear" w:color="auto" w:fill="FFFFFF"/>
          </w:tcPr>
          <w:p w14:paraId="5BACBEE3" w14:textId="77777777"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RENAULT</w:t>
            </w:r>
          </w:p>
        </w:tc>
        <w:tc>
          <w:tcPr>
            <w:tcW w:w="2662" w:type="dxa"/>
            <w:vMerge/>
            <w:tcBorders>
              <w:left w:val="single" w:sz="2" w:space="0" w:color="000001"/>
              <w:bottom w:val="single" w:sz="2" w:space="0" w:color="000001"/>
            </w:tcBorders>
            <w:shd w:val="clear" w:color="auto" w:fill="FFFFFF"/>
          </w:tcPr>
          <w:p w14:paraId="0D23DFA9" w14:textId="77777777" w:rsidR="00F31729" w:rsidRPr="00CE2D61" w:rsidRDefault="00F31729" w:rsidP="00CE2D61">
            <w:pPr>
              <w:pStyle w:val="Telobesedila"/>
              <w:snapToGrid w:val="0"/>
              <w:spacing w:after="0" w:line="240" w:lineRule="auto"/>
              <w:rPr>
                <w:rFonts w:ascii="Lucida Sans Unicode" w:hAnsi="Lucida Sans Unicode" w:cs="Lucida Sans Unicode"/>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34481E07" w14:textId="77777777" w:rsidR="00F31729" w:rsidRPr="00CE2D61" w:rsidRDefault="00F31729" w:rsidP="00CE2D61">
            <w:pPr>
              <w:pStyle w:val="Telobesedila"/>
              <w:snapToGrid w:val="0"/>
              <w:spacing w:after="0" w:line="240" w:lineRule="auto"/>
              <w:jc w:val="both"/>
              <w:rPr>
                <w:rFonts w:ascii="Lucida Sans Unicode" w:hAnsi="Lucida Sans Unicode" w:cs="Lucida Sans Unicode"/>
                <w:b/>
                <w:sz w:val="20"/>
                <w:szCs w:val="20"/>
              </w:rPr>
            </w:pPr>
          </w:p>
        </w:tc>
      </w:tr>
      <w:tr w:rsidR="00F31729" w:rsidRPr="00CE2D61" w14:paraId="13532A4A"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2A0C348E" w14:textId="77777777" w:rsidR="00F31729" w:rsidRPr="00CE2D61" w:rsidRDefault="00F31729"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Letni servisni pregled vozila</w:t>
            </w:r>
          </w:p>
        </w:tc>
        <w:tc>
          <w:tcPr>
            <w:tcW w:w="2662" w:type="dxa"/>
            <w:tcBorders>
              <w:top w:val="single" w:sz="2" w:space="0" w:color="000001"/>
              <w:left w:val="single" w:sz="2" w:space="0" w:color="000001"/>
              <w:bottom w:val="single" w:sz="2" w:space="0" w:color="000001"/>
            </w:tcBorders>
            <w:shd w:val="clear" w:color="auto" w:fill="FFFFFF"/>
          </w:tcPr>
          <w:p w14:paraId="3148EB80"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57F6504"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23F54A52"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788A1892"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zračnega filtra</w:t>
            </w:r>
          </w:p>
        </w:tc>
        <w:tc>
          <w:tcPr>
            <w:tcW w:w="2662" w:type="dxa"/>
            <w:tcBorders>
              <w:top w:val="single" w:sz="2" w:space="0" w:color="000001"/>
              <w:left w:val="single" w:sz="2" w:space="0" w:color="000001"/>
              <w:bottom w:val="single" w:sz="2" w:space="0" w:color="000001"/>
            </w:tcBorders>
            <w:shd w:val="clear" w:color="auto" w:fill="FFFFFF"/>
          </w:tcPr>
          <w:p w14:paraId="64DD8203"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0D1995D"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5474F253" w14:textId="77777777" w:rsidTr="00D46128">
        <w:tc>
          <w:tcPr>
            <w:tcW w:w="3911" w:type="dxa"/>
            <w:gridSpan w:val="3"/>
            <w:tcBorders>
              <w:left w:val="single" w:sz="2" w:space="0" w:color="000001"/>
              <w:bottom w:val="single" w:sz="2" w:space="0" w:color="000001"/>
            </w:tcBorders>
            <w:shd w:val="clear" w:color="auto" w:fill="FFFFFF"/>
          </w:tcPr>
          <w:p w14:paraId="1430F4D9"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oljnega filtra</w:t>
            </w:r>
          </w:p>
        </w:tc>
        <w:tc>
          <w:tcPr>
            <w:tcW w:w="2662" w:type="dxa"/>
            <w:tcBorders>
              <w:left w:val="single" w:sz="2" w:space="0" w:color="000001"/>
              <w:bottom w:val="single" w:sz="2" w:space="0" w:color="000001"/>
            </w:tcBorders>
            <w:shd w:val="clear" w:color="auto" w:fill="FFFFFF"/>
          </w:tcPr>
          <w:p w14:paraId="352DE021"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BFC2DC7"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0E7B03D7"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25813B7C"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zavornih oblog spredaj</w:t>
            </w:r>
          </w:p>
        </w:tc>
        <w:tc>
          <w:tcPr>
            <w:tcW w:w="2662" w:type="dxa"/>
            <w:tcBorders>
              <w:top w:val="single" w:sz="2" w:space="0" w:color="000001"/>
              <w:left w:val="single" w:sz="2" w:space="0" w:color="000001"/>
              <w:bottom w:val="single" w:sz="2" w:space="0" w:color="000001"/>
            </w:tcBorders>
            <w:shd w:val="clear" w:color="auto" w:fill="FFFFFF"/>
          </w:tcPr>
          <w:p w14:paraId="69D3DC03"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FAC425E"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4BB45F8D"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204F13F8" w14:textId="77777777" w:rsidR="00F31729" w:rsidRPr="00CE2D61" w:rsidRDefault="00F31729"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Menjava zavornih oblog zadaj</w:t>
            </w:r>
          </w:p>
        </w:tc>
        <w:tc>
          <w:tcPr>
            <w:tcW w:w="2662" w:type="dxa"/>
            <w:tcBorders>
              <w:top w:val="single" w:sz="2" w:space="0" w:color="000001"/>
              <w:left w:val="single" w:sz="2" w:space="0" w:color="000001"/>
              <w:bottom w:val="single" w:sz="2" w:space="0" w:color="000001"/>
            </w:tcBorders>
            <w:shd w:val="clear" w:color="auto" w:fill="FFFFFF"/>
          </w:tcPr>
          <w:p w14:paraId="14BDC1CD"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EC08B7F"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0FEC14DE" w14:textId="77777777" w:rsidTr="00D46128">
        <w:tc>
          <w:tcPr>
            <w:tcW w:w="3911" w:type="dxa"/>
            <w:gridSpan w:val="3"/>
            <w:tcBorders>
              <w:left w:val="single" w:sz="2" w:space="0" w:color="000001"/>
              <w:bottom w:val="single" w:sz="2" w:space="0" w:color="000001"/>
            </w:tcBorders>
            <w:shd w:val="clear" w:color="auto" w:fill="FFFFFF"/>
          </w:tcPr>
          <w:p w14:paraId="61C28AF3"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zavornih kolutov spredaj</w:t>
            </w:r>
          </w:p>
        </w:tc>
        <w:tc>
          <w:tcPr>
            <w:tcW w:w="2662" w:type="dxa"/>
            <w:tcBorders>
              <w:left w:val="single" w:sz="2" w:space="0" w:color="000001"/>
              <w:bottom w:val="single" w:sz="2" w:space="0" w:color="000001"/>
            </w:tcBorders>
            <w:shd w:val="clear" w:color="auto" w:fill="FFFFFF"/>
          </w:tcPr>
          <w:p w14:paraId="7F59673D"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3DA7CA2"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70F75ABB"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6EE93D19"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 xml:space="preserve">Menjava DPF </w:t>
            </w:r>
          </w:p>
        </w:tc>
        <w:tc>
          <w:tcPr>
            <w:tcW w:w="2662" w:type="dxa"/>
            <w:tcBorders>
              <w:top w:val="single" w:sz="2" w:space="0" w:color="000001"/>
              <w:left w:val="single" w:sz="2" w:space="0" w:color="000001"/>
              <w:bottom w:val="single" w:sz="2" w:space="0" w:color="000001"/>
            </w:tcBorders>
            <w:shd w:val="clear" w:color="auto" w:fill="FFFFFF"/>
          </w:tcPr>
          <w:p w14:paraId="04D9C79F"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1CBC2A7"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231870D5"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5C609E82"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Skupni časovni normativ za navedena dela</w:t>
            </w:r>
            <w:r w:rsidRPr="00CE2D61">
              <w:rPr>
                <w:rFonts w:ascii="Lucida Sans Unicode" w:hAnsi="Lucida Sans Unicode" w:cs="Lucida Sans Unicode"/>
                <w:sz w:val="20"/>
                <w:szCs w:val="20"/>
              </w:rPr>
              <w:t xml:space="preserve"> </w:t>
            </w:r>
          </w:p>
        </w:tc>
        <w:tc>
          <w:tcPr>
            <w:tcW w:w="2662" w:type="dxa"/>
            <w:tcBorders>
              <w:top w:val="single" w:sz="2" w:space="0" w:color="000001"/>
              <w:left w:val="single" w:sz="2" w:space="0" w:color="000001"/>
              <w:bottom w:val="single" w:sz="2" w:space="0" w:color="000001"/>
            </w:tcBorders>
            <w:shd w:val="clear" w:color="auto" w:fill="FFFFFF"/>
          </w:tcPr>
          <w:p w14:paraId="01ADD4B2"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4C5609F"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p>
        </w:tc>
      </w:tr>
      <w:tr w:rsidR="00F31729" w:rsidRPr="00CE2D61" w14:paraId="60668D0A" w14:textId="77777777" w:rsidTr="00D46128">
        <w:tc>
          <w:tcPr>
            <w:tcW w:w="6573" w:type="dxa"/>
            <w:gridSpan w:val="4"/>
            <w:tcBorders>
              <w:top w:val="single" w:sz="2" w:space="0" w:color="000001"/>
              <w:left w:val="single" w:sz="2" w:space="0" w:color="000001"/>
              <w:bottom w:val="single" w:sz="2" w:space="0" w:color="000001"/>
            </w:tcBorders>
            <w:shd w:val="clear" w:color="auto" w:fill="FFFFFF"/>
          </w:tcPr>
          <w:p w14:paraId="7BAD6745"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65FB318"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bl>
    <w:p w14:paraId="48691A94" w14:textId="77777777" w:rsidR="004774C2" w:rsidRPr="00CE2D61" w:rsidRDefault="004774C2" w:rsidP="00CE2D61">
      <w:pPr>
        <w:autoSpaceDE w:val="0"/>
        <w:autoSpaceDN w:val="0"/>
        <w:adjustRightInd w:val="0"/>
        <w:spacing w:line="240" w:lineRule="auto"/>
        <w:rPr>
          <w:rFonts w:ascii="Lucida Sans Unicode" w:hAnsi="Lucida Sans Unicode" w:cs="Lucida Sans Unicode"/>
          <w:iCs/>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325"/>
        <w:gridCol w:w="2662"/>
        <w:gridCol w:w="2555"/>
      </w:tblGrid>
      <w:tr w:rsidR="00F31729" w:rsidRPr="00CE2D61" w14:paraId="0528FCDD" w14:textId="77777777" w:rsidTr="00D46128">
        <w:trPr>
          <w:cantSplit/>
        </w:trPr>
        <w:tc>
          <w:tcPr>
            <w:tcW w:w="851" w:type="dxa"/>
            <w:tcBorders>
              <w:top w:val="single" w:sz="2" w:space="0" w:color="000001"/>
              <w:left w:val="single" w:sz="2" w:space="0" w:color="000001"/>
              <w:bottom w:val="single" w:sz="2" w:space="0" w:color="000001"/>
            </w:tcBorders>
            <w:shd w:val="clear" w:color="auto" w:fill="FFFFFF"/>
          </w:tcPr>
          <w:p w14:paraId="4862CC4A" w14:textId="77777777" w:rsidR="00F31729" w:rsidRPr="00CE2D61" w:rsidRDefault="00F31729" w:rsidP="00CE2D61">
            <w:pPr>
              <w:spacing w:line="240" w:lineRule="auto"/>
              <w:jc w:val="center"/>
              <w:rPr>
                <w:rFonts w:ascii="Lucida Sans Unicode" w:hAnsi="Lucida Sans Unicode" w:cs="Lucida Sans Unicode"/>
                <w:sz w:val="20"/>
                <w:szCs w:val="20"/>
              </w:rPr>
            </w:pPr>
            <w:proofErr w:type="spellStart"/>
            <w:r w:rsidRPr="00CE2D61">
              <w:rPr>
                <w:rFonts w:ascii="Lucida Sans Unicode" w:hAnsi="Lucida Sans Unicode" w:cs="Lucida Sans Unicode"/>
                <w:sz w:val="20"/>
                <w:szCs w:val="20"/>
              </w:rPr>
              <w:lastRenderedPageBreak/>
              <w:t>Zap</w:t>
            </w:r>
            <w:proofErr w:type="spellEnd"/>
            <w:r w:rsidRPr="00CE2D61">
              <w:rPr>
                <w:rFonts w:ascii="Lucida Sans Unicode" w:hAnsi="Lucida Sans Unicode" w:cs="Lucida Sans Unicode"/>
                <w:sz w:val="20"/>
                <w:szCs w:val="20"/>
              </w:rPr>
              <w:t>. št.</w:t>
            </w:r>
          </w:p>
        </w:tc>
        <w:tc>
          <w:tcPr>
            <w:tcW w:w="1735" w:type="dxa"/>
            <w:tcBorders>
              <w:top w:val="single" w:sz="2" w:space="0" w:color="000001"/>
              <w:left w:val="single" w:sz="2" w:space="0" w:color="000001"/>
              <w:bottom w:val="single" w:sz="4" w:space="0" w:color="auto"/>
            </w:tcBorders>
            <w:shd w:val="clear" w:color="auto" w:fill="FFFFFF"/>
          </w:tcPr>
          <w:p w14:paraId="114412DE" w14:textId="77777777"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Registrska št.</w:t>
            </w:r>
          </w:p>
        </w:tc>
        <w:tc>
          <w:tcPr>
            <w:tcW w:w="1325" w:type="dxa"/>
            <w:tcBorders>
              <w:top w:val="single" w:sz="2" w:space="0" w:color="000001"/>
              <w:left w:val="single" w:sz="4" w:space="0" w:color="auto"/>
              <w:bottom w:val="single" w:sz="4" w:space="0" w:color="auto"/>
            </w:tcBorders>
            <w:shd w:val="clear" w:color="auto" w:fill="FFFFFF"/>
          </w:tcPr>
          <w:p w14:paraId="7B949C45" w14:textId="77777777"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Znamka/ model</w:t>
            </w:r>
          </w:p>
        </w:tc>
        <w:tc>
          <w:tcPr>
            <w:tcW w:w="2662" w:type="dxa"/>
            <w:vMerge w:val="restart"/>
            <w:tcBorders>
              <w:top w:val="single" w:sz="2" w:space="0" w:color="000001"/>
              <w:left w:val="single" w:sz="2" w:space="0" w:color="000001"/>
              <w:bottom w:val="single" w:sz="2" w:space="0" w:color="000080"/>
            </w:tcBorders>
            <w:shd w:val="clear" w:color="auto" w:fill="FFFFFF"/>
            <w:vAlign w:val="center"/>
          </w:tcPr>
          <w:p w14:paraId="0F3C0A2A" w14:textId="77777777" w:rsidR="00F31729" w:rsidRPr="00CE2D61" w:rsidRDefault="00F31729"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Časovni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vAlign w:val="center"/>
          </w:tcPr>
          <w:p w14:paraId="0D5EB3EB" w14:textId="77777777" w:rsidR="00F31729" w:rsidRPr="00CE2D61" w:rsidRDefault="00F31729"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Cena v EUR brez DDV</w:t>
            </w:r>
          </w:p>
        </w:tc>
      </w:tr>
      <w:tr w:rsidR="00F31729" w:rsidRPr="00CE2D61" w14:paraId="2FFA4D25" w14:textId="77777777" w:rsidTr="00D46128">
        <w:trPr>
          <w:cantSplit/>
        </w:trPr>
        <w:tc>
          <w:tcPr>
            <w:tcW w:w="851" w:type="dxa"/>
            <w:tcBorders>
              <w:top w:val="single" w:sz="2" w:space="0" w:color="000001"/>
              <w:left w:val="single" w:sz="2" w:space="0" w:color="000001"/>
              <w:bottom w:val="single" w:sz="2" w:space="0" w:color="000001"/>
            </w:tcBorders>
            <w:shd w:val="clear" w:color="auto" w:fill="FFFFFF"/>
          </w:tcPr>
          <w:p w14:paraId="1079707F" w14:textId="2212BB47"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b/>
                <w:bCs/>
                <w:sz w:val="20"/>
                <w:szCs w:val="20"/>
              </w:rPr>
              <w:t>5</w:t>
            </w:r>
          </w:p>
        </w:tc>
        <w:tc>
          <w:tcPr>
            <w:tcW w:w="1735" w:type="dxa"/>
            <w:tcBorders>
              <w:top w:val="single" w:sz="4" w:space="0" w:color="auto"/>
              <w:left w:val="single" w:sz="2" w:space="0" w:color="000001"/>
              <w:bottom w:val="single" w:sz="2" w:space="0" w:color="000001"/>
            </w:tcBorders>
            <w:shd w:val="clear" w:color="auto" w:fill="FFFFFF"/>
            <w:vAlign w:val="center"/>
          </w:tcPr>
          <w:p w14:paraId="1DDD732F" w14:textId="590E33ED" w:rsidR="00F31729" w:rsidRPr="00CE2D61" w:rsidRDefault="00F31729" w:rsidP="00CE2D61">
            <w:pPr>
              <w:spacing w:after="0" w:line="240" w:lineRule="auto"/>
              <w:jc w:val="center"/>
              <w:rPr>
                <w:rFonts w:ascii="Lucida Sans Unicode" w:hAnsi="Lucida Sans Unicode" w:cs="Lucida Sans Unicode"/>
                <w:color w:val="000000"/>
                <w:sz w:val="20"/>
                <w:szCs w:val="20"/>
                <w:lang w:eastAsia="sl-SI"/>
              </w:rPr>
            </w:pPr>
            <w:r w:rsidRPr="00CE2D61">
              <w:rPr>
                <w:rFonts w:ascii="Lucida Sans Unicode" w:hAnsi="Lucida Sans Unicode" w:cs="Lucida Sans Unicode"/>
                <w:color w:val="000000"/>
                <w:sz w:val="20"/>
                <w:szCs w:val="20"/>
              </w:rPr>
              <w:t>LJIP512</w:t>
            </w:r>
          </w:p>
        </w:tc>
        <w:tc>
          <w:tcPr>
            <w:tcW w:w="1325" w:type="dxa"/>
            <w:tcBorders>
              <w:top w:val="single" w:sz="4" w:space="0" w:color="auto"/>
              <w:left w:val="single" w:sz="4" w:space="0" w:color="auto"/>
              <w:bottom w:val="single" w:sz="2" w:space="0" w:color="000001"/>
            </w:tcBorders>
            <w:shd w:val="clear" w:color="auto" w:fill="FFFFFF"/>
          </w:tcPr>
          <w:p w14:paraId="53988AA5" w14:textId="46F00ED2"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MAN</w:t>
            </w:r>
          </w:p>
        </w:tc>
        <w:tc>
          <w:tcPr>
            <w:tcW w:w="2662" w:type="dxa"/>
            <w:vMerge/>
            <w:tcBorders>
              <w:left w:val="single" w:sz="2" w:space="0" w:color="000001"/>
              <w:bottom w:val="single" w:sz="2" w:space="0" w:color="000001"/>
            </w:tcBorders>
            <w:shd w:val="clear" w:color="auto" w:fill="FFFFFF"/>
          </w:tcPr>
          <w:p w14:paraId="1E0BBB1A" w14:textId="77777777" w:rsidR="00F31729" w:rsidRPr="00CE2D61" w:rsidRDefault="00F31729" w:rsidP="00CE2D61">
            <w:pPr>
              <w:pStyle w:val="Telobesedila"/>
              <w:snapToGrid w:val="0"/>
              <w:spacing w:after="0" w:line="240" w:lineRule="auto"/>
              <w:rPr>
                <w:rFonts w:ascii="Lucida Sans Unicode" w:hAnsi="Lucida Sans Unicode" w:cs="Lucida Sans Unicode"/>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4315A225" w14:textId="77777777" w:rsidR="00F31729" w:rsidRPr="00CE2D61" w:rsidRDefault="00F31729" w:rsidP="00CE2D61">
            <w:pPr>
              <w:pStyle w:val="Telobesedila"/>
              <w:snapToGrid w:val="0"/>
              <w:spacing w:after="0" w:line="240" w:lineRule="auto"/>
              <w:jc w:val="both"/>
              <w:rPr>
                <w:rFonts w:ascii="Lucida Sans Unicode" w:hAnsi="Lucida Sans Unicode" w:cs="Lucida Sans Unicode"/>
                <w:b/>
                <w:sz w:val="20"/>
                <w:szCs w:val="20"/>
              </w:rPr>
            </w:pPr>
          </w:p>
        </w:tc>
      </w:tr>
      <w:tr w:rsidR="00F31729" w:rsidRPr="00CE2D61" w14:paraId="125393BF"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306E46E7" w14:textId="77777777" w:rsidR="00F31729" w:rsidRPr="00CE2D61" w:rsidRDefault="00F31729"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Letni servisni pregled vozila</w:t>
            </w:r>
          </w:p>
        </w:tc>
        <w:tc>
          <w:tcPr>
            <w:tcW w:w="2662" w:type="dxa"/>
            <w:tcBorders>
              <w:top w:val="single" w:sz="2" w:space="0" w:color="000001"/>
              <w:left w:val="single" w:sz="2" w:space="0" w:color="000001"/>
              <w:bottom w:val="single" w:sz="2" w:space="0" w:color="000001"/>
            </w:tcBorders>
            <w:shd w:val="clear" w:color="auto" w:fill="FFFFFF"/>
          </w:tcPr>
          <w:p w14:paraId="11A2EA2E"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1FEAD85"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12FB614F"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2B57C45B"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zračnega filtra</w:t>
            </w:r>
          </w:p>
        </w:tc>
        <w:tc>
          <w:tcPr>
            <w:tcW w:w="2662" w:type="dxa"/>
            <w:tcBorders>
              <w:top w:val="single" w:sz="2" w:space="0" w:color="000001"/>
              <w:left w:val="single" w:sz="2" w:space="0" w:color="000001"/>
              <w:bottom w:val="single" w:sz="2" w:space="0" w:color="000001"/>
            </w:tcBorders>
            <w:shd w:val="clear" w:color="auto" w:fill="FFFFFF"/>
          </w:tcPr>
          <w:p w14:paraId="611492DA"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D528D15"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5A9030D8" w14:textId="77777777" w:rsidTr="00D46128">
        <w:tc>
          <w:tcPr>
            <w:tcW w:w="3911" w:type="dxa"/>
            <w:gridSpan w:val="3"/>
            <w:tcBorders>
              <w:left w:val="single" w:sz="2" w:space="0" w:color="000001"/>
              <w:bottom w:val="single" w:sz="2" w:space="0" w:color="000001"/>
            </w:tcBorders>
            <w:shd w:val="clear" w:color="auto" w:fill="FFFFFF"/>
          </w:tcPr>
          <w:p w14:paraId="50D0BEC8"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oljnega filtra</w:t>
            </w:r>
          </w:p>
        </w:tc>
        <w:tc>
          <w:tcPr>
            <w:tcW w:w="2662" w:type="dxa"/>
            <w:tcBorders>
              <w:left w:val="single" w:sz="2" w:space="0" w:color="000001"/>
              <w:bottom w:val="single" w:sz="2" w:space="0" w:color="000001"/>
            </w:tcBorders>
            <w:shd w:val="clear" w:color="auto" w:fill="FFFFFF"/>
          </w:tcPr>
          <w:p w14:paraId="7333E980"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991D474"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63CC9714"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68AEABFA"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zavornih oblog spredaj</w:t>
            </w:r>
          </w:p>
        </w:tc>
        <w:tc>
          <w:tcPr>
            <w:tcW w:w="2662" w:type="dxa"/>
            <w:tcBorders>
              <w:top w:val="single" w:sz="2" w:space="0" w:color="000001"/>
              <w:left w:val="single" w:sz="2" w:space="0" w:color="000001"/>
              <w:bottom w:val="single" w:sz="2" w:space="0" w:color="000001"/>
            </w:tcBorders>
            <w:shd w:val="clear" w:color="auto" w:fill="FFFFFF"/>
          </w:tcPr>
          <w:p w14:paraId="10088A0A"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2A44A8B"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02B4761F"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3ACCB946" w14:textId="77777777" w:rsidR="00F31729" w:rsidRPr="00CE2D61" w:rsidRDefault="00F31729"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Menjava zavornih oblog zadaj</w:t>
            </w:r>
          </w:p>
        </w:tc>
        <w:tc>
          <w:tcPr>
            <w:tcW w:w="2662" w:type="dxa"/>
            <w:tcBorders>
              <w:top w:val="single" w:sz="2" w:space="0" w:color="000001"/>
              <w:left w:val="single" w:sz="2" w:space="0" w:color="000001"/>
              <w:bottom w:val="single" w:sz="2" w:space="0" w:color="000001"/>
            </w:tcBorders>
            <w:shd w:val="clear" w:color="auto" w:fill="FFFFFF"/>
          </w:tcPr>
          <w:p w14:paraId="5AEC988E"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1A56F87"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777B5C9C" w14:textId="77777777" w:rsidTr="00D46128">
        <w:tc>
          <w:tcPr>
            <w:tcW w:w="3911" w:type="dxa"/>
            <w:gridSpan w:val="3"/>
            <w:tcBorders>
              <w:left w:val="single" w:sz="2" w:space="0" w:color="000001"/>
              <w:bottom w:val="single" w:sz="2" w:space="0" w:color="000001"/>
            </w:tcBorders>
            <w:shd w:val="clear" w:color="auto" w:fill="FFFFFF"/>
          </w:tcPr>
          <w:p w14:paraId="60244233"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zavornih kolutov spredaj</w:t>
            </w:r>
          </w:p>
        </w:tc>
        <w:tc>
          <w:tcPr>
            <w:tcW w:w="2662" w:type="dxa"/>
            <w:tcBorders>
              <w:left w:val="single" w:sz="2" w:space="0" w:color="000001"/>
              <w:bottom w:val="single" w:sz="2" w:space="0" w:color="000001"/>
            </w:tcBorders>
            <w:shd w:val="clear" w:color="auto" w:fill="FFFFFF"/>
          </w:tcPr>
          <w:p w14:paraId="6A0C8E8C"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EC5708A"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2A93FD50"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529CBDE3"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 xml:space="preserve">Menjava DPF </w:t>
            </w:r>
          </w:p>
        </w:tc>
        <w:tc>
          <w:tcPr>
            <w:tcW w:w="2662" w:type="dxa"/>
            <w:tcBorders>
              <w:top w:val="single" w:sz="2" w:space="0" w:color="000001"/>
              <w:left w:val="single" w:sz="2" w:space="0" w:color="000001"/>
              <w:bottom w:val="single" w:sz="2" w:space="0" w:color="000001"/>
            </w:tcBorders>
            <w:shd w:val="clear" w:color="auto" w:fill="FFFFFF"/>
          </w:tcPr>
          <w:p w14:paraId="622D98FC"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A52EE7E"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2ADBC351"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0A69BFFB"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Skupni časovni normativ za navedena dela</w:t>
            </w:r>
            <w:r w:rsidRPr="00CE2D61">
              <w:rPr>
                <w:rFonts w:ascii="Lucida Sans Unicode" w:hAnsi="Lucida Sans Unicode" w:cs="Lucida Sans Unicode"/>
                <w:sz w:val="20"/>
                <w:szCs w:val="20"/>
              </w:rPr>
              <w:t xml:space="preserve"> </w:t>
            </w:r>
          </w:p>
        </w:tc>
        <w:tc>
          <w:tcPr>
            <w:tcW w:w="2662" w:type="dxa"/>
            <w:tcBorders>
              <w:top w:val="single" w:sz="2" w:space="0" w:color="000001"/>
              <w:left w:val="single" w:sz="2" w:space="0" w:color="000001"/>
              <w:bottom w:val="single" w:sz="2" w:space="0" w:color="000001"/>
            </w:tcBorders>
            <w:shd w:val="clear" w:color="auto" w:fill="FFFFFF"/>
          </w:tcPr>
          <w:p w14:paraId="15F6B277"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4292E23"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p>
        </w:tc>
      </w:tr>
      <w:tr w:rsidR="00F31729" w:rsidRPr="00CE2D61" w14:paraId="5E2A35F5" w14:textId="77777777" w:rsidTr="00D46128">
        <w:tc>
          <w:tcPr>
            <w:tcW w:w="6573" w:type="dxa"/>
            <w:gridSpan w:val="4"/>
            <w:tcBorders>
              <w:top w:val="single" w:sz="2" w:space="0" w:color="000001"/>
              <w:left w:val="single" w:sz="2" w:space="0" w:color="000001"/>
              <w:bottom w:val="single" w:sz="2" w:space="0" w:color="000001"/>
            </w:tcBorders>
            <w:shd w:val="clear" w:color="auto" w:fill="FFFFFF"/>
          </w:tcPr>
          <w:p w14:paraId="4BE0C2A8"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89884C5"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bl>
    <w:p w14:paraId="7BD55517" w14:textId="77777777" w:rsidR="00F31729" w:rsidRPr="00CE2D61" w:rsidRDefault="00F31729" w:rsidP="00CE2D61">
      <w:pPr>
        <w:autoSpaceDE w:val="0"/>
        <w:autoSpaceDN w:val="0"/>
        <w:adjustRightInd w:val="0"/>
        <w:spacing w:line="240" w:lineRule="auto"/>
        <w:rPr>
          <w:rFonts w:ascii="Lucida Sans Unicode" w:hAnsi="Lucida Sans Unicode" w:cs="Lucida Sans Unicode"/>
          <w:iCs/>
          <w:szCs w:val="20"/>
        </w:rPr>
      </w:pPr>
    </w:p>
    <w:p w14:paraId="7E3ADB54" w14:textId="77777777" w:rsidR="00F31729" w:rsidRPr="00CE2D61" w:rsidRDefault="00F31729" w:rsidP="00CE2D61">
      <w:pPr>
        <w:autoSpaceDE w:val="0"/>
        <w:autoSpaceDN w:val="0"/>
        <w:adjustRightInd w:val="0"/>
        <w:spacing w:line="240" w:lineRule="auto"/>
        <w:rPr>
          <w:rFonts w:ascii="Lucida Sans Unicode" w:hAnsi="Lucida Sans Unicode" w:cs="Lucida Sans Unicode"/>
          <w:iCs/>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325"/>
        <w:gridCol w:w="2662"/>
        <w:gridCol w:w="2555"/>
      </w:tblGrid>
      <w:tr w:rsidR="00F31729" w:rsidRPr="00CE2D61" w14:paraId="3B7CE11B" w14:textId="77777777" w:rsidTr="00D46128">
        <w:trPr>
          <w:cantSplit/>
        </w:trPr>
        <w:tc>
          <w:tcPr>
            <w:tcW w:w="851" w:type="dxa"/>
            <w:tcBorders>
              <w:top w:val="single" w:sz="2" w:space="0" w:color="000001"/>
              <w:left w:val="single" w:sz="2" w:space="0" w:color="000001"/>
              <w:bottom w:val="single" w:sz="2" w:space="0" w:color="000001"/>
            </w:tcBorders>
            <w:shd w:val="clear" w:color="auto" w:fill="FFFFFF"/>
          </w:tcPr>
          <w:p w14:paraId="249E6EF0" w14:textId="77777777" w:rsidR="00F31729" w:rsidRPr="00CE2D61" w:rsidRDefault="00F31729" w:rsidP="00CE2D61">
            <w:pPr>
              <w:spacing w:line="240" w:lineRule="auto"/>
              <w:jc w:val="center"/>
              <w:rPr>
                <w:rFonts w:ascii="Lucida Sans Unicode" w:hAnsi="Lucida Sans Unicode" w:cs="Lucida Sans Unicode"/>
                <w:sz w:val="20"/>
                <w:szCs w:val="20"/>
              </w:rPr>
            </w:pPr>
            <w:proofErr w:type="spellStart"/>
            <w:r w:rsidRPr="00CE2D61">
              <w:rPr>
                <w:rFonts w:ascii="Lucida Sans Unicode" w:hAnsi="Lucida Sans Unicode" w:cs="Lucida Sans Unicode"/>
                <w:sz w:val="20"/>
                <w:szCs w:val="20"/>
              </w:rPr>
              <w:t>Zap</w:t>
            </w:r>
            <w:proofErr w:type="spellEnd"/>
            <w:r w:rsidRPr="00CE2D61">
              <w:rPr>
                <w:rFonts w:ascii="Lucida Sans Unicode" w:hAnsi="Lucida Sans Unicode" w:cs="Lucida Sans Unicode"/>
                <w:sz w:val="20"/>
                <w:szCs w:val="20"/>
              </w:rPr>
              <w:t>. št.</w:t>
            </w:r>
          </w:p>
        </w:tc>
        <w:tc>
          <w:tcPr>
            <w:tcW w:w="1735" w:type="dxa"/>
            <w:tcBorders>
              <w:top w:val="single" w:sz="2" w:space="0" w:color="000001"/>
              <w:left w:val="single" w:sz="2" w:space="0" w:color="000001"/>
              <w:bottom w:val="single" w:sz="4" w:space="0" w:color="auto"/>
            </w:tcBorders>
            <w:shd w:val="clear" w:color="auto" w:fill="FFFFFF"/>
          </w:tcPr>
          <w:p w14:paraId="6D12AFE0" w14:textId="77777777"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Registrska št.</w:t>
            </w:r>
          </w:p>
        </w:tc>
        <w:tc>
          <w:tcPr>
            <w:tcW w:w="1325" w:type="dxa"/>
            <w:tcBorders>
              <w:top w:val="single" w:sz="2" w:space="0" w:color="000001"/>
              <w:left w:val="single" w:sz="4" w:space="0" w:color="auto"/>
              <w:bottom w:val="single" w:sz="4" w:space="0" w:color="auto"/>
            </w:tcBorders>
            <w:shd w:val="clear" w:color="auto" w:fill="FFFFFF"/>
          </w:tcPr>
          <w:p w14:paraId="00F2082F" w14:textId="77777777"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Znamka/ model</w:t>
            </w:r>
          </w:p>
        </w:tc>
        <w:tc>
          <w:tcPr>
            <w:tcW w:w="2662" w:type="dxa"/>
            <w:vMerge w:val="restart"/>
            <w:tcBorders>
              <w:top w:val="single" w:sz="2" w:space="0" w:color="000001"/>
              <w:left w:val="single" w:sz="2" w:space="0" w:color="000001"/>
              <w:bottom w:val="single" w:sz="2" w:space="0" w:color="000080"/>
            </w:tcBorders>
            <w:shd w:val="clear" w:color="auto" w:fill="FFFFFF"/>
            <w:vAlign w:val="center"/>
          </w:tcPr>
          <w:p w14:paraId="6030A473" w14:textId="77777777" w:rsidR="00F31729" w:rsidRPr="00CE2D61" w:rsidRDefault="00F31729"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Časovni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vAlign w:val="center"/>
          </w:tcPr>
          <w:p w14:paraId="4521C484" w14:textId="77777777" w:rsidR="00F31729" w:rsidRPr="00CE2D61" w:rsidRDefault="00F31729"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Cena v EUR brez DDV</w:t>
            </w:r>
          </w:p>
        </w:tc>
      </w:tr>
      <w:tr w:rsidR="00F31729" w:rsidRPr="00CE2D61" w14:paraId="586D3077" w14:textId="77777777" w:rsidTr="00D46128">
        <w:trPr>
          <w:cantSplit/>
        </w:trPr>
        <w:tc>
          <w:tcPr>
            <w:tcW w:w="851" w:type="dxa"/>
            <w:tcBorders>
              <w:top w:val="single" w:sz="2" w:space="0" w:color="000001"/>
              <w:left w:val="single" w:sz="2" w:space="0" w:color="000001"/>
              <w:bottom w:val="single" w:sz="2" w:space="0" w:color="000001"/>
            </w:tcBorders>
            <w:shd w:val="clear" w:color="auto" w:fill="FFFFFF"/>
          </w:tcPr>
          <w:p w14:paraId="40D4AAE4" w14:textId="64071312"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b/>
                <w:bCs/>
                <w:sz w:val="20"/>
                <w:szCs w:val="20"/>
              </w:rPr>
              <w:t>6</w:t>
            </w:r>
          </w:p>
        </w:tc>
        <w:tc>
          <w:tcPr>
            <w:tcW w:w="1735" w:type="dxa"/>
            <w:tcBorders>
              <w:top w:val="single" w:sz="4" w:space="0" w:color="auto"/>
              <w:left w:val="single" w:sz="2" w:space="0" w:color="000001"/>
              <w:bottom w:val="single" w:sz="2" w:space="0" w:color="000001"/>
            </w:tcBorders>
            <w:shd w:val="clear" w:color="auto" w:fill="FFFFFF"/>
            <w:vAlign w:val="center"/>
          </w:tcPr>
          <w:p w14:paraId="39ACBDC0" w14:textId="3127060B" w:rsidR="00F31729" w:rsidRPr="00CE2D61" w:rsidRDefault="00F31729" w:rsidP="00CE2D61">
            <w:pPr>
              <w:spacing w:after="0" w:line="240" w:lineRule="auto"/>
              <w:jc w:val="center"/>
              <w:rPr>
                <w:rFonts w:ascii="Lucida Sans Unicode" w:hAnsi="Lucida Sans Unicode" w:cs="Lucida Sans Unicode"/>
                <w:color w:val="000000"/>
                <w:sz w:val="20"/>
                <w:szCs w:val="20"/>
                <w:lang w:eastAsia="sl-SI"/>
              </w:rPr>
            </w:pPr>
            <w:r w:rsidRPr="00CE2D61">
              <w:rPr>
                <w:rFonts w:ascii="Lucida Sans Unicode" w:hAnsi="Lucida Sans Unicode" w:cs="Lucida Sans Unicode"/>
                <w:color w:val="000000"/>
                <w:sz w:val="20"/>
                <w:szCs w:val="20"/>
              </w:rPr>
              <w:t>LJ002PA</w:t>
            </w:r>
          </w:p>
        </w:tc>
        <w:tc>
          <w:tcPr>
            <w:tcW w:w="1325" w:type="dxa"/>
            <w:tcBorders>
              <w:top w:val="single" w:sz="4" w:space="0" w:color="auto"/>
              <w:left w:val="single" w:sz="4" w:space="0" w:color="auto"/>
              <w:bottom w:val="single" w:sz="2" w:space="0" w:color="000001"/>
            </w:tcBorders>
            <w:shd w:val="clear" w:color="auto" w:fill="FFFFFF"/>
          </w:tcPr>
          <w:p w14:paraId="32F84F2F" w14:textId="77777777"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RENAULT</w:t>
            </w:r>
          </w:p>
        </w:tc>
        <w:tc>
          <w:tcPr>
            <w:tcW w:w="2662" w:type="dxa"/>
            <w:vMerge/>
            <w:tcBorders>
              <w:left w:val="single" w:sz="2" w:space="0" w:color="000001"/>
              <w:bottom w:val="single" w:sz="2" w:space="0" w:color="000001"/>
            </w:tcBorders>
            <w:shd w:val="clear" w:color="auto" w:fill="FFFFFF"/>
          </w:tcPr>
          <w:p w14:paraId="7B028F25" w14:textId="77777777" w:rsidR="00F31729" w:rsidRPr="00CE2D61" w:rsidRDefault="00F31729" w:rsidP="00CE2D61">
            <w:pPr>
              <w:pStyle w:val="Telobesedila"/>
              <w:snapToGrid w:val="0"/>
              <w:spacing w:after="0" w:line="240" w:lineRule="auto"/>
              <w:rPr>
                <w:rFonts w:ascii="Lucida Sans Unicode" w:hAnsi="Lucida Sans Unicode" w:cs="Lucida Sans Unicode"/>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2C3A6CD0" w14:textId="77777777" w:rsidR="00F31729" w:rsidRPr="00CE2D61" w:rsidRDefault="00F31729" w:rsidP="00CE2D61">
            <w:pPr>
              <w:pStyle w:val="Telobesedila"/>
              <w:snapToGrid w:val="0"/>
              <w:spacing w:after="0" w:line="240" w:lineRule="auto"/>
              <w:jc w:val="both"/>
              <w:rPr>
                <w:rFonts w:ascii="Lucida Sans Unicode" w:hAnsi="Lucida Sans Unicode" w:cs="Lucida Sans Unicode"/>
                <w:b/>
                <w:sz w:val="20"/>
                <w:szCs w:val="20"/>
              </w:rPr>
            </w:pPr>
          </w:p>
        </w:tc>
      </w:tr>
      <w:tr w:rsidR="00F31729" w:rsidRPr="00CE2D61" w14:paraId="753BE343"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6FE93B51" w14:textId="77777777" w:rsidR="00F31729" w:rsidRPr="00CE2D61" w:rsidRDefault="00F31729"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Letni servisni pregled vozila</w:t>
            </w:r>
          </w:p>
        </w:tc>
        <w:tc>
          <w:tcPr>
            <w:tcW w:w="2662" w:type="dxa"/>
            <w:tcBorders>
              <w:top w:val="single" w:sz="2" w:space="0" w:color="000001"/>
              <w:left w:val="single" w:sz="2" w:space="0" w:color="000001"/>
              <w:bottom w:val="single" w:sz="2" w:space="0" w:color="000001"/>
            </w:tcBorders>
            <w:shd w:val="clear" w:color="auto" w:fill="FFFFFF"/>
          </w:tcPr>
          <w:p w14:paraId="61957674"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DEE2CDD"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24689CB1"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158A7E66"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zračnega filtra</w:t>
            </w:r>
          </w:p>
        </w:tc>
        <w:tc>
          <w:tcPr>
            <w:tcW w:w="2662" w:type="dxa"/>
            <w:tcBorders>
              <w:top w:val="single" w:sz="2" w:space="0" w:color="000001"/>
              <w:left w:val="single" w:sz="2" w:space="0" w:color="000001"/>
              <w:bottom w:val="single" w:sz="2" w:space="0" w:color="000001"/>
            </w:tcBorders>
            <w:shd w:val="clear" w:color="auto" w:fill="FFFFFF"/>
          </w:tcPr>
          <w:p w14:paraId="7D1FC8AC"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7626279"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0F491433" w14:textId="77777777" w:rsidTr="00D46128">
        <w:tc>
          <w:tcPr>
            <w:tcW w:w="3911" w:type="dxa"/>
            <w:gridSpan w:val="3"/>
            <w:tcBorders>
              <w:left w:val="single" w:sz="2" w:space="0" w:color="000001"/>
              <w:bottom w:val="single" w:sz="2" w:space="0" w:color="000001"/>
            </w:tcBorders>
            <w:shd w:val="clear" w:color="auto" w:fill="FFFFFF"/>
          </w:tcPr>
          <w:p w14:paraId="5C4FF8E2"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oljnega filtra</w:t>
            </w:r>
          </w:p>
        </w:tc>
        <w:tc>
          <w:tcPr>
            <w:tcW w:w="2662" w:type="dxa"/>
            <w:tcBorders>
              <w:left w:val="single" w:sz="2" w:space="0" w:color="000001"/>
              <w:bottom w:val="single" w:sz="2" w:space="0" w:color="000001"/>
            </w:tcBorders>
            <w:shd w:val="clear" w:color="auto" w:fill="FFFFFF"/>
          </w:tcPr>
          <w:p w14:paraId="030BD3FE"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77D05B3C"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1007E8D7"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01989544"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zavornih oblog spredaj</w:t>
            </w:r>
          </w:p>
        </w:tc>
        <w:tc>
          <w:tcPr>
            <w:tcW w:w="2662" w:type="dxa"/>
            <w:tcBorders>
              <w:top w:val="single" w:sz="2" w:space="0" w:color="000001"/>
              <w:left w:val="single" w:sz="2" w:space="0" w:color="000001"/>
              <w:bottom w:val="single" w:sz="2" w:space="0" w:color="000001"/>
            </w:tcBorders>
            <w:shd w:val="clear" w:color="auto" w:fill="FFFFFF"/>
          </w:tcPr>
          <w:p w14:paraId="55A2EFAC"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6D18C80"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4FB734DD"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1A7C2785" w14:textId="77777777" w:rsidR="00F31729" w:rsidRPr="00CE2D61" w:rsidRDefault="00F31729"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Menjava zavornih oblog zadaj</w:t>
            </w:r>
          </w:p>
        </w:tc>
        <w:tc>
          <w:tcPr>
            <w:tcW w:w="2662" w:type="dxa"/>
            <w:tcBorders>
              <w:top w:val="single" w:sz="2" w:space="0" w:color="000001"/>
              <w:left w:val="single" w:sz="2" w:space="0" w:color="000001"/>
              <w:bottom w:val="single" w:sz="2" w:space="0" w:color="000001"/>
            </w:tcBorders>
            <w:shd w:val="clear" w:color="auto" w:fill="FFFFFF"/>
          </w:tcPr>
          <w:p w14:paraId="2804E1A0"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E507577"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4CAFA302" w14:textId="77777777" w:rsidTr="00D46128">
        <w:tc>
          <w:tcPr>
            <w:tcW w:w="3911" w:type="dxa"/>
            <w:gridSpan w:val="3"/>
            <w:tcBorders>
              <w:left w:val="single" w:sz="2" w:space="0" w:color="000001"/>
              <w:bottom w:val="single" w:sz="2" w:space="0" w:color="000001"/>
            </w:tcBorders>
            <w:shd w:val="clear" w:color="auto" w:fill="FFFFFF"/>
          </w:tcPr>
          <w:p w14:paraId="4273EBEF"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zavornih kolutov spredaj</w:t>
            </w:r>
          </w:p>
        </w:tc>
        <w:tc>
          <w:tcPr>
            <w:tcW w:w="2662" w:type="dxa"/>
            <w:tcBorders>
              <w:left w:val="single" w:sz="2" w:space="0" w:color="000001"/>
              <w:bottom w:val="single" w:sz="2" w:space="0" w:color="000001"/>
            </w:tcBorders>
            <w:shd w:val="clear" w:color="auto" w:fill="FFFFFF"/>
          </w:tcPr>
          <w:p w14:paraId="742F0E02"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C3948EE"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1C4AA2CF"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090D67AF"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 xml:space="preserve">Menjava DPF </w:t>
            </w:r>
          </w:p>
        </w:tc>
        <w:tc>
          <w:tcPr>
            <w:tcW w:w="2662" w:type="dxa"/>
            <w:tcBorders>
              <w:top w:val="single" w:sz="2" w:space="0" w:color="000001"/>
              <w:left w:val="single" w:sz="2" w:space="0" w:color="000001"/>
              <w:bottom w:val="single" w:sz="2" w:space="0" w:color="000001"/>
            </w:tcBorders>
            <w:shd w:val="clear" w:color="auto" w:fill="FFFFFF"/>
          </w:tcPr>
          <w:p w14:paraId="624F63E3"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AB7E7F7"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4EAFA9CA"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76549BE3"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Skupni časovni normativ za navedena dela</w:t>
            </w:r>
            <w:r w:rsidRPr="00CE2D61">
              <w:rPr>
                <w:rFonts w:ascii="Lucida Sans Unicode" w:hAnsi="Lucida Sans Unicode" w:cs="Lucida Sans Unicode"/>
                <w:sz w:val="20"/>
                <w:szCs w:val="20"/>
              </w:rPr>
              <w:t xml:space="preserve"> </w:t>
            </w:r>
          </w:p>
        </w:tc>
        <w:tc>
          <w:tcPr>
            <w:tcW w:w="2662" w:type="dxa"/>
            <w:tcBorders>
              <w:top w:val="single" w:sz="2" w:space="0" w:color="000001"/>
              <w:left w:val="single" w:sz="2" w:space="0" w:color="000001"/>
              <w:bottom w:val="single" w:sz="2" w:space="0" w:color="000001"/>
            </w:tcBorders>
            <w:shd w:val="clear" w:color="auto" w:fill="FFFFFF"/>
          </w:tcPr>
          <w:p w14:paraId="26ED589D"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A6D5054"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p>
        </w:tc>
      </w:tr>
      <w:tr w:rsidR="00F31729" w:rsidRPr="00CE2D61" w14:paraId="2ABC1582" w14:textId="77777777" w:rsidTr="00D46128">
        <w:tc>
          <w:tcPr>
            <w:tcW w:w="6573" w:type="dxa"/>
            <w:gridSpan w:val="4"/>
            <w:tcBorders>
              <w:top w:val="single" w:sz="2" w:space="0" w:color="000001"/>
              <w:left w:val="single" w:sz="2" w:space="0" w:color="000001"/>
              <w:bottom w:val="single" w:sz="2" w:space="0" w:color="000001"/>
            </w:tcBorders>
            <w:shd w:val="clear" w:color="auto" w:fill="FFFFFF"/>
          </w:tcPr>
          <w:p w14:paraId="44118D37"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06340DB"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bl>
    <w:p w14:paraId="0CE132E9" w14:textId="77777777" w:rsidR="00F31729" w:rsidRPr="00CE2D61" w:rsidRDefault="00F31729" w:rsidP="00CE2D61">
      <w:pPr>
        <w:autoSpaceDE w:val="0"/>
        <w:autoSpaceDN w:val="0"/>
        <w:adjustRightInd w:val="0"/>
        <w:spacing w:line="240" w:lineRule="auto"/>
        <w:rPr>
          <w:rFonts w:ascii="Lucida Sans Unicode" w:hAnsi="Lucida Sans Unicode" w:cs="Lucida Sans Unicode"/>
          <w:iCs/>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325"/>
        <w:gridCol w:w="2662"/>
        <w:gridCol w:w="2555"/>
      </w:tblGrid>
      <w:tr w:rsidR="00F31729" w:rsidRPr="00CE2D61" w14:paraId="50F4B778" w14:textId="77777777" w:rsidTr="00D46128">
        <w:trPr>
          <w:cantSplit/>
        </w:trPr>
        <w:tc>
          <w:tcPr>
            <w:tcW w:w="851" w:type="dxa"/>
            <w:tcBorders>
              <w:top w:val="single" w:sz="2" w:space="0" w:color="000001"/>
              <w:left w:val="single" w:sz="2" w:space="0" w:color="000001"/>
              <w:bottom w:val="single" w:sz="2" w:space="0" w:color="000001"/>
            </w:tcBorders>
            <w:shd w:val="clear" w:color="auto" w:fill="FFFFFF"/>
          </w:tcPr>
          <w:p w14:paraId="20C9D4A0" w14:textId="77777777" w:rsidR="00F31729" w:rsidRPr="00CE2D61" w:rsidRDefault="00F31729" w:rsidP="00CE2D61">
            <w:pPr>
              <w:spacing w:line="240" w:lineRule="auto"/>
              <w:jc w:val="center"/>
              <w:rPr>
                <w:rFonts w:ascii="Lucida Sans Unicode" w:hAnsi="Lucida Sans Unicode" w:cs="Lucida Sans Unicode"/>
                <w:sz w:val="20"/>
                <w:szCs w:val="20"/>
              </w:rPr>
            </w:pPr>
            <w:proofErr w:type="spellStart"/>
            <w:r w:rsidRPr="00CE2D61">
              <w:rPr>
                <w:rFonts w:ascii="Lucida Sans Unicode" w:hAnsi="Lucida Sans Unicode" w:cs="Lucida Sans Unicode"/>
                <w:sz w:val="20"/>
                <w:szCs w:val="20"/>
              </w:rPr>
              <w:lastRenderedPageBreak/>
              <w:t>Zap</w:t>
            </w:r>
            <w:proofErr w:type="spellEnd"/>
            <w:r w:rsidRPr="00CE2D61">
              <w:rPr>
                <w:rFonts w:ascii="Lucida Sans Unicode" w:hAnsi="Lucida Sans Unicode" w:cs="Lucida Sans Unicode"/>
                <w:sz w:val="20"/>
                <w:szCs w:val="20"/>
              </w:rPr>
              <w:t>. št.</w:t>
            </w:r>
          </w:p>
        </w:tc>
        <w:tc>
          <w:tcPr>
            <w:tcW w:w="1735" w:type="dxa"/>
            <w:tcBorders>
              <w:top w:val="single" w:sz="2" w:space="0" w:color="000001"/>
              <w:left w:val="single" w:sz="2" w:space="0" w:color="000001"/>
              <w:bottom w:val="single" w:sz="4" w:space="0" w:color="auto"/>
            </w:tcBorders>
            <w:shd w:val="clear" w:color="auto" w:fill="FFFFFF"/>
          </w:tcPr>
          <w:p w14:paraId="79EED3C4" w14:textId="77777777"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Registrska št.</w:t>
            </w:r>
          </w:p>
        </w:tc>
        <w:tc>
          <w:tcPr>
            <w:tcW w:w="1325" w:type="dxa"/>
            <w:tcBorders>
              <w:top w:val="single" w:sz="2" w:space="0" w:color="000001"/>
              <w:left w:val="single" w:sz="4" w:space="0" w:color="auto"/>
              <w:bottom w:val="single" w:sz="4" w:space="0" w:color="auto"/>
            </w:tcBorders>
            <w:shd w:val="clear" w:color="auto" w:fill="FFFFFF"/>
          </w:tcPr>
          <w:p w14:paraId="5A3EF7A5" w14:textId="77777777"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Znamka/ model</w:t>
            </w:r>
          </w:p>
        </w:tc>
        <w:tc>
          <w:tcPr>
            <w:tcW w:w="2662" w:type="dxa"/>
            <w:vMerge w:val="restart"/>
            <w:tcBorders>
              <w:top w:val="single" w:sz="2" w:space="0" w:color="000001"/>
              <w:left w:val="single" w:sz="2" w:space="0" w:color="000001"/>
              <w:bottom w:val="single" w:sz="2" w:space="0" w:color="000080"/>
            </w:tcBorders>
            <w:shd w:val="clear" w:color="auto" w:fill="FFFFFF"/>
            <w:vAlign w:val="center"/>
          </w:tcPr>
          <w:p w14:paraId="3CAF4F15" w14:textId="77777777" w:rsidR="00F31729" w:rsidRPr="00CE2D61" w:rsidRDefault="00F31729"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Časovni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vAlign w:val="center"/>
          </w:tcPr>
          <w:p w14:paraId="2C799FD0" w14:textId="77777777" w:rsidR="00F31729" w:rsidRPr="00CE2D61" w:rsidRDefault="00F31729"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Cena v EUR brez DDV</w:t>
            </w:r>
          </w:p>
        </w:tc>
      </w:tr>
      <w:tr w:rsidR="00F31729" w:rsidRPr="00CE2D61" w14:paraId="7FBFA765" w14:textId="77777777" w:rsidTr="00D46128">
        <w:trPr>
          <w:cantSplit/>
        </w:trPr>
        <w:tc>
          <w:tcPr>
            <w:tcW w:w="851" w:type="dxa"/>
            <w:tcBorders>
              <w:top w:val="single" w:sz="2" w:space="0" w:color="000001"/>
              <w:left w:val="single" w:sz="2" w:space="0" w:color="000001"/>
              <w:bottom w:val="single" w:sz="2" w:space="0" w:color="000001"/>
            </w:tcBorders>
            <w:shd w:val="clear" w:color="auto" w:fill="FFFFFF"/>
          </w:tcPr>
          <w:p w14:paraId="572F4651" w14:textId="42CCCF5C"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b/>
                <w:bCs/>
                <w:sz w:val="20"/>
                <w:szCs w:val="20"/>
              </w:rPr>
              <w:t>7</w:t>
            </w:r>
          </w:p>
        </w:tc>
        <w:tc>
          <w:tcPr>
            <w:tcW w:w="1735" w:type="dxa"/>
            <w:tcBorders>
              <w:top w:val="single" w:sz="4" w:space="0" w:color="auto"/>
              <w:left w:val="single" w:sz="2" w:space="0" w:color="000001"/>
              <w:bottom w:val="single" w:sz="2" w:space="0" w:color="000001"/>
            </w:tcBorders>
            <w:shd w:val="clear" w:color="auto" w:fill="FFFFFF"/>
            <w:vAlign w:val="center"/>
          </w:tcPr>
          <w:p w14:paraId="4BA97574" w14:textId="5A235EFE"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LJTK035</w:t>
            </w:r>
          </w:p>
        </w:tc>
        <w:tc>
          <w:tcPr>
            <w:tcW w:w="1325" w:type="dxa"/>
            <w:tcBorders>
              <w:top w:val="single" w:sz="4" w:space="0" w:color="auto"/>
              <w:left w:val="single" w:sz="4" w:space="0" w:color="auto"/>
              <w:bottom w:val="single" w:sz="2" w:space="0" w:color="000001"/>
            </w:tcBorders>
            <w:shd w:val="clear" w:color="auto" w:fill="FFFFFF"/>
          </w:tcPr>
          <w:p w14:paraId="3F0BCFC9" w14:textId="77777777"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RENAULT</w:t>
            </w:r>
          </w:p>
        </w:tc>
        <w:tc>
          <w:tcPr>
            <w:tcW w:w="2662" w:type="dxa"/>
            <w:vMerge/>
            <w:tcBorders>
              <w:left w:val="single" w:sz="2" w:space="0" w:color="000001"/>
              <w:bottom w:val="single" w:sz="2" w:space="0" w:color="000001"/>
            </w:tcBorders>
            <w:shd w:val="clear" w:color="auto" w:fill="FFFFFF"/>
          </w:tcPr>
          <w:p w14:paraId="432F3A65" w14:textId="77777777" w:rsidR="00F31729" w:rsidRPr="00CE2D61" w:rsidRDefault="00F31729" w:rsidP="00CE2D61">
            <w:pPr>
              <w:pStyle w:val="Telobesedila"/>
              <w:snapToGrid w:val="0"/>
              <w:spacing w:after="0" w:line="240" w:lineRule="auto"/>
              <w:rPr>
                <w:rFonts w:ascii="Lucida Sans Unicode" w:hAnsi="Lucida Sans Unicode" w:cs="Lucida Sans Unicode"/>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05E00F82" w14:textId="77777777" w:rsidR="00F31729" w:rsidRPr="00CE2D61" w:rsidRDefault="00F31729" w:rsidP="00CE2D61">
            <w:pPr>
              <w:pStyle w:val="Telobesedila"/>
              <w:snapToGrid w:val="0"/>
              <w:spacing w:after="0" w:line="240" w:lineRule="auto"/>
              <w:jc w:val="both"/>
              <w:rPr>
                <w:rFonts w:ascii="Lucida Sans Unicode" w:hAnsi="Lucida Sans Unicode" w:cs="Lucida Sans Unicode"/>
                <w:b/>
                <w:sz w:val="20"/>
                <w:szCs w:val="20"/>
              </w:rPr>
            </w:pPr>
          </w:p>
        </w:tc>
      </w:tr>
      <w:tr w:rsidR="00F31729" w:rsidRPr="00CE2D61" w14:paraId="4AA66259"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7685BE3B" w14:textId="77777777" w:rsidR="00F31729" w:rsidRPr="00CE2D61" w:rsidRDefault="00F31729"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Letni servisni pregled vozila</w:t>
            </w:r>
          </w:p>
        </w:tc>
        <w:tc>
          <w:tcPr>
            <w:tcW w:w="2662" w:type="dxa"/>
            <w:tcBorders>
              <w:top w:val="single" w:sz="2" w:space="0" w:color="000001"/>
              <w:left w:val="single" w:sz="2" w:space="0" w:color="000001"/>
              <w:bottom w:val="single" w:sz="2" w:space="0" w:color="000001"/>
            </w:tcBorders>
            <w:shd w:val="clear" w:color="auto" w:fill="FFFFFF"/>
          </w:tcPr>
          <w:p w14:paraId="03DFD70C"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D499358"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73B7527A"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6C17BFD4"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zračnega filtra</w:t>
            </w:r>
          </w:p>
        </w:tc>
        <w:tc>
          <w:tcPr>
            <w:tcW w:w="2662" w:type="dxa"/>
            <w:tcBorders>
              <w:top w:val="single" w:sz="2" w:space="0" w:color="000001"/>
              <w:left w:val="single" w:sz="2" w:space="0" w:color="000001"/>
              <w:bottom w:val="single" w:sz="2" w:space="0" w:color="000001"/>
            </w:tcBorders>
            <w:shd w:val="clear" w:color="auto" w:fill="FFFFFF"/>
          </w:tcPr>
          <w:p w14:paraId="66271D80"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5A3B083"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291A8985" w14:textId="77777777" w:rsidTr="00D46128">
        <w:tc>
          <w:tcPr>
            <w:tcW w:w="3911" w:type="dxa"/>
            <w:gridSpan w:val="3"/>
            <w:tcBorders>
              <w:left w:val="single" w:sz="2" w:space="0" w:color="000001"/>
              <w:bottom w:val="single" w:sz="2" w:space="0" w:color="000001"/>
            </w:tcBorders>
            <w:shd w:val="clear" w:color="auto" w:fill="FFFFFF"/>
          </w:tcPr>
          <w:p w14:paraId="5AE3F7B2"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oljnega filtra</w:t>
            </w:r>
          </w:p>
        </w:tc>
        <w:tc>
          <w:tcPr>
            <w:tcW w:w="2662" w:type="dxa"/>
            <w:tcBorders>
              <w:left w:val="single" w:sz="2" w:space="0" w:color="000001"/>
              <w:bottom w:val="single" w:sz="2" w:space="0" w:color="000001"/>
            </w:tcBorders>
            <w:shd w:val="clear" w:color="auto" w:fill="FFFFFF"/>
          </w:tcPr>
          <w:p w14:paraId="76A25EB9"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E18D119"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6C88D9F3"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7A1A7A32"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zavornih oblog spredaj</w:t>
            </w:r>
          </w:p>
        </w:tc>
        <w:tc>
          <w:tcPr>
            <w:tcW w:w="2662" w:type="dxa"/>
            <w:tcBorders>
              <w:top w:val="single" w:sz="2" w:space="0" w:color="000001"/>
              <w:left w:val="single" w:sz="2" w:space="0" w:color="000001"/>
              <w:bottom w:val="single" w:sz="2" w:space="0" w:color="000001"/>
            </w:tcBorders>
            <w:shd w:val="clear" w:color="auto" w:fill="FFFFFF"/>
          </w:tcPr>
          <w:p w14:paraId="64CEC9EC"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C254304"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13DBE118"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591E35E3" w14:textId="77777777" w:rsidR="00F31729" w:rsidRPr="00CE2D61" w:rsidRDefault="00F31729"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Menjava zavornih oblog zadaj</w:t>
            </w:r>
          </w:p>
        </w:tc>
        <w:tc>
          <w:tcPr>
            <w:tcW w:w="2662" w:type="dxa"/>
            <w:tcBorders>
              <w:top w:val="single" w:sz="2" w:space="0" w:color="000001"/>
              <w:left w:val="single" w:sz="2" w:space="0" w:color="000001"/>
              <w:bottom w:val="single" w:sz="2" w:space="0" w:color="000001"/>
            </w:tcBorders>
            <w:shd w:val="clear" w:color="auto" w:fill="FFFFFF"/>
          </w:tcPr>
          <w:p w14:paraId="770633FB"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4052150"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70053019" w14:textId="77777777" w:rsidTr="00D46128">
        <w:tc>
          <w:tcPr>
            <w:tcW w:w="3911" w:type="dxa"/>
            <w:gridSpan w:val="3"/>
            <w:tcBorders>
              <w:left w:val="single" w:sz="2" w:space="0" w:color="000001"/>
              <w:bottom w:val="single" w:sz="2" w:space="0" w:color="000001"/>
            </w:tcBorders>
            <w:shd w:val="clear" w:color="auto" w:fill="FFFFFF"/>
          </w:tcPr>
          <w:p w14:paraId="7556FFD3"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zavornih kolutov spredaj</w:t>
            </w:r>
          </w:p>
        </w:tc>
        <w:tc>
          <w:tcPr>
            <w:tcW w:w="2662" w:type="dxa"/>
            <w:tcBorders>
              <w:left w:val="single" w:sz="2" w:space="0" w:color="000001"/>
              <w:bottom w:val="single" w:sz="2" w:space="0" w:color="000001"/>
            </w:tcBorders>
            <w:shd w:val="clear" w:color="auto" w:fill="FFFFFF"/>
          </w:tcPr>
          <w:p w14:paraId="25A14501"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6E0FAE0"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00EF99EC"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12132F4A"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 xml:space="preserve">Menjava DPF </w:t>
            </w:r>
          </w:p>
        </w:tc>
        <w:tc>
          <w:tcPr>
            <w:tcW w:w="2662" w:type="dxa"/>
            <w:tcBorders>
              <w:top w:val="single" w:sz="2" w:space="0" w:color="000001"/>
              <w:left w:val="single" w:sz="2" w:space="0" w:color="000001"/>
              <w:bottom w:val="single" w:sz="2" w:space="0" w:color="000001"/>
            </w:tcBorders>
            <w:shd w:val="clear" w:color="auto" w:fill="FFFFFF"/>
          </w:tcPr>
          <w:p w14:paraId="0509D545"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6547720F"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13687ABC"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02F09881"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Skupni časovni normativ za navedena dela</w:t>
            </w:r>
            <w:r w:rsidRPr="00CE2D61">
              <w:rPr>
                <w:rFonts w:ascii="Lucida Sans Unicode" w:hAnsi="Lucida Sans Unicode" w:cs="Lucida Sans Unicode"/>
                <w:sz w:val="20"/>
                <w:szCs w:val="20"/>
              </w:rPr>
              <w:t xml:space="preserve"> </w:t>
            </w:r>
          </w:p>
        </w:tc>
        <w:tc>
          <w:tcPr>
            <w:tcW w:w="2662" w:type="dxa"/>
            <w:tcBorders>
              <w:top w:val="single" w:sz="2" w:space="0" w:color="000001"/>
              <w:left w:val="single" w:sz="2" w:space="0" w:color="000001"/>
              <w:bottom w:val="single" w:sz="2" w:space="0" w:color="000001"/>
            </w:tcBorders>
            <w:shd w:val="clear" w:color="auto" w:fill="FFFFFF"/>
          </w:tcPr>
          <w:p w14:paraId="63172EF4"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B7144C9"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p>
        </w:tc>
      </w:tr>
      <w:tr w:rsidR="00F31729" w:rsidRPr="00CE2D61" w14:paraId="292AE43F" w14:textId="77777777" w:rsidTr="00D46128">
        <w:tc>
          <w:tcPr>
            <w:tcW w:w="6573" w:type="dxa"/>
            <w:gridSpan w:val="4"/>
            <w:tcBorders>
              <w:top w:val="single" w:sz="2" w:space="0" w:color="000001"/>
              <w:left w:val="single" w:sz="2" w:space="0" w:color="000001"/>
              <w:bottom w:val="single" w:sz="2" w:space="0" w:color="000001"/>
            </w:tcBorders>
            <w:shd w:val="clear" w:color="auto" w:fill="FFFFFF"/>
          </w:tcPr>
          <w:p w14:paraId="2A393C1D"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0C3F8C0"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bl>
    <w:p w14:paraId="032D7AA8" w14:textId="77777777" w:rsidR="004774C2" w:rsidRPr="00CE2D61" w:rsidRDefault="004774C2" w:rsidP="00CE2D61">
      <w:pPr>
        <w:autoSpaceDE w:val="0"/>
        <w:autoSpaceDN w:val="0"/>
        <w:adjustRightInd w:val="0"/>
        <w:spacing w:line="240" w:lineRule="auto"/>
        <w:rPr>
          <w:rFonts w:ascii="Lucida Sans Unicode" w:hAnsi="Lucida Sans Unicode" w:cs="Lucida Sans Unicode"/>
          <w:iCs/>
          <w:szCs w:val="20"/>
        </w:rPr>
      </w:pPr>
    </w:p>
    <w:p w14:paraId="5CF02BDC" w14:textId="77777777" w:rsidR="004774C2" w:rsidRPr="00CE2D61" w:rsidRDefault="004774C2" w:rsidP="00CE2D61">
      <w:pPr>
        <w:autoSpaceDE w:val="0"/>
        <w:autoSpaceDN w:val="0"/>
        <w:adjustRightInd w:val="0"/>
        <w:spacing w:line="240" w:lineRule="auto"/>
        <w:rPr>
          <w:rFonts w:ascii="Lucida Sans Unicode" w:hAnsi="Lucida Sans Unicode" w:cs="Lucida Sans Unicode"/>
          <w:iCs/>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325"/>
        <w:gridCol w:w="2662"/>
        <w:gridCol w:w="2555"/>
      </w:tblGrid>
      <w:tr w:rsidR="00F31729" w:rsidRPr="00CE2D61" w14:paraId="280A65F4" w14:textId="77777777" w:rsidTr="00D46128">
        <w:trPr>
          <w:cantSplit/>
        </w:trPr>
        <w:tc>
          <w:tcPr>
            <w:tcW w:w="851" w:type="dxa"/>
            <w:tcBorders>
              <w:top w:val="single" w:sz="2" w:space="0" w:color="000001"/>
              <w:left w:val="single" w:sz="2" w:space="0" w:color="000001"/>
              <w:bottom w:val="single" w:sz="2" w:space="0" w:color="000001"/>
            </w:tcBorders>
            <w:shd w:val="clear" w:color="auto" w:fill="FFFFFF"/>
          </w:tcPr>
          <w:p w14:paraId="5E66DEEA" w14:textId="77777777" w:rsidR="00F31729" w:rsidRPr="00CE2D61" w:rsidRDefault="00F31729" w:rsidP="00CE2D61">
            <w:pPr>
              <w:spacing w:line="240" w:lineRule="auto"/>
              <w:jc w:val="center"/>
              <w:rPr>
                <w:rFonts w:ascii="Lucida Sans Unicode" w:hAnsi="Lucida Sans Unicode" w:cs="Lucida Sans Unicode"/>
                <w:sz w:val="20"/>
                <w:szCs w:val="20"/>
              </w:rPr>
            </w:pPr>
            <w:proofErr w:type="spellStart"/>
            <w:r w:rsidRPr="00CE2D61">
              <w:rPr>
                <w:rFonts w:ascii="Lucida Sans Unicode" w:hAnsi="Lucida Sans Unicode" w:cs="Lucida Sans Unicode"/>
                <w:sz w:val="20"/>
                <w:szCs w:val="20"/>
              </w:rPr>
              <w:t>Zap</w:t>
            </w:r>
            <w:proofErr w:type="spellEnd"/>
            <w:r w:rsidRPr="00CE2D61">
              <w:rPr>
                <w:rFonts w:ascii="Lucida Sans Unicode" w:hAnsi="Lucida Sans Unicode" w:cs="Lucida Sans Unicode"/>
                <w:sz w:val="20"/>
                <w:szCs w:val="20"/>
              </w:rPr>
              <w:t>. št.</w:t>
            </w:r>
          </w:p>
        </w:tc>
        <w:tc>
          <w:tcPr>
            <w:tcW w:w="1735" w:type="dxa"/>
            <w:tcBorders>
              <w:top w:val="single" w:sz="2" w:space="0" w:color="000001"/>
              <w:left w:val="single" w:sz="2" w:space="0" w:color="000001"/>
              <w:bottom w:val="single" w:sz="4" w:space="0" w:color="auto"/>
            </w:tcBorders>
            <w:shd w:val="clear" w:color="auto" w:fill="FFFFFF"/>
          </w:tcPr>
          <w:p w14:paraId="2B82A3F5" w14:textId="77777777"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Registrska št.</w:t>
            </w:r>
          </w:p>
        </w:tc>
        <w:tc>
          <w:tcPr>
            <w:tcW w:w="1325" w:type="dxa"/>
            <w:tcBorders>
              <w:top w:val="single" w:sz="2" w:space="0" w:color="000001"/>
              <w:left w:val="single" w:sz="4" w:space="0" w:color="auto"/>
              <w:bottom w:val="single" w:sz="4" w:space="0" w:color="auto"/>
            </w:tcBorders>
            <w:shd w:val="clear" w:color="auto" w:fill="FFFFFF"/>
          </w:tcPr>
          <w:p w14:paraId="4DD8A586" w14:textId="77777777"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Znamka/ model</w:t>
            </w:r>
          </w:p>
        </w:tc>
        <w:tc>
          <w:tcPr>
            <w:tcW w:w="2662" w:type="dxa"/>
            <w:vMerge w:val="restart"/>
            <w:tcBorders>
              <w:top w:val="single" w:sz="2" w:space="0" w:color="000001"/>
              <w:left w:val="single" w:sz="2" w:space="0" w:color="000001"/>
              <w:bottom w:val="single" w:sz="2" w:space="0" w:color="000080"/>
            </w:tcBorders>
            <w:shd w:val="clear" w:color="auto" w:fill="FFFFFF"/>
            <w:vAlign w:val="center"/>
          </w:tcPr>
          <w:p w14:paraId="0B52F660" w14:textId="77777777" w:rsidR="00F31729" w:rsidRPr="00CE2D61" w:rsidRDefault="00F31729"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Časovni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vAlign w:val="center"/>
          </w:tcPr>
          <w:p w14:paraId="08C27B8C" w14:textId="77777777" w:rsidR="00F31729" w:rsidRPr="00CE2D61" w:rsidRDefault="00F31729"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Cena v EUR brez DDV</w:t>
            </w:r>
          </w:p>
        </w:tc>
      </w:tr>
      <w:tr w:rsidR="00F31729" w:rsidRPr="00CE2D61" w14:paraId="50AC5768" w14:textId="77777777" w:rsidTr="00D46128">
        <w:trPr>
          <w:cantSplit/>
        </w:trPr>
        <w:tc>
          <w:tcPr>
            <w:tcW w:w="851" w:type="dxa"/>
            <w:tcBorders>
              <w:top w:val="single" w:sz="2" w:space="0" w:color="000001"/>
              <w:left w:val="single" w:sz="2" w:space="0" w:color="000001"/>
              <w:bottom w:val="single" w:sz="2" w:space="0" w:color="000001"/>
            </w:tcBorders>
            <w:shd w:val="clear" w:color="auto" w:fill="FFFFFF"/>
          </w:tcPr>
          <w:p w14:paraId="31F60F0B" w14:textId="09A645C2"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b/>
                <w:bCs/>
                <w:sz w:val="20"/>
                <w:szCs w:val="20"/>
              </w:rPr>
              <w:t>8</w:t>
            </w:r>
          </w:p>
        </w:tc>
        <w:tc>
          <w:tcPr>
            <w:tcW w:w="1735" w:type="dxa"/>
            <w:tcBorders>
              <w:top w:val="single" w:sz="4" w:space="0" w:color="auto"/>
              <w:left w:val="single" w:sz="2" w:space="0" w:color="000001"/>
              <w:bottom w:val="single" w:sz="2" w:space="0" w:color="000001"/>
            </w:tcBorders>
            <w:shd w:val="clear" w:color="auto" w:fill="FFFFFF"/>
            <w:vAlign w:val="center"/>
          </w:tcPr>
          <w:p w14:paraId="47ABE4D3" w14:textId="30D09451"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LJ07AUI</w:t>
            </w:r>
          </w:p>
        </w:tc>
        <w:tc>
          <w:tcPr>
            <w:tcW w:w="1325" w:type="dxa"/>
            <w:tcBorders>
              <w:top w:val="single" w:sz="4" w:space="0" w:color="auto"/>
              <w:left w:val="single" w:sz="4" w:space="0" w:color="auto"/>
              <w:bottom w:val="single" w:sz="2" w:space="0" w:color="000001"/>
            </w:tcBorders>
            <w:shd w:val="clear" w:color="auto" w:fill="FFFFFF"/>
          </w:tcPr>
          <w:p w14:paraId="2876459A" w14:textId="77777777"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RENAULT</w:t>
            </w:r>
          </w:p>
        </w:tc>
        <w:tc>
          <w:tcPr>
            <w:tcW w:w="2662" w:type="dxa"/>
            <w:vMerge/>
            <w:tcBorders>
              <w:left w:val="single" w:sz="2" w:space="0" w:color="000001"/>
              <w:bottom w:val="single" w:sz="2" w:space="0" w:color="000001"/>
            </w:tcBorders>
            <w:shd w:val="clear" w:color="auto" w:fill="FFFFFF"/>
          </w:tcPr>
          <w:p w14:paraId="5C58DB58" w14:textId="77777777" w:rsidR="00F31729" w:rsidRPr="00CE2D61" w:rsidRDefault="00F31729" w:rsidP="00CE2D61">
            <w:pPr>
              <w:pStyle w:val="Telobesedila"/>
              <w:snapToGrid w:val="0"/>
              <w:spacing w:after="0" w:line="240" w:lineRule="auto"/>
              <w:rPr>
                <w:rFonts w:ascii="Lucida Sans Unicode" w:hAnsi="Lucida Sans Unicode" w:cs="Lucida Sans Unicode"/>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57E393DD" w14:textId="77777777" w:rsidR="00F31729" w:rsidRPr="00CE2D61" w:rsidRDefault="00F31729" w:rsidP="00CE2D61">
            <w:pPr>
              <w:pStyle w:val="Telobesedila"/>
              <w:snapToGrid w:val="0"/>
              <w:spacing w:after="0" w:line="240" w:lineRule="auto"/>
              <w:jc w:val="both"/>
              <w:rPr>
                <w:rFonts w:ascii="Lucida Sans Unicode" w:hAnsi="Lucida Sans Unicode" w:cs="Lucida Sans Unicode"/>
                <w:b/>
                <w:sz w:val="20"/>
                <w:szCs w:val="20"/>
              </w:rPr>
            </w:pPr>
          </w:p>
        </w:tc>
      </w:tr>
      <w:tr w:rsidR="00F31729" w:rsidRPr="00CE2D61" w14:paraId="20A2F08F"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7EA20D9D" w14:textId="77777777" w:rsidR="00F31729" w:rsidRPr="00CE2D61" w:rsidRDefault="00F31729"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Letni servisni pregled vozila</w:t>
            </w:r>
          </w:p>
        </w:tc>
        <w:tc>
          <w:tcPr>
            <w:tcW w:w="2662" w:type="dxa"/>
            <w:tcBorders>
              <w:top w:val="single" w:sz="2" w:space="0" w:color="000001"/>
              <w:left w:val="single" w:sz="2" w:space="0" w:color="000001"/>
              <w:bottom w:val="single" w:sz="2" w:space="0" w:color="000001"/>
            </w:tcBorders>
            <w:shd w:val="clear" w:color="auto" w:fill="FFFFFF"/>
          </w:tcPr>
          <w:p w14:paraId="29F14243"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787D27E"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5041A82F"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25F36E0D"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zračnega filtra</w:t>
            </w:r>
          </w:p>
        </w:tc>
        <w:tc>
          <w:tcPr>
            <w:tcW w:w="2662" w:type="dxa"/>
            <w:tcBorders>
              <w:top w:val="single" w:sz="2" w:space="0" w:color="000001"/>
              <w:left w:val="single" w:sz="2" w:space="0" w:color="000001"/>
              <w:bottom w:val="single" w:sz="2" w:space="0" w:color="000001"/>
            </w:tcBorders>
            <w:shd w:val="clear" w:color="auto" w:fill="FFFFFF"/>
          </w:tcPr>
          <w:p w14:paraId="06D1A2DF"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361F6B1"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39EA9DFA" w14:textId="77777777" w:rsidTr="00D46128">
        <w:tc>
          <w:tcPr>
            <w:tcW w:w="3911" w:type="dxa"/>
            <w:gridSpan w:val="3"/>
            <w:tcBorders>
              <w:left w:val="single" w:sz="2" w:space="0" w:color="000001"/>
              <w:bottom w:val="single" w:sz="2" w:space="0" w:color="000001"/>
            </w:tcBorders>
            <w:shd w:val="clear" w:color="auto" w:fill="FFFFFF"/>
          </w:tcPr>
          <w:p w14:paraId="01DE02A6"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oljnega filtra</w:t>
            </w:r>
          </w:p>
        </w:tc>
        <w:tc>
          <w:tcPr>
            <w:tcW w:w="2662" w:type="dxa"/>
            <w:tcBorders>
              <w:left w:val="single" w:sz="2" w:space="0" w:color="000001"/>
              <w:bottom w:val="single" w:sz="2" w:space="0" w:color="000001"/>
            </w:tcBorders>
            <w:shd w:val="clear" w:color="auto" w:fill="FFFFFF"/>
          </w:tcPr>
          <w:p w14:paraId="3D18392D"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655646E5"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66E7DC74"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78BB510A"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zavornih oblog spredaj</w:t>
            </w:r>
          </w:p>
        </w:tc>
        <w:tc>
          <w:tcPr>
            <w:tcW w:w="2662" w:type="dxa"/>
            <w:tcBorders>
              <w:top w:val="single" w:sz="2" w:space="0" w:color="000001"/>
              <w:left w:val="single" w:sz="2" w:space="0" w:color="000001"/>
              <w:bottom w:val="single" w:sz="2" w:space="0" w:color="000001"/>
            </w:tcBorders>
            <w:shd w:val="clear" w:color="auto" w:fill="FFFFFF"/>
          </w:tcPr>
          <w:p w14:paraId="4520E8F0"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A952637"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07D54406"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68012B20" w14:textId="77777777" w:rsidR="00F31729" w:rsidRPr="00CE2D61" w:rsidRDefault="00F31729"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Menjava zavornih oblog zadaj</w:t>
            </w:r>
          </w:p>
        </w:tc>
        <w:tc>
          <w:tcPr>
            <w:tcW w:w="2662" w:type="dxa"/>
            <w:tcBorders>
              <w:top w:val="single" w:sz="2" w:space="0" w:color="000001"/>
              <w:left w:val="single" w:sz="2" w:space="0" w:color="000001"/>
              <w:bottom w:val="single" w:sz="2" w:space="0" w:color="000001"/>
            </w:tcBorders>
            <w:shd w:val="clear" w:color="auto" w:fill="FFFFFF"/>
          </w:tcPr>
          <w:p w14:paraId="0FE0546D"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C139F5C"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3E7148C4" w14:textId="77777777" w:rsidTr="00D46128">
        <w:tc>
          <w:tcPr>
            <w:tcW w:w="3911" w:type="dxa"/>
            <w:gridSpan w:val="3"/>
            <w:tcBorders>
              <w:left w:val="single" w:sz="2" w:space="0" w:color="000001"/>
              <w:bottom w:val="single" w:sz="2" w:space="0" w:color="000001"/>
            </w:tcBorders>
            <w:shd w:val="clear" w:color="auto" w:fill="FFFFFF"/>
          </w:tcPr>
          <w:p w14:paraId="1B9F451E"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zavornih kolutov spredaj</w:t>
            </w:r>
          </w:p>
        </w:tc>
        <w:tc>
          <w:tcPr>
            <w:tcW w:w="2662" w:type="dxa"/>
            <w:tcBorders>
              <w:left w:val="single" w:sz="2" w:space="0" w:color="000001"/>
              <w:bottom w:val="single" w:sz="2" w:space="0" w:color="000001"/>
            </w:tcBorders>
            <w:shd w:val="clear" w:color="auto" w:fill="FFFFFF"/>
          </w:tcPr>
          <w:p w14:paraId="482B4672"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F3A663F"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15FD62F5"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1B0164CB"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 xml:space="preserve">Menjava DPF </w:t>
            </w:r>
          </w:p>
        </w:tc>
        <w:tc>
          <w:tcPr>
            <w:tcW w:w="2662" w:type="dxa"/>
            <w:tcBorders>
              <w:top w:val="single" w:sz="2" w:space="0" w:color="000001"/>
              <w:left w:val="single" w:sz="2" w:space="0" w:color="000001"/>
              <w:bottom w:val="single" w:sz="2" w:space="0" w:color="000001"/>
            </w:tcBorders>
            <w:shd w:val="clear" w:color="auto" w:fill="FFFFFF"/>
          </w:tcPr>
          <w:p w14:paraId="1F846E34"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6848C0B"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6F8F4E76"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34CA0621"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Skupni časovni normativ za navedena dela</w:t>
            </w:r>
            <w:r w:rsidRPr="00CE2D61">
              <w:rPr>
                <w:rFonts w:ascii="Lucida Sans Unicode" w:hAnsi="Lucida Sans Unicode" w:cs="Lucida Sans Unicode"/>
                <w:sz w:val="20"/>
                <w:szCs w:val="20"/>
              </w:rPr>
              <w:t xml:space="preserve"> </w:t>
            </w:r>
          </w:p>
        </w:tc>
        <w:tc>
          <w:tcPr>
            <w:tcW w:w="2662" w:type="dxa"/>
            <w:tcBorders>
              <w:top w:val="single" w:sz="2" w:space="0" w:color="000001"/>
              <w:left w:val="single" w:sz="2" w:space="0" w:color="000001"/>
              <w:bottom w:val="single" w:sz="2" w:space="0" w:color="000001"/>
            </w:tcBorders>
            <w:shd w:val="clear" w:color="auto" w:fill="FFFFFF"/>
          </w:tcPr>
          <w:p w14:paraId="4559F183"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692FA0B"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p>
        </w:tc>
      </w:tr>
      <w:tr w:rsidR="00F31729" w:rsidRPr="00CE2D61" w14:paraId="62E3CB86" w14:textId="77777777" w:rsidTr="00D46128">
        <w:tc>
          <w:tcPr>
            <w:tcW w:w="6573" w:type="dxa"/>
            <w:gridSpan w:val="4"/>
            <w:tcBorders>
              <w:top w:val="single" w:sz="2" w:space="0" w:color="000001"/>
              <w:left w:val="single" w:sz="2" w:space="0" w:color="000001"/>
              <w:bottom w:val="single" w:sz="2" w:space="0" w:color="000001"/>
            </w:tcBorders>
            <w:shd w:val="clear" w:color="auto" w:fill="FFFFFF"/>
          </w:tcPr>
          <w:p w14:paraId="67C1F63B"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7102EE5"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bl>
    <w:p w14:paraId="4CD7B91D" w14:textId="77777777" w:rsidR="004774C2" w:rsidRPr="00CE2D61" w:rsidRDefault="004774C2" w:rsidP="00CE2D61">
      <w:pPr>
        <w:autoSpaceDE w:val="0"/>
        <w:autoSpaceDN w:val="0"/>
        <w:adjustRightInd w:val="0"/>
        <w:spacing w:line="240" w:lineRule="auto"/>
        <w:rPr>
          <w:rFonts w:ascii="Lucida Sans Unicode" w:hAnsi="Lucida Sans Unicode" w:cs="Lucida Sans Unicode"/>
          <w:iCs/>
          <w:szCs w:val="20"/>
        </w:rPr>
      </w:pPr>
    </w:p>
    <w:p w14:paraId="0AE565BB" w14:textId="77777777" w:rsidR="004774C2" w:rsidRPr="00CE2D61" w:rsidRDefault="004774C2" w:rsidP="00CE2D61">
      <w:pPr>
        <w:autoSpaceDE w:val="0"/>
        <w:autoSpaceDN w:val="0"/>
        <w:adjustRightInd w:val="0"/>
        <w:spacing w:line="240" w:lineRule="auto"/>
        <w:rPr>
          <w:rFonts w:ascii="Lucida Sans Unicode" w:hAnsi="Lucida Sans Unicode" w:cs="Lucida Sans Unicode"/>
          <w:iCs/>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325"/>
        <w:gridCol w:w="2662"/>
        <w:gridCol w:w="2555"/>
      </w:tblGrid>
      <w:tr w:rsidR="00F31729" w:rsidRPr="00CE2D61" w14:paraId="1A982257" w14:textId="77777777" w:rsidTr="00D46128">
        <w:trPr>
          <w:cantSplit/>
        </w:trPr>
        <w:tc>
          <w:tcPr>
            <w:tcW w:w="851" w:type="dxa"/>
            <w:tcBorders>
              <w:top w:val="single" w:sz="2" w:space="0" w:color="000001"/>
              <w:left w:val="single" w:sz="2" w:space="0" w:color="000001"/>
              <w:bottom w:val="single" w:sz="2" w:space="0" w:color="000001"/>
            </w:tcBorders>
            <w:shd w:val="clear" w:color="auto" w:fill="FFFFFF"/>
          </w:tcPr>
          <w:p w14:paraId="19BD9556" w14:textId="77777777" w:rsidR="00F31729" w:rsidRPr="00CE2D61" w:rsidRDefault="00F31729" w:rsidP="00CE2D61">
            <w:pPr>
              <w:spacing w:line="240" w:lineRule="auto"/>
              <w:jc w:val="center"/>
              <w:rPr>
                <w:rFonts w:ascii="Lucida Sans Unicode" w:hAnsi="Lucida Sans Unicode" w:cs="Lucida Sans Unicode"/>
                <w:sz w:val="20"/>
                <w:szCs w:val="20"/>
              </w:rPr>
            </w:pPr>
            <w:proofErr w:type="spellStart"/>
            <w:r w:rsidRPr="00CE2D61">
              <w:rPr>
                <w:rFonts w:ascii="Lucida Sans Unicode" w:hAnsi="Lucida Sans Unicode" w:cs="Lucida Sans Unicode"/>
                <w:sz w:val="20"/>
                <w:szCs w:val="20"/>
              </w:rPr>
              <w:lastRenderedPageBreak/>
              <w:t>Zap</w:t>
            </w:r>
            <w:proofErr w:type="spellEnd"/>
            <w:r w:rsidRPr="00CE2D61">
              <w:rPr>
                <w:rFonts w:ascii="Lucida Sans Unicode" w:hAnsi="Lucida Sans Unicode" w:cs="Lucida Sans Unicode"/>
                <w:sz w:val="20"/>
                <w:szCs w:val="20"/>
              </w:rPr>
              <w:t>. št.</w:t>
            </w:r>
          </w:p>
        </w:tc>
        <w:tc>
          <w:tcPr>
            <w:tcW w:w="1735" w:type="dxa"/>
            <w:tcBorders>
              <w:top w:val="single" w:sz="2" w:space="0" w:color="000001"/>
              <w:left w:val="single" w:sz="2" w:space="0" w:color="000001"/>
              <w:bottom w:val="single" w:sz="4" w:space="0" w:color="auto"/>
            </w:tcBorders>
            <w:shd w:val="clear" w:color="auto" w:fill="FFFFFF"/>
          </w:tcPr>
          <w:p w14:paraId="1916CE3D" w14:textId="77777777"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Registrska št.</w:t>
            </w:r>
          </w:p>
        </w:tc>
        <w:tc>
          <w:tcPr>
            <w:tcW w:w="1325" w:type="dxa"/>
            <w:tcBorders>
              <w:top w:val="single" w:sz="2" w:space="0" w:color="000001"/>
              <w:left w:val="single" w:sz="4" w:space="0" w:color="auto"/>
              <w:bottom w:val="single" w:sz="4" w:space="0" w:color="auto"/>
            </w:tcBorders>
            <w:shd w:val="clear" w:color="auto" w:fill="FFFFFF"/>
          </w:tcPr>
          <w:p w14:paraId="1AF2A8A8" w14:textId="77777777"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Znamka/ model</w:t>
            </w:r>
          </w:p>
        </w:tc>
        <w:tc>
          <w:tcPr>
            <w:tcW w:w="2662" w:type="dxa"/>
            <w:vMerge w:val="restart"/>
            <w:tcBorders>
              <w:top w:val="single" w:sz="2" w:space="0" w:color="000001"/>
              <w:left w:val="single" w:sz="2" w:space="0" w:color="000001"/>
              <w:bottom w:val="single" w:sz="2" w:space="0" w:color="000080"/>
            </w:tcBorders>
            <w:shd w:val="clear" w:color="auto" w:fill="FFFFFF"/>
            <w:vAlign w:val="center"/>
          </w:tcPr>
          <w:p w14:paraId="6A3CF07C" w14:textId="77777777" w:rsidR="00F31729" w:rsidRPr="00CE2D61" w:rsidRDefault="00F31729"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Časovni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vAlign w:val="center"/>
          </w:tcPr>
          <w:p w14:paraId="3EE2B720" w14:textId="77777777" w:rsidR="00F31729" w:rsidRPr="00CE2D61" w:rsidRDefault="00F31729"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Cena v EUR brez DDV</w:t>
            </w:r>
          </w:p>
        </w:tc>
      </w:tr>
      <w:tr w:rsidR="00F31729" w:rsidRPr="00CE2D61" w14:paraId="15E8A7BB" w14:textId="77777777" w:rsidTr="00D46128">
        <w:trPr>
          <w:cantSplit/>
        </w:trPr>
        <w:tc>
          <w:tcPr>
            <w:tcW w:w="851" w:type="dxa"/>
            <w:tcBorders>
              <w:top w:val="single" w:sz="2" w:space="0" w:color="000001"/>
              <w:left w:val="single" w:sz="2" w:space="0" w:color="000001"/>
              <w:bottom w:val="single" w:sz="2" w:space="0" w:color="000001"/>
            </w:tcBorders>
            <w:shd w:val="clear" w:color="auto" w:fill="FFFFFF"/>
          </w:tcPr>
          <w:p w14:paraId="596A23AB" w14:textId="0620B2BB"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b/>
                <w:bCs/>
                <w:sz w:val="20"/>
                <w:szCs w:val="20"/>
              </w:rPr>
              <w:t>9</w:t>
            </w:r>
          </w:p>
        </w:tc>
        <w:tc>
          <w:tcPr>
            <w:tcW w:w="1735" w:type="dxa"/>
            <w:tcBorders>
              <w:top w:val="single" w:sz="4" w:space="0" w:color="auto"/>
              <w:left w:val="single" w:sz="2" w:space="0" w:color="000001"/>
              <w:bottom w:val="single" w:sz="2" w:space="0" w:color="000001"/>
            </w:tcBorders>
            <w:shd w:val="clear" w:color="auto" w:fill="FFFFFF"/>
            <w:vAlign w:val="center"/>
          </w:tcPr>
          <w:p w14:paraId="57E73C93" w14:textId="6B6BFF6E" w:rsidR="00F31729" w:rsidRPr="00CE2D61" w:rsidRDefault="00F31729" w:rsidP="00CE2D61">
            <w:pPr>
              <w:spacing w:line="240" w:lineRule="auto"/>
              <w:jc w:val="center"/>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LJBN261</w:t>
            </w:r>
          </w:p>
        </w:tc>
        <w:tc>
          <w:tcPr>
            <w:tcW w:w="1325" w:type="dxa"/>
            <w:tcBorders>
              <w:top w:val="single" w:sz="4" w:space="0" w:color="auto"/>
              <w:left w:val="single" w:sz="4" w:space="0" w:color="auto"/>
              <w:bottom w:val="single" w:sz="2" w:space="0" w:color="000001"/>
            </w:tcBorders>
            <w:shd w:val="clear" w:color="auto" w:fill="FFFFFF"/>
          </w:tcPr>
          <w:p w14:paraId="5D0BAAFE" w14:textId="1D73F3A3"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MAN</w:t>
            </w:r>
          </w:p>
        </w:tc>
        <w:tc>
          <w:tcPr>
            <w:tcW w:w="2662" w:type="dxa"/>
            <w:vMerge/>
            <w:tcBorders>
              <w:left w:val="single" w:sz="2" w:space="0" w:color="000001"/>
              <w:bottom w:val="single" w:sz="2" w:space="0" w:color="000001"/>
            </w:tcBorders>
            <w:shd w:val="clear" w:color="auto" w:fill="FFFFFF"/>
          </w:tcPr>
          <w:p w14:paraId="23ABB914" w14:textId="77777777" w:rsidR="00F31729" w:rsidRPr="00CE2D61" w:rsidRDefault="00F31729" w:rsidP="00CE2D61">
            <w:pPr>
              <w:pStyle w:val="Telobesedila"/>
              <w:snapToGrid w:val="0"/>
              <w:spacing w:after="0" w:line="240" w:lineRule="auto"/>
              <w:rPr>
                <w:rFonts w:ascii="Lucida Sans Unicode" w:hAnsi="Lucida Sans Unicode" w:cs="Lucida Sans Unicode"/>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0DE7EFD6" w14:textId="77777777" w:rsidR="00F31729" w:rsidRPr="00CE2D61" w:rsidRDefault="00F31729" w:rsidP="00CE2D61">
            <w:pPr>
              <w:pStyle w:val="Telobesedila"/>
              <w:snapToGrid w:val="0"/>
              <w:spacing w:after="0" w:line="240" w:lineRule="auto"/>
              <w:jc w:val="both"/>
              <w:rPr>
                <w:rFonts w:ascii="Lucida Sans Unicode" w:hAnsi="Lucida Sans Unicode" w:cs="Lucida Sans Unicode"/>
                <w:b/>
                <w:sz w:val="20"/>
                <w:szCs w:val="20"/>
              </w:rPr>
            </w:pPr>
          </w:p>
        </w:tc>
      </w:tr>
      <w:tr w:rsidR="00F31729" w:rsidRPr="00CE2D61" w14:paraId="578541CC"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1977733F" w14:textId="77777777" w:rsidR="00F31729" w:rsidRPr="00CE2D61" w:rsidRDefault="00F31729"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Letni servisni pregled vozila</w:t>
            </w:r>
          </w:p>
        </w:tc>
        <w:tc>
          <w:tcPr>
            <w:tcW w:w="2662" w:type="dxa"/>
            <w:tcBorders>
              <w:top w:val="single" w:sz="2" w:space="0" w:color="000001"/>
              <w:left w:val="single" w:sz="2" w:space="0" w:color="000001"/>
              <w:bottom w:val="single" w:sz="2" w:space="0" w:color="000001"/>
            </w:tcBorders>
            <w:shd w:val="clear" w:color="auto" w:fill="FFFFFF"/>
          </w:tcPr>
          <w:p w14:paraId="168D0836"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B80CEAB"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5C578FCB"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2E3A1A7C"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zračnega filtra</w:t>
            </w:r>
          </w:p>
        </w:tc>
        <w:tc>
          <w:tcPr>
            <w:tcW w:w="2662" w:type="dxa"/>
            <w:tcBorders>
              <w:top w:val="single" w:sz="2" w:space="0" w:color="000001"/>
              <w:left w:val="single" w:sz="2" w:space="0" w:color="000001"/>
              <w:bottom w:val="single" w:sz="2" w:space="0" w:color="000001"/>
            </w:tcBorders>
            <w:shd w:val="clear" w:color="auto" w:fill="FFFFFF"/>
          </w:tcPr>
          <w:p w14:paraId="0616C5B1"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2AAC515"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0E49F659" w14:textId="77777777" w:rsidTr="00D46128">
        <w:tc>
          <w:tcPr>
            <w:tcW w:w="3911" w:type="dxa"/>
            <w:gridSpan w:val="3"/>
            <w:tcBorders>
              <w:left w:val="single" w:sz="2" w:space="0" w:color="000001"/>
              <w:bottom w:val="single" w:sz="2" w:space="0" w:color="000001"/>
            </w:tcBorders>
            <w:shd w:val="clear" w:color="auto" w:fill="FFFFFF"/>
          </w:tcPr>
          <w:p w14:paraId="26343E6E"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oljnega filtra</w:t>
            </w:r>
          </w:p>
        </w:tc>
        <w:tc>
          <w:tcPr>
            <w:tcW w:w="2662" w:type="dxa"/>
            <w:tcBorders>
              <w:left w:val="single" w:sz="2" w:space="0" w:color="000001"/>
              <w:bottom w:val="single" w:sz="2" w:space="0" w:color="000001"/>
            </w:tcBorders>
            <w:shd w:val="clear" w:color="auto" w:fill="FFFFFF"/>
          </w:tcPr>
          <w:p w14:paraId="3D4BDA14"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21F9FC1F"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4975CBB6"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467C79F1"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zavornih oblog spredaj</w:t>
            </w:r>
          </w:p>
        </w:tc>
        <w:tc>
          <w:tcPr>
            <w:tcW w:w="2662" w:type="dxa"/>
            <w:tcBorders>
              <w:top w:val="single" w:sz="2" w:space="0" w:color="000001"/>
              <w:left w:val="single" w:sz="2" w:space="0" w:color="000001"/>
              <w:bottom w:val="single" w:sz="2" w:space="0" w:color="000001"/>
            </w:tcBorders>
            <w:shd w:val="clear" w:color="auto" w:fill="FFFFFF"/>
          </w:tcPr>
          <w:p w14:paraId="305EE293"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326FAF1"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097F09C8"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4714EEFE" w14:textId="77777777" w:rsidR="00F31729" w:rsidRPr="00CE2D61" w:rsidRDefault="00F31729"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Menjava zavornih oblog zadaj</w:t>
            </w:r>
          </w:p>
        </w:tc>
        <w:tc>
          <w:tcPr>
            <w:tcW w:w="2662" w:type="dxa"/>
            <w:tcBorders>
              <w:top w:val="single" w:sz="2" w:space="0" w:color="000001"/>
              <w:left w:val="single" w:sz="2" w:space="0" w:color="000001"/>
              <w:bottom w:val="single" w:sz="2" w:space="0" w:color="000001"/>
            </w:tcBorders>
            <w:shd w:val="clear" w:color="auto" w:fill="FFFFFF"/>
          </w:tcPr>
          <w:p w14:paraId="09215301"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E7A00D6"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160EA00D" w14:textId="77777777" w:rsidTr="00D46128">
        <w:tc>
          <w:tcPr>
            <w:tcW w:w="3911" w:type="dxa"/>
            <w:gridSpan w:val="3"/>
            <w:tcBorders>
              <w:left w:val="single" w:sz="2" w:space="0" w:color="000001"/>
              <w:bottom w:val="single" w:sz="2" w:space="0" w:color="000001"/>
            </w:tcBorders>
            <w:shd w:val="clear" w:color="auto" w:fill="FFFFFF"/>
          </w:tcPr>
          <w:p w14:paraId="69A6F0AE"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zavornih kolutov spredaj</w:t>
            </w:r>
          </w:p>
        </w:tc>
        <w:tc>
          <w:tcPr>
            <w:tcW w:w="2662" w:type="dxa"/>
            <w:tcBorders>
              <w:left w:val="single" w:sz="2" w:space="0" w:color="000001"/>
              <w:bottom w:val="single" w:sz="2" w:space="0" w:color="000001"/>
            </w:tcBorders>
            <w:shd w:val="clear" w:color="auto" w:fill="FFFFFF"/>
          </w:tcPr>
          <w:p w14:paraId="446C37CD"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06A57F3B"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49AD65A8"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4A1ECD3E"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 xml:space="preserve">Menjava DPF </w:t>
            </w:r>
          </w:p>
        </w:tc>
        <w:tc>
          <w:tcPr>
            <w:tcW w:w="2662" w:type="dxa"/>
            <w:tcBorders>
              <w:top w:val="single" w:sz="2" w:space="0" w:color="000001"/>
              <w:left w:val="single" w:sz="2" w:space="0" w:color="000001"/>
              <w:bottom w:val="single" w:sz="2" w:space="0" w:color="000001"/>
            </w:tcBorders>
            <w:shd w:val="clear" w:color="auto" w:fill="FFFFFF"/>
          </w:tcPr>
          <w:p w14:paraId="1AB4980C"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D39B3A4"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41E1AB5D"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1C21B806"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Skupni časovni normativ za navedena dela</w:t>
            </w:r>
            <w:r w:rsidRPr="00CE2D61">
              <w:rPr>
                <w:rFonts w:ascii="Lucida Sans Unicode" w:hAnsi="Lucida Sans Unicode" w:cs="Lucida Sans Unicode"/>
                <w:sz w:val="20"/>
                <w:szCs w:val="20"/>
              </w:rPr>
              <w:t xml:space="preserve"> </w:t>
            </w:r>
          </w:p>
        </w:tc>
        <w:tc>
          <w:tcPr>
            <w:tcW w:w="2662" w:type="dxa"/>
            <w:tcBorders>
              <w:top w:val="single" w:sz="2" w:space="0" w:color="000001"/>
              <w:left w:val="single" w:sz="2" w:space="0" w:color="000001"/>
              <w:bottom w:val="single" w:sz="2" w:space="0" w:color="000001"/>
            </w:tcBorders>
            <w:shd w:val="clear" w:color="auto" w:fill="FFFFFF"/>
          </w:tcPr>
          <w:p w14:paraId="549D776D"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7FB61BF"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p>
        </w:tc>
      </w:tr>
      <w:tr w:rsidR="00F31729" w:rsidRPr="00CE2D61" w14:paraId="0187AD56" w14:textId="77777777" w:rsidTr="00D46128">
        <w:tc>
          <w:tcPr>
            <w:tcW w:w="6573" w:type="dxa"/>
            <w:gridSpan w:val="4"/>
            <w:tcBorders>
              <w:top w:val="single" w:sz="2" w:space="0" w:color="000001"/>
              <w:left w:val="single" w:sz="2" w:space="0" w:color="000001"/>
              <w:bottom w:val="single" w:sz="2" w:space="0" w:color="000001"/>
            </w:tcBorders>
            <w:shd w:val="clear" w:color="auto" w:fill="FFFFFF"/>
          </w:tcPr>
          <w:p w14:paraId="0977D380"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4F97844"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bl>
    <w:p w14:paraId="1D7C6265" w14:textId="77777777" w:rsidR="004774C2" w:rsidRPr="00CE2D61" w:rsidRDefault="004774C2" w:rsidP="00CE2D61">
      <w:pPr>
        <w:autoSpaceDE w:val="0"/>
        <w:autoSpaceDN w:val="0"/>
        <w:adjustRightInd w:val="0"/>
        <w:spacing w:line="240" w:lineRule="auto"/>
        <w:rPr>
          <w:rFonts w:ascii="Lucida Sans Unicode" w:hAnsi="Lucida Sans Unicode" w:cs="Lucida Sans Unicode"/>
          <w:iCs/>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1735"/>
        <w:gridCol w:w="1325"/>
        <w:gridCol w:w="2662"/>
        <w:gridCol w:w="2555"/>
      </w:tblGrid>
      <w:tr w:rsidR="00F31729" w:rsidRPr="00CE2D61" w14:paraId="5845D415" w14:textId="77777777" w:rsidTr="00D46128">
        <w:trPr>
          <w:cantSplit/>
        </w:trPr>
        <w:tc>
          <w:tcPr>
            <w:tcW w:w="851" w:type="dxa"/>
            <w:tcBorders>
              <w:top w:val="single" w:sz="2" w:space="0" w:color="000001"/>
              <w:left w:val="single" w:sz="2" w:space="0" w:color="000001"/>
              <w:bottom w:val="single" w:sz="2" w:space="0" w:color="000001"/>
            </w:tcBorders>
            <w:shd w:val="clear" w:color="auto" w:fill="FFFFFF"/>
          </w:tcPr>
          <w:p w14:paraId="36C94BA1" w14:textId="77777777" w:rsidR="00F31729" w:rsidRPr="00CE2D61" w:rsidRDefault="00F31729" w:rsidP="00CE2D61">
            <w:pPr>
              <w:spacing w:line="240" w:lineRule="auto"/>
              <w:jc w:val="center"/>
              <w:rPr>
                <w:rFonts w:ascii="Lucida Sans Unicode" w:hAnsi="Lucida Sans Unicode" w:cs="Lucida Sans Unicode"/>
                <w:sz w:val="20"/>
                <w:szCs w:val="20"/>
              </w:rPr>
            </w:pPr>
            <w:proofErr w:type="spellStart"/>
            <w:r w:rsidRPr="00CE2D61">
              <w:rPr>
                <w:rFonts w:ascii="Lucida Sans Unicode" w:hAnsi="Lucida Sans Unicode" w:cs="Lucida Sans Unicode"/>
                <w:sz w:val="20"/>
                <w:szCs w:val="20"/>
              </w:rPr>
              <w:t>Zap</w:t>
            </w:r>
            <w:proofErr w:type="spellEnd"/>
            <w:r w:rsidRPr="00CE2D61">
              <w:rPr>
                <w:rFonts w:ascii="Lucida Sans Unicode" w:hAnsi="Lucida Sans Unicode" w:cs="Lucida Sans Unicode"/>
                <w:sz w:val="20"/>
                <w:szCs w:val="20"/>
              </w:rPr>
              <w:t>. št.</w:t>
            </w:r>
          </w:p>
        </w:tc>
        <w:tc>
          <w:tcPr>
            <w:tcW w:w="1735" w:type="dxa"/>
            <w:tcBorders>
              <w:top w:val="single" w:sz="2" w:space="0" w:color="000001"/>
              <w:left w:val="single" w:sz="2" w:space="0" w:color="000001"/>
              <w:bottom w:val="single" w:sz="4" w:space="0" w:color="auto"/>
            </w:tcBorders>
            <w:shd w:val="clear" w:color="auto" w:fill="FFFFFF"/>
          </w:tcPr>
          <w:p w14:paraId="63673BB9" w14:textId="77777777"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Registrska št.</w:t>
            </w:r>
          </w:p>
        </w:tc>
        <w:tc>
          <w:tcPr>
            <w:tcW w:w="1325" w:type="dxa"/>
            <w:tcBorders>
              <w:top w:val="single" w:sz="2" w:space="0" w:color="000001"/>
              <w:left w:val="single" w:sz="4" w:space="0" w:color="auto"/>
              <w:bottom w:val="single" w:sz="4" w:space="0" w:color="auto"/>
            </w:tcBorders>
            <w:shd w:val="clear" w:color="auto" w:fill="FFFFFF"/>
          </w:tcPr>
          <w:p w14:paraId="0A6B190D" w14:textId="77777777"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Znamka/ model</w:t>
            </w:r>
          </w:p>
        </w:tc>
        <w:tc>
          <w:tcPr>
            <w:tcW w:w="2662" w:type="dxa"/>
            <w:vMerge w:val="restart"/>
            <w:tcBorders>
              <w:top w:val="single" w:sz="2" w:space="0" w:color="000001"/>
              <w:left w:val="single" w:sz="2" w:space="0" w:color="000001"/>
              <w:bottom w:val="single" w:sz="2" w:space="0" w:color="000080"/>
            </w:tcBorders>
            <w:shd w:val="clear" w:color="auto" w:fill="FFFFFF"/>
            <w:vAlign w:val="center"/>
          </w:tcPr>
          <w:p w14:paraId="49ACD054" w14:textId="77777777" w:rsidR="00F31729" w:rsidRPr="00CE2D61" w:rsidRDefault="00F31729"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Časovni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vAlign w:val="center"/>
          </w:tcPr>
          <w:p w14:paraId="05C100BC" w14:textId="77777777" w:rsidR="00F31729" w:rsidRPr="00CE2D61" w:rsidRDefault="00F31729"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Cena v EUR brez DDV</w:t>
            </w:r>
          </w:p>
        </w:tc>
      </w:tr>
      <w:tr w:rsidR="00F31729" w:rsidRPr="00CE2D61" w14:paraId="19AFAA7D" w14:textId="77777777" w:rsidTr="00D46128">
        <w:trPr>
          <w:cantSplit/>
        </w:trPr>
        <w:tc>
          <w:tcPr>
            <w:tcW w:w="851" w:type="dxa"/>
            <w:tcBorders>
              <w:top w:val="single" w:sz="2" w:space="0" w:color="000001"/>
              <w:left w:val="single" w:sz="2" w:space="0" w:color="000001"/>
              <w:bottom w:val="single" w:sz="2" w:space="0" w:color="000001"/>
            </w:tcBorders>
            <w:shd w:val="clear" w:color="auto" w:fill="FFFFFF"/>
          </w:tcPr>
          <w:p w14:paraId="09E614C8" w14:textId="7CE49882"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b/>
                <w:bCs/>
                <w:sz w:val="20"/>
                <w:szCs w:val="20"/>
              </w:rPr>
              <w:t>10</w:t>
            </w:r>
          </w:p>
        </w:tc>
        <w:tc>
          <w:tcPr>
            <w:tcW w:w="1735" w:type="dxa"/>
            <w:tcBorders>
              <w:top w:val="single" w:sz="4" w:space="0" w:color="auto"/>
              <w:left w:val="single" w:sz="2" w:space="0" w:color="000001"/>
              <w:bottom w:val="single" w:sz="2" w:space="0" w:color="000001"/>
            </w:tcBorders>
            <w:shd w:val="clear" w:color="auto" w:fill="FFFFFF"/>
            <w:vAlign w:val="center"/>
          </w:tcPr>
          <w:p w14:paraId="5AB7E664" w14:textId="593AE100" w:rsidR="00F31729" w:rsidRPr="00CE2D61" w:rsidRDefault="00F31729" w:rsidP="00CE2D61">
            <w:pPr>
              <w:spacing w:after="0" w:line="240" w:lineRule="auto"/>
              <w:jc w:val="center"/>
              <w:rPr>
                <w:rFonts w:ascii="Lucida Sans Unicode" w:hAnsi="Lucida Sans Unicode" w:cs="Lucida Sans Unicode"/>
                <w:color w:val="000000"/>
                <w:lang w:eastAsia="sl-SI"/>
              </w:rPr>
            </w:pPr>
            <w:r w:rsidRPr="00CE2D61">
              <w:rPr>
                <w:rFonts w:ascii="Lucida Sans Unicode" w:hAnsi="Lucida Sans Unicode" w:cs="Lucida Sans Unicode"/>
                <w:color w:val="000000"/>
              </w:rPr>
              <w:t>LJ80NUI</w:t>
            </w:r>
          </w:p>
        </w:tc>
        <w:tc>
          <w:tcPr>
            <w:tcW w:w="1325" w:type="dxa"/>
            <w:tcBorders>
              <w:top w:val="single" w:sz="4" w:space="0" w:color="auto"/>
              <w:left w:val="single" w:sz="4" w:space="0" w:color="auto"/>
              <w:bottom w:val="single" w:sz="2" w:space="0" w:color="000001"/>
            </w:tcBorders>
            <w:shd w:val="clear" w:color="auto" w:fill="FFFFFF"/>
          </w:tcPr>
          <w:p w14:paraId="5C0E6AD6" w14:textId="77777777" w:rsidR="00F31729" w:rsidRPr="00CE2D61" w:rsidRDefault="00F31729"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RENAULT</w:t>
            </w:r>
          </w:p>
        </w:tc>
        <w:tc>
          <w:tcPr>
            <w:tcW w:w="2662" w:type="dxa"/>
            <w:vMerge/>
            <w:tcBorders>
              <w:left w:val="single" w:sz="2" w:space="0" w:color="000001"/>
              <w:bottom w:val="single" w:sz="2" w:space="0" w:color="000001"/>
            </w:tcBorders>
            <w:shd w:val="clear" w:color="auto" w:fill="FFFFFF"/>
          </w:tcPr>
          <w:p w14:paraId="30256BC9" w14:textId="77777777" w:rsidR="00F31729" w:rsidRPr="00CE2D61" w:rsidRDefault="00F31729" w:rsidP="00CE2D61">
            <w:pPr>
              <w:pStyle w:val="Telobesedila"/>
              <w:snapToGrid w:val="0"/>
              <w:spacing w:after="0" w:line="240" w:lineRule="auto"/>
              <w:rPr>
                <w:rFonts w:ascii="Lucida Sans Unicode" w:hAnsi="Lucida Sans Unicode" w:cs="Lucida Sans Unicode"/>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26A4C1E8" w14:textId="77777777" w:rsidR="00F31729" w:rsidRPr="00CE2D61" w:rsidRDefault="00F31729" w:rsidP="00CE2D61">
            <w:pPr>
              <w:pStyle w:val="Telobesedila"/>
              <w:snapToGrid w:val="0"/>
              <w:spacing w:after="0" w:line="240" w:lineRule="auto"/>
              <w:jc w:val="both"/>
              <w:rPr>
                <w:rFonts w:ascii="Lucida Sans Unicode" w:hAnsi="Lucida Sans Unicode" w:cs="Lucida Sans Unicode"/>
                <w:b/>
                <w:sz w:val="20"/>
                <w:szCs w:val="20"/>
              </w:rPr>
            </w:pPr>
          </w:p>
        </w:tc>
      </w:tr>
      <w:tr w:rsidR="00F31729" w:rsidRPr="00CE2D61" w14:paraId="68FADF17"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032C42A6" w14:textId="77777777" w:rsidR="00F31729" w:rsidRPr="00CE2D61" w:rsidRDefault="00F31729"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Letni servisni pregled vozila</w:t>
            </w:r>
          </w:p>
        </w:tc>
        <w:tc>
          <w:tcPr>
            <w:tcW w:w="2662" w:type="dxa"/>
            <w:tcBorders>
              <w:top w:val="single" w:sz="2" w:space="0" w:color="000001"/>
              <w:left w:val="single" w:sz="2" w:space="0" w:color="000001"/>
              <w:bottom w:val="single" w:sz="2" w:space="0" w:color="000001"/>
            </w:tcBorders>
            <w:shd w:val="clear" w:color="auto" w:fill="FFFFFF"/>
          </w:tcPr>
          <w:p w14:paraId="5405877C"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32B8E31"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7C9159D2"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7B4D67C5"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zračnega filtra</w:t>
            </w:r>
          </w:p>
        </w:tc>
        <w:tc>
          <w:tcPr>
            <w:tcW w:w="2662" w:type="dxa"/>
            <w:tcBorders>
              <w:top w:val="single" w:sz="2" w:space="0" w:color="000001"/>
              <w:left w:val="single" w:sz="2" w:space="0" w:color="000001"/>
              <w:bottom w:val="single" w:sz="2" w:space="0" w:color="000001"/>
            </w:tcBorders>
            <w:shd w:val="clear" w:color="auto" w:fill="FFFFFF"/>
          </w:tcPr>
          <w:p w14:paraId="6392D86A"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385516C"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18E378DD" w14:textId="77777777" w:rsidTr="00D46128">
        <w:tc>
          <w:tcPr>
            <w:tcW w:w="3911" w:type="dxa"/>
            <w:gridSpan w:val="3"/>
            <w:tcBorders>
              <w:left w:val="single" w:sz="2" w:space="0" w:color="000001"/>
              <w:bottom w:val="single" w:sz="2" w:space="0" w:color="000001"/>
            </w:tcBorders>
            <w:shd w:val="clear" w:color="auto" w:fill="FFFFFF"/>
          </w:tcPr>
          <w:p w14:paraId="6F2FD954"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oljnega filtra</w:t>
            </w:r>
          </w:p>
        </w:tc>
        <w:tc>
          <w:tcPr>
            <w:tcW w:w="2662" w:type="dxa"/>
            <w:tcBorders>
              <w:left w:val="single" w:sz="2" w:space="0" w:color="000001"/>
              <w:bottom w:val="single" w:sz="2" w:space="0" w:color="000001"/>
            </w:tcBorders>
            <w:shd w:val="clear" w:color="auto" w:fill="FFFFFF"/>
          </w:tcPr>
          <w:p w14:paraId="19B15817"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438D2579"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3D6DA7A7"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69A06AF5"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zavornih oblog spredaj</w:t>
            </w:r>
          </w:p>
        </w:tc>
        <w:tc>
          <w:tcPr>
            <w:tcW w:w="2662" w:type="dxa"/>
            <w:tcBorders>
              <w:top w:val="single" w:sz="2" w:space="0" w:color="000001"/>
              <w:left w:val="single" w:sz="2" w:space="0" w:color="000001"/>
              <w:bottom w:val="single" w:sz="2" w:space="0" w:color="000001"/>
            </w:tcBorders>
            <w:shd w:val="clear" w:color="auto" w:fill="FFFFFF"/>
          </w:tcPr>
          <w:p w14:paraId="4A342D71"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EC02C3B"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5236D62C"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32C591CD" w14:textId="77777777" w:rsidR="00F31729" w:rsidRPr="00CE2D61" w:rsidRDefault="00F31729"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Menjava zavornih oblog zadaj</w:t>
            </w:r>
          </w:p>
        </w:tc>
        <w:tc>
          <w:tcPr>
            <w:tcW w:w="2662" w:type="dxa"/>
            <w:tcBorders>
              <w:top w:val="single" w:sz="2" w:space="0" w:color="000001"/>
              <w:left w:val="single" w:sz="2" w:space="0" w:color="000001"/>
              <w:bottom w:val="single" w:sz="2" w:space="0" w:color="000001"/>
            </w:tcBorders>
            <w:shd w:val="clear" w:color="auto" w:fill="FFFFFF"/>
          </w:tcPr>
          <w:p w14:paraId="60774109"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A06CEC2"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2E567A9D" w14:textId="77777777" w:rsidTr="00D46128">
        <w:tc>
          <w:tcPr>
            <w:tcW w:w="3911" w:type="dxa"/>
            <w:gridSpan w:val="3"/>
            <w:tcBorders>
              <w:left w:val="single" w:sz="2" w:space="0" w:color="000001"/>
              <w:bottom w:val="single" w:sz="2" w:space="0" w:color="000001"/>
            </w:tcBorders>
            <w:shd w:val="clear" w:color="auto" w:fill="FFFFFF"/>
          </w:tcPr>
          <w:p w14:paraId="1CC32CD4"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Menjava zavornih kolutov spredaj</w:t>
            </w:r>
          </w:p>
        </w:tc>
        <w:tc>
          <w:tcPr>
            <w:tcW w:w="2662" w:type="dxa"/>
            <w:tcBorders>
              <w:left w:val="single" w:sz="2" w:space="0" w:color="000001"/>
              <w:bottom w:val="single" w:sz="2" w:space="0" w:color="000001"/>
            </w:tcBorders>
            <w:shd w:val="clear" w:color="auto" w:fill="FFFFFF"/>
          </w:tcPr>
          <w:p w14:paraId="069B8880"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17D054EB"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6BC231CA"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46AA9833"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 xml:space="preserve">Menjava DPF </w:t>
            </w:r>
          </w:p>
        </w:tc>
        <w:tc>
          <w:tcPr>
            <w:tcW w:w="2662" w:type="dxa"/>
            <w:tcBorders>
              <w:top w:val="single" w:sz="2" w:space="0" w:color="000001"/>
              <w:left w:val="single" w:sz="2" w:space="0" w:color="000001"/>
              <w:bottom w:val="single" w:sz="2" w:space="0" w:color="000001"/>
            </w:tcBorders>
            <w:shd w:val="clear" w:color="auto" w:fill="FFFFFF"/>
          </w:tcPr>
          <w:p w14:paraId="199DBB17"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31F1DAC"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r w:rsidR="00F31729" w:rsidRPr="00CE2D61" w14:paraId="2F9DEB33" w14:textId="77777777" w:rsidTr="00D46128">
        <w:tc>
          <w:tcPr>
            <w:tcW w:w="3911" w:type="dxa"/>
            <w:gridSpan w:val="3"/>
            <w:tcBorders>
              <w:top w:val="single" w:sz="2" w:space="0" w:color="000001"/>
              <w:left w:val="single" w:sz="2" w:space="0" w:color="000001"/>
              <w:bottom w:val="single" w:sz="2" w:space="0" w:color="000001"/>
            </w:tcBorders>
            <w:shd w:val="clear" w:color="auto" w:fill="FFFFFF"/>
          </w:tcPr>
          <w:p w14:paraId="13FCF837"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Skupni časovni normativ za navedena dela</w:t>
            </w:r>
            <w:r w:rsidRPr="00CE2D61">
              <w:rPr>
                <w:rFonts w:ascii="Lucida Sans Unicode" w:hAnsi="Lucida Sans Unicode" w:cs="Lucida Sans Unicode"/>
                <w:sz w:val="20"/>
                <w:szCs w:val="20"/>
              </w:rPr>
              <w:t xml:space="preserve"> </w:t>
            </w:r>
          </w:p>
        </w:tc>
        <w:tc>
          <w:tcPr>
            <w:tcW w:w="2662" w:type="dxa"/>
            <w:tcBorders>
              <w:top w:val="single" w:sz="2" w:space="0" w:color="000001"/>
              <w:left w:val="single" w:sz="2" w:space="0" w:color="000001"/>
              <w:bottom w:val="single" w:sz="2" w:space="0" w:color="000001"/>
            </w:tcBorders>
            <w:shd w:val="clear" w:color="auto" w:fill="FFFFFF"/>
          </w:tcPr>
          <w:p w14:paraId="6ACB03C2"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095C2902"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p>
        </w:tc>
      </w:tr>
      <w:tr w:rsidR="00F31729" w:rsidRPr="00CE2D61" w14:paraId="010865D7" w14:textId="77777777" w:rsidTr="00D46128">
        <w:tc>
          <w:tcPr>
            <w:tcW w:w="6573" w:type="dxa"/>
            <w:gridSpan w:val="4"/>
            <w:tcBorders>
              <w:top w:val="single" w:sz="2" w:space="0" w:color="000001"/>
              <w:left w:val="single" w:sz="2" w:space="0" w:color="000001"/>
              <w:bottom w:val="single" w:sz="2" w:space="0" w:color="000001"/>
            </w:tcBorders>
            <w:shd w:val="clear" w:color="auto" w:fill="FFFFFF"/>
          </w:tcPr>
          <w:p w14:paraId="5854C337" w14:textId="77777777" w:rsidR="00F31729" w:rsidRPr="00CE2D61" w:rsidRDefault="00F31729"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46D1FDF4" w14:textId="77777777" w:rsidR="00F31729" w:rsidRPr="00CE2D61" w:rsidRDefault="00F31729" w:rsidP="00CE2D61">
            <w:pPr>
              <w:pStyle w:val="Telobesedila"/>
              <w:snapToGrid w:val="0"/>
              <w:spacing w:after="0" w:line="240" w:lineRule="auto"/>
              <w:jc w:val="both"/>
              <w:rPr>
                <w:rFonts w:ascii="Lucida Sans Unicode" w:hAnsi="Lucida Sans Unicode" w:cs="Lucida Sans Unicode"/>
                <w:sz w:val="20"/>
                <w:szCs w:val="20"/>
              </w:rPr>
            </w:pPr>
          </w:p>
        </w:tc>
      </w:tr>
    </w:tbl>
    <w:p w14:paraId="2FA596DD" w14:textId="77777777" w:rsidR="00F31729" w:rsidRPr="00CE2D61" w:rsidRDefault="00F31729" w:rsidP="00CE2D61">
      <w:pPr>
        <w:autoSpaceDE w:val="0"/>
        <w:autoSpaceDN w:val="0"/>
        <w:adjustRightInd w:val="0"/>
        <w:spacing w:line="240" w:lineRule="auto"/>
        <w:rPr>
          <w:rFonts w:ascii="Lucida Sans Unicode" w:hAnsi="Lucida Sans Unicode" w:cs="Lucida Sans Unicode"/>
          <w:iCs/>
          <w:szCs w:val="20"/>
        </w:rPr>
      </w:pPr>
    </w:p>
    <w:p w14:paraId="34482FC3" w14:textId="77777777" w:rsidR="004774C2" w:rsidRPr="00CE2D61" w:rsidRDefault="004774C2" w:rsidP="00CE2D61">
      <w:pPr>
        <w:autoSpaceDE w:val="0"/>
        <w:autoSpaceDN w:val="0"/>
        <w:adjustRightInd w:val="0"/>
        <w:spacing w:line="240" w:lineRule="auto"/>
        <w:rPr>
          <w:rFonts w:ascii="Lucida Sans Unicode" w:hAnsi="Lucida Sans Unicode" w:cs="Lucida Sans Unicode"/>
          <w:iCs/>
          <w:szCs w:val="20"/>
        </w:rPr>
      </w:pPr>
    </w:p>
    <w:p w14:paraId="0756AB01" w14:textId="77777777" w:rsidR="004774C2" w:rsidRPr="00CE2D61" w:rsidRDefault="004774C2" w:rsidP="00CE2D61">
      <w:pPr>
        <w:autoSpaceDE w:val="0"/>
        <w:autoSpaceDN w:val="0"/>
        <w:adjustRightInd w:val="0"/>
        <w:spacing w:line="240" w:lineRule="auto"/>
        <w:rPr>
          <w:rFonts w:ascii="Lucida Sans Unicode" w:hAnsi="Lucida Sans Unicode" w:cs="Lucida Sans Unicode"/>
          <w:iCs/>
          <w:szCs w:val="20"/>
        </w:rPr>
      </w:pPr>
    </w:p>
    <w:p w14:paraId="22EB038E" w14:textId="77777777" w:rsidR="004774C2" w:rsidRPr="00CE2D61" w:rsidRDefault="004774C2" w:rsidP="00CE2D61">
      <w:pPr>
        <w:pStyle w:val="Telobesedila"/>
        <w:spacing w:line="240" w:lineRule="auto"/>
        <w:rPr>
          <w:rFonts w:ascii="Lucida Sans Unicode" w:hAnsi="Lucida Sans Unicode" w:cs="Lucida Sans Unicode"/>
          <w:b/>
          <w:sz w:val="20"/>
          <w:szCs w:val="20"/>
        </w:rPr>
      </w:pPr>
      <w:r w:rsidRPr="00CE2D61">
        <w:rPr>
          <w:rFonts w:ascii="Lucida Sans Unicode" w:hAnsi="Lucida Sans Unicode" w:cs="Lucida Sans Unicode"/>
          <w:b/>
          <w:sz w:val="20"/>
          <w:szCs w:val="20"/>
        </w:rPr>
        <w:lastRenderedPageBreak/>
        <w:t>Rekapitulacija Skupaj merilo A</w:t>
      </w:r>
    </w:p>
    <w:tbl>
      <w:tblPr>
        <w:tblStyle w:val="Tabelamrea"/>
        <w:tblW w:w="0" w:type="auto"/>
        <w:tblLook w:val="04A0" w:firstRow="1" w:lastRow="0" w:firstColumn="1" w:lastColumn="0" w:noHBand="0" w:noVBand="1"/>
      </w:tblPr>
      <w:tblGrid>
        <w:gridCol w:w="2405"/>
        <w:gridCol w:w="2693"/>
      </w:tblGrid>
      <w:tr w:rsidR="004774C2" w:rsidRPr="00CE2D61" w14:paraId="0E8044FF" w14:textId="77777777" w:rsidTr="002904BD">
        <w:tc>
          <w:tcPr>
            <w:tcW w:w="2405" w:type="dxa"/>
          </w:tcPr>
          <w:p w14:paraId="2EC6CF0C" w14:textId="77777777" w:rsidR="004774C2" w:rsidRPr="00CE2D61" w:rsidRDefault="004774C2" w:rsidP="00CE2D61">
            <w:pPr>
              <w:pStyle w:val="Telobesedila"/>
              <w:spacing w:line="240" w:lineRule="auto"/>
              <w:rPr>
                <w:rFonts w:ascii="Lucida Sans Unicode" w:hAnsi="Lucida Sans Unicode" w:cs="Lucida Sans Unicode"/>
                <w:b/>
                <w:sz w:val="20"/>
                <w:szCs w:val="20"/>
              </w:rPr>
            </w:pPr>
            <w:proofErr w:type="spellStart"/>
            <w:r w:rsidRPr="00CE2D61">
              <w:rPr>
                <w:rFonts w:ascii="Lucida Sans Unicode" w:hAnsi="Lucida Sans Unicode" w:cs="Lucida Sans Unicode"/>
                <w:b/>
                <w:sz w:val="20"/>
                <w:szCs w:val="20"/>
              </w:rPr>
              <w:t>Zap</w:t>
            </w:r>
            <w:proofErr w:type="spellEnd"/>
            <w:r w:rsidRPr="00CE2D61">
              <w:rPr>
                <w:rFonts w:ascii="Lucida Sans Unicode" w:hAnsi="Lucida Sans Unicode" w:cs="Lucida Sans Unicode"/>
                <w:b/>
                <w:sz w:val="20"/>
                <w:szCs w:val="20"/>
              </w:rPr>
              <w:t>. št. vozila</w:t>
            </w:r>
          </w:p>
        </w:tc>
        <w:tc>
          <w:tcPr>
            <w:tcW w:w="2693" w:type="dxa"/>
          </w:tcPr>
          <w:p w14:paraId="1C01DCCC" w14:textId="77777777" w:rsidR="004774C2" w:rsidRPr="00CE2D61" w:rsidRDefault="004774C2"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b/>
                <w:bCs/>
                <w:sz w:val="20"/>
                <w:szCs w:val="20"/>
              </w:rPr>
              <w:t>Skupna cena za navedena dela v EUR brez DDV</w:t>
            </w:r>
          </w:p>
        </w:tc>
      </w:tr>
      <w:tr w:rsidR="004774C2" w:rsidRPr="00CE2D61" w14:paraId="0242880D" w14:textId="77777777" w:rsidTr="002904BD">
        <w:tc>
          <w:tcPr>
            <w:tcW w:w="2405" w:type="dxa"/>
          </w:tcPr>
          <w:p w14:paraId="69E397AB" w14:textId="77777777" w:rsidR="004774C2" w:rsidRPr="00CE2D61" w:rsidRDefault="004774C2"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1</w:t>
            </w:r>
          </w:p>
        </w:tc>
        <w:tc>
          <w:tcPr>
            <w:tcW w:w="2693" w:type="dxa"/>
          </w:tcPr>
          <w:p w14:paraId="5B3E5B54" w14:textId="77777777" w:rsidR="004774C2" w:rsidRPr="00CE2D61" w:rsidRDefault="004774C2" w:rsidP="00CE2D61">
            <w:pPr>
              <w:pStyle w:val="Telobesedila"/>
              <w:spacing w:line="240" w:lineRule="auto"/>
              <w:rPr>
                <w:rFonts w:ascii="Lucida Sans Unicode" w:hAnsi="Lucida Sans Unicode" w:cs="Lucida Sans Unicode"/>
                <w:sz w:val="20"/>
                <w:szCs w:val="20"/>
              </w:rPr>
            </w:pPr>
          </w:p>
        </w:tc>
      </w:tr>
      <w:tr w:rsidR="004774C2" w:rsidRPr="00CE2D61" w14:paraId="0F8E3EE8" w14:textId="77777777" w:rsidTr="002904BD">
        <w:tc>
          <w:tcPr>
            <w:tcW w:w="2405" w:type="dxa"/>
          </w:tcPr>
          <w:p w14:paraId="4D6A08BA" w14:textId="77777777" w:rsidR="004774C2" w:rsidRPr="00CE2D61" w:rsidRDefault="004774C2"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2</w:t>
            </w:r>
          </w:p>
        </w:tc>
        <w:tc>
          <w:tcPr>
            <w:tcW w:w="2693" w:type="dxa"/>
          </w:tcPr>
          <w:p w14:paraId="77DDB5A4" w14:textId="77777777" w:rsidR="004774C2" w:rsidRPr="00CE2D61" w:rsidRDefault="004774C2" w:rsidP="00CE2D61">
            <w:pPr>
              <w:pStyle w:val="Telobesedila"/>
              <w:spacing w:line="240" w:lineRule="auto"/>
              <w:rPr>
                <w:rFonts w:ascii="Lucida Sans Unicode" w:hAnsi="Lucida Sans Unicode" w:cs="Lucida Sans Unicode"/>
                <w:sz w:val="20"/>
                <w:szCs w:val="20"/>
              </w:rPr>
            </w:pPr>
          </w:p>
        </w:tc>
      </w:tr>
      <w:tr w:rsidR="004774C2" w:rsidRPr="00CE2D61" w14:paraId="42441230" w14:textId="77777777" w:rsidTr="002904BD">
        <w:tc>
          <w:tcPr>
            <w:tcW w:w="2405" w:type="dxa"/>
          </w:tcPr>
          <w:p w14:paraId="5F0FF42A" w14:textId="77777777" w:rsidR="004774C2" w:rsidRPr="00CE2D61" w:rsidRDefault="004774C2"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3</w:t>
            </w:r>
          </w:p>
        </w:tc>
        <w:tc>
          <w:tcPr>
            <w:tcW w:w="2693" w:type="dxa"/>
          </w:tcPr>
          <w:p w14:paraId="0216DDB5" w14:textId="77777777" w:rsidR="004774C2" w:rsidRPr="00CE2D61" w:rsidRDefault="004774C2" w:rsidP="00CE2D61">
            <w:pPr>
              <w:pStyle w:val="Telobesedila"/>
              <w:spacing w:line="240" w:lineRule="auto"/>
              <w:rPr>
                <w:rFonts w:ascii="Lucida Sans Unicode" w:hAnsi="Lucida Sans Unicode" w:cs="Lucida Sans Unicode"/>
                <w:sz w:val="20"/>
                <w:szCs w:val="20"/>
              </w:rPr>
            </w:pPr>
          </w:p>
        </w:tc>
      </w:tr>
      <w:tr w:rsidR="004774C2" w:rsidRPr="00CE2D61" w14:paraId="29B15DE1" w14:textId="77777777" w:rsidTr="002904BD">
        <w:tc>
          <w:tcPr>
            <w:tcW w:w="2405" w:type="dxa"/>
          </w:tcPr>
          <w:p w14:paraId="487AA670" w14:textId="77777777" w:rsidR="004774C2" w:rsidRPr="00CE2D61" w:rsidRDefault="004774C2"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4</w:t>
            </w:r>
          </w:p>
        </w:tc>
        <w:tc>
          <w:tcPr>
            <w:tcW w:w="2693" w:type="dxa"/>
          </w:tcPr>
          <w:p w14:paraId="244FEFDB" w14:textId="77777777" w:rsidR="004774C2" w:rsidRPr="00CE2D61" w:rsidRDefault="004774C2" w:rsidP="00CE2D61">
            <w:pPr>
              <w:pStyle w:val="Telobesedila"/>
              <w:spacing w:line="240" w:lineRule="auto"/>
              <w:rPr>
                <w:rFonts w:ascii="Lucida Sans Unicode" w:hAnsi="Lucida Sans Unicode" w:cs="Lucida Sans Unicode"/>
                <w:sz w:val="20"/>
                <w:szCs w:val="20"/>
              </w:rPr>
            </w:pPr>
          </w:p>
        </w:tc>
      </w:tr>
      <w:tr w:rsidR="004774C2" w:rsidRPr="00CE2D61" w14:paraId="30166B98" w14:textId="77777777" w:rsidTr="002904BD">
        <w:tc>
          <w:tcPr>
            <w:tcW w:w="2405" w:type="dxa"/>
          </w:tcPr>
          <w:p w14:paraId="146B58DB" w14:textId="77777777" w:rsidR="004774C2" w:rsidRPr="00CE2D61" w:rsidRDefault="004774C2"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5</w:t>
            </w:r>
          </w:p>
        </w:tc>
        <w:tc>
          <w:tcPr>
            <w:tcW w:w="2693" w:type="dxa"/>
          </w:tcPr>
          <w:p w14:paraId="753C9469" w14:textId="77777777" w:rsidR="004774C2" w:rsidRPr="00CE2D61" w:rsidRDefault="004774C2" w:rsidP="00CE2D61">
            <w:pPr>
              <w:pStyle w:val="Telobesedila"/>
              <w:spacing w:line="240" w:lineRule="auto"/>
              <w:rPr>
                <w:rFonts w:ascii="Lucida Sans Unicode" w:hAnsi="Lucida Sans Unicode" w:cs="Lucida Sans Unicode"/>
                <w:sz w:val="20"/>
                <w:szCs w:val="20"/>
              </w:rPr>
            </w:pPr>
          </w:p>
        </w:tc>
      </w:tr>
      <w:tr w:rsidR="004774C2" w:rsidRPr="00CE2D61" w14:paraId="1B3850F5" w14:textId="77777777" w:rsidTr="002904BD">
        <w:tc>
          <w:tcPr>
            <w:tcW w:w="2405" w:type="dxa"/>
          </w:tcPr>
          <w:p w14:paraId="672A6BFA" w14:textId="77777777" w:rsidR="004774C2" w:rsidRPr="00CE2D61" w:rsidRDefault="004774C2"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6</w:t>
            </w:r>
          </w:p>
        </w:tc>
        <w:tc>
          <w:tcPr>
            <w:tcW w:w="2693" w:type="dxa"/>
          </w:tcPr>
          <w:p w14:paraId="617D33C7" w14:textId="77777777" w:rsidR="004774C2" w:rsidRPr="00CE2D61" w:rsidRDefault="004774C2" w:rsidP="00CE2D61">
            <w:pPr>
              <w:pStyle w:val="Telobesedila"/>
              <w:spacing w:line="240" w:lineRule="auto"/>
              <w:rPr>
                <w:rFonts w:ascii="Lucida Sans Unicode" w:hAnsi="Lucida Sans Unicode" w:cs="Lucida Sans Unicode"/>
                <w:sz w:val="20"/>
                <w:szCs w:val="20"/>
              </w:rPr>
            </w:pPr>
          </w:p>
        </w:tc>
      </w:tr>
      <w:tr w:rsidR="004774C2" w:rsidRPr="00CE2D61" w14:paraId="23E37BF8" w14:textId="77777777" w:rsidTr="002904BD">
        <w:tc>
          <w:tcPr>
            <w:tcW w:w="2405" w:type="dxa"/>
          </w:tcPr>
          <w:p w14:paraId="5A867D8D" w14:textId="77777777" w:rsidR="004774C2" w:rsidRPr="00CE2D61" w:rsidRDefault="004774C2"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7</w:t>
            </w:r>
          </w:p>
        </w:tc>
        <w:tc>
          <w:tcPr>
            <w:tcW w:w="2693" w:type="dxa"/>
          </w:tcPr>
          <w:p w14:paraId="748B6D0D" w14:textId="77777777" w:rsidR="004774C2" w:rsidRPr="00CE2D61" w:rsidRDefault="004774C2" w:rsidP="00CE2D61">
            <w:pPr>
              <w:pStyle w:val="Telobesedila"/>
              <w:spacing w:line="240" w:lineRule="auto"/>
              <w:rPr>
                <w:rFonts w:ascii="Lucida Sans Unicode" w:hAnsi="Lucida Sans Unicode" w:cs="Lucida Sans Unicode"/>
                <w:sz w:val="20"/>
                <w:szCs w:val="20"/>
              </w:rPr>
            </w:pPr>
          </w:p>
        </w:tc>
      </w:tr>
      <w:tr w:rsidR="004774C2" w:rsidRPr="00CE2D61" w14:paraId="5D5537D2" w14:textId="77777777" w:rsidTr="002904BD">
        <w:tc>
          <w:tcPr>
            <w:tcW w:w="2405" w:type="dxa"/>
          </w:tcPr>
          <w:p w14:paraId="69179077" w14:textId="77777777" w:rsidR="004774C2" w:rsidRPr="00CE2D61" w:rsidRDefault="004774C2"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8</w:t>
            </w:r>
          </w:p>
        </w:tc>
        <w:tc>
          <w:tcPr>
            <w:tcW w:w="2693" w:type="dxa"/>
          </w:tcPr>
          <w:p w14:paraId="480E07FC" w14:textId="77777777" w:rsidR="004774C2" w:rsidRPr="00CE2D61" w:rsidRDefault="004774C2" w:rsidP="00CE2D61">
            <w:pPr>
              <w:pStyle w:val="Telobesedila"/>
              <w:spacing w:line="240" w:lineRule="auto"/>
              <w:rPr>
                <w:rFonts w:ascii="Lucida Sans Unicode" w:hAnsi="Lucida Sans Unicode" w:cs="Lucida Sans Unicode"/>
                <w:sz w:val="20"/>
                <w:szCs w:val="20"/>
              </w:rPr>
            </w:pPr>
          </w:p>
        </w:tc>
      </w:tr>
      <w:tr w:rsidR="004774C2" w:rsidRPr="00CE2D61" w14:paraId="4565E74E" w14:textId="77777777" w:rsidTr="002904BD">
        <w:tc>
          <w:tcPr>
            <w:tcW w:w="2405" w:type="dxa"/>
          </w:tcPr>
          <w:p w14:paraId="294B54FF" w14:textId="77777777" w:rsidR="004774C2" w:rsidRPr="00CE2D61" w:rsidRDefault="004774C2"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9</w:t>
            </w:r>
          </w:p>
        </w:tc>
        <w:tc>
          <w:tcPr>
            <w:tcW w:w="2693" w:type="dxa"/>
          </w:tcPr>
          <w:p w14:paraId="4A088F15" w14:textId="77777777" w:rsidR="004774C2" w:rsidRPr="00CE2D61" w:rsidRDefault="004774C2" w:rsidP="00CE2D61">
            <w:pPr>
              <w:pStyle w:val="Telobesedila"/>
              <w:spacing w:line="240" w:lineRule="auto"/>
              <w:rPr>
                <w:rFonts w:ascii="Lucida Sans Unicode" w:hAnsi="Lucida Sans Unicode" w:cs="Lucida Sans Unicode"/>
                <w:sz w:val="20"/>
                <w:szCs w:val="20"/>
              </w:rPr>
            </w:pPr>
          </w:p>
        </w:tc>
      </w:tr>
      <w:tr w:rsidR="004774C2" w:rsidRPr="00CE2D61" w14:paraId="641609BB" w14:textId="77777777" w:rsidTr="002904BD">
        <w:tc>
          <w:tcPr>
            <w:tcW w:w="2405" w:type="dxa"/>
          </w:tcPr>
          <w:p w14:paraId="71676A88" w14:textId="77777777" w:rsidR="004774C2" w:rsidRPr="00CE2D61" w:rsidRDefault="004774C2" w:rsidP="00CE2D61">
            <w:pPr>
              <w:pStyle w:val="Telobesedila"/>
              <w:spacing w:line="240" w:lineRule="auto"/>
              <w:rPr>
                <w:rFonts w:ascii="Lucida Sans Unicode" w:hAnsi="Lucida Sans Unicode" w:cs="Lucida Sans Unicode"/>
                <w:b/>
                <w:sz w:val="20"/>
                <w:szCs w:val="20"/>
              </w:rPr>
            </w:pPr>
            <w:r w:rsidRPr="00CE2D61">
              <w:rPr>
                <w:rFonts w:ascii="Lucida Sans Unicode" w:hAnsi="Lucida Sans Unicode" w:cs="Lucida Sans Unicode"/>
                <w:b/>
                <w:sz w:val="20"/>
                <w:szCs w:val="20"/>
              </w:rPr>
              <w:t>Skupaj (merilo A)</w:t>
            </w:r>
          </w:p>
        </w:tc>
        <w:tc>
          <w:tcPr>
            <w:tcW w:w="2693" w:type="dxa"/>
          </w:tcPr>
          <w:p w14:paraId="276EE363" w14:textId="77777777" w:rsidR="004774C2" w:rsidRPr="00CE2D61" w:rsidRDefault="004774C2" w:rsidP="00CE2D61">
            <w:pPr>
              <w:pStyle w:val="Telobesedila"/>
              <w:spacing w:line="240" w:lineRule="auto"/>
              <w:rPr>
                <w:rFonts w:ascii="Lucida Sans Unicode" w:hAnsi="Lucida Sans Unicode" w:cs="Lucida Sans Unicode"/>
                <w:b/>
                <w:sz w:val="20"/>
                <w:szCs w:val="20"/>
              </w:rPr>
            </w:pPr>
          </w:p>
        </w:tc>
      </w:tr>
    </w:tbl>
    <w:p w14:paraId="3C8030B0" w14:textId="77777777" w:rsidR="004774C2" w:rsidRPr="00CE2D61" w:rsidRDefault="004774C2" w:rsidP="00CE2D61">
      <w:pPr>
        <w:pStyle w:val="Telobesedila"/>
        <w:spacing w:line="240" w:lineRule="auto"/>
        <w:rPr>
          <w:rFonts w:ascii="Lucida Sans Unicode" w:hAnsi="Lucida Sans Unicode" w:cs="Lucida Sans Unicode"/>
          <w:sz w:val="20"/>
          <w:szCs w:val="20"/>
        </w:rPr>
      </w:pPr>
    </w:p>
    <w:p w14:paraId="450073B5" w14:textId="3A481ADD" w:rsidR="004774C2" w:rsidRPr="00CE2D61" w:rsidRDefault="004774C2" w:rsidP="00CE2D61">
      <w:pPr>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Ponudnik vpiše skupno vrednost -</w:t>
      </w:r>
      <w:r w:rsidR="001D73BC" w:rsidRPr="00CE2D61">
        <w:rPr>
          <w:rFonts w:ascii="Lucida Sans Unicode" w:hAnsi="Lucida Sans Unicode" w:cs="Lucida Sans Unicode"/>
          <w:sz w:val="20"/>
          <w:szCs w:val="20"/>
        </w:rPr>
        <w:t xml:space="preserve"> </w:t>
      </w:r>
      <w:r w:rsidRPr="00CE2D61">
        <w:rPr>
          <w:rFonts w:ascii="Lucida Sans Unicode" w:hAnsi="Lucida Sans Unicode" w:cs="Lucida Sans Unicode"/>
          <w:sz w:val="20"/>
          <w:szCs w:val="20"/>
        </w:rPr>
        <w:t>Skupaj merilo A v ponudbeni predračun</w:t>
      </w:r>
    </w:p>
    <w:p w14:paraId="171BA314" w14:textId="77777777" w:rsidR="000C6D00" w:rsidRDefault="000C6D00" w:rsidP="004774C2">
      <w:pPr>
        <w:spacing w:line="288" w:lineRule="auto"/>
        <w:rPr>
          <w:rFonts w:ascii="Lucida Sans" w:hAnsi="Lucida Sans"/>
          <w:b/>
          <w:iCs/>
          <w:sz w:val="20"/>
          <w:szCs w:val="20"/>
        </w:rPr>
      </w:pPr>
    </w:p>
    <w:p w14:paraId="3D63C204" w14:textId="77777777" w:rsidR="004774C2" w:rsidRPr="00CE2D61" w:rsidRDefault="004774C2" w:rsidP="00CE2D61">
      <w:pPr>
        <w:pStyle w:val="Odstavekseznama"/>
        <w:numPr>
          <w:ilvl w:val="0"/>
          <w:numId w:val="35"/>
        </w:numPr>
        <w:rPr>
          <w:rFonts w:ascii="Lucida Sans Unicode" w:hAnsi="Lucida Sans Unicode" w:cs="Lucida Sans Unicode"/>
          <w:b/>
          <w:iCs/>
          <w:szCs w:val="20"/>
        </w:rPr>
      </w:pPr>
      <w:r w:rsidRPr="00CE2D61">
        <w:rPr>
          <w:rFonts w:ascii="Lucida Sans Unicode" w:hAnsi="Lucida Sans Unicode" w:cs="Lucida Sans Unicode"/>
          <w:b/>
          <w:iCs/>
          <w:szCs w:val="20"/>
        </w:rPr>
        <w:t>Servisne storitve</w:t>
      </w:r>
    </w:p>
    <w:p w14:paraId="3716F66F" w14:textId="77777777" w:rsidR="004774C2" w:rsidRPr="00CE2D61" w:rsidRDefault="004774C2" w:rsidP="00CE2D61">
      <w:pPr>
        <w:pStyle w:val="Odstavekseznama"/>
        <w:ind w:left="420"/>
        <w:rPr>
          <w:rFonts w:ascii="Lucida Sans Unicode" w:hAnsi="Lucida Sans Unicode" w:cs="Lucida Sans Unicode"/>
          <w:b/>
          <w:iCs/>
          <w:szCs w:val="20"/>
        </w:rPr>
      </w:pPr>
      <w:r w:rsidRPr="00CE2D61">
        <w:rPr>
          <w:rFonts w:ascii="Lucida Sans Unicode" w:hAnsi="Lucida Sans Unicode" w:cs="Lucida Sans Unicode"/>
          <w:b/>
          <w:iCs/>
          <w:szCs w:val="20"/>
        </w:rPr>
        <w:t xml:space="preserve"> </w:t>
      </w:r>
    </w:p>
    <w:p w14:paraId="06F8D825" w14:textId="36A0C0AA" w:rsidR="004774C2" w:rsidRPr="00CE2D61" w:rsidRDefault="004774C2"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Ponudnik poda ponudbeno ceno za servisno uro (60 minut) za avtokleparska, avtomehan</w:t>
      </w:r>
      <w:r w:rsidR="00DE05AA" w:rsidRPr="00CE2D61">
        <w:rPr>
          <w:rFonts w:ascii="Lucida Sans Unicode" w:hAnsi="Lucida Sans Unicode" w:cs="Lucida Sans Unicode"/>
          <w:sz w:val="20"/>
          <w:szCs w:val="20"/>
        </w:rPr>
        <w:t>ičn</w:t>
      </w:r>
      <w:r w:rsidRPr="00CE2D61">
        <w:rPr>
          <w:rFonts w:ascii="Lucida Sans Unicode" w:hAnsi="Lucida Sans Unicode" w:cs="Lucida Sans Unicode"/>
          <w:sz w:val="20"/>
          <w:szCs w:val="20"/>
        </w:rPr>
        <w:t xml:space="preserve">a, </w:t>
      </w:r>
      <w:proofErr w:type="spellStart"/>
      <w:r w:rsidRPr="00CE2D61">
        <w:rPr>
          <w:rFonts w:ascii="Lucida Sans Unicode" w:hAnsi="Lucida Sans Unicode" w:cs="Lucida Sans Unicode"/>
          <w:sz w:val="20"/>
          <w:szCs w:val="20"/>
        </w:rPr>
        <w:t>električarska</w:t>
      </w:r>
      <w:proofErr w:type="spellEnd"/>
      <w:r w:rsidRPr="00CE2D61">
        <w:rPr>
          <w:rFonts w:ascii="Lucida Sans Unicode" w:hAnsi="Lucida Sans Unicode" w:cs="Lucida Sans Unicode"/>
          <w:sz w:val="20"/>
          <w:szCs w:val="20"/>
        </w:rPr>
        <w:t xml:space="preserve"> in avtoličarska dela</w:t>
      </w:r>
      <w:r w:rsidR="00032E92" w:rsidRPr="00CE2D61">
        <w:rPr>
          <w:rFonts w:ascii="Lucida Sans Unicode" w:hAnsi="Lucida Sans Unicode" w:cs="Lucida Sans Unicode"/>
          <w:sz w:val="20"/>
          <w:szCs w:val="20"/>
        </w:rPr>
        <w:t>,</w:t>
      </w:r>
      <w:r w:rsidRPr="00CE2D61">
        <w:rPr>
          <w:rFonts w:ascii="Lucida Sans Unicode" w:hAnsi="Lucida Sans Unicode" w:cs="Lucida Sans Unicode"/>
          <w:sz w:val="20"/>
          <w:szCs w:val="20"/>
        </w:rPr>
        <w:t xml:space="preserve"> </w:t>
      </w:r>
      <w:r w:rsidR="005164DB" w:rsidRPr="00CE2D61">
        <w:rPr>
          <w:rFonts w:ascii="Lucida Sans Unicode" w:hAnsi="Lucida Sans Unicode" w:cs="Lucida Sans Unicode"/>
          <w:sz w:val="20"/>
          <w:szCs w:val="20"/>
        </w:rPr>
        <w:t xml:space="preserve">servisna in </w:t>
      </w:r>
      <w:r w:rsidRPr="00CE2D61">
        <w:rPr>
          <w:rFonts w:ascii="Lucida Sans Unicode" w:hAnsi="Lucida Sans Unicode" w:cs="Lucida Sans Unicode"/>
          <w:sz w:val="20"/>
          <w:szCs w:val="20"/>
        </w:rPr>
        <w:t>vzdrževalna dela</w:t>
      </w:r>
      <w:r w:rsidR="00032E92" w:rsidRPr="00CE2D61">
        <w:rPr>
          <w:rFonts w:ascii="Lucida Sans Unicode" w:hAnsi="Lucida Sans Unicode" w:cs="Lucida Sans Unicode"/>
          <w:sz w:val="20"/>
          <w:szCs w:val="20"/>
        </w:rPr>
        <w:t xml:space="preserve"> in servisna in vzdrževalna dela na terenu</w:t>
      </w:r>
      <w:r w:rsidRPr="00CE2D61">
        <w:rPr>
          <w:rFonts w:ascii="Lucida Sans Unicode" w:hAnsi="Lucida Sans Unicode" w:cs="Lucida Sans Unicode"/>
          <w:sz w:val="20"/>
          <w:szCs w:val="20"/>
        </w:rPr>
        <w:t>.</w:t>
      </w:r>
      <w:r w:rsidR="00CE030B" w:rsidRPr="00CE2D61">
        <w:rPr>
          <w:rFonts w:ascii="Lucida Sans Unicode" w:hAnsi="Lucida Sans Unicode" w:cs="Lucida Sans Unicode"/>
          <w:sz w:val="20"/>
          <w:szCs w:val="20"/>
        </w:rPr>
        <w:t xml:space="preserve"> </w:t>
      </w:r>
      <w:r w:rsidR="00CE030B" w:rsidRPr="00CE2D61">
        <w:rPr>
          <w:rFonts w:ascii="Lucida Sans Unicode" w:hAnsi="Lucida Sans Unicode" w:cs="Lucida Sans Unicode"/>
          <w:sz w:val="20"/>
          <w:szCs w:val="20"/>
        </w:rPr>
        <w:t>Merilo B</w:t>
      </w:r>
      <w:r w:rsidR="00CE030B" w:rsidRPr="00CE2D61">
        <w:rPr>
          <w:rFonts w:ascii="Lucida Sans Unicode" w:hAnsi="Lucida Sans Unicode" w:cs="Lucida Sans Unicode"/>
          <w:sz w:val="20"/>
          <w:szCs w:val="20"/>
        </w:rPr>
        <w:t xml:space="preserve"> je p</w:t>
      </w:r>
      <w:r w:rsidR="00CE030B" w:rsidRPr="00CE2D61">
        <w:rPr>
          <w:rFonts w:ascii="Lucida Sans Unicode" w:hAnsi="Lucida Sans Unicode" w:cs="Lucida Sans Unicode"/>
          <w:sz w:val="20"/>
          <w:szCs w:val="20"/>
        </w:rPr>
        <w:t>ovprečna vrednost posameznih urnih postavk</w:t>
      </w:r>
      <w:r w:rsidR="00CE030B" w:rsidRPr="00CE2D61">
        <w:rPr>
          <w:rFonts w:ascii="Lucida Sans Unicode" w:hAnsi="Lucida Sans Unicode" w:cs="Lucida Sans Unicode"/>
          <w:sz w:val="20"/>
          <w:szCs w:val="20"/>
        </w:rPr>
        <w:t>.</w:t>
      </w:r>
    </w:p>
    <w:p w14:paraId="1388B26D" w14:textId="77777777" w:rsidR="004774C2" w:rsidRPr="00CE2D61" w:rsidRDefault="004774C2" w:rsidP="00CE2D61">
      <w:pPr>
        <w:pStyle w:val="Telobesedila"/>
        <w:spacing w:after="0" w:line="240" w:lineRule="auto"/>
        <w:jc w:val="both"/>
        <w:rPr>
          <w:rFonts w:ascii="Lucida Sans Unicode" w:hAnsi="Lucida Sans Unicode" w:cs="Lucida Sans Unicode"/>
          <w:b/>
          <w:sz w:val="20"/>
          <w:szCs w:val="20"/>
        </w:rPr>
      </w:pPr>
    </w:p>
    <w:tbl>
      <w:tblPr>
        <w:tblW w:w="9300" w:type="dxa"/>
        <w:tblInd w:w="4" w:type="dxa"/>
        <w:tblLayout w:type="fixed"/>
        <w:tblCellMar>
          <w:top w:w="55" w:type="dxa"/>
          <w:left w:w="51" w:type="dxa"/>
          <w:bottom w:w="55" w:type="dxa"/>
          <w:right w:w="55" w:type="dxa"/>
        </w:tblCellMar>
        <w:tblLook w:val="0000" w:firstRow="0" w:lastRow="0" w:firstColumn="0" w:lastColumn="0" w:noHBand="0" w:noVBand="0"/>
      </w:tblPr>
      <w:tblGrid>
        <w:gridCol w:w="1159"/>
        <w:gridCol w:w="2975"/>
        <w:gridCol w:w="2438"/>
        <w:gridCol w:w="2728"/>
      </w:tblGrid>
      <w:tr w:rsidR="004774C2" w:rsidRPr="00CE2D61" w14:paraId="4E4A9C11" w14:textId="77777777" w:rsidTr="002904BD">
        <w:tc>
          <w:tcPr>
            <w:tcW w:w="1159" w:type="dxa"/>
            <w:tcBorders>
              <w:top w:val="single" w:sz="2" w:space="0" w:color="000001"/>
              <w:left w:val="single" w:sz="2" w:space="0" w:color="000001"/>
              <w:bottom w:val="single" w:sz="2" w:space="0" w:color="000001"/>
            </w:tcBorders>
            <w:shd w:val="clear" w:color="auto" w:fill="FFFFFF"/>
          </w:tcPr>
          <w:p w14:paraId="7E31AECD" w14:textId="77777777" w:rsidR="004774C2" w:rsidRPr="00CE2D61" w:rsidRDefault="004774C2" w:rsidP="00CE2D61">
            <w:pPr>
              <w:pStyle w:val="Telobesedila"/>
              <w:spacing w:after="0" w:line="240" w:lineRule="auto"/>
              <w:jc w:val="both"/>
              <w:rPr>
                <w:rFonts w:ascii="Lucida Sans Unicode" w:hAnsi="Lucida Sans Unicode" w:cs="Lucida Sans Unicode"/>
                <w:b/>
                <w:sz w:val="20"/>
                <w:szCs w:val="20"/>
              </w:rPr>
            </w:pPr>
            <w:r w:rsidRPr="00CE2D61">
              <w:rPr>
                <w:rFonts w:ascii="Lucida Sans Unicode" w:hAnsi="Lucida Sans Unicode" w:cs="Lucida Sans Unicode"/>
                <w:b/>
                <w:sz w:val="20"/>
                <w:szCs w:val="20"/>
              </w:rPr>
              <w:t>Zaporedna številka</w:t>
            </w:r>
          </w:p>
        </w:tc>
        <w:tc>
          <w:tcPr>
            <w:tcW w:w="2975" w:type="dxa"/>
            <w:tcBorders>
              <w:top w:val="single" w:sz="2" w:space="0" w:color="000001"/>
              <w:left w:val="single" w:sz="2" w:space="0" w:color="000001"/>
              <w:bottom w:val="single" w:sz="2" w:space="0" w:color="000001"/>
            </w:tcBorders>
            <w:shd w:val="clear" w:color="auto" w:fill="FFFFFF"/>
          </w:tcPr>
          <w:p w14:paraId="530BD8F2" w14:textId="77777777" w:rsidR="004774C2" w:rsidRPr="00CE2D61" w:rsidRDefault="004774C2" w:rsidP="00CE2D61">
            <w:pPr>
              <w:pStyle w:val="Telobesedila"/>
              <w:spacing w:after="0" w:line="240" w:lineRule="auto"/>
              <w:jc w:val="center"/>
              <w:rPr>
                <w:rFonts w:ascii="Lucida Sans Unicode" w:hAnsi="Lucida Sans Unicode" w:cs="Lucida Sans Unicode"/>
                <w:b/>
                <w:sz w:val="20"/>
                <w:szCs w:val="20"/>
              </w:rPr>
            </w:pPr>
            <w:r w:rsidRPr="00CE2D61">
              <w:rPr>
                <w:rFonts w:ascii="Lucida Sans Unicode" w:hAnsi="Lucida Sans Unicode" w:cs="Lucida Sans Unicode"/>
                <w:b/>
                <w:sz w:val="20"/>
                <w:szCs w:val="20"/>
              </w:rPr>
              <w:t>Storitev</w:t>
            </w:r>
          </w:p>
        </w:tc>
        <w:tc>
          <w:tcPr>
            <w:tcW w:w="2438" w:type="dxa"/>
            <w:tcBorders>
              <w:top w:val="single" w:sz="2" w:space="0" w:color="000001"/>
              <w:left w:val="single" w:sz="2" w:space="0" w:color="000001"/>
              <w:bottom w:val="single" w:sz="2" w:space="0" w:color="000001"/>
            </w:tcBorders>
            <w:shd w:val="clear" w:color="auto" w:fill="FFFFFF"/>
          </w:tcPr>
          <w:p w14:paraId="088E9A1A" w14:textId="77777777" w:rsidR="004774C2" w:rsidRPr="00CE2D61" w:rsidRDefault="004774C2" w:rsidP="00CE2D61">
            <w:pPr>
              <w:pStyle w:val="Telobesedila"/>
              <w:spacing w:after="0" w:line="240" w:lineRule="auto"/>
              <w:jc w:val="center"/>
              <w:rPr>
                <w:rFonts w:ascii="Lucida Sans Unicode" w:hAnsi="Lucida Sans Unicode" w:cs="Lucida Sans Unicode"/>
                <w:b/>
                <w:sz w:val="20"/>
                <w:szCs w:val="20"/>
              </w:rPr>
            </w:pPr>
            <w:r w:rsidRPr="00CE2D61">
              <w:rPr>
                <w:rFonts w:ascii="Lucida Sans Unicode" w:hAnsi="Lucida Sans Unicode" w:cs="Lucida Sans Unicode"/>
                <w:b/>
                <w:sz w:val="20"/>
                <w:szCs w:val="20"/>
              </w:rPr>
              <w:t>Enota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61BA9748" w14:textId="77777777" w:rsidR="004774C2" w:rsidRPr="00CE2D61" w:rsidRDefault="004774C2"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b/>
                <w:sz w:val="20"/>
                <w:szCs w:val="20"/>
              </w:rPr>
              <w:t>Cena EUR brez DDV</w:t>
            </w:r>
          </w:p>
        </w:tc>
      </w:tr>
      <w:tr w:rsidR="004774C2" w:rsidRPr="00CE2D61" w14:paraId="58E632C7" w14:textId="77777777" w:rsidTr="002904BD">
        <w:tc>
          <w:tcPr>
            <w:tcW w:w="1159" w:type="dxa"/>
            <w:tcBorders>
              <w:top w:val="single" w:sz="2" w:space="0" w:color="000001"/>
              <w:left w:val="single" w:sz="2" w:space="0" w:color="000001"/>
              <w:bottom w:val="single" w:sz="2" w:space="0" w:color="000001"/>
            </w:tcBorders>
            <w:shd w:val="clear" w:color="auto" w:fill="FFFFFF"/>
          </w:tcPr>
          <w:p w14:paraId="1F521C22" w14:textId="77777777" w:rsidR="004774C2" w:rsidRPr="00CE2D61" w:rsidRDefault="004774C2"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sz w:val="20"/>
                <w:szCs w:val="20"/>
              </w:rPr>
              <w:t>1</w:t>
            </w:r>
          </w:p>
        </w:tc>
        <w:tc>
          <w:tcPr>
            <w:tcW w:w="2975" w:type="dxa"/>
            <w:tcBorders>
              <w:top w:val="single" w:sz="2" w:space="0" w:color="000001"/>
              <w:left w:val="single" w:sz="2" w:space="0" w:color="000001"/>
              <w:bottom w:val="single" w:sz="2" w:space="0" w:color="000001"/>
            </w:tcBorders>
            <w:shd w:val="clear" w:color="auto" w:fill="FFFFFF"/>
          </w:tcPr>
          <w:p w14:paraId="2C0E03AB" w14:textId="77777777" w:rsidR="004774C2" w:rsidRPr="00CE2D61" w:rsidRDefault="004774C2" w:rsidP="00CE2D61">
            <w:pPr>
              <w:pStyle w:val="Telobesedila"/>
              <w:snapToGri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Servisna in vzdrževalna dela</w:t>
            </w:r>
          </w:p>
        </w:tc>
        <w:tc>
          <w:tcPr>
            <w:tcW w:w="2438" w:type="dxa"/>
            <w:tcBorders>
              <w:top w:val="single" w:sz="2" w:space="0" w:color="000001"/>
              <w:left w:val="single" w:sz="2" w:space="0" w:color="000001"/>
              <w:bottom w:val="single" w:sz="2" w:space="0" w:color="000001"/>
            </w:tcBorders>
            <w:shd w:val="clear" w:color="auto" w:fill="FFFFFF"/>
          </w:tcPr>
          <w:p w14:paraId="30AF7D41" w14:textId="124CF726" w:rsidR="004774C2" w:rsidRPr="00CE2D61" w:rsidRDefault="004774C2"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ura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5765010D" w14:textId="77777777" w:rsidR="004774C2" w:rsidRPr="00CE2D61" w:rsidRDefault="004774C2" w:rsidP="00CE2D61">
            <w:pPr>
              <w:pStyle w:val="Telobesedila"/>
              <w:snapToGrid w:val="0"/>
              <w:spacing w:after="0" w:line="240" w:lineRule="auto"/>
              <w:jc w:val="both"/>
              <w:rPr>
                <w:rFonts w:ascii="Lucida Sans Unicode" w:hAnsi="Lucida Sans Unicode" w:cs="Lucida Sans Unicode"/>
                <w:sz w:val="20"/>
                <w:szCs w:val="20"/>
              </w:rPr>
            </w:pPr>
          </w:p>
        </w:tc>
      </w:tr>
      <w:tr w:rsidR="004774C2" w:rsidRPr="00CE2D61" w14:paraId="49F854F5" w14:textId="77777777" w:rsidTr="002904BD">
        <w:tc>
          <w:tcPr>
            <w:tcW w:w="1159" w:type="dxa"/>
            <w:tcBorders>
              <w:top w:val="single" w:sz="2" w:space="0" w:color="000001"/>
              <w:left w:val="single" w:sz="2" w:space="0" w:color="000001"/>
              <w:bottom w:val="single" w:sz="2" w:space="0" w:color="000001"/>
            </w:tcBorders>
            <w:shd w:val="clear" w:color="auto" w:fill="FFFFFF"/>
          </w:tcPr>
          <w:p w14:paraId="1236DB15" w14:textId="77777777" w:rsidR="004774C2" w:rsidRPr="00CE2D61" w:rsidRDefault="004774C2" w:rsidP="00CE2D61">
            <w:pPr>
              <w:pStyle w:val="Telobesedila"/>
              <w:spacing w:after="0" w:line="240" w:lineRule="auto"/>
              <w:jc w:val="both"/>
              <w:rPr>
                <w:rFonts w:ascii="Lucida Sans Unicode" w:hAnsi="Lucida Sans Unicode" w:cs="Lucida Sans Unicode"/>
                <w:b/>
                <w:sz w:val="20"/>
                <w:szCs w:val="20"/>
              </w:rPr>
            </w:pPr>
            <w:r w:rsidRPr="00CE2D61">
              <w:rPr>
                <w:rFonts w:ascii="Lucida Sans Unicode" w:hAnsi="Lucida Sans Unicode" w:cs="Lucida Sans Unicode"/>
                <w:b/>
                <w:sz w:val="20"/>
                <w:szCs w:val="20"/>
              </w:rPr>
              <w:t>2</w:t>
            </w:r>
          </w:p>
        </w:tc>
        <w:tc>
          <w:tcPr>
            <w:tcW w:w="2975" w:type="dxa"/>
            <w:tcBorders>
              <w:top w:val="single" w:sz="2" w:space="0" w:color="000001"/>
              <w:left w:val="single" w:sz="2" w:space="0" w:color="000001"/>
              <w:bottom w:val="single" w:sz="2" w:space="0" w:color="000001"/>
            </w:tcBorders>
            <w:shd w:val="clear" w:color="auto" w:fill="FFFFFF"/>
          </w:tcPr>
          <w:p w14:paraId="5D7F5F7D" w14:textId="77777777" w:rsidR="004774C2" w:rsidRPr="00CE2D61" w:rsidRDefault="004774C2" w:rsidP="00CE2D61">
            <w:pPr>
              <w:pStyle w:val="Telobesedila"/>
              <w:snapToGri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Avtokleparska dela</w:t>
            </w:r>
          </w:p>
        </w:tc>
        <w:tc>
          <w:tcPr>
            <w:tcW w:w="2438" w:type="dxa"/>
            <w:tcBorders>
              <w:top w:val="single" w:sz="2" w:space="0" w:color="000001"/>
              <w:left w:val="single" w:sz="2" w:space="0" w:color="000001"/>
              <w:bottom w:val="single" w:sz="2" w:space="0" w:color="000001"/>
            </w:tcBorders>
            <w:shd w:val="clear" w:color="auto" w:fill="FFFFFF"/>
          </w:tcPr>
          <w:p w14:paraId="7A7F145A" w14:textId="77777777" w:rsidR="004774C2" w:rsidRPr="00CE2D61" w:rsidRDefault="004774C2"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ura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783CA7A5" w14:textId="77777777" w:rsidR="004774C2" w:rsidRPr="00CE2D61" w:rsidRDefault="004774C2" w:rsidP="00CE2D61">
            <w:pPr>
              <w:pStyle w:val="Telobesedila"/>
              <w:snapToGrid w:val="0"/>
              <w:spacing w:after="0" w:line="240" w:lineRule="auto"/>
              <w:jc w:val="both"/>
              <w:rPr>
                <w:rFonts w:ascii="Lucida Sans Unicode" w:hAnsi="Lucida Sans Unicode" w:cs="Lucida Sans Unicode"/>
                <w:sz w:val="20"/>
                <w:szCs w:val="20"/>
              </w:rPr>
            </w:pPr>
          </w:p>
        </w:tc>
      </w:tr>
      <w:tr w:rsidR="004774C2" w:rsidRPr="00CE2D61" w14:paraId="571A07B5" w14:textId="77777777" w:rsidTr="002904BD">
        <w:tc>
          <w:tcPr>
            <w:tcW w:w="1159" w:type="dxa"/>
            <w:tcBorders>
              <w:top w:val="single" w:sz="2" w:space="0" w:color="000001"/>
              <w:left w:val="single" w:sz="2" w:space="0" w:color="000001"/>
              <w:bottom w:val="single" w:sz="2" w:space="0" w:color="000001"/>
            </w:tcBorders>
            <w:shd w:val="clear" w:color="auto" w:fill="FFFFFF"/>
          </w:tcPr>
          <w:p w14:paraId="56E02A1F" w14:textId="77777777" w:rsidR="004774C2" w:rsidRPr="00CE2D61" w:rsidRDefault="004774C2" w:rsidP="00CE2D61">
            <w:pPr>
              <w:pStyle w:val="Telobesedila"/>
              <w:spacing w:after="0" w:line="240" w:lineRule="auto"/>
              <w:jc w:val="both"/>
              <w:rPr>
                <w:rFonts w:ascii="Lucida Sans Unicode" w:hAnsi="Lucida Sans Unicode" w:cs="Lucida Sans Unicode"/>
                <w:b/>
                <w:sz w:val="20"/>
                <w:szCs w:val="20"/>
              </w:rPr>
            </w:pPr>
            <w:r w:rsidRPr="00CE2D61">
              <w:rPr>
                <w:rFonts w:ascii="Lucida Sans Unicode" w:hAnsi="Lucida Sans Unicode" w:cs="Lucida Sans Unicode"/>
                <w:b/>
                <w:sz w:val="20"/>
                <w:szCs w:val="20"/>
              </w:rPr>
              <w:t>3</w:t>
            </w:r>
          </w:p>
        </w:tc>
        <w:tc>
          <w:tcPr>
            <w:tcW w:w="2975" w:type="dxa"/>
            <w:tcBorders>
              <w:top w:val="single" w:sz="2" w:space="0" w:color="000001"/>
              <w:left w:val="single" w:sz="2" w:space="0" w:color="000001"/>
              <w:bottom w:val="single" w:sz="2" w:space="0" w:color="000001"/>
            </w:tcBorders>
            <w:shd w:val="clear" w:color="auto" w:fill="FFFFFF"/>
          </w:tcPr>
          <w:p w14:paraId="70BCCF69" w14:textId="77777777" w:rsidR="004774C2" w:rsidRPr="00CE2D61" w:rsidRDefault="004774C2" w:rsidP="00CE2D61">
            <w:pPr>
              <w:pStyle w:val="Telobesedila"/>
              <w:snapToGrid w:val="0"/>
              <w:spacing w:after="0" w:line="240" w:lineRule="auto"/>
              <w:jc w:val="both"/>
              <w:rPr>
                <w:rFonts w:ascii="Lucida Sans Unicode" w:hAnsi="Lucida Sans Unicode" w:cs="Lucida Sans Unicode"/>
                <w:sz w:val="20"/>
                <w:szCs w:val="20"/>
              </w:rPr>
            </w:pPr>
            <w:proofErr w:type="spellStart"/>
            <w:r w:rsidRPr="00CE2D61">
              <w:rPr>
                <w:rFonts w:ascii="Lucida Sans Unicode" w:hAnsi="Lucida Sans Unicode" w:cs="Lucida Sans Unicode"/>
                <w:sz w:val="20"/>
                <w:szCs w:val="20"/>
              </w:rPr>
              <w:t>Električarska</w:t>
            </w:r>
            <w:proofErr w:type="spellEnd"/>
            <w:r w:rsidRPr="00CE2D61">
              <w:rPr>
                <w:rFonts w:ascii="Lucida Sans Unicode" w:hAnsi="Lucida Sans Unicode" w:cs="Lucida Sans Unicode"/>
                <w:sz w:val="20"/>
                <w:szCs w:val="20"/>
              </w:rPr>
              <w:t xml:space="preserve"> dela</w:t>
            </w:r>
          </w:p>
        </w:tc>
        <w:tc>
          <w:tcPr>
            <w:tcW w:w="2438" w:type="dxa"/>
            <w:tcBorders>
              <w:top w:val="single" w:sz="2" w:space="0" w:color="000001"/>
              <w:left w:val="single" w:sz="2" w:space="0" w:color="000001"/>
              <w:bottom w:val="single" w:sz="2" w:space="0" w:color="000001"/>
            </w:tcBorders>
            <w:shd w:val="clear" w:color="auto" w:fill="FFFFFF"/>
          </w:tcPr>
          <w:p w14:paraId="166DDB6B" w14:textId="77777777" w:rsidR="004774C2" w:rsidRPr="00CE2D61" w:rsidRDefault="004774C2"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ura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0F875D7C" w14:textId="77777777" w:rsidR="004774C2" w:rsidRPr="00CE2D61" w:rsidRDefault="004774C2" w:rsidP="00CE2D61">
            <w:pPr>
              <w:pStyle w:val="Telobesedila"/>
              <w:snapToGrid w:val="0"/>
              <w:spacing w:after="0" w:line="240" w:lineRule="auto"/>
              <w:jc w:val="both"/>
              <w:rPr>
                <w:rFonts w:ascii="Lucida Sans Unicode" w:hAnsi="Lucida Sans Unicode" w:cs="Lucida Sans Unicode"/>
                <w:sz w:val="20"/>
                <w:szCs w:val="20"/>
              </w:rPr>
            </w:pPr>
          </w:p>
        </w:tc>
      </w:tr>
      <w:tr w:rsidR="004774C2" w:rsidRPr="00CE2D61" w14:paraId="081C5952" w14:textId="77777777" w:rsidTr="002904BD">
        <w:tc>
          <w:tcPr>
            <w:tcW w:w="1159" w:type="dxa"/>
            <w:tcBorders>
              <w:top w:val="single" w:sz="2" w:space="0" w:color="000001"/>
              <w:left w:val="single" w:sz="2" w:space="0" w:color="000001"/>
              <w:bottom w:val="single" w:sz="2" w:space="0" w:color="000001"/>
            </w:tcBorders>
            <w:shd w:val="clear" w:color="auto" w:fill="FFFFFF"/>
          </w:tcPr>
          <w:p w14:paraId="1CA6844C" w14:textId="77777777" w:rsidR="004774C2" w:rsidRPr="00CE2D61" w:rsidRDefault="004774C2" w:rsidP="00CE2D61">
            <w:pPr>
              <w:pStyle w:val="Telobesedila"/>
              <w:spacing w:after="0" w:line="240" w:lineRule="auto"/>
              <w:jc w:val="both"/>
              <w:rPr>
                <w:rFonts w:ascii="Lucida Sans Unicode" w:hAnsi="Lucida Sans Unicode" w:cs="Lucida Sans Unicode"/>
                <w:b/>
                <w:sz w:val="20"/>
                <w:szCs w:val="20"/>
              </w:rPr>
            </w:pPr>
            <w:r w:rsidRPr="00CE2D61">
              <w:rPr>
                <w:rFonts w:ascii="Lucida Sans Unicode" w:hAnsi="Lucida Sans Unicode" w:cs="Lucida Sans Unicode"/>
                <w:b/>
                <w:sz w:val="20"/>
                <w:szCs w:val="20"/>
              </w:rPr>
              <w:t>4</w:t>
            </w:r>
          </w:p>
        </w:tc>
        <w:tc>
          <w:tcPr>
            <w:tcW w:w="2975" w:type="dxa"/>
            <w:tcBorders>
              <w:top w:val="single" w:sz="2" w:space="0" w:color="000001"/>
              <w:left w:val="single" w:sz="2" w:space="0" w:color="000001"/>
              <w:bottom w:val="single" w:sz="2" w:space="0" w:color="000001"/>
            </w:tcBorders>
            <w:shd w:val="clear" w:color="auto" w:fill="FFFFFF"/>
          </w:tcPr>
          <w:p w14:paraId="3B2E0D69" w14:textId="77777777" w:rsidR="004774C2" w:rsidRPr="00CE2D61" w:rsidRDefault="004774C2" w:rsidP="00CE2D61">
            <w:pPr>
              <w:pStyle w:val="Telobesedila"/>
              <w:snapToGri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Avtoličarska dela</w:t>
            </w:r>
          </w:p>
        </w:tc>
        <w:tc>
          <w:tcPr>
            <w:tcW w:w="2438" w:type="dxa"/>
            <w:tcBorders>
              <w:top w:val="single" w:sz="2" w:space="0" w:color="000001"/>
              <w:left w:val="single" w:sz="2" w:space="0" w:color="000001"/>
              <w:bottom w:val="single" w:sz="2" w:space="0" w:color="000001"/>
            </w:tcBorders>
            <w:shd w:val="clear" w:color="auto" w:fill="FFFFFF"/>
          </w:tcPr>
          <w:p w14:paraId="70C538A7" w14:textId="77777777" w:rsidR="004774C2" w:rsidRPr="00CE2D61" w:rsidRDefault="004774C2"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ura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591B51C2" w14:textId="77777777" w:rsidR="004774C2" w:rsidRPr="00CE2D61" w:rsidRDefault="004774C2" w:rsidP="00CE2D61">
            <w:pPr>
              <w:pStyle w:val="Telobesedila"/>
              <w:snapToGrid w:val="0"/>
              <w:spacing w:after="0" w:line="240" w:lineRule="auto"/>
              <w:jc w:val="both"/>
              <w:rPr>
                <w:rFonts w:ascii="Lucida Sans Unicode" w:hAnsi="Lucida Sans Unicode" w:cs="Lucida Sans Unicode"/>
                <w:sz w:val="20"/>
                <w:szCs w:val="20"/>
              </w:rPr>
            </w:pPr>
          </w:p>
        </w:tc>
      </w:tr>
      <w:tr w:rsidR="00032E92" w:rsidRPr="00CE2D61" w14:paraId="3BD21386" w14:textId="77777777" w:rsidTr="002904BD">
        <w:tc>
          <w:tcPr>
            <w:tcW w:w="1159" w:type="dxa"/>
            <w:tcBorders>
              <w:top w:val="single" w:sz="2" w:space="0" w:color="000001"/>
              <w:left w:val="single" w:sz="2" w:space="0" w:color="000001"/>
              <w:bottom w:val="single" w:sz="2" w:space="0" w:color="000001"/>
            </w:tcBorders>
            <w:shd w:val="clear" w:color="auto" w:fill="FFFFFF"/>
          </w:tcPr>
          <w:p w14:paraId="48F9A984" w14:textId="0FA8932C" w:rsidR="00032E92" w:rsidRPr="00CE2D61" w:rsidRDefault="00032E92" w:rsidP="00CE2D61">
            <w:pPr>
              <w:pStyle w:val="Telobesedila"/>
              <w:spacing w:after="0" w:line="240" w:lineRule="auto"/>
              <w:jc w:val="both"/>
              <w:rPr>
                <w:rFonts w:ascii="Lucida Sans Unicode" w:hAnsi="Lucida Sans Unicode" w:cs="Lucida Sans Unicode"/>
                <w:b/>
                <w:sz w:val="20"/>
                <w:szCs w:val="20"/>
              </w:rPr>
            </w:pPr>
            <w:r w:rsidRPr="00CE2D61">
              <w:rPr>
                <w:rFonts w:ascii="Lucida Sans Unicode" w:hAnsi="Lucida Sans Unicode" w:cs="Lucida Sans Unicode"/>
                <w:b/>
                <w:sz w:val="20"/>
                <w:szCs w:val="20"/>
              </w:rPr>
              <w:t>5</w:t>
            </w:r>
          </w:p>
        </w:tc>
        <w:tc>
          <w:tcPr>
            <w:tcW w:w="2975" w:type="dxa"/>
            <w:tcBorders>
              <w:top w:val="single" w:sz="2" w:space="0" w:color="000001"/>
              <w:left w:val="single" w:sz="2" w:space="0" w:color="000001"/>
              <w:bottom w:val="single" w:sz="2" w:space="0" w:color="000001"/>
            </w:tcBorders>
            <w:shd w:val="clear" w:color="auto" w:fill="FFFFFF"/>
          </w:tcPr>
          <w:p w14:paraId="2CE90020" w14:textId="6B263ACA" w:rsidR="00032E92" w:rsidRPr="00CE2D61" w:rsidRDefault="00032E92" w:rsidP="00CE2D61">
            <w:pPr>
              <w:pStyle w:val="Telobesedila"/>
              <w:snapToGri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Servisna in vzdrževalna dela na terenu</w:t>
            </w:r>
          </w:p>
        </w:tc>
        <w:tc>
          <w:tcPr>
            <w:tcW w:w="2438" w:type="dxa"/>
            <w:tcBorders>
              <w:top w:val="single" w:sz="2" w:space="0" w:color="000001"/>
              <w:left w:val="single" w:sz="2" w:space="0" w:color="000001"/>
              <w:bottom w:val="single" w:sz="2" w:space="0" w:color="000001"/>
            </w:tcBorders>
            <w:shd w:val="clear" w:color="auto" w:fill="FFFFFF"/>
          </w:tcPr>
          <w:p w14:paraId="01B696EF" w14:textId="79529A61" w:rsidR="00032E92" w:rsidRPr="00CE2D61" w:rsidRDefault="00032E92"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ura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54C8F0FE" w14:textId="77777777" w:rsidR="00032E92" w:rsidRPr="00CE2D61" w:rsidRDefault="00032E92" w:rsidP="00CE2D61">
            <w:pPr>
              <w:pStyle w:val="Telobesedila"/>
              <w:snapToGrid w:val="0"/>
              <w:spacing w:after="0" w:line="240" w:lineRule="auto"/>
              <w:jc w:val="both"/>
              <w:rPr>
                <w:rFonts w:ascii="Lucida Sans Unicode" w:hAnsi="Lucida Sans Unicode" w:cs="Lucida Sans Unicode"/>
                <w:sz w:val="20"/>
                <w:szCs w:val="20"/>
              </w:rPr>
            </w:pPr>
          </w:p>
        </w:tc>
      </w:tr>
      <w:tr w:rsidR="004774C2" w:rsidRPr="00CE2D61" w14:paraId="774020FD" w14:textId="77777777" w:rsidTr="002904BD">
        <w:tc>
          <w:tcPr>
            <w:tcW w:w="1159" w:type="dxa"/>
            <w:tcBorders>
              <w:top w:val="single" w:sz="2" w:space="0" w:color="000001"/>
              <w:left w:val="single" w:sz="2" w:space="0" w:color="000001"/>
              <w:bottom w:val="single" w:sz="2" w:space="0" w:color="000001"/>
            </w:tcBorders>
            <w:shd w:val="clear" w:color="auto" w:fill="FFFFFF"/>
          </w:tcPr>
          <w:p w14:paraId="429B4A19" w14:textId="77777777" w:rsidR="004774C2" w:rsidRPr="00CE2D61" w:rsidRDefault="004774C2" w:rsidP="00CE2D61">
            <w:pPr>
              <w:pStyle w:val="Telobesedila"/>
              <w:spacing w:after="0" w:line="240" w:lineRule="auto"/>
              <w:jc w:val="both"/>
              <w:rPr>
                <w:rFonts w:ascii="Lucida Sans Unicode" w:hAnsi="Lucida Sans Unicode" w:cs="Lucida Sans Unicode"/>
                <w:b/>
                <w:sz w:val="20"/>
                <w:szCs w:val="20"/>
              </w:rPr>
            </w:pPr>
          </w:p>
        </w:tc>
        <w:tc>
          <w:tcPr>
            <w:tcW w:w="2975" w:type="dxa"/>
            <w:tcBorders>
              <w:top w:val="single" w:sz="2" w:space="0" w:color="000001"/>
              <w:left w:val="single" w:sz="2" w:space="0" w:color="000001"/>
              <w:bottom w:val="single" w:sz="2" w:space="0" w:color="000001"/>
            </w:tcBorders>
            <w:shd w:val="clear" w:color="auto" w:fill="FFFFFF"/>
          </w:tcPr>
          <w:p w14:paraId="5A767A78" w14:textId="413C1F2C" w:rsidR="004774C2" w:rsidRPr="00CE2D61" w:rsidRDefault="00CE030B" w:rsidP="00CE2D61">
            <w:pPr>
              <w:pStyle w:val="Telobesedila"/>
              <w:snapToGrid w:val="0"/>
              <w:spacing w:after="0" w:line="240" w:lineRule="auto"/>
              <w:rPr>
                <w:rFonts w:ascii="Lucida Sans Unicode" w:hAnsi="Lucida Sans Unicode" w:cs="Lucida Sans Unicode"/>
                <w:b/>
                <w:sz w:val="20"/>
                <w:szCs w:val="20"/>
              </w:rPr>
            </w:pPr>
            <w:r w:rsidRPr="00CE2D61">
              <w:rPr>
                <w:rFonts w:ascii="Lucida Sans Unicode" w:hAnsi="Lucida Sans Unicode" w:cs="Lucida Sans Unicode"/>
                <w:b/>
                <w:sz w:val="20"/>
                <w:szCs w:val="20"/>
              </w:rPr>
              <w:t xml:space="preserve">Povprečna vrednost </w:t>
            </w:r>
            <w:r w:rsidRPr="00CE2D61">
              <w:rPr>
                <w:rFonts w:ascii="Lucida Sans Unicode" w:hAnsi="Lucida Sans Unicode" w:cs="Lucida Sans Unicode"/>
                <w:b/>
                <w:sz w:val="20"/>
                <w:szCs w:val="20"/>
              </w:rPr>
              <w:t xml:space="preserve">navedenih </w:t>
            </w:r>
            <w:r w:rsidRPr="00CE2D61">
              <w:rPr>
                <w:rFonts w:ascii="Lucida Sans Unicode" w:hAnsi="Lucida Sans Unicode" w:cs="Lucida Sans Unicode"/>
                <w:b/>
                <w:sz w:val="20"/>
                <w:szCs w:val="20"/>
              </w:rPr>
              <w:t>posameznih urnih postavk</w:t>
            </w:r>
            <w:r w:rsidRPr="00CE2D61">
              <w:rPr>
                <w:rFonts w:ascii="Lucida Sans Unicode" w:hAnsi="Lucida Sans Unicode" w:cs="Lucida Sans Unicode"/>
                <w:b/>
                <w:sz w:val="20"/>
                <w:szCs w:val="20"/>
              </w:rPr>
              <w:t xml:space="preserve"> </w:t>
            </w:r>
            <w:r w:rsidRPr="00CE2D61">
              <w:rPr>
                <w:rFonts w:ascii="Lucida Sans Unicode" w:hAnsi="Lucida Sans Unicode" w:cs="Lucida Sans Unicode"/>
                <w:b/>
                <w:sz w:val="20"/>
                <w:szCs w:val="20"/>
              </w:rPr>
              <w:t>(Merilo B)</w:t>
            </w:r>
          </w:p>
        </w:tc>
        <w:tc>
          <w:tcPr>
            <w:tcW w:w="2438" w:type="dxa"/>
            <w:tcBorders>
              <w:top w:val="single" w:sz="2" w:space="0" w:color="000001"/>
              <w:left w:val="single" w:sz="2" w:space="0" w:color="000001"/>
              <w:bottom w:val="single" w:sz="2" w:space="0" w:color="000001"/>
            </w:tcBorders>
            <w:shd w:val="clear" w:color="auto" w:fill="FFFFFF"/>
          </w:tcPr>
          <w:p w14:paraId="0E45422F" w14:textId="77777777" w:rsidR="004774C2" w:rsidRPr="00CE2D61" w:rsidRDefault="004774C2" w:rsidP="00CE2D61">
            <w:pPr>
              <w:pStyle w:val="Telobesedila"/>
              <w:spacing w:after="0" w:line="240" w:lineRule="auto"/>
              <w:jc w:val="center"/>
              <w:rPr>
                <w:rFonts w:ascii="Lucida Sans Unicode" w:hAnsi="Lucida Sans Unicode" w:cs="Lucida Sans Unicode"/>
                <w:b/>
                <w:sz w:val="20"/>
                <w:szCs w:val="20"/>
              </w:rPr>
            </w:pPr>
            <w:r w:rsidRPr="00CE2D61">
              <w:rPr>
                <w:rFonts w:ascii="Lucida Sans Unicode" w:hAnsi="Lucida Sans Unicode" w:cs="Lucida Sans Unicode"/>
                <w:b/>
                <w:sz w:val="20"/>
                <w:szCs w:val="20"/>
              </w:rPr>
              <w:t>/</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1208D0D4" w14:textId="77777777" w:rsidR="004774C2" w:rsidRPr="00CE2D61" w:rsidRDefault="004774C2" w:rsidP="00CE2D61">
            <w:pPr>
              <w:pStyle w:val="Telobesedila"/>
              <w:snapToGrid w:val="0"/>
              <w:spacing w:after="0" w:line="240" w:lineRule="auto"/>
              <w:jc w:val="both"/>
              <w:rPr>
                <w:rFonts w:ascii="Lucida Sans Unicode" w:hAnsi="Lucida Sans Unicode" w:cs="Lucida Sans Unicode"/>
                <w:b/>
                <w:sz w:val="20"/>
                <w:szCs w:val="20"/>
              </w:rPr>
            </w:pPr>
          </w:p>
        </w:tc>
      </w:tr>
    </w:tbl>
    <w:p w14:paraId="723E9127" w14:textId="15CB69C8" w:rsidR="004774C2" w:rsidRPr="00CE2D61" w:rsidRDefault="004774C2" w:rsidP="00CE2D61">
      <w:pPr>
        <w:pStyle w:val="Telobesedila"/>
        <w:spacing w:after="0" w:line="240" w:lineRule="auto"/>
        <w:jc w:val="both"/>
        <w:rPr>
          <w:rFonts w:ascii="Lucida Sans Unicode" w:hAnsi="Lucida Sans Unicode" w:cs="Lucida Sans Unicode"/>
          <w:sz w:val="20"/>
          <w:szCs w:val="20"/>
        </w:rPr>
      </w:pPr>
    </w:p>
    <w:p w14:paraId="65538020" w14:textId="77777777" w:rsidR="004774C2" w:rsidRPr="00CE2D61" w:rsidRDefault="004774C2" w:rsidP="00CE2D61">
      <w:pPr>
        <w:pStyle w:val="Telobesedila"/>
        <w:spacing w:after="0" w:line="240" w:lineRule="auto"/>
        <w:jc w:val="both"/>
        <w:rPr>
          <w:rFonts w:ascii="Lucida Sans Unicode" w:hAnsi="Lucida Sans Unicode" w:cs="Lucida Sans Unicode"/>
          <w:sz w:val="20"/>
          <w:szCs w:val="20"/>
        </w:rPr>
      </w:pPr>
    </w:p>
    <w:p w14:paraId="4F672850" w14:textId="77777777" w:rsidR="004774C2" w:rsidRPr="00CE2D61" w:rsidRDefault="004774C2" w:rsidP="00CE2D61">
      <w:pPr>
        <w:pStyle w:val="Telobesedila"/>
        <w:spacing w:after="0" w:line="240" w:lineRule="auto"/>
        <w:jc w:val="both"/>
        <w:rPr>
          <w:rFonts w:ascii="Lucida Sans Unicode" w:hAnsi="Lucida Sans Unicode" w:cs="Lucida Sans Unicode"/>
          <w:sz w:val="20"/>
          <w:szCs w:val="20"/>
        </w:rPr>
      </w:pPr>
    </w:p>
    <w:p w14:paraId="438252FD" w14:textId="77777777" w:rsidR="004774C2" w:rsidRPr="00CE2D61" w:rsidRDefault="004774C2" w:rsidP="00CE2D61">
      <w:pPr>
        <w:spacing w:after="0" w:line="240" w:lineRule="auto"/>
        <w:rPr>
          <w:rFonts w:ascii="Lucida Sans Unicode" w:hAnsi="Lucida Sans Unicode" w:cs="Lucida Sans Unicode"/>
          <w:b/>
          <w:sz w:val="20"/>
          <w:szCs w:val="20"/>
        </w:rPr>
      </w:pPr>
      <w:r w:rsidRPr="00CE2D61">
        <w:rPr>
          <w:rFonts w:ascii="Lucida Sans Unicode" w:hAnsi="Lucida Sans Unicode" w:cs="Lucida Sans Unicode"/>
          <w:b/>
          <w:bCs/>
          <w:iCs/>
          <w:sz w:val="20"/>
          <w:szCs w:val="20"/>
        </w:rPr>
        <w:t>C. Popust na ceno nadomestnih delov in drobnega ter potrošnega materiala</w:t>
      </w:r>
    </w:p>
    <w:p w14:paraId="79B68A26" w14:textId="77777777" w:rsidR="004774C2" w:rsidRPr="00CE2D61" w:rsidRDefault="004774C2" w:rsidP="00CE2D61">
      <w:pPr>
        <w:pStyle w:val="Telobesedila"/>
        <w:spacing w:after="0" w:line="240" w:lineRule="auto"/>
        <w:jc w:val="both"/>
        <w:rPr>
          <w:rFonts w:ascii="Lucida Sans Unicode" w:hAnsi="Lucida Sans Unicode" w:cs="Lucida Sans Unicode"/>
          <w:sz w:val="20"/>
          <w:szCs w:val="20"/>
        </w:rPr>
      </w:pPr>
    </w:p>
    <w:p w14:paraId="6ADED6A1" w14:textId="77777777" w:rsidR="004774C2" w:rsidRPr="00CE2D61" w:rsidRDefault="004774C2"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Popust na cene nadomestnih delov in drobnega ter potrošnega materiala znaša _________%.</w:t>
      </w:r>
    </w:p>
    <w:p w14:paraId="01DCBE07" w14:textId="77777777" w:rsidR="004774C2" w:rsidRPr="00CE2D61" w:rsidRDefault="004774C2" w:rsidP="00CE2D61">
      <w:pPr>
        <w:pStyle w:val="Telobesedila"/>
        <w:suppressAutoHyphens/>
        <w:spacing w:after="0" w:line="240" w:lineRule="auto"/>
        <w:jc w:val="both"/>
        <w:rPr>
          <w:rFonts w:ascii="Lucida Sans Unicode" w:hAnsi="Lucida Sans Unicode" w:cs="Lucida Sans Unicode"/>
          <w:sz w:val="20"/>
          <w:szCs w:val="20"/>
        </w:rPr>
      </w:pPr>
    </w:p>
    <w:p w14:paraId="0C72B670" w14:textId="77777777" w:rsidR="004774C2" w:rsidRPr="00CE2D61" w:rsidRDefault="004774C2" w:rsidP="00CE2D61">
      <w:pPr>
        <w:pStyle w:val="Telobesedila"/>
        <w:suppressAutoHyphens/>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Vgrajeni originalni nadomestni deli in materiali se bodo zaračunavali po vsakokrat veljavnih cenah iz uradnega cenika izbranega ponudnika, veljavnega na dan sprejema vozila v servisno delavnico, z upoštevanim pogodbeno dogovorjenim popustom.</w:t>
      </w:r>
    </w:p>
    <w:p w14:paraId="27CD9A64" w14:textId="77777777" w:rsidR="004774C2" w:rsidRPr="00CE2D61" w:rsidRDefault="004774C2" w:rsidP="00CE2D61">
      <w:pPr>
        <w:pStyle w:val="Telobesedila"/>
        <w:suppressAutoHyphens/>
        <w:spacing w:after="0" w:line="240" w:lineRule="auto"/>
        <w:ind w:left="720"/>
        <w:jc w:val="both"/>
        <w:rPr>
          <w:rFonts w:ascii="Lucida Sans Unicode" w:hAnsi="Lucida Sans Unicode" w:cs="Lucida Sans Unicode"/>
          <w:sz w:val="20"/>
          <w:szCs w:val="20"/>
        </w:rPr>
      </w:pPr>
    </w:p>
    <w:p w14:paraId="15A8C58A" w14:textId="77777777" w:rsidR="004774C2" w:rsidRPr="00CE2D61" w:rsidRDefault="004774C2" w:rsidP="00CE2D61">
      <w:pPr>
        <w:pStyle w:val="Telobesedila"/>
        <w:suppressAutoHyphens/>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Ponudnik bo vgrajeval cenejše nadomestne dele in materiale, ki se bodo zaračunali po cenah iz uradnega cenika cenejših nadomestnih delov in materiala izvajalca ali njegovih dobaviteljev, veljavnega na dan sprejema vozila v servisno delavnico, z upoštevanim popustom iz ponudbenega predračuna.</w:t>
      </w:r>
    </w:p>
    <w:p w14:paraId="06AEF3D9" w14:textId="77777777" w:rsidR="004774C2" w:rsidRPr="00CE2D61" w:rsidRDefault="004774C2" w:rsidP="00CE2D61">
      <w:pPr>
        <w:pStyle w:val="Telobesedila"/>
        <w:spacing w:after="0" w:line="240" w:lineRule="auto"/>
        <w:jc w:val="both"/>
        <w:rPr>
          <w:rFonts w:ascii="Lucida Sans Unicode" w:hAnsi="Lucida Sans Unicode" w:cs="Lucida Sans Unicode"/>
          <w:sz w:val="20"/>
          <w:szCs w:val="20"/>
        </w:rPr>
      </w:pPr>
    </w:p>
    <w:p w14:paraId="00CD8A37" w14:textId="77777777" w:rsidR="004774C2" w:rsidRPr="00CE2D61" w:rsidRDefault="004774C2" w:rsidP="00CE2D61">
      <w:pPr>
        <w:pStyle w:val="Telobesedila"/>
        <w:suppressAutoHyphens/>
        <w:spacing w:after="0" w:line="240" w:lineRule="auto"/>
        <w:ind w:left="720"/>
        <w:jc w:val="both"/>
        <w:rPr>
          <w:rFonts w:ascii="Lucida Sans Unicode" w:hAnsi="Lucida Sans Unicode" w:cs="Lucida Sans Unicode"/>
          <w:sz w:val="20"/>
          <w:szCs w:val="20"/>
        </w:rPr>
      </w:pPr>
    </w:p>
    <w:p w14:paraId="683C088D" w14:textId="77777777" w:rsidR="004774C2" w:rsidRPr="00CE2D61" w:rsidRDefault="004774C2" w:rsidP="00CE2D61">
      <w:pPr>
        <w:autoSpaceDE w:val="0"/>
        <w:autoSpaceDN w:val="0"/>
        <w:adjustRightInd w:val="0"/>
        <w:spacing w:after="0" w:line="240" w:lineRule="auto"/>
        <w:jc w:val="both"/>
        <w:rPr>
          <w:rFonts w:ascii="Lucida Sans Unicode" w:hAnsi="Lucida Sans Unicode" w:cs="Lucida Sans Unicode"/>
          <w:iCs/>
          <w:sz w:val="20"/>
          <w:szCs w:val="20"/>
          <w:u w:val="single"/>
        </w:rPr>
      </w:pPr>
    </w:p>
    <w:p w14:paraId="622103FE" w14:textId="77777777" w:rsidR="004774C2" w:rsidRPr="00CE2D61" w:rsidRDefault="004774C2" w:rsidP="00CE2D61">
      <w:pPr>
        <w:shd w:val="clear" w:color="auto" w:fill="FFFFFF"/>
        <w:spacing w:after="0" w:line="240" w:lineRule="auto"/>
        <w:jc w:val="both"/>
        <w:rPr>
          <w:rFonts w:ascii="Lucida Sans Unicode" w:eastAsia="Arial Unicode MS" w:hAnsi="Lucida Sans Unicode" w:cs="Lucida Sans Unicode"/>
          <w:bCs/>
          <w:sz w:val="20"/>
          <w:szCs w:val="20"/>
        </w:rPr>
      </w:pPr>
    </w:p>
    <w:p w14:paraId="27A31126" w14:textId="77777777" w:rsidR="004774C2" w:rsidRPr="00CE2D61" w:rsidRDefault="004774C2" w:rsidP="00CE2D61">
      <w:pPr>
        <w:spacing w:after="0" w:line="240" w:lineRule="auto"/>
        <w:jc w:val="both"/>
        <w:rPr>
          <w:rFonts w:ascii="Lucida Sans Unicode" w:hAnsi="Lucida Sans Unicode" w:cs="Lucida Sans Unicode"/>
          <w:sz w:val="20"/>
          <w:szCs w:val="20"/>
          <w:lang w:eastAsia="sl-SI"/>
        </w:rPr>
      </w:pPr>
      <w:r w:rsidRPr="00CE2D61">
        <w:rPr>
          <w:rFonts w:ascii="Lucida Sans Unicode" w:hAnsi="Lucida Sans Unicode" w:cs="Lucida Sans Unicode"/>
          <w:sz w:val="20"/>
          <w:szCs w:val="20"/>
          <w:lang w:eastAsia="sl-SI"/>
        </w:rPr>
        <w:t>Kraj in datum:                                                                          Podpis in žig ponudnika:</w:t>
      </w:r>
    </w:p>
    <w:p w14:paraId="35D5AB88" w14:textId="77777777" w:rsidR="004774C2" w:rsidRPr="00CE2D61" w:rsidRDefault="004774C2" w:rsidP="00CE2D61">
      <w:pPr>
        <w:autoSpaceDE w:val="0"/>
        <w:autoSpaceDN w:val="0"/>
        <w:adjustRightInd w:val="0"/>
        <w:spacing w:after="0" w:line="240" w:lineRule="auto"/>
        <w:jc w:val="both"/>
        <w:rPr>
          <w:rFonts w:ascii="Lucida Sans Unicode" w:hAnsi="Lucida Sans Unicode" w:cs="Lucida Sans Unicode"/>
          <w:iCs/>
          <w:sz w:val="20"/>
          <w:szCs w:val="20"/>
          <w:u w:val="single"/>
        </w:rPr>
      </w:pPr>
    </w:p>
    <w:p w14:paraId="61225A3E" w14:textId="77777777" w:rsidR="004774C2" w:rsidRPr="00CE2D61" w:rsidRDefault="004774C2" w:rsidP="00CE2D61">
      <w:pPr>
        <w:autoSpaceDE w:val="0"/>
        <w:autoSpaceDN w:val="0"/>
        <w:adjustRightInd w:val="0"/>
        <w:spacing w:after="0" w:line="240" w:lineRule="auto"/>
        <w:jc w:val="both"/>
        <w:rPr>
          <w:rFonts w:ascii="Lucida Sans Unicode" w:hAnsi="Lucida Sans Unicode" w:cs="Lucida Sans Unicode"/>
          <w:iCs/>
          <w:sz w:val="20"/>
          <w:szCs w:val="20"/>
          <w:u w:val="single"/>
        </w:rPr>
      </w:pPr>
    </w:p>
    <w:p w14:paraId="48882F38" w14:textId="77777777" w:rsidR="004774C2" w:rsidRPr="00CE2D61" w:rsidRDefault="004774C2" w:rsidP="00CE2D61">
      <w:pPr>
        <w:autoSpaceDE w:val="0"/>
        <w:autoSpaceDN w:val="0"/>
        <w:adjustRightInd w:val="0"/>
        <w:spacing w:after="0" w:line="240" w:lineRule="auto"/>
        <w:jc w:val="both"/>
        <w:rPr>
          <w:rFonts w:ascii="Lucida Sans Unicode" w:hAnsi="Lucida Sans Unicode" w:cs="Lucida Sans Unicode"/>
          <w:iCs/>
          <w:sz w:val="20"/>
          <w:szCs w:val="20"/>
          <w:u w:val="single"/>
        </w:rPr>
      </w:pPr>
    </w:p>
    <w:p w14:paraId="2B88589A" w14:textId="77777777" w:rsidR="004774C2" w:rsidRPr="00CE2D61" w:rsidRDefault="004774C2" w:rsidP="00CE2D61">
      <w:pPr>
        <w:autoSpaceDE w:val="0"/>
        <w:autoSpaceDN w:val="0"/>
        <w:adjustRightInd w:val="0"/>
        <w:spacing w:after="0" w:line="240" w:lineRule="auto"/>
        <w:jc w:val="both"/>
        <w:rPr>
          <w:rFonts w:ascii="Lucida Sans Unicode" w:hAnsi="Lucida Sans Unicode" w:cs="Lucida Sans Unicode"/>
          <w:iCs/>
          <w:sz w:val="20"/>
          <w:szCs w:val="20"/>
          <w:u w:val="single"/>
        </w:rPr>
      </w:pPr>
    </w:p>
    <w:p w14:paraId="75D695EA" w14:textId="71AD5194" w:rsidR="004663B3" w:rsidRPr="00CE2D61" w:rsidRDefault="004774C2" w:rsidP="00CE2D61">
      <w:pPr>
        <w:spacing w:after="0" w:line="240" w:lineRule="auto"/>
        <w:jc w:val="both"/>
        <w:rPr>
          <w:rFonts w:ascii="Lucida Sans Unicode" w:hAnsi="Lucida Sans Unicode" w:cs="Lucida Sans Unicode"/>
          <w:iCs/>
          <w:sz w:val="20"/>
          <w:szCs w:val="20"/>
          <w:u w:val="single"/>
        </w:rPr>
      </w:pPr>
      <w:r w:rsidRPr="00CE2D61">
        <w:rPr>
          <w:rFonts w:ascii="Lucida Sans Unicode" w:hAnsi="Lucida Sans Unicode" w:cs="Lucida Sans Unicode"/>
          <w:b/>
          <w:i/>
          <w:sz w:val="20"/>
          <w:szCs w:val="20"/>
          <w:lang w:eastAsia="sl-SI"/>
        </w:rPr>
        <w:t>Ponudnik mora izpolnjen obrazec naložiti v zavihek</w:t>
      </w:r>
      <w:r w:rsidRPr="00CE2D61">
        <w:rPr>
          <w:rFonts w:ascii="Lucida Sans Unicode" w:hAnsi="Lucida Sans Unicode" w:cs="Lucida Sans Unicode"/>
          <w:b/>
          <w:i/>
          <w:sz w:val="20"/>
          <w:szCs w:val="20"/>
        </w:rPr>
        <w:t xml:space="preserve"> »Drugi dokumenti« na e-JN.</w:t>
      </w:r>
    </w:p>
    <w:p w14:paraId="7B09BF57" w14:textId="77777777" w:rsidR="00800ADB" w:rsidRDefault="00800ADB">
      <w:pPr>
        <w:spacing w:after="0" w:line="240" w:lineRule="auto"/>
        <w:rPr>
          <w:rFonts w:ascii="Lucida Sans" w:hAnsi="Lucida Sans" w:cs="Arial"/>
          <w:b/>
          <w:sz w:val="20"/>
          <w:szCs w:val="20"/>
          <w:lang w:eastAsia="sl-SI"/>
        </w:rPr>
      </w:pPr>
      <w:r>
        <w:br w:type="page"/>
      </w:r>
    </w:p>
    <w:p w14:paraId="0597B575" w14:textId="2C07BC29" w:rsidR="00032E92" w:rsidRPr="004774C2" w:rsidRDefault="00032E92" w:rsidP="00032E92">
      <w:pPr>
        <w:pStyle w:val="Naslov1"/>
      </w:pPr>
      <w:bookmarkStart w:id="109" w:name="_Toc499204156"/>
      <w:bookmarkStart w:id="110" w:name="_Toc510207399"/>
      <w:bookmarkStart w:id="111" w:name="_Toc510602732"/>
      <w:r w:rsidRPr="004774C2">
        <w:lastRenderedPageBreak/>
        <w:t>Ponudbeni predra</w:t>
      </w:r>
      <w:r w:rsidRPr="004774C2">
        <w:rPr>
          <w:rFonts w:ascii="Calibri" w:hAnsi="Calibri" w:cs="Calibri"/>
        </w:rPr>
        <w:t>č</w:t>
      </w:r>
      <w:r w:rsidRPr="004774C2">
        <w:rPr>
          <w:rFonts w:cs="Calibri"/>
        </w:rPr>
        <w:t>un</w:t>
      </w:r>
      <w:r w:rsidRPr="004774C2">
        <w:t xml:space="preserve"> za sklop </w:t>
      </w:r>
      <w:r>
        <w:t>4</w:t>
      </w:r>
    </w:p>
    <w:p w14:paraId="2818EA40" w14:textId="77777777" w:rsidR="00032E92" w:rsidRPr="007828F9" w:rsidRDefault="00032E92" w:rsidP="00032E92">
      <w:pPr>
        <w:autoSpaceDE w:val="0"/>
        <w:autoSpaceDN w:val="0"/>
        <w:adjustRightInd w:val="0"/>
        <w:spacing w:after="0" w:line="288" w:lineRule="auto"/>
        <w:jc w:val="both"/>
        <w:rPr>
          <w:rFonts w:ascii="Lucida Sans" w:hAnsi="Lucida Sans" w:cs="Arial"/>
          <w:b/>
          <w:iCs/>
          <w:sz w:val="20"/>
          <w:szCs w:val="20"/>
        </w:rPr>
      </w:pPr>
    </w:p>
    <w:p w14:paraId="5EDF5B2F" w14:textId="77777777" w:rsidR="00032E92" w:rsidRPr="007828F9" w:rsidRDefault="00032E92" w:rsidP="00032E92">
      <w:pPr>
        <w:autoSpaceDE w:val="0"/>
        <w:autoSpaceDN w:val="0"/>
        <w:adjustRightInd w:val="0"/>
        <w:spacing w:after="0" w:line="288" w:lineRule="auto"/>
        <w:jc w:val="both"/>
        <w:rPr>
          <w:rFonts w:ascii="Lucida Sans" w:hAnsi="Lucida Sans" w:cs="Arial"/>
          <w:b/>
          <w:iCs/>
          <w:sz w:val="20"/>
          <w:szCs w:val="20"/>
        </w:rPr>
      </w:pPr>
    </w:p>
    <w:p w14:paraId="39BA1448" w14:textId="68827269" w:rsidR="00032E92" w:rsidRPr="00CE2D61" w:rsidRDefault="00032E92"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Naročnik razpolaga s sledeč</w:t>
      </w:r>
      <w:r w:rsidR="00DE05AA" w:rsidRPr="00CE2D61">
        <w:rPr>
          <w:rFonts w:ascii="Lucida Sans Unicode" w:hAnsi="Lucida Sans Unicode" w:cs="Lucida Sans Unicode"/>
          <w:sz w:val="20"/>
          <w:szCs w:val="20"/>
        </w:rPr>
        <w:t>o težko gradbeno mehanizacijo</w:t>
      </w:r>
      <w:r w:rsidRPr="00CE2D61">
        <w:rPr>
          <w:rFonts w:ascii="Lucida Sans Unicode" w:hAnsi="Lucida Sans Unicode" w:cs="Lucida Sans Unicode"/>
          <w:sz w:val="20"/>
          <w:szCs w:val="20"/>
        </w:rPr>
        <w:t>:</w:t>
      </w:r>
    </w:p>
    <w:tbl>
      <w:tblPr>
        <w:tblW w:w="9639" w:type="dxa"/>
        <w:tblInd w:w="-5" w:type="dxa"/>
        <w:tblCellMar>
          <w:left w:w="70" w:type="dxa"/>
          <w:right w:w="70" w:type="dxa"/>
        </w:tblCellMar>
        <w:tblLook w:val="04A0" w:firstRow="1" w:lastRow="0" w:firstColumn="1" w:lastColumn="0" w:noHBand="0" w:noVBand="1"/>
      </w:tblPr>
      <w:tblGrid>
        <w:gridCol w:w="672"/>
        <w:gridCol w:w="3984"/>
        <w:gridCol w:w="2330"/>
        <w:gridCol w:w="2653"/>
      </w:tblGrid>
      <w:tr w:rsidR="007F6706" w:rsidRPr="00CE2D61" w14:paraId="11EA3463" w14:textId="77777777" w:rsidTr="004B11A3">
        <w:trPr>
          <w:trHeight w:val="264"/>
        </w:trPr>
        <w:tc>
          <w:tcPr>
            <w:tcW w:w="784" w:type="dxa"/>
            <w:tcBorders>
              <w:top w:val="single" w:sz="4" w:space="0" w:color="auto"/>
              <w:left w:val="single" w:sz="4" w:space="0" w:color="auto"/>
              <w:bottom w:val="single" w:sz="4" w:space="0" w:color="auto"/>
              <w:right w:val="single" w:sz="4" w:space="0" w:color="auto"/>
            </w:tcBorders>
          </w:tcPr>
          <w:p w14:paraId="32A8F1D0" w14:textId="23157A85" w:rsidR="007F6706" w:rsidRPr="00CE2D61" w:rsidRDefault="007F6706" w:rsidP="00CE2D61">
            <w:pPr>
              <w:spacing w:line="240" w:lineRule="auto"/>
              <w:rPr>
                <w:rFonts w:ascii="Lucida Sans Unicode" w:eastAsia="Times New Roman" w:hAnsi="Lucida Sans Unicode" w:cs="Lucida Sans Unicode"/>
                <w:b/>
                <w:bCs/>
                <w:sz w:val="20"/>
                <w:szCs w:val="20"/>
                <w:lang w:eastAsia="sl-SI"/>
              </w:rPr>
            </w:pPr>
            <w:proofErr w:type="spellStart"/>
            <w:r w:rsidRPr="00CE2D61">
              <w:rPr>
                <w:rFonts w:ascii="Lucida Sans Unicode" w:eastAsia="Times New Roman" w:hAnsi="Lucida Sans Unicode" w:cs="Lucida Sans Unicode"/>
                <w:b/>
                <w:bCs/>
                <w:sz w:val="20"/>
                <w:szCs w:val="20"/>
                <w:lang w:eastAsia="sl-SI"/>
              </w:rPr>
              <w:t>Zap</w:t>
            </w:r>
            <w:proofErr w:type="spellEnd"/>
            <w:r w:rsidRPr="00CE2D61">
              <w:rPr>
                <w:rFonts w:ascii="Lucida Sans Unicode" w:eastAsia="Times New Roman" w:hAnsi="Lucida Sans Unicode" w:cs="Lucida Sans Unicode"/>
                <w:b/>
                <w:bCs/>
                <w:sz w:val="20"/>
                <w:szCs w:val="20"/>
                <w:lang w:eastAsia="sl-SI"/>
              </w:rPr>
              <w:t>.</w:t>
            </w:r>
            <w:r w:rsidR="005164DB" w:rsidRPr="00CE2D61">
              <w:rPr>
                <w:rFonts w:ascii="Lucida Sans Unicode" w:eastAsia="Times New Roman" w:hAnsi="Lucida Sans Unicode" w:cs="Lucida Sans Unicode"/>
                <w:b/>
                <w:bCs/>
                <w:sz w:val="20"/>
                <w:szCs w:val="20"/>
                <w:lang w:eastAsia="sl-SI"/>
              </w:rPr>
              <w:t xml:space="preserve"> </w:t>
            </w:r>
            <w:r w:rsidRPr="00CE2D61">
              <w:rPr>
                <w:rFonts w:ascii="Lucida Sans Unicode" w:eastAsia="Times New Roman" w:hAnsi="Lucida Sans Unicode" w:cs="Lucida Sans Unicode"/>
                <w:b/>
                <w:bCs/>
                <w:sz w:val="20"/>
                <w:szCs w:val="20"/>
                <w:lang w:eastAsia="sl-SI"/>
              </w:rPr>
              <w:t>št.</w:t>
            </w:r>
          </w:p>
        </w:tc>
        <w:tc>
          <w:tcPr>
            <w:tcW w:w="3984" w:type="dxa"/>
            <w:tcBorders>
              <w:top w:val="single" w:sz="4" w:space="0" w:color="auto"/>
              <w:left w:val="single" w:sz="4" w:space="0" w:color="auto"/>
              <w:bottom w:val="single" w:sz="4" w:space="0" w:color="auto"/>
              <w:right w:val="single" w:sz="4" w:space="0" w:color="auto"/>
            </w:tcBorders>
            <w:shd w:val="clear" w:color="auto" w:fill="auto"/>
            <w:noWrap/>
            <w:hideMark/>
          </w:tcPr>
          <w:p w14:paraId="1651825F" w14:textId="1FF6A299" w:rsidR="007F6706" w:rsidRPr="00CE2D61" w:rsidRDefault="007F6706" w:rsidP="00CE2D61">
            <w:pPr>
              <w:spacing w:line="240" w:lineRule="auto"/>
              <w:rPr>
                <w:rFonts w:ascii="Lucida Sans Unicode" w:eastAsia="Times New Roman" w:hAnsi="Lucida Sans Unicode" w:cs="Lucida Sans Unicode"/>
                <w:b/>
                <w:bCs/>
                <w:sz w:val="20"/>
                <w:szCs w:val="20"/>
                <w:lang w:eastAsia="sl-SI"/>
              </w:rPr>
            </w:pPr>
            <w:r w:rsidRPr="00CE2D61">
              <w:rPr>
                <w:rFonts w:ascii="Lucida Sans Unicode" w:eastAsia="Times New Roman" w:hAnsi="Lucida Sans Unicode" w:cs="Lucida Sans Unicode"/>
                <w:b/>
                <w:bCs/>
                <w:sz w:val="20"/>
                <w:szCs w:val="20"/>
                <w:lang w:eastAsia="sl-SI"/>
              </w:rPr>
              <w:t>Naziv stroja</w:t>
            </w:r>
          </w:p>
        </w:tc>
        <w:tc>
          <w:tcPr>
            <w:tcW w:w="2218" w:type="dxa"/>
            <w:tcBorders>
              <w:top w:val="single" w:sz="4" w:space="0" w:color="auto"/>
              <w:left w:val="nil"/>
              <w:bottom w:val="single" w:sz="4" w:space="0" w:color="auto"/>
              <w:right w:val="single" w:sz="4" w:space="0" w:color="auto"/>
            </w:tcBorders>
            <w:shd w:val="clear" w:color="auto" w:fill="auto"/>
            <w:noWrap/>
            <w:hideMark/>
          </w:tcPr>
          <w:p w14:paraId="23F30625" w14:textId="77777777" w:rsidR="007F6706" w:rsidRPr="00CE2D61" w:rsidRDefault="007F6706" w:rsidP="00CE2D61">
            <w:pPr>
              <w:spacing w:line="240" w:lineRule="auto"/>
              <w:rPr>
                <w:rFonts w:ascii="Lucida Sans Unicode" w:eastAsia="Times New Roman" w:hAnsi="Lucida Sans Unicode" w:cs="Lucida Sans Unicode"/>
                <w:b/>
                <w:bCs/>
                <w:sz w:val="20"/>
                <w:szCs w:val="20"/>
                <w:lang w:eastAsia="sl-SI"/>
              </w:rPr>
            </w:pPr>
            <w:r w:rsidRPr="00CE2D61">
              <w:rPr>
                <w:rFonts w:ascii="Lucida Sans Unicode" w:eastAsia="Times New Roman" w:hAnsi="Lucida Sans Unicode" w:cs="Lucida Sans Unicode"/>
                <w:b/>
                <w:bCs/>
                <w:sz w:val="20"/>
                <w:szCs w:val="20"/>
                <w:lang w:eastAsia="sl-SI"/>
              </w:rPr>
              <w:t>številka šasije</w:t>
            </w:r>
          </w:p>
        </w:tc>
        <w:tc>
          <w:tcPr>
            <w:tcW w:w="2653" w:type="dxa"/>
            <w:tcBorders>
              <w:top w:val="single" w:sz="4" w:space="0" w:color="auto"/>
              <w:left w:val="nil"/>
              <w:bottom w:val="single" w:sz="4" w:space="0" w:color="auto"/>
              <w:right w:val="single" w:sz="4" w:space="0" w:color="auto"/>
            </w:tcBorders>
            <w:shd w:val="clear" w:color="auto" w:fill="auto"/>
            <w:noWrap/>
            <w:hideMark/>
          </w:tcPr>
          <w:p w14:paraId="3D3F8438" w14:textId="77777777" w:rsidR="007F6706" w:rsidRPr="00CE2D61" w:rsidRDefault="007F6706" w:rsidP="00CE2D61">
            <w:pPr>
              <w:spacing w:line="240" w:lineRule="auto"/>
              <w:rPr>
                <w:rFonts w:ascii="Lucida Sans Unicode" w:eastAsia="Times New Roman" w:hAnsi="Lucida Sans Unicode" w:cs="Lucida Sans Unicode"/>
                <w:b/>
                <w:bCs/>
                <w:sz w:val="20"/>
                <w:szCs w:val="20"/>
                <w:lang w:eastAsia="sl-SI"/>
              </w:rPr>
            </w:pPr>
            <w:r w:rsidRPr="00CE2D61">
              <w:rPr>
                <w:rFonts w:ascii="Lucida Sans Unicode" w:eastAsia="Times New Roman" w:hAnsi="Lucida Sans Unicode" w:cs="Lucida Sans Unicode"/>
                <w:b/>
                <w:bCs/>
                <w:sz w:val="20"/>
                <w:szCs w:val="20"/>
                <w:lang w:eastAsia="sl-SI"/>
              </w:rPr>
              <w:t>moč motorja (kW)</w:t>
            </w:r>
          </w:p>
        </w:tc>
      </w:tr>
      <w:tr w:rsidR="007F6706" w:rsidRPr="00CE2D61" w14:paraId="00207347" w14:textId="77777777" w:rsidTr="004B11A3">
        <w:trPr>
          <w:trHeight w:val="264"/>
        </w:trPr>
        <w:tc>
          <w:tcPr>
            <w:tcW w:w="784" w:type="dxa"/>
            <w:tcBorders>
              <w:top w:val="nil"/>
              <w:left w:val="single" w:sz="4" w:space="0" w:color="auto"/>
              <w:bottom w:val="single" w:sz="4" w:space="0" w:color="auto"/>
              <w:right w:val="single" w:sz="4" w:space="0" w:color="auto"/>
            </w:tcBorders>
          </w:tcPr>
          <w:p w14:paraId="60E86340" w14:textId="77777777" w:rsidR="007F6706" w:rsidRPr="00CE2D61" w:rsidRDefault="007F6706" w:rsidP="00CE2D61">
            <w:pPr>
              <w:spacing w:line="240" w:lineRule="auto"/>
              <w:rPr>
                <w:rFonts w:ascii="Lucida Sans Unicode" w:hAnsi="Lucida Sans Unicode" w:cs="Lucida Sans Unicode"/>
                <w:b/>
                <w:bCs/>
                <w:sz w:val="20"/>
                <w:szCs w:val="20"/>
              </w:rPr>
            </w:pPr>
            <w:r w:rsidRPr="00CE2D61">
              <w:rPr>
                <w:rFonts w:ascii="Lucida Sans Unicode" w:hAnsi="Lucida Sans Unicode" w:cs="Lucida Sans Unicode"/>
                <w:b/>
                <w:bCs/>
                <w:sz w:val="20"/>
                <w:szCs w:val="20"/>
              </w:rPr>
              <w:t>1</w:t>
            </w:r>
          </w:p>
        </w:tc>
        <w:tc>
          <w:tcPr>
            <w:tcW w:w="3984" w:type="dxa"/>
            <w:tcBorders>
              <w:top w:val="nil"/>
              <w:left w:val="single" w:sz="4" w:space="0" w:color="auto"/>
              <w:bottom w:val="single" w:sz="4" w:space="0" w:color="auto"/>
              <w:right w:val="single" w:sz="4" w:space="0" w:color="auto"/>
            </w:tcBorders>
            <w:shd w:val="clear" w:color="auto" w:fill="auto"/>
            <w:noWrap/>
            <w:hideMark/>
          </w:tcPr>
          <w:p w14:paraId="4E346B4F" w14:textId="4A46C1EE" w:rsidR="007F6706" w:rsidRPr="00CE2D61" w:rsidRDefault="007F6706" w:rsidP="00CE2D61">
            <w:pPr>
              <w:spacing w:after="0" w:line="240" w:lineRule="auto"/>
              <w:rPr>
                <w:rFonts w:ascii="Lucida Sans Unicode" w:hAnsi="Lucida Sans Unicode" w:cs="Lucida Sans Unicode"/>
                <w:color w:val="FF0000"/>
                <w:sz w:val="20"/>
                <w:szCs w:val="20"/>
                <w:lang w:eastAsia="sl-SI"/>
              </w:rPr>
            </w:pPr>
            <w:r w:rsidRPr="00CE2D61">
              <w:rPr>
                <w:rFonts w:ascii="Lucida Sans Unicode" w:hAnsi="Lucida Sans Unicode" w:cs="Lucida Sans Unicode"/>
                <w:sz w:val="20"/>
                <w:szCs w:val="20"/>
              </w:rPr>
              <w:t>JCB Nakladač</w:t>
            </w:r>
          </w:p>
        </w:tc>
        <w:tc>
          <w:tcPr>
            <w:tcW w:w="2218" w:type="dxa"/>
            <w:tcBorders>
              <w:top w:val="nil"/>
              <w:left w:val="nil"/>
              <w:bottom w:val="single" w:sz="4" w:space="0" w:color="auto"/>
              <w:right w:val="single" w:sz="4" w:space="0" w:color="auto"/>
            </w:tcBorders>
            <w:shd w:val="clear" w:color="auto" w:fill="auto"/>
            <w:noWrap/>
            <w:hideMark/>
          </w:tcPr>
          <w:p w14:paraId="0FD00B3C" w14:textId="15DDB404" w:rsidR="007F6706" w:rsidRPr="00CE2D61" w:rsidRDefault="007F6706"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JCB4A8AFLJ2473917</w:t>
            </w:r>
          </w:p>
        </w:tc>
        <w:tc>
          <w:tcPr>
            <w:tcW w:w="2653" w:type="dxa"/>
            <w:tcBorders>
              <w:top w:val="nil"/>
              <w:left w:val="nil"/>
              <w:bottom w:val="single" w:sz="4" w:space="0" w:color="auto"/>
              <w:right w:val="single" w:sz="4" w:space="0" w:color="auto"/>
            </w:tcBorders>
            <w:shd w:val="clear" w:color="auto" w:fill="auto"/>
            <w:noWrap/>
          </w:tcPr>
          <w:p w14:paraId="3B4BB4C5" w14:textId="0E23CFBC" w:rsidR="007F6706" w:rsidRPr="00CE2D61" w:rsidRDefault="007F6706"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eastAsia="Times New Roman" w:hAnsi="Lucida Sans Unicode" w:cs="Lucida Sans Unicode"/>
                <w:sz w:val="20"/>
                <w:szCs w:val="20"/>
                <w:lang w:eastAsia="sl-SI"/>
              </w:rPr>
              <w:t>129</w:t>
            </w:r>
          </w:p>
        </w:tc>
      </w:tr>
      <w:tr w:rsidR="007F6706" w:rsidRPr="00CE2D61" w14:paraId="57054198" w14:textId="77777777" w:rsidTr="004B11A3">
        <w:trPr>
          <w:trHeight w:val="264"/>
        </w:trPr>
        <w:tc>
          <w:tcPr>
            <w:tcW w:w="784" w:type="dxa"/>
            <w:tcBorders>
              <w:top w:val="nil"/>
              <w:left w:val="single" w:sz="4" w:space="0" w:color="auto"/>
              <w:bottom w:val="single" w:sz="4" w:space="0" w:color="auto"/>
              <w:right w:val="single" w:sz="4" w:space="0" w:color="auto"/>
            </w:tcBorders>
          </w:tcPr>
          <w:p w14:paraId="77F32921" w14:textId="77777777" w:rsidR="007F6706" w:rsidRPr="00CE2D61" w:rsidRDefault="007F6706" w:rsidP="00CE2D61">
            <w:pPr>
              <w:spacing w:line="240" w:lineRule="auto"/>
              <w:rPr>
                <w:rFonts w:ascii="Lucida Sans Unicode" w:hAnsi="Lucida Sans Unicode" w:cs="Lucida Sans Unicode"/>
                <w:b/>
                <w:bCs/>
                <w:sz w:val="20"/>
                <w:szCs w:val="20"/>
              </w:rPr>
            </w:pPr>
            <w:r w:rsidRPr="00CE2D61">
              <w:rPr>
                <w:rFonts w:ascii="Lucida Sans Unicode" w:hAnsi="Lucida Sans Unicode" w:cs="Lucida Sans Unicode"/>
                <w:b/>
                <w:bCs/>
                <w:sz w:val="20"/>
                <w:szCs w:val="20"/>
              </w:rPr>
              <w:t>2</w:t>
            </w:r>
          </w:p>
        </w:tc>
        <w:tc>
          <w:tcPr>
            <w:tcW w:w="3984" w:type="dxa"/>
            <w:tcBorders>
              <w:top w:val="nil"/>
              <w:left w:val="single" w:sz="4" w:space="0" w:color="auto"/>
              <w:bottom w:val="single" w:sz="4" w:space="0" w:color="auto"/>
              <w:right w:val="single" w:sz="4" w:space="0" w:color="auto"/>
            </w:tcBorders>
            <w:shd w:val="clear" w:color="auto" w:fill="auto"/>
            <w:noWrap/>
            <w:hideMark/>
          </w:tcPr>
          <w:p w14:paraId="467DDBFD" w14:textId="320BF495" w:rsidR="007F6706" w:rsidRPr="00CE2D61" w:rsidRDefault="007F6706"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eastAsia="Times New Roman" w:hAnsi="Lucida Sans Unicode" w:cs="Lucida Sans Unicode"/>
                <w:sz w:val="20"/>
                <w:szCs w:val="20"/>
              </w:rPr>
              <w:t>ROVOKOPAČ KOMATSU Z OPREMO</w:t>
            </w:r>
          </w:p>
        </w:tc>
        <w:tc>
          <w:tcPr>
            <w:tcW w:w="2218" w:type="dxa"/>
            <w:tcBorders>
              <w:top w:val="nil"/>
              <w:left w:val="nil"/>
              <w:bottom w:val="single" w:sz="4" w:space="0" w:color="auto"/>
              <w:right w:val="single" w:sz="4" w:space="0" w:color="auto"/>
            </w:tcBorders>
            <w:shd w:val="clear" w:color="auto" w:fill="auto"/>
            <w:noWrap/>
            <w:hideMark/>
          </w:tcPr>
          <w:p w14:paraId="2CD5EF64" w14:textId="71394656" w:rsidR="007F6706" w:rsidRPr="00CE2D61" w:rsidRDefault="007F6706"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hAnsi="Lucida Sans Unicode" w:cs="Lucida Sans Unicode"/>
                <w:sz w:val="20"/>
                <w:szCs w:val="20"/>
              </w:rPr>
              <w:t>KMTWB024EEUF31294</w:t>
            </w:r>
          </w:p>
        </w:tc>
        <w:tc>
          <w:tcPr>
            <w:tcW w:w="2653" w:type="dxa"/>
            <w:tcBorders>
              <w:top w:val="nil"/>
              <w:left w:val="nil"/>
              <w:bottom w:val="single" w:sz="4" w:space="0" w:color="auto"/>
              <w:right w:val="single" w:sz="4" w:space="0" w:color="auto"/>
            </w:tcBorders>
            <w:shd w:val="clear" w:color="auto" w:fill="auto"/>
            <w:noWrap/>
          </w:tcPr>
          <w:p w14:paraId="264D996F" w14:textId="1A219167" w:rsidR="007F6706" w:rsidRPr="00CE2D61" w:rsidRDefault="007F6706" w:rsidP="00CE2D61">
            <w:pPr>
              <w:spacing w:line="240" w:lineRule="auto"/>
              <w:rPr>
                <w:rFonts w:ascii="Lucida Sans Unicode" w:eastAsia="Times New Roman" w:hAnsi="Lucida Sans Unicode" w:cs="Lucida Sans Unicode"/>
                <w:sz w:val="20"/>
                <w:szCs w:val="20"/>
                <w:lang w:eastAsia="sl-SI"/>
              </w:rPr>
            </w:pPr>
            <w:r w:rsidRPr="00CE2D61">
              <w:rPr>
                <w:rFonts w:ascii="Lucida Sans Unicode" w:eastAsia="Times New Roman" w:hAnsi="Lucida Sans Unicode" w:cs="Lucida Sans Unicode"/>
                <w:sz w:val="20"/>
                <w:szCs w:val="20"/>
                <w:lang w:eastAsia="sl-SI"/>
              </w:rPr>
              <w:t>74</w:t>
            </w:r>
          </w:p>
        </w:tc>
      </w:tr>
    </w:tbl>
    <w:p w14:paraId="108A80A8" w14:textId="77777777" w:rsidR="00032E92" w:rsidRPr="00CE2D61" w:rsidRDefault="00032E92" w:rsidP="00CE2D61">
      <w:pPr>
        <w:autoSpaceDE w:val="0"/>
        <w:autoSpaceDN w:val="0"/>
        <w:adjustRightInd w:val="0"/>
        <w:spacing w:after="0" w:line="240" w:lineRule="auto"/>
        <w:jc w:val="both"/>
        <w:rPr>
          <w:rFonts w:ascii="Lucida Sans Unicode" w:hAnsi="Lucida Sans Unicode" w:cs="Lucida Sans Unicode"/>
          <w:b/>
          <w:iCs/>
          <w:sz w:val="20"/>
          <w:szCs w:val="20"/>
        </w:rPr>
      </w:pPr>
    </w:p>
    <w:p w14:paraId="2C767A22" w14:textId="4FE5F924" w:rsidR="00032E92" w:rsidRPr="00CE2D61" w:rsidRDefault="00032E92" w:rsidP="00CE2D61">
      <w:pPr>
        <w:autoSpaceDE w:val="0"/>
        <w:autoSpaceDN w:val="0"/>
        <w:adjustRightInd w:val="0"/>
        <w:spacing w:after="0" w:line="240" w:lineRule="auto"/>
        <w:jc w:val="both"/>
        <w:rPr>
          <w:rFonts w:ascii="Lucida Sans Unicode" w:hAnsi="Lucida Sans Unicode" w:cs="Lucida Sans Unicode"/>
          <w:iCs/>
          <w:sz w:val="20"/>
          <w:szCs w:val="20"/>
        </w:rPr>
      </w:pPr>
      <w:r w:rsidRPr="00CE2D61">
        <w:rPr>
          <w:rFonts w:ascii="Lucida Sans Unicode" w:hAnsi="Lucida Sans Unicode" w:cs="Lucida Sans Unicode"/>
          <w:iCs/>
          <w:sz w:val="20"/>
          <w:szCs w:val="20"/>
        </w:rPr>
        <w:t>Naročnik si pridržuje pravico, da bo tekom veljavnosti okvirnega sporazuma razpolagal tudi z drug</w:t>
      </w:r>
      <w:r w:rsidR="00DE05AA" w:rsidRPr="00CE2D61">
        <w:rPr>
          <w:rFonts w:ascii="Lucida Sans Unicode" w:hAnsi="Lucida Sans Unicode" w:cs="Lucida Sans Unicode"/>
          <w:iCs/>
          <w:sz w:val="20"/>
          <w:szCs w:val="20"/>
        </w:rPr>
        <w:t>o težko gradbeno mehanizacijo</w:t>
      </w:r>
      <w:r w:rsidR="00CF24D1" w:rsidRPr="00CE2D61">
        <w:rPr>
          <w:rFonts w:ascii="Lucida Sans Unicode" w:hAnsi="Lucida Sans Unicode" w:cs="Lucida Sans Unicode"/>
          <w:iCs/>
          <w:sz w:val="20"/>
          <w:szCs w:val="20"/>
        </w:rPr>
        <w:t xml:space="preserve">. </w:t>
      </w:r>
      <w:r w:rsidRPr="00CE2D61">
        <w:rPr>
          <w:rFonts w:ascii="Lucida Sans Unicode" w:hAnsi="Lucida Sans Unicode" w:cs="Lucida Sans Unicode"/>
          <w:iCs/>
          <w:sz w:val="20"/>
          <w:szCs w:val="20"/>
        </w:rPr>
        <w:t xml:space="preserve">V tem primeru bo moral izvajalec izvesti storitve na morebitni novi/drugi </w:t>
      </w:r>
      <w:r w:rsidR="00DE05AA" w:rsidRPr="00CE2D61">
        <w:rPr>
          <w:rFonts w:ascii="Lucida Sans Unicode" w:hAnsi="Lucida Sans Unicode" w:cs="Lucida Sans Unicode"/>
          <w:iCs/>
          <w:sz w:val="20"/>
          <w:szCs w:val="20"/>
        </w:rPr>
        <w:t xml:space="preserve">težki gradbeni mehanizaciji </w:t>
      </w:r>
      <w:r w:rsidRPr="00CE2D61">
        <w:rPr>
          <w:rFonts w:ascii="Lucida Sans Unicode" w:hAnsi="Lucida Sans Unicode" w:cs="Lucida Sans Unicode"/>
          <w:iCs/>
          <w:sz w:val="20"/>
          <w:szCs w:val="20"/>
        </w:rPr>
        <w:t xml:space="preserve">po cenah na enoto, kot so določene v tem popisu storitev. </w:t>
      </w:r>
    </w:p>
    <w:p w14:paraId="583840AB" w14:textId="77777777" w:rsidR="00032E92" w:rsidRPr="00CE2D61" w:rsidRDefault="00032E92" w:rsidP="00CE2D61">
      <w:pPr>
        <w:autoSpaceDE w:val="0"/>
        <w:autoSpaceDN w:val="0"/>
        <w:adjustRightInd w:val="0"/>
        <w:spacing w:after="0" w:line="240" w:lineRule="auto"/>
        <w:jc w:val="both"/>
        <w:rPr>
          <w:rFonts w:ascii="Lucida Sans Unicode" w:hAnsi="Lucida Sans Unicode" w:cs="Lucida Sans Unicode"/>
          <w:bCs/>
          <w:iCs/>
          <w:sz w:val="20"/>
          <w:szCs w:val="20"/>
        </w:rPr>
      </w:pPr>
    </w:p>
    <w:p w14:paraId="0115C38E" w14:textId="77777777" w:rsidR="00032E92" w:rsidRPr="00CE2D61" w:rsidRDefault="00032E92" w:rsidP="00CE2D61">
      <w:pPr>
        <w:autoSpaceDE w:val="0"/>
        <w:autoSpaceDN w:val="0"/>
        <w:adjustRightInd w:val="0"/>
        <w:spacing w:after="0" w:line="240" w:lineRule="auto"/>
        <w:jc w:val="both"/>
        <w:rPr>
          <w:rFonts w:ascii="Lucida Sans Unicode" w:hAnsi="Lucida Sans Unicode" w:cs="Lucida Sans Unicode"/>
          <w:bCs/>
          <w:iCs/>
          <w:sz w:val="20"/>
          <w:szCs w:val="20"/>
        </w:rPr>
      </w:pPr>
      <w:r w:rsidRPr="00CE2D61">
        <w:rPr>
          <w:rFonts w:ascii="Lucida Sans Unicode" w:hAnsi="Lucida Sans Unicode" w:cs="Lucida Sans Unicode"/>
          <w:bCs/>
          <w:iCs/>
          <w:sz w:val="20"/>
          <w:szCs w:val="20"/>
        </w:rPr>
        <w:t>Definicija pojmov iz popisa del:</w:t>
      </w:r>
    </w:p>
    <w:p w14:paraId="4D77DA94"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p w14:paraId="6CD75DDA" w14:textId="44BDA8C6" w:rsidR="007F6706" w:rsidRPr="00CE2D61" w:rsidRDefault="007F6706" w:rsidP="00CE2D61">
      <w:pPr>
        <w:autoSpaceDE w:val="0"/>
        <w:autoSpaceDN w:val="0"/>
        <w:adjustRightIn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JCB Nakladač:</w:t>
      </w:r>
    </w:p>
    <w:p w14:paraId="5CD7235B"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sz w:val="20"/>
          <w:szCs w:val="20"/>
        </w:rPr>
      </w:pPr>
    </w:p>
    <w:p w14:paraId="0D3BCDC0" w14:textId="034004B5" w:rsidR="007F6706" w:rsidRPr="00CE2D61" w:rsidRDefault="007F6706" w:rsidP="00CE2D61">
      <w:pPr>
        <w:autoSpaceDE w:val="0"/>
        <w:autoSpaceDN w:val="0"/>
        <w:adjustRightIn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Servis na 500 delovnih ur, ki obsega našteta dela iz tabele</w:t>
      </w:r>
      <w:r w:rsidR="00DE05AA" w:rsidRPr="00CE2D61">
        <w:rPr>
          <w:rFonts w:ascii="Lucida Sans Unicode" w:hAnsi="Lucida Sans Unicode" w:cs="Lucida Sans Unicode"/>
          <w:sz w:val="20"/>
          <w:szCs w:val="20"/>
        </w:rPr>
        <w:t>,</w:t>
      </w:r>
      <w:r w:rsidRPr="00CE2D61">
        <w:rPr>
          <w:rFonts w:ascii="Lucida Sans Unicode" w:hAnsi="Lucida Sans Unicode" w:cs="Lucida Sans Unicode"/>
          <w:sz w:val="20"/>
          <w:szCs w:val="20"/>
        </w:rPr>
        <w:t xml:space="preserve"> vključno v vsem potrebnim materialom, prihodom na lokacij</w:t>
      </w:r>
      <w:r w:rsidR="00DE05AA" w:rsidRPr="00CE2D61">
        <w:rPr>
          <w:rFonts w:ascii="Lucida Sans Unicode" w:hAnsi="Lucida Sans Unicode" w:cs="Lucida Sans Unicode"/>
          <w:sz w:val="20"/>
          <w:szCs w:val="20"/>
        </w:rPr>
        <w:t>o</w:t>
      </w:r>
      <w:r w:rsidR="00F31729" w:rsidRPr="00CE2D61">
        <w:rPr>
          <w:rFonts w:ascii="Lucida Sans Unicode" w:hAnsi="Lucida Sans Unicode" w:cs="Lucida Sans Unicode"/>
          <w:sz w:val="20"/>
          <w:szCs w:val="20"/>
        </w:rPr>
        <w:t>, potnimi stroški</w:t>
      </w:r>
      <w:r w:rsidR="00DE05AA" w:rsidRPr="00CE2D61">
        <w:rPr>
          <w:rFonts w:ascii="Lucida Sans Unicode" w:hAnsi="Lucida Sans Unicode" w:cs="Lucida Sans Unicode"/>
          <w:sz w:val="20"/>
          <w:szCs w:val="20"/>
        </w:rPr>
        <w:t>, stroški dela.</w:t>
      </w:r>
    </w:p>
    <w:p w14:paraId="0A7224FC"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color w:val="FF0000"/>
          <w:sz w:val="20"/>
          <w:szCs w:val="20"/>
        </w:rPr>
      </w:pPr>
    </w:p>
    <w:tbl>
      <w:tblPr>
        <w:tblW w:w="6220" w:type="dxa"/>
        <w:tblCellMar>
          <w:left w:w="70" w:type="dxa"/>
          <w:right w:w="70" w:type="dxa"/>
        </w:tblCellMar>
        <w:tblLook w:val="04A0" w:firstRow="1" w:lastRow="0" w:firstColumn="1" w:lastColumn="0" w:noHBand="0" w:noVBand="1"/>
      </w:tblPr>
      <w:tblGrid>
        <w:gridCol w:w="6220"/>
      </w:tblGrid>
      <w:tr w:rsidR="007F6706" w:rsidRPr="00CE2D61" w14:paraId="678040BF" w14:textId="77777777" w:rsidTr="007F6706">
        <w:trPr>
          <w:trHeight w:val="300"/>
        </w:trPr>
        <w:tc>
          <w:tcPr>
            <w:tcW w:w="6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C674EB"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motornega olja</w:t>
            </w:r>
          </w:p>
        </w:tc>
      </w:tr>
      <w:tr w:rsidR="007F6706" w:rsidRPr="00CE2D61" w14:paraId="586CE56F"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3E40D660"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motornega olja</w:t>
            </w:r>
          </w:p>
        </w:tc>
      </w:tr>
      <w:tr w:rsidR="007F6706" w:rsidRPr="00CE2D61" w14:paraId="03EA089D"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64AAB4E1" w14:textId="67A46DF1"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w:t>
            </w:r>
            <w:r w:rsidR="004B11A3" w:rsidRPr="00CE2D61">
              <w:rPr>
                <w:rFonts w:ascii="Lucida Sans Unicode" w:eastAsia="Times New Roman" w:hAnsi="Lucida Sans Unicode" w:cs="Lucida Sans Unicode"/>
                <w:color w:val="000000"/>
                <w:sz w:val="20"/>
                <w:szCs w:val="20"/>
                <w:lang w:eastAsia="sl-SI"/>
              </w:rPr>
              <w:t>a</w:t>
            </w:r>
            <w:r w:rsidRPr="00CE2D61">
              <w:rPr>
                <w:rFonts w:ascii="Lucida Sans Unicode" w:eastAsia="Times New Roman" w:hAnsi="Lucida Sans Unicode" w:cs="Lucida Sans Unicode"/>
                <w:color w:val="000000"/>
                <w:sz w:val="20"/>
                <w:szCs w:val="20"/>
                <w:lang w:eastAsia="sl-SI"/>
              </w:rPr>
              <w:t>va filtrov za gorivo</w:t>
            </w:r>
          </w:p>
        </w:tc>
      </w:tr>
      <w:tr w:rsidR="007F6706" w:rsidRPr="00CE2D61" w14:paraId="2A1DB24F"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44591F97" w14:textId="35E6E2CE"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w:t>
            </w:r>
            <w:r w:rsidR="004B11A3" w:rsidRPr="00CE2D61">
              <w:rPr>
                <w:rFonts w:ascii="Lucida Sans Unicode" w:eastAsia="Times New Roman" w:hAnsi="Lucida Sans Unicode" w:cs="Lucida Sans Unicode"/>
                <w:color w:val="000000"/>
                <w:sz w:val="20"/>
                <w:szCs w:val="20"/>
                <w:lang w:eastAsia="sl-SI"/>
              </w:rPr>
              <w:t>a</w:t>
            </w:r>
            <w:r w:rsidRPr="00CE2D61">
              <w:rPr>
                <w:rFonts w:ascii="Lucida Sans Unicode" w:eastAsia="Times New Roman" w:hAnsi="Lucida Sans Unicode" w:cs="Lucida Sans Unicode"/>
                <w:color w:val="000000"/>
                <w:sz w:val="20"/>
                <w:szCs w:val="20"/>
                <w:lang w:eastAsia="sl-SI"/>
              </w:rPr>
              <w:t xml:space="preserve">va filtra za rezervoar za gorivo </w:t>
            </w:r>
          </w:p>
        </w:tc>
      </w:tr>
      <w:tr w:rsidR="007F6706" w:rsidRPr="00CE2D61" w14:paraId="643A0840"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504E3AFE"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zamenjava </w:t>
            </w:r>
            <w:proofErr w:type="spellStart"/>
            <w:r w:rsidRPr="00CE2D61">
              <w:rPr>
                <w:rFonts w:ascii="Lucida Sans Unicode" w:eastAsia="Times New Roman" w:hAnsi="Lucida Sans Unicode" w:cs="Lucida Sans Unicode"/>
                <w:color w:val="000000"/>
                <w:sz w:val="20"/>
                <w:szCs w:val="20"/>
                <w:lang w:eastAsia="sl-SI"/>
              </w:rPr>
              <w:t>servo</w:t>
            </w:r>
            <w:proofErr w:type="spellEnd"/>
            <w:r w:rsidRPr="00CE2D61">
              <w:rPr>
                <w:rFonts w:ascii="Lucida Sans Unicode" w:eastAsia="Times New Roman" w:hAnsi="Lucida Sans Unicode" w:cs="Lucida Sans Unicode"/>
                <w:color w:val="000000"/>
                <w:sz w:val="20"/>
                <w:szCs w:val="20"/>
                <w:lang w:eastAsia="sl-SI"/>
              </w:rPr>
              <w:t xml:space="preserve"> filtra v hidravliki</w:t>
            </w:r>
          </w:p>
        </w:tc>
      </w:tr>
      <w:tr w:rsidR="007F6706" w:rsidRPr="00CE2D61" w14:paraId="49AEEAEE"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215B6142"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hidravličnega olja</w:t>
            </w:r>
          </w:p>
        </w:tc>
      </w:tr>
      <w:tr w:rsidR="007F6706" w:rsidRPr="00CE2D61" w14:paraId="44031727"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56779103" w14:textId="01EFF28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za poln</w:t>
            </w:r>
            <w:r w:rsidR="004B11A3" w:rsidRPr="00CE2D61">
              <w:rPr>
                <w:rFonts w:ascii="Lucida Sans Unicode" w:eastAsia="Times New Roman" w:hAnsi="Lucida Sans Unicode" w:cs="Lucida Sans Unicode"/>
                <w:color w:val="000000"/>
                <w:sz w:val="20"/>
                <w:szCs w:val="20"/>
                <w:lang w:eastAsia="sl-SI"/>
              </w:rPr>
              <w:t>j</w:t>
            </w:r>
            <w:r w:rsidRPr="00CE2D61">
              <w:rPr>
                <w:rFonts w:ascii="Lucida Sans Unicode" w:eastAsia="Times New Roman" w:hAnsi="Lucida Sans Unicode" w:cs="Lucida Sans Unicode"/>
                <w:color w:val="000000"/>
                <w:sz w:val="20"/>
                <w:szCs w:val="20"/>
                <w:lang w:eastAsia="sl-SI"/>
              </w:rPr>
              <w:t xml:space="preserve">enje rezervoarja AD </w:t>
            </w:r>
            <w:proofErr w:type="spellStart"/>
            <w:r w:rsidRPr="00CE2D61">
              <w:rPr>
                <w:rFonts w:ascii="Lucida Sans Unicode" w:eastAsia="Times New Roman" w:hAnsi="Lucida Sans Unicode" w:cs="Lucida Sans Unicode"/>
                <w:color w:val="000000"/>
                <w:sz w:val="20"/>
                <w:szCs w:val="20"/>
                <w:lang w:eastAsia="sl-SI"/>
              </w:rPr>
              <w:t>Blue</w:t>
            </w:r>
            <w:proofErr w:type="spellEnd"/>
            <w:r w:rsidRPr="00CE2D61">
              <w:rPr>
                <w:rFonts w:ascii="Lucida Sans Unicode" w:eastAsia="Times New Roman" w:hAnsi="Lucida Sans Unicode" w:cs="Lucida Sans Unicode"/>
                <w:color w:val="000000"/>
                <w:sz w:val="20"/>
                <w:szCs w:val="20"/>
                <w:lang w:eastAsia="sl-SI"/>
              </w:rPr>
              <w:t xml:space="preserve"> tekočine</w:t>
            </w:r>
          </w:p>
        </w:tc>
      </w:tr>
    </w:tbl>
    <w:p w14:paraId="7A9BF697" w14:textId="2E48A2C4"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p w14:paraId="42F7CA44" w14:textId="087A80A5" w:rsidR="00DE05AA" w:rsidRPr="00CE2D61" w:rsidRDefault="00DE05AA" w:rsidP="00CE2D61">
      <w:pPr>
        <w:autoSpaceDE w:val="0"/>
        <w:autoSpaceDN w:val="0"/>
        <w:adjustRightIn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Servis na 1000 delovnih ur, ki obsega našteta dela iz tabele, vključno v vsem potrebnim materialom, prihodom na lokacijo, potnimi stroški, stroški dela.</w:t>
      </w:r>
    </w:p>
    <w:p w14:paraId="13CD8951"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tbl>
      <w:tblPr>
        <w:tblW w:w="6220" w:type="dxa"/>
        <w:tblCellMar>
          <w:left w:w="70" w:type="dxa"/>
          <w:right w:w="70" w:type="dxa"/>
        </w:tblCellMar>
        <w:tblLook w:val="04A0" w:firstRow="1" w:lastRow="0" w:firstColumn="1" w:lastColumn="0" w:noHBand="0" w:noVBand="1"/>
      </w:tblPr>
      <w:tblGrid>
        <w:gridCol w:w="6220"/>
      </w:tblGrid>
      <w:tr w:rsidR="007F6706" w:rsidRPr="00CE2D61" w14:paraId="513C2953" w14:textId="77777777" w:rsidTr="007F6706">
        <w:trPr>
          <w:trHeight w:val="300"/>
        </w:trPr>
        <w:tc>
          <w:tcPr>
            <w:tcW w:w="6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C4FD74"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motornega olja</w:t>
            </w:r>
          </w:p>
        </w:tc>
      </w:tr>
      <w:tr w:rsidR="007F6706" w:rsidRPr="00CE2D61" w14:paraId="7F93E29A"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0C0A3B5C"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motornega olja</w:t>
            </w:r>
          </w:p>
        </w:tc>
      </w:tr>
      <w:tr w:rsidR="007F6706" w:rsidRPr="00CE2D61" w14:paraId="4AA0482B"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67693843" w14:textId="062ACEFF"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w:t>
            </w:r>
            <w:r w:rsidR="004B11A3" w:rsidRPr="00CE2D61">
              <w:rPr>
                <w:rFonts w:ascii="Lucida Sans Unicode" w:eastAsia="Times New Roman" w:hAnsi="Lucida Sans Unicode" w:cs="Lucida Sans Unicode"/>
                <w:color w:val="000000"/>
                <w:sz w:val="20"/>
                <w:szCs w:val="20"/>
                <w:lang w:eastAsia="sl-SI"/>
              </w:rPr>
              <w:t>a</w:t>
            </w:r>
            <w:r w:rsidRPr="00CE2D61">
              <w:rPr>
                <w:rFonts w:ascii="Lucida Sans Unicode" w:eastAsia="Times New Roman" w:hAnsi="Lucida Sans Unicode" w:cs="Lucida Sans Unicode"/>
                <w:color w:val="000000"/>
                <w:sz w:val="20"/>
                <w:szCs w:val="20"/>
                <w:lang w:eastAsia="sl-SI"/>
              </w:rPr>
              <w:t>va filtrov za gorivo</w:t>
            </w:r>
          </w:p>
        </w:tc>
      </w:tr>
      <w:tr w:rsidR="007F6706" w:rsidRPr="00CE2D61" w14:paraId="7265F17F"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01FD6DB2" w14:textId="10D9522C"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w:t>
            </w:r>
            <w:r w:rsidR="004B11A3" w:rsidRPr="00CE2D61">
              <w:rPr>
                <w:rFonts w:ascii="Lucida Sans Unicode" w:eastAsia="Times New Roman" w:hAnsi="Lucida Sans Unicode" w:cs="Lucida Sans Unicode"/>
                <w:color w:val="000000"/>
                <w:sz w:val="20"/>
                <w:szCs w:val="20"/>
                <w:lang w:eastAsia="sl-SI"/>
              </w:rPr>
              <w:t>a</w:t>
            </w:r>
            <w:r w:rsidRPr="00CE2D61">
              <w:rPr>
                <w:rFonts w:ascii="Lucida Sans Unicode" w:eastAsia="Times New Roman" w:hAnsi="Lucida Sans Unicode" w:cs="Lucida Sans Unicode"/>
                <w:color w:val="000000"/>
                <w:sz w:val="20"/>
                <w:szCs w:val="20"/>
                <w:lang w:eastAsia="sl-SI"/>
              </w:rPr>
              <w:t xml:space="preserve">va filtra za rezervoar za gorivo </w:t>
            </w:r>
          </w:p>
        </w:tc>
      </w:tr>
      <w:tr w:rsidR="007F6706" w:rsidRPr="00CE2D61" w14:paraId="16A2A45F"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4BEE78F1"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zamenjava </w:t>
            </w:r>
            <w:proofErr w:type="spellStart"/>
            <w:r w:rsidRPr="00CE2D61">
              <w:rPr>
                <w:rFonts w:ascii="Lucida Sans Unicode" w:eastAsia="Times New Roman" w:hAnsi="Lucida Sans Unicode" w:cs="Lucida Sans Unicode"/>
                <w:color w:val="000000"/>
                <w:sz w:val="20"/>
                <w:szCs w:val="20"/>
                <w:lang w:eastAsia="sl-SI"/>
              </w:rPr>
              <w:t>servo</w:t>
            </w:r>
            <w:proofErr w:type="spellEnd"/>
            <w:r w:rsidRPr="00CE2D61">
              <w:rPr>
                <w:rFonts w:ascii="Lucida Sans Unicode" w:eastAsia="Times New Roman" w:hAnsi="Lucida Sans Unicode" w:cs="Lucida Sans Unicode"/>
                <w:color w:val="000000"/>
                <w:sz w:val="20"/>
                <w:szCs w:val="20"/>
                <w:lang w:eastAsia="sl-SI"/>
              </w:rPr>
              <w:t xml:space="preserve"> filtra v hidravliki</w:t>
            </w:r>
          </w:p>
        </w:tc>
      </w:tr>
      <w:tr w:rsidR="007F6706" w:rsidRPr="00CE2D61" w14:paraId="2BF3C7C7"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78889CC9"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oljnega filtra v hidravliki</w:t>
            </w:r>
          </w:p>
        </w:tc>
      </w:tr>
      <w:tr w:rsidR="007F6706" w:rsidRPr="00CE2D61" w14:paraId="412B0A87"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4243E167"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hidravličnega olja</w:t>
            </w:r>
          </w:p>
        </w:tc>
      </w:tr>
      <w:tr w:rsidR="007F6706" w:rsidRPr="00CE2D61" w14:paraId="4726C476"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2B3FBC47" w14:textId="2E3B8525"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za poln</w:t>
            </w:r>
            <w:r w:rsidR="004B11A3" w:rsidRPr="00CE2D61">
              <w:rPr>
                <w:rFonts w:ascii="Lucida Sans Unicode" w:eastAsia="Times New Roman" w:hAnsi="Lucida Sans Unicode" w:cs="Lucida Sans Unicode"/>
                <w:color w:val="000000"/>
                <w:sz w:val="20"/>
                <w:szCs w:val="20"/>
                <w:lang w:eastAsia="sl-SI"/>
              </w:rPr>
              <w:t>j</w:t>
            </w:r>
            <w:r w:rsidRPr="00CE2D61">
              <w:rPr>
                <w:rFonts w:ascii="Lucida Sans Unicode" w:eastAsia="Times New Roman" w:hAnsi="Lucida Sans Unicode" w:cs="Lucida Sans Unicode"/>
                <w:color w:val="000000"/>
                <w:sz w:val="20"/>
                <w:szCs w:val="20"/>
                <w:lang w:eastAsia="sl-SI"/>
              </w:rPr>
              <w:t xml:space="preserve">enje rezervoarja AD </w:t>
            </w:r>
            <w:proofErr w:type="spellStart"/>
            <w:r w:rsidRPr="00CE2D61">
              <w:rPr>
                <w:rFonts w:ascii="Lucida Sans Unicode" w:eastAsia="Times New Roman" w:hAnsi="Lucida Sans Unicode" w:cs="Lucida Sans Unicode"/>
                <w:color w:val="000000"/>
                <w:sz w:val="20"/>
                <w:szCs w:val="20"/>
                <w:lang w:eastAsia="sl-SI"/>
              </w:rPr>
              <w:t>Blue</w:t>
            </w:r>
            <w:proofErr w:type="spellEnd"/>
            <w:r w:rsidRPr="00CE2D61">
              <w:rPr>
                <w:rFonts w:ascii="Lucida Sans Unicode" w:eastAsia="Times New Roman" w:hAnsi="Lucida Sans Unicode" w:cs="Lucida Sans Unicode"/>
                <w:color w:val="000000"/>
                <w:sz w:val="20"/>
                <w:szCs w:val="20"/>
                <w:lang w:eastAsia="sl-SI"/>
              </w:rPr>
              <w:t xml:space="preserve"> tekočine</w:t>
            </w:r>
          </w:p>
        </w:tc>
      </w:tr>
      <w:tr w:rsidR="007F6706" w:rsidRPr="00CE2D61" w14:paraId="3708EC9D"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354BC673" w14:textId="3F31A43C"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w:t>
            </w:r>
            <w:r w:rsidR="004B11A3" w:rsidRPr="00CE2D61">
              <w:rPr>
                <w:rFonts w:ascii="Lucida Sans Unicode" w:eastAsia="Times New Roman" w:hAnsi="Lucida Sans Unicode" w:cs="Lucida Sans Unicode"/>
                <w:color w:val="000000"/>
                <w:sz w:val="20"/>
                <w:szCs w:val="20"/>
                <w:lang w:eastAsia="sl-SI"/>
              </w:rPr>
              <w:t>a</w:t>
            </w:r>
            <w:r w:rsidRPr="00CE2D61">
              <w:rPr>
                <w:rFonts w:ascii="Lucida Sans Unicode" w:eastAsia="Times New Roman" w:hAnsi="Lucida Sans Unicode" w:cs="Lucida Sans Unicode"/>
                <w:color w:val="000000"/>
                <w:sz w:val="20"/>
                <w:szCs w:val="20"/>
                <w:lang w:eastAsia="sl-SI"/>
              </w:rPr>
              <w:t>va filtrov za rezervoar za gorivo</w:t>
            </w:r>
          </w:p>
        </w:tc>
      </w:tr>
      <w:tr w:rsidR="007F6706" w:rsidRPr="00CE2D61" w14:paraId="3E050D7F"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6C6A1DC5"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lastRenderedPageBreak/>
              <w:t>zamenjava olja menjalnika</w:t>
            </w:r>
          </w:p>
        </w:tc>
      </w:tr>
      <w:tr w:rsidR="007F6706" w:rsidRPr="00CE2D61" w14:paraId="4F084E26"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62E38F96"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oljnega filtra menjalnika</w:t>
            </w:r>
          </w:p>
        </w:tc>
      </w:tr>
      <w:tr w:rsidR="007F6706" w:rsidRPr="00CE2D61" w14:paraId="1470F3AA"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0CAAEDC9"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olja v pesti in premi</w:t>
            </w:r>
          </w:p>
        </w:tc>
      </w:tr>
    </w:tbl>
    <w:p w14:paraId="64AEE02C"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p w14:paraId="588AF99D" w14:textId="6EE6B1EF" w:rsidR="00DE05AA" w:rsidRPr="00CE2D61" w:rsidRDefault="00DE05AA" w:rsidP="00CE2D61">
      <w:pPr>
        <w:autoSpaceDE w:val="0"/>
        <w:autoSpaceDN w:val="0"/>
        <w:adjustRightIn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Servis na 2000 delovnih ur, ki obsega našteta dela iz tabele, vključno v vsem potrebnim materialom, prihodom na lokacijo, potnimi stroški, stroški dela.</w:t>
      </w:r>
    </w:p>
    <w:p w14:paraId="4EF4A3A2"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color w:val="FF0000"/>
          <w:sz w:val="20"/>
          <w:szCs w:val="20"/>
        </w:rPr>
      </w:pPr>
    </w:p>
    <w:tbl>
      <w:tblPr>
        <w:tblW w:w="6220" w:type="dxa"/>
        <w:tblCellMar>
          <w:left w:w="70" w:type="dxa"/>
          <w:right w:w="70" w:type="dxa"/>
        </w:tblCellMar>
        <w:tblLook w:val="04A0" w:firstRow="1" w:lastRow="0" w:firstColumn="1" w:lastColumn="0" w:noHBand="0" w:noVBand="1"/>
      </w:tblPr>
      <w:tblGrid>
        <w:gridCol w:w="6220"/>
      </w:tblGrid>
      <w:tr w:rsidR="007F6706" w:rsidRPr="00CE2D61" w14:paraId="01F8025F" w14:textId="77777777" w:rsidTr="007F6706">
        <w:trPr>
          <w:trHeight w:val="300"/>
        </w:trPr>
        <w:tc>
          <w:tcPr>
            <w:tcW w:w="6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F2700"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motornega olja</w:t>
            </w:r>
          </w:p>
        </w:tc>
      </w:tr>
      <w:tr w:rsidR="007F6706" w:rsidRPr="00CE2D61" w14:paraId="15786E4C"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227FA20C"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motornega olja</w:t>
            </w:r>
          </w:p>
        </w:tc>
      </w:tr>
      <w:tr w:rsidR="007F6706" w:rsidRPr="00CE2D61" w14:paraId="5CD97858"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482C0C1C"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proofErr w:type="spellStart"/>
            <w:r w:rsidRPr="00CE2D61">
              <w:rPr>
                <w:rFonts w:ascii="Lucida Sans Unicode" w:eastAsia="Times New Roman" w:hAnsi="Lucida Sans Unicode" w:cs="Lucida Sans Unicode"/>
                <w:color w:val="000000"/>
                <w:sz w:val="20"/>
                <w:szCs w:val="20"/>
                <w:lang w:eastAsia="sl-SI"/>
              </w:rPr>
              <w:t>zamenjva</w:t>
            </w:r>
            <w:proofErr w:type="spellEnd"/>
            <w:r w:rsidRPr="00CE2D61">
              <w:rPr>
                <w:rFonts w:ascii="Lucida Sans Unicode" w:eastAsia="Times New Roman" w:hAnsi="Lucida Sans Unicode" w:cs="Lucida Sans Unicode"/>
                <w:color w:val="000000"/>
                <w:sz w:val="20"/>
                <w:szCs w:val="20"/>
                <w:lang w:eastAsia="sl-SI"/>
              </w:rPr>
              <w:t xml:space="preserve"> filtrov za gorivo</w:t>
            </w:r>
          </w:p>
        </w:tc>
      </w:tr>
      <w:tr w:rsidR="007F6706" w:rsidRPr="00CE2D61" w14:paraId="4F849A65"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1DEAB092"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proofErr w:type="spellStart"/>
            <w:r w:rsidRPr="00CE2D61">
              <w:rPr>
                <w:rFonts w:ascii="Lucida Sans Unicode" w:eastAsia="Times New Roman" w:hAnsi="Lucida Sans Unicode" w:cs="Lucida Sans Unicode"/>
                <w:color w:val="000000"/>
                <w:sz w:val="20"/>
                <w:szCs w:val="20"/>
                <w:lang w:eastAsia="sl-SI"/>
              </w:rPr>
              <w:t>zamenjva</w:t>
            </w:r>
            <w:proofErr w:type="spellEnd"/>
            <w:r w:rsidRPr="00CE2D61">
              <w:rPr>
                <w:rFonts w:ascii="Lucida Sans Unicode" w:eastAsia="Times New Roman" w:hAnsi="Lucida Sans Unicode" w:cs="Lucida Sans Unicode"/>
                <w:color w:val="000000"/>
                <w:sz w:val="20"/>
                <w:szCs w:val="20"/>
                <w:lang w:eastAsia="sl-SI"/>
              </w:rPr>
              <w:t xml:space="preserve"> filtra za rezervoar za gorivo </w:t>
            </w:r>
          </w:p>
        </w:tc>
      </w:tr>
      <w:tr w:rsidR="007F6706" w:rsidRPr="00CE2D61" w14:paraId="5582D496"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2D23E7DD"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zamenjava </w:t>
            </w:r>
            <w:proofErr w:type="spellStart"/>
            <w:r w:rsidRPr="00CE2D61">
              <w:rPr>
                <w:rFonts w:ascii="Lucida Sans Unicode" w:eastAsia="Times New Roman" w:hAnsi="Lucida Sans Unicode" w:cs="Lucida Sans Unicode"/>
                <w:color w:val="000000"/>
                <w:sz w:val="20"/>
                <w:szCs w:val="20"/>
                <w:lang w:eastAsia="sl-SI"/>
              </w:rPr>
              <w:t>servo</w:t>
            </w:r>
            <w:proofErr w:type="spellEnd"/>
            <w:r w:rsidRPr="00CE2D61">
              <w:rPr>
                <w:rFonts w:ascii="Lucida Sans Unicode" w:eastAsia="Times New Roman" w:hAnsi="Lucida Sans Unicode" w:cs="Lucida Sans Unicode"/>
                <w:color w:val="000000"/>
                <w:sz w:val="20"/>
                <w:szCs w:val="20"/>
                <w:lang w:eastAsia="sl-SI"/>
              </w:rPr>
              <w:t xml:space="preserve"> filtra v hidravliki</w:t>
            </w:r>
          </w:p>
        </w:tc>
      </w:tr>
      <w:tr w:rsidR="007F6706" w:rsidRPr="00CE2D61" w14:paraId="1ECB4236"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17226D64"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oljnega filtra v hidravliki</w:t>
            </w:r>
          </w:p>
        </w:tc>
      </w:tr>
      <w:tr w:rsidR="007F6706" w:rsidRPr="00CE2D61" w14:paraId="07AE663E"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76B7E3E3"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hidravličnega olja</w:t>
            </w:r>
          </w:p>
        </w:tc>
      </w:tr>
      <w:tr w:rsidR="007F6706" w:rsidRPr="00CE2D61" w14:paraId="180E7848"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489505DB"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 xml:space="preserve">zamenjava filtra za </w:t>
            </w:r>
            <w:proofErr w:type="spellStart"/>
            <w:r w:rsidRPr="00CE2D61">
              <w:rPr>
                <w:rFonts w:ascii="Lucida Sans Unicode" w:eastAsia="Times New Roman" w:hAnsi="Lucida Sans Unicode" w:cs="Lucida Sans Unicode"/>
                <w:color w:val="000000"/>
                <w:sz w:val="20"/>
                <w:szCs w:val="20"/>
                <w:lang w:eastAsia="sl-SI"/>
              </w:rPr>
              <w:t>polnenje</w:t>
            </w:r>
            <w:proofErr w:type="spellEnd"/>
            <w:r w:rsidRPr="00CE2D61">
              <w:rPr>
                <w:rFonts w:ascii="Lucida Sans Unicode" w:eastAsia="Times New Roman" w:hAnsi="Lucida Sans Unicode" w:cs="Lucida Sans Unicode"/>
                <w:color w:val="000000"/>
                <w:sz w:val="20"/>
                <w:szCs w:val="20"/>
                <w:lang w:eastAsia="sl-SI"/>
              </w:rPr>
              <w:t xml:space="preserve"> rezervoarja AD </w:t>
            </w:r>
            <w:proofErr w:type="spellStart"/>
            <w:r w:rsidRPr="00CE2D61">
              <w:rPr>
                <w:rFonts w:ascii="Lucida Sans Unicode" w:eastAsia="Times New Roman" w:hAnsi="Lucida Sans Unicode" w:cs="Lucida Sans Unicode"/>
                <w:color w:val="000000"/>
                <w:sz w:val="20"/>
                <w:szCs w:val="20"/>
                <w:lang w:eastAsia="sl-SI"/>
              </w:rPr>
              <w:t>Blue</w:t>
            </w:r>
            <w:proofErr w:type="spellEnd"/>
            <w:r w:rsidRPr="00CE2D61">
              <w:rPr>
                <w:rFonts w:ascii="Lucida Sans Unicode" w:eastAsia="Times New Roman" w:hAnsi="Lucida Sans Unicode" w:cs="Lucida Sans Unicode"/>
                <w:color w:val="000000"/>
                <w:sz w:val="20"/>
                <w:szCs w:val="20"/>
                <w:lang w:eastAsia="sl-SI"/>
              </w:rPr>
              <w:t xml:space="preserve"> tekočine</w:t>
            </w:r>
          </w:p>
        </w:tc>
      </w:tr>
      <w:tr w:rsidR="007F6706" w:rsidRPr="00CE2D61" w14:paraId="0804C6FA"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7E290DD6"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proofErr w:type="spellStart"/>
            <w:r w:rsidRPr="00CE2D61">
              <w:rPr>
                <w:rFonts w:ascii="Lucida Sans Unicode" w:eastAsia="Times New Roman" w:hAnsi="Lucida Sans Unicode" w:cs="Lucida Sans Unicode"/>
                <w:color w:val="000000"/>
                <w:sz w:val="20"/>
                <w:szCs w:val="20"/>
                <w:lang w:eastAsia="sl-SI"/>
              </w:rPr>
              <w:t>zamenjva</w:t>
            </w:r>
            <w:proofErr w:type="spellEnd"/>
            <w:r w:rsidRPr="00CE2D61">
              <w:rPr>
                <w:rFonts w:ascii="Lucida Sans Unicode" w:eastAsia="Times New Roman" w:hAnsi="Lucida Sans Unicode" w:cs="Lucida Sans Unicode"/>
                <w:color w:val="000000"/>
                <w:sz w:val="20"/>
                <w:szCs w:val="20"/>
                <w:lang w:eastAsia="sl-SI"/>
              </w:rPr>
              <w:t xml:space="preserve"> filtrov za rezervoar za gorivo</w:t>
            </w:r>
          </w:p>
        </w:tc>
      </w:tr>
      <w:tr w:rsidR="007F6706" w:rsidRPr="00CE2D61" w14:paraId="7B6C626A"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3A521E97"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olja menjalnika</w:t>
            </w:r>
          </w:p>
        </w:tc>
      </w:tr>
      <w:tr w:rsidR="007F6706" w:rsidRPr="00CE2D61" w14:paraId="48716631"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08087B5D"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oljnega filtra menjalnika</w:t>
            </w:r>
          </w:p>
        </w:tc>
      </w:tr>
      <w:tr w:rsidR="007F6706" w:rsidRPr="00CE2D61" w14:paraId="24B0A166"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416A439C"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olja v pesti in premi</w:t>
            </w:r>
          </w:p>
        </w:tc>
      </w:tr>
      <w:tr w:rsidR="007F6706" w:rsidRPr="00CE2D61" w14:paraId="71F1348C"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272C84D9"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za rezervoar za gorivo DEF naknadne obdelave</w:t>
            </w:r>
          </w:p>
        </w:tc>
      </w:tr>
      <w:tr w:rsidR="007F6706" w:rsidRPr="00CE2D61" w14:paraId="561929E0"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4D79D625"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olja v hidravliki</w:t>
            </w:r>
          </w:p>
        </w:tc>
      </w:tr>
      <w:tr w:rsidR="007F6706" w:rsidRPr="00CE2D61" w14:paraId="2189CEC9"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1E684773"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olja in odduška hidravličnega rezervoarja</w:t>
            </w:r>
          </w:p>
        </w:tc>
      </w:tr>
      <w:tr w:rsidR="007F6706" w:rsidRPr="00CE2D61" w14:paraId="1C561CF4"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3ECEBDDA"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sesalnega cedila</w:t>
            </w:r>
          </w:p>
        </w:tc>
      </w:tr>
    </w:tbl>
    <w:p w14:paraId="2ECDA475"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color w:val="FF0000"/>
          <w:sz w:val="20"/>
          <w:szCs w:val="20"/>
        </w:rPr>
      </w:pPr>
    </w:p>
    <w:p w14:paraId="5510641A" w14:textId="1C72F89F" w:rsidR="007F6706" w:rsidRPr="00CE2D61" w:rsidRDefault="007F6706" w:rsidP="00CE2D61">
      <w:pPr>
        <w:autoSpaceDE w:val="0"/>
        <w:autoSpaceDN w:val="0"/>
        <w:adjustRightInd w:val="0"/>
        <w:spacing w:after="0" w:line="240" w:lineRule="auto"/>
        <w:jc w:val="both"/>
        <w:rPr>
          <w:rFonts w:ascii="Lucida Sans Unicode" w:eastAsia="Times New Roman" w:hAnsi="Lucida Sans Unicode" w:cs="Lucida Sans Unicode"/>
          <w:sz w:val="20"/>
          <w:szCs w:val="20"/>
        </w:rPr>
      </w:pPr>
      <w:r w:rsidRPr="00CE2D61">
        <w:rPr>
          <w:rFonts w:ascii="Lucida Sans Unicode" w:eastAsia="Times New Roman" w:hAnsi="Lucida Sans Unicode" w:cs="Lucida Sans Unicode"/>
          <w:sz w:val="20"/>
          <w:szCs w:val="20"/>
        </w:rPr>
        <w:t>ROVOKOPAČ KOMATSU Z OPREMO</w:t>
      </w:r>
    </w:p>
    <w:p w14:paraId="327EBC9C" w14:textId="77777777" w:rsidR="007F6706" w:rsidRPr="00CE2D61" w:rsidRDefault="007F6706" w:rsidP="00CE2D61">
      <w:pPr>
        <w:autoSpaceDE w:val="0"/>
        <w:autoSpaceDN w:val="0"/>
        <w:adjustRightInd w:val="0"/>
        <w:spacing w:after="0" w:line="240" w:lineRule="auto"/>
        <w:jc w:val="both"/>
        <w:rPr>
          <w:rFonts w:ascii="Lucida Sans Unicode" w:eastAsia="Times New Roman" w:hAnsi="Lucida Sans Unicode" w:cs="Lucida Sans Unicode"/>
          <w:sz w:val="20"/>
          <w:szCs w:val="20"/>
        </w:rPr>
      </w:pPr>
    </w:p>
    <w:p w14:paraId="39CFA8E8" w14:textId="77777777" w:rsidR="00DE05AA" w:rsidRPr="00CE2D61" w:rsidRDefault="00DE05AA" w:rsidP="00CE2D61">
      <w:pPr>
        <w:autoSpaceDE w:val="0"/>
        <w:autoSpaceDN w:val="0"/>
        <w:adjustRightIn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Servis na 500 delovnih ur, ki obsega našteta dela iz tabele, vključno v vsem potrebnim materialom, prihodom na lokacijo, potnimi stroški, stroški dela.</w:t>
      </w:r>
    </w:p>
    <w:p w14:paraId="0EC8D829"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tbl>
      <w:tblPr>
        <w:tblW w:w="6220" w:type="dxa"/>
        <w:tblCellMar>
          <w:left w:w="70" w:type="dxa"/>
          <w:right w:w="70" w:type="dxa"/>
        </w:tblCellMar>
        <w:tblLook w:val="04A0" w:firstRow="1" w:lastRow="0" w:firstColumn="1" w:lastColumn="0" w:noHBand="0" w:noVBand="1"/>
      </w:tblPr>
      <w:tblGrid>
        <w:gridCol w:w="6220"/>
      </w:tblGrid>
      <w:tr w:rsidR="007F6706" w:rsidRPr="00CE2D61" w14:paraId="116FFCAB" w14:textId="77777777" w:rsidTr="007F6706">
        <w:trPr>
          <w:trHeight w:val="300"/>
        </w:trPr>
        <w:tc>
          <w:tcPr>
            <w:tcW w:w="6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33988B"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motornega olja</w:t>
            </w:r>
          </w:p>
        </w:tc>
      </w:tr>
      <w:tr w:rsidR="007F6706" w:rsidRPr="00CE2D61" w14:paraId="09E207B0"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103CDC74"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motornega olja</w:t>
            </w:r>
          </w:p>
        </w:tc>
      </w:tr>
      <w:tr w:rsidR="007F6706" w:rsidRPr="00CE2D61" w14:paraId="22A2F913"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3F4DB198"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hidravličnega olja</w:t>
            </w:r>
          </w:p>
        </w:tc>
      </w:tr>
      <w:tr w:rsidR="007F6706" w:rsidRPr="00CE2D61" w14:paraId="0C225795"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613A141C" w14:textId="52EE3355"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w:t>
            </w:r>
            <w:r w:rsidR="00746083" w:rsidRPr="00CE2D61">
              <w:rPr>
                <w:rFonts w:ascii="Lucida Sans Unicode" w:eastAsia="Times New Roman" w:hAnsi="Lucida Sans Unicode" w:cs="Lucida Sans Unicode"/>
                <w:color w:val="000000"/>
                <w:sz w:val="20"/>
                <w:szCs w:val="20"/>
                <w:lang w:eastAsia="sl-SI"/>
              </w:rPr>
              <w:t>a</w:t>
            </w:r>
            <w:r w:rsidRPr="00CE2D61">
              <w:rPr>
                <w:rFonts w:ascii="Lucida Sans Unicode" w:eastAsia="Times New Roman" w:hAnsi="Lucida Sans Unicode" w:cs="Lucida Sans Unicode"/>
                <w:color w:val="000000"/>
                <w:sz w:val="20"/>
                <w:szCs w:val="20"/>
                <w:lang w:eastAsia="sl-SI"/>
              </w:rPr>
              <w:t>va filtrov za gorivo</w:t>
            </w:r>
          </w:p>
        </w:tc>
      </w:tr>
      <w:tr w:rsidR="007F6706" w:rsidRPr="00CE2D61" w14:paraId="74DC5D2F"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1C86A7B4" w14:textId="2747BD00"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prazn</w:t>
            </w:r>
            <w:r w:rsidR="00746083" w:rsidRPr="00CE2D61">
              <w:rPr>
                <w:rFonts w:ascii="Lucida Sans Unicode" w:eastAsia="Times New Roman" w:hAnsi="Lucida Sans Unicode" w:cs="Lucida Sans Unicode"/>
                <w:color w:val="000000"/>
                <w:sz w:val="20"/>
                <w:szCs w:val="20"/>
                <w:lang w:eastAsia="sl-SI"/>
              </w:rPr>
              <w:t>j</w:t>
            </w:r>
            <w:r w:rsidRPr="00CE2D61">
              <w:rPr>
                <w:rFonts w:ascii="Lucida Sans Unicode" w:eastAsia="Times New Roman" w:hAnsi="Lucida Sans Unicode" w:cs="Lucida Sans Unicode"/>
                <w:color w:val="000000"/>
                <w:sz w:val="20"/>
                <w:szCs w:val="20"/>
                <w:lang w:eastAsia="sl-SI"/>
              </w:rPr>
              <w:t>enje rezervoarja za gorivo</w:t>
            </w:r>
          </w:p>
        </w:tc>
      </w:tr>
      <w:tr w:rsidR="007F6706" w:rsidRPr="00CE2D61" w14:paraId="3DDDCE7E"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44EFC823" w14:textId="39176704"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prazn</w:t>
            </w:r>
            <w:r w:rsidR="00746083" w:rsidRPr="00CE2D61">
              <w:rPr>
                <w:rFonts w:ascii="Lucida Sans Unicode" w:eastAsia="Times New Roman" w:hAnsi="Lucida Sans Unicode" w:cs="Lucida Sans Unicode"/>
                <w:color w:val="000000"/>
                <w:sz w:val="20"/>
                <w:szCs w:val="20"/>
                <w:lang w:eastAsia="sl-SI"/>
              </w:rPr>
              <w:t>j</w:t>
            </w:r>
            <w:r w:rsidRPr="00CE2D61">
              <w:rPr>
                <w:rFonts w:ascii="Lucida Sans Unicode" w:eastAsia="Times New Roman" w:hAnsi="Lucida Sans Unicode" w:cs="Lucida Sans Unicode"/>
                <w:color w:val="000000"/>
                <w:sz w:val="20"/>
                <w:szCs w:val="20"/>
                <w:lang w:eastAsia="sl-SI"/>
              </w:rPr>
              <w:t>enje rezervoarja hidravličnega olja (za sintetična olja HEES)</w:t>
            </w:r>
          </w:p>
        </w:tc>
      </w:tr>
      <w:tr w:rsidR="007F6706" w:rsidRPr="00CE2D61" w14:paraId="2F348208"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01478135" w14:textId="710D839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čiščenje zunanj</w:t>
            </w:r>
            <w:r w:rsidR="00746083" w:rsidRPr="00CE2D61">
              <w:rPr>
                <w:rFonts w:ascii="Lucida Sans Unicode" w:eastAsia="Times New Roman" w:hAnsi="Lucida Sans Unicode" w:cs="Lucida Sans Unicode"/>
                <w:color w:val="000000"/>
                <w:sz w:val="20"/>
                <w:szCs w:val="20"/>
                <w:lang w:eastAsia="sl-SI"/>
              </w:rPr>
              <w:t>o</w:t>
            </w:r>
            <w:r w:rsidRPr="00CE2D61">
              <w:rPr>
                <w:rFonts w:ascii="Lucida Sans Unicode" w:eastAsia="Times New Roman" w:hAnsi="Lucida Sans Unicode" w:cs="Lucida Sans Unicode"/>
                <w:color w:val="000000"/>
                <w:sz w:val="20"/>
                <w:szCs w:val="20"/>
                <w:lang w:eastAsia="sl-SI"/>
              </w:rPr>
              <w:t>sti hladilnika</w:t>
            </w:r>
          </w:p>
        </w:tc>
      </w:tr>
      <w:tr w:rsidR="007F6706" w:rsidRPr="00CE2D61" w14:paraId="54742AC3"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0C6D3418" w14:textId="199171BC"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čiščenje zunanj</w:t>
            </w:r>
            <w:r w:rsidR="00746083" w:rsidRPr="00CE2D61">
              <w:rPr>
                <w:rFonts w:ascii="Lucida Sans Unicode" w:eastAsia="Times New Roman" w:hAnsi="Lucida Sans Unicode" w:cs="Lucida Sans Unicode"/>
                <w:color w:val="000000"/>
                <w:sz w:val="20"/>
                <w:szCs w:val="20"/>
                <w:lang w:eastAsia="sl-SI"/>
              </w:rPr>
              <w:t>o</w:t>
            </w:r>
            <w:r w:rsidRPr="00CE2D61">
              <w:rPr>
                <w:rFonts w:ascii="Lucida Sans Unicode" w:eastAsia="Times New Roman" w:hAnsi="Lucida Sans Unicode" w:cs="Lucida Sans Unicode"/>
                <w:color w:val="000000"/>
                <w:sz w:val="20"/>
                <w:szCs w:val="20"/>
                <w:lang w:eastAsia="sl-SI"/>
              </w:rPr>
              <w:t>sti hladilnika klimatske naprave</w:t>
            </w:r>
          </w:p>
        </w:tc>
      </w:tr>
    </w:tbl>
    <w:p w14:paraId="7CC73CD8"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p w14:paraId="7FE4F11E" w14:textId="6BC7B5E1" w:rsidR="00DE05AA" w:rsidRPr="00CE2D61" w:rsidRDefault="00DE05AA" w:rsidP="00CE2D61">
      <w:pPr>
        <w:autoSpaceDE w:val="0"/>
        <w:autoSpaceDN w:val="0"/>
        <w:adjustRightIn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Servis na 1000 delovnih ur, ki obsega našteta dela iz tabele, vključno v vsem potrebnim materialom, prihodom na lokacijo, potnimi stroški, stroški dela.</w:t>
      </w:r>
    </w:p>
    <w:p w14:paraId="0220F899"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tbl>
      <w:tblPr>
        <w:tblW w:w="6220" w:type="dxa"/>
        <w:tblCellMar>
          <w:left w:w="70" w:type="dxa"/>
          <w:right w:w="70" w:type="dxa"/>
        </w:tblCellMar>
        <w:tblLook w:val="04A0" w:firstRow="1" w:lastRow="0" w:firstColumn="1" w:lastColumn="0" w:noHBand="0" w:noVBand="1"/>
      </w:tblPr>
      <w:tblGrid>
        <w:gridCol w:w="6220"/>
      </w:tblGrid>
      <w:tr w:rsidR="007F6706" w:rsidRPr="00CE2D61" w14:paraId="36C01A8D" w14:textId="77777777" w:rsidTr="007F6706">
        <w:trPr>
          <w:trHeight w:val="300"/>
        </w:trPr>
        <w:tc>
          <w:tcPr>
            <w:tcW w:w="6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B66B5"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lastRenderedPageBreak/>
              <w:t>zamenjava motornega olja</w:t>
            </w:r>
          </w:p>
        </w:tc>
      </w:tr>
      <w:tr w:rsidR="007F6706" w:rsidRPr="00CE2D61" w14:paraId="3634618E"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02C7632D"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motornega olja</w:t>
            </w:r>
          </w:p>
        </w:tc>
      </w:tr>
      <w:tr w:rsidR="007F6706" w:rsidRPr="00CE2D61" w14:paraId="221D9927"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128F64E0"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hidravličnega olja</w:t>
            </w:r>
          </w:p>
        </w:tc>
      </w:tr>
      <w:tr w:rsidR="007F6706" w:rsidRPr="00CE2D61" w14:paraId="7EAA2999"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64893459" w14:textId="2BCD36A1"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w:t>
            </w:r>
            <w:r w:rsidR="00DE05AA" w:rsidRPr="00CE2D61">
              <w:rPr>
                <w:rFonts w:ascii="Lucida Sans Unicode" w:eastAsia="Times New Roman" w:hAnsi="Lucida Sans Unicode" w:cs="Lucida Sans Unicode"/>
                <w:color w:val="000000"/>
                <w:sz w:val="20"/>
                <w:szCs w:val="20"/>
                <w:lang w:eastAsia="sl-SI"/>
              </w:rPr>
              <w:t>a</w:t>
            </w:r>
            <w:r w:rsidRPr="00CE2D61">
              <w:rPr>
                <w:rFonts w:ascii="Lucida Sans Unicode" w:eastAsia="Times New Roman" w:hAnsi="Lucida Sans Unicode" w:cs="Lucida Sans Unicode"/>
                <w:color w:val="000000"/>
                <w:sz w:val="20"/>
                <w:szCs w:val="20"/>
                <w:lang w:eastAsia="sl-SI"/>
              </w:rPr>
              <w:t>va filtrov za gorivo</w:t>
            </w:r>
          </w:p>
        </w:tc>
      </w:tr>
      <w:tr w:rsidR="007F6706" w:rsidRPr="00CE2D61" w14:paraId="75C12C26"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610AC8AB" w14:textId="3DE6DF26"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prazn</w:t>
            </w:r>
            <w:r w:rsidR="00DE05AA" w:rsidRPr="00CE2D61">
              <w:rPr>
                <w:rFonts w:ascii="Lucida Sans Unicode" w:eastAsia="Times New Roman" w:hAnsi="Lucida Sans Unicode" w:cs="Lucida Sans Unicode"/>
                <w:color w:val="000000"/>
                <w:sz w:val="20"/>
                <w:szCs w:val="20"/>
                <w:lang w:eastAsia="sl-SI"/>
              </w:rPr>
              <w:t>j</w:t>
            </w:r>
            <w:r w:rsidRPr="00CE2D61">
              <w:rPr>
                <w:rFonts w:ascii="Lucida Sans Unicode" w:eastAsia="Times New Roman" w:hAnsi="Lucida Sans Unicode" w:cs="Lucida Sans Unicode"/>
                <w:color w:val="000000"/>
                <w:sz w:val="20"/>
                <w:szCs w:val="20"/>
                <w:lang w:eastAsia="sl-SI"/>
              </w:rPr>
              <w:t>enje rezervoarja za gorivo</w:t>
            </w:r>
          </w:p>
        </w:tc>
      </w:tr>
      <w:tr w:rsidR="007F6706" w:rsidRPr="00CE2D61" w14:paraId="1A7D164E"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0EC79A74" w14:textId="0EAE1D1A"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prazn</w:t>
            </w:r>
            <w:r w:rsidR="00DE05AA" w:rsidRPr="00CE2D61">
              <w:rPr>
                <w:rFonts w:ascii="Lucida Sans Unicode" w:eastAsia="Times New Roman" w:hAnsi="Lucida Sans Unicode" w:cs="Lucida Sans Unicode"/>
                <w:color w:val="000000"/>
                <w:sz w:val="20"/>
                <w:szCs w:val="20"/>
                <w:lang w:eastAsia="sl-SI"/>
              </w:rPr>
              <w:t>j</w:t>
            </w:r>
            <w:r w:rsidRPr="00CE2D61">
              <w:rPr>
                <w:rFonts w:ascii="Lucida Sans Unicode" w:eastAsia="Times New Roman" w:hAnsi="Lucida Sans Unicode" w:cs="Lucida Sans Unicode"/>
                <w:color w:val="000000"/>
                <w:sz w:val="20"/>
                <w:szCs w:val="20"/>
                <w:lang w:eastAsia="sl-SI"/>
              </w:rPr>
              <w:t>enje rezervoarja hidravličnega olja (za sintetična olja HEES)</w:t>
            </w:r>
          </w:p>
        </w:tc>
      </w:tr>
      <w:tr w:rsidR="007F6706" w:rsidRPr="00CE2D61" w14:paraId="236A4080"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4BCD70B9" w14:textId="690A7EDF"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čiščenje zunanj</w:t>
            </w:r>
            <w:r w:rsidR="00DE05AA" w:rsidRPr="00CE2D61">
              <w:rPr>
                <w:rFonts w:ascii="Lucida Sans Unicode" w:eastAsia="Times New Roman" w:hAnsi="Lucida Sans Unicode" w:cs="Lucida Sans Unicode"/>
                <w:color w:val="000000"/>
                <w:sz w:val="20"/>
                <w:szCs w:val="20"/>
                <w:lang w:eastAsia="sl-SI"/>
              </w:rPr>
              <w:t>o</w:t>
            </w:r>
            <w:r w:rsidRPr="00CE2D61">
              <w:rPr>
                <w:rFonts w:ascii="Lucida Sans Unicode" w:eastAsia="Times New Roman" w:hAnsi="Lucida Sans Unicode" w:cs="Lucida Sans Unicode"/>
                <w:color w:val="000000"/>
                <w:sz w:val="20"/>
                <w:szCs w:val="20"/>
                <w:lang w:eastAsia="sl-SI"/>
              </w:rPr>
              <w:t>sti hladilnika</w:t>
            </w:r>
          </w:p>
        </w:tc>
      </w:tr>
      <w:tr w:rsidR="007F6706" w:rsidRPr="00CE2D61" w14:paraId="345CFD04"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3E39396E" w14:textId="765C904E"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čiščenje zunanj</w:t>
            </w:r>
            <w:r w:rsidR="00DE05AA" w:rsidRPr="00CE2D61">
              <w:rPr>
                <w:rFonts w:ascii="Lucida Sans Unicode" w:eastAsia="Times New Roman" w:hAnsi="Lucida Sans Unicode" w:cs="Lucida Sans Unicode"/>
                <w:color w:val="000000"/>
                <w:sz w:val="20"/>
                <w:szCs w:val="20"/>
                <w:lang w:eastAsia="sl-SI"/>
              </w:rPr>
              <w:t>o</w:t>
            </w:r>
            <w:r w:rsidRPr="00CE2D61">
              <w:rPr>
                <w:rFonts w:ascii="Lucida Sans Unicode" w:eastAsia="Times New Roman" w:hAnsi="Lucida Sans Unicode" w:cs="Lucida Sans Unicode"/>
                <w:color w:val="000000"/>
                <w:sz w:val="20"/>
                <w:szCs w:val="20"/>
                <w:lang w:eastAsia="sl-SI"/>
              </w:rPr>
              <w:t>sti hladilnika klimatske naprave</w:t>
            </w:r>
          </w:p>
        </w:tc>
      </w:tr>
      <w:tr w:rsidR="007F6706" w:rsidRPr="00CE2D61" w14:paraId="713244F2"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6E6343F0"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olja v prednji gredi</w:t>
            </w:r>
          </w:p>
        </w:tc>
      </w:tr>
      <w:tr w:rsidR="007F6706" w:rsidRPr="00CE2D61" w14:paraId="042AAF1E"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308BF45F" w14:textId="4D8E57E9"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w:t>
            </w:r>
            <w:r w:rsidR="00DE05AA" w:rsidRPr="00CE2D61">
              <w:rPr>
                <w:rFonts w:ascii="Lucida Sans Unicode" w:eastAsia="Times New Roman" w:hAnsi="Lucida Sans Unicode" w:cs="Lucida Sans Unicode"/>
                <w:color w:val="000000"/>
                <w:sz w:val="20"/>
                <w:szCs w:val="20"/>
                <w:lang w:eastAsia="sl-SI"/>
              </w:rPr>
              <w:t>e</w:t>
            </w:r>
            <w:r w:rsidRPr="00CE2D61">
              <w:rPr>
                <w:rFonts w:ascii="Lucida Sans Unicode" w:eastAsia="Times New Roman" w:hAnsi="Lucida Sans Unicode" w:cs="Lucida Sans Unicode"/>
                <w:color w:val="000000"/>
                <w:sz w:val="20"/>
                <w:szCs w:val="20"/>
                <w:lang w:eastAsia="sl-SI"/>
              </w:rPr>
              <w:t>nj</w:t>
            </w:r>
            <w:r w:rsidR="00746083" w:rsidRPr="00CE2D61">
              <w:rPr>
                <w:rFonts w:ascii="Lucida Sans Unicode" w:eastAsia="Times New Roman" w:hAnsi="Lucida Sans Unicode" w:cs="Lucida Sans Unicode"/>
                <w:color w:val="000000"/>
                <w:sz w:val="20"/>
                <w:szCs w:val="20"/>
                <w:lang w:eastAsia="sl-SI"/>
              </w:rPr>
              <w:t>a</w:t>
            </w:r>
            <w:r w:rsidRPr="00CE2D61">
              <w:rPr>
                <w:rFonts w:ascii="Lucida Sans Unicode" w:eastAsia="Times New Roman" w:hAnsi="Lucida Sans Unicode" w:cs="Lucida Sans Unicode"/>
                <w:color w:val="000000"/>
                <w:sz w:val="20"/>
                <w:szCs w:val="20"/>
                <w:lang w:eastAsia="sl-SI"/>
              </w:rPr>
              <w:t>va olja v zadnji gredi</w:t>
            </w:r>
          </w:p>
        </w:tc>
      </w:tr>
      <w:tr w:rsidR="007F6706" w:rsidRPr="00CE2D61" w14:paraId="54D943F0"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748CB3C3"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olja hidravlične transmisije</w:t>
            </w:r>
          </w:p>
        </w:tc>
      </w:tr>
      <w:tr w:rsidR="007F6706" w:rsidRPr="00CE2D61" w14:paraId="3E3556B2"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2E103105"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olja hidravlične transmisije</w:t>
            </w:r>
          </w:p>
        </w:tc>
      </w:tr>
    </w:tbl>
    <w:p w14:paraId="027EBF89"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p w14:paraId="7927A9C9"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p w14:paraId="4542007C" w14:textId="323391A4" w:rsidR="00746083" w:rsidRPr="00CE2D61" w:rsidRDefault="00746083" w:rsidP="00CE2D61">
      <w:pPr>
        <w:autoSpaceDE w:val="0"/>
        <w:autoSpaceDN w:val="0"/>
        <w:adjustRightIn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Servis na 2000 delovnih ur, ki obsega našteta dela iz tabele, vključno v vsem potrebnim materialom, prihodom na lokacijo, potnimi stroški, stroški dela.</w:t>
      </w:r>
    </w:p>
    <w:p w14:paraId="03DD9427"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tbl>
      <w:tblPr>
        <w:tblW w:w="6220" w:type="dxa"/>
        <w:tblCellMar>
          <w:left w:w="70" w:type="dxa"/>
          <w:right w:w="70" w:type="dxa"/>
        </w:tblCellMar>
        <w:tblLook w:val="04A0" w:firstRow="1" w:lastRow="0" w:firstColumn="1" w:lastColumn="0" w:noHBand="0" w:noVBand="1"/>
      </w:tblPr>
      <w:tblGrid>
        <w:gridCol w:w="6220"/>
      </w:tblGrid>
      <w:tr w:rsidR="007F6706" w:rsidRPr="00CE2D61" w14:paraId="20477761" w14:textId="77777777" w:rsidTr="007F6706">
        <w:trPr>
          <w:trHeight w:val="300"/>
        </w:trPr>
        <w:tc>
          <w:tcPr>
            <w:tcW w:w="6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978EA1"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motornega olja</w:t>
            </w:r>
          </w:p>
        </w:tc>
      </w:tr>
      <w:tr w:rsidR="007F6706" w:rsidRPr="00CE2D61" w14:paraId="64A7253C"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70BB8340"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motornega olja</w:t>
            </w:r>
          </w:p>
        </w:tc>
      </w:tr>
      <w:tr w:rsidR="007F6706" w:rsidRPr="00CE2D61" w14:paraId="3B1AC967"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7B4C59B7"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hidravličnega olja</w:t>
            </w:r>
          </w:p>
        </w:tc>
      </w:tr>
      <w:tr w:rsidR="007F6706" w:rsidRPr="00CE2D61" w14:paraId="49C02CC1"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0DAD3B14" w14:textId="603AD01C"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w:t>
            </w:r>
            <w:r w:rsidR="00746083" w:rsidRPr="00CE2D61">
              <w:rPr>
                <w:rFonts w:ascii="Lucida Sans Unicode" w:eastAsia="Times New Roman" w:hAnsi="Lucida Sans Unicode" w:cs="Lucida Sans Unicode"/>
                <w:color w:val="000000"/>
                <w:sz w:val="20"/>
                <w:szCs w:val="20"/>
                <w:lang w:eastAsia="sl-SI"/>
              </w:rPr>
              <w:t>a</w:t>
            </w:r>
            <w:r w:rsidRPr="00CE2D61">
              <w:rPr>
                <w:rFonts w:ascii="Lucida Sans Unicode" w:eastAsia="Times New Roman" w:hAnsi="Lucida Sans Unicode" w:cs="Lucida Sans Unicode"/>
                <w:color w:val="000000"/>
                <w:sz w:val="20"/>
                <w:szCs w:val="20"/>
                <w:lang w:eastAsia="sl-SI"/>
              </w:rPr>
              <w:t>va filtrov za gorivo</w:t>
            </w:r>
          </w:p>
        </w:tc>
      </w:tr>
      <w:tr w:rsidR="007F6706" w:rsidRPr="00CE2D61" w14:paraId="4BC91EFB"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6C81D4AF" w14:textId="453D62B9"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prazn</w:t>
            </w:r>
            <w:r w:rsidR="00746083" w:rsidRPr="00CE2D61">
              <w:rPr>
                <w:rFonts w:ascii="Lucida Sans Unicode" w:eastAsia="Times New Roman" w:hAnsi="Lucida Sans Unicode" w:cs="Lucida Sans Unicode"/>
                <w:color w:val="000000"/>
                <w:sz w:val="20"/>
                <w:szCs w:val="20"/>
                <w:lang w:eastAsia="sl-SI"/>
              </w:rPr>
              <w:t>j</w:t>
            </w:r>
            <w:r w:rsidRPr="00CE2D61">
              <w:rPr>
                <w:rFonts w:ascii="Lucida Sans Unicode" w:eastAsia="Times New Roman" w:hAnsi="Lucida Sans Unicode" w:cs="Lucida Sans Unicode"/>
                <w:color w:val="000000"/>
                <w:sz w:val="20"/>
                <w:szCs w:val="20"/>
                <w:lang w:eastAsia="sl-SI"/>
              </w:rPr>
              <w:t>enje rezervoarja za gorivo</w:t>
            </w:r>
          </w:p>
        </w:tc>
      </w:tr>
      <w:tr w:rsidR="007F6706" w:rsidRPr="00CE2D61" w14:paraId="58DEF80E"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7DB6621D" w14:textId="40661763"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prazn</w:t>
            </w:r>
            <w:r w:rsidR="00746083" w:rsidRPr="00CE2D61">
              <w:rPr>
                <w:rFonts w:ascii="Lucida Sans Unicode" w:eastAsia="Times New Roman" w:hAnsi="Lucida Sans Unicode" w:cs="Lucida Sans Unicode"/>
                <w:color w:val="000000"/>
                <w:sz w:val="20"/>
                <w:szCs w:val="20"/>
                <w:lang w:eastAsia="sl-SI"/>
              </w:rPr>
              <w:t>j</w:t>
            </w:r>
            <w:r w:rsidRPr="00CE2D61">
              <w:rPr>
                <w:rFonts w:ascii="Lucida Sans Unicode" w:eastAsia="Times New Roman" w:hAnsi="Lucida Sans Unicode" w:cs="Lucida Sans Unicode"/>
                <w:color w:val="000000"/>
                <w:sz w:val="20"/>
                <w:szCs w:val="20"/>
                <w:lang w:eastAsia="sl-SI"/>
              </w:rPr>
              <w:t>enje rezervoarja hidravličnega olja (za sintetična olja HEES)</w:t>
            </w:r>
          </w:p>
        </w:tc>
      </w:tr>
      <w:tr w:rsidR="007F6706" w:rsidRPr="00CE2D61" w14:paraId="17A6CA40"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7CDF254C" w14:textId="0EBC4238"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čiščenje zunanj</w:t>
            </w:r>
            <w:r w:rsidR="00746083" w:rsidRPr="00CE2D61">
              <w:rPr>
                <w:rFonts w:ascii="Lucida Sans Unicode" w:eastAsia="Times New Roman" w:hAnsi="Lucida Sans Unicode" w:cs="Lucida Sans Unicode"/>
                <w:color w:val="000000"/>
                <w:sz w:val="20"/>
                <w:szCs w:val="20"/>
                <w:lang w:eastAsia="sl-SI"/>
              </w:rPr>
              <w:t>o</w:t>
            </w:r>
            <w:r w:rsidRPr="00CE2D61">
              <w:rPr>
                <w:rFonts w:ascii="Lucida Sans Unicode" w:eastAsia="Times New Roman" w:hAnsi="Lucida Sans Unicode" w:cs="Lucida Sans Unicode"/>
                <w:color w:val="000000"/>
                <w:sz w:val="20"/>
                <w:szCs w:val="20"/>
                <w:lang w:eastAsia="sl-SI"/>
              </w:rPr>
              <w:t>sti hladilnika</w:t>
            </w:r>
          </w:p>
        </w:tc>
      </w:tr>
      <w:tr w:rsidR="007F6706" w:rsidRPr="00CE2D61" w14:paraId="2D5CA158"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74A9B39E" w14:textId="455476E5"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čiščenje zunanj</w:t>
            </w:r>
            <w:r w:rsidR="00746083" w:rsidRPr="00CE2D61">
              <w:rPr>
                <w:rFonts w:ascii="Lucida Sans Unicode" w:eastAsia="Times New Roman" w:hAnsi="Lucida Sans Unicode" w:cs="Lucida Sans Unicode"/>
                <w:color w:val="000000"/>
                <w:sz w:val="20"/>
                <w:szCs w:val="20"/>
                <w:lang w:eastAsia="sl-SI"/>
              </w:rPr>
              <w:t>o</w:t>
            </w:r>
            <w:r w:rsidRPr="00CE2D61">
              <w:rPr>
                <w:rFonts w:ascii="Lucida Sans Unicode" w:eastAsia="Times New Roman" w:hAnsi="Lucida Sans Unicode" w:cs="Lucida Sans Unicode"/>
                <w:color w:val="000000"/>
                <w:sz w:val="20"/>
                <w:szCs w:val="20"/>
                <w:lang w:eastAsia="sl-SI"/>
              </w:rPr>
              <w:t>sti hladilnika klimatske naprave</w:t>
            </w:r>
          </w:p>
        </w:tc>
      </w:tr>
      <w:tr w:rsidR="007F6706" w:rsidRPr="00CE2D61" w14:paraId="712F7DA0"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55A68B01"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hidravličnega olja in čiščenje vstopnega filtra</w:t>
            </w:r>
          </w:p>
        </w:tc>
      </w:tr>
      <w:tr w:rsidR="007F6706" w:rsidRPr="00CE2D61" w14:paraId="250E2113"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45F36247"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čiščenje hladilnega sistema in zamenjava hladilne tekočine</w:t>
            </w:r>
          </w:p>
        </w:tc>
      </w:tr>
      <w:tr w:rsidR="007F6706" w:rsidRPr="00CE2D61" w14:paraId="67DDD34A"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2A17A33B"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zavornega olja</w:t>
            </w:r>
          </w:p>
        </w:tc>
      </w:tr>
      <w:tr w:rsidR="007F6706" w:rsidRPr="00CE2D61" w14:paraId="44C1C873"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43FFBB50" w14:textId="3E77204E"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preverjanje alte</w:t>
            </w:r>
            <w:r w:rsidR="00746083" w:rsidRPr="00CE2D61">
              <w:rPr>
                <w:rFonts w:ascii="Lucida Sans Unicode" w:eastAsia="Times New Roman" w:hAnsi="Lucida Sans Unicode" w:cs="Lucida Sans Unicode"/>
                <w:color w:val="000000"/>
                <w:sz w:val="20"/>
                <w:szCs w:val="20"/>
                <w:lang w:eastAsia="sl-SI"/>
              </w:rPr>
              <w:t>r</w:t>
            </w:r>
            <w:r w:rsidRPr="00CE2D61">
              <w:rPr>
                <w:rFonts w:ascii="Lucida Sans Unicode" w:eastAsia="Times New Roman" w:hAnsi="Lucida Sans Unicode" w:cs="Lucida Sans Unicode"/>
                <w:color w:val="000000"/>
                <w:sz w:val="20"/>
                <w:szCs w:val="20"/>
                <w:lang w:eastAsia="sl-SI"/>
              </w:rPr>
              <w:t>natorja in zaganjača</w:t>
            </w:r>
          </w:p>
        </w:tc>
      </w:tr>
      <w:tr w:rsidR="007F6706" w:rsidRPr="00CE2D61" w14:paraId="30C78A87"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5933BC31" w14:textId="77B81D64"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jermena alte</w:t>
            </w:r>
            <w:r w:rsidR="00746083" w:rsidRPr="00CE2D61">
              <w:rPr>
                <w:rFonts w:ascii="Lucida Sans Unicode" w:eastAsia="Times New Roman" w:hAnsi="Lucida Sans Unicode" w:cs="Lucida Sans Unicode"/>
                <w:color w:val="000000"/>
                <w:sz w:val="20"/>
                <w:szCs w:val="20"/>
                <w:lang w:eastAsia="sl-SI"/>
              </w:rPr>
              <w:t>r</w:t>
            </w:r>
            <w:r w:rsidRPr="00CE2D61">
              <w:rPr>
                <w:rFonts w:ascii="Lucida Sans Unicode" w:eastAsia="Times New Roman" w:hAnsi="Lucida Sans Unicode" w:cs="Lucida Sans Unicode"/>
                <w:color w:val="000000"/>
                <w:sz w:val="20"/>
                <w:szCs w:val="20"/>
                <w:lang w:eastAsia="sl-SI"/>
              </w:rPr>
              <w:t>natorja</w:t>
            </w:r>
          </w:p>
        </w:tc>
      </w:tr>
      <w:tr w:rsidR="007F6706" w:rsidRPr="00CE2D61" w14:paraId="72E36BD5" w14:textId="77777777" w:rsidTr="007F6706">
        <w:trPr>
          <w:trHeight w:val="300"/>
        </w:trPr>
        <w:tc>
          <w:tcPr>
            <w:tcW w:w="6220" w:type="dxa"/>
            <w:tcBorders>
              <w:top w:val="nil"/>
              <w:left w:val="single" w:sz="4" w:space="0" w:color="auto"/>
              <w:bottom w:val="single" w:sz="4" w:space="0" w:color="auto"/>
              <w:right w:val="single" w:sz="4" w:space="0" w:color="auto"/>
            </w:tcBorders>
            <w:shd w:val="clear" w:color="auto" w:fill="auto"/>
            <w:noWrap/>
            <w:vAlign w:val="bottom"/>
            <w:hideMark/>
          </w:tcPr>
          <w:p w14:paraId="721A3801"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preverjanja količine plina v klimatski napravi</w:t>
            </w:r>
          </w:p>
        </w:tc>
      </w:tr>
    </w:tbl>
    <w:p w14:paraId="4E22201B"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p w14:paraId="446169BE" w14:textId="7671A165" w:rsidR="00746083" w:rsidRPr="00CE2D61" w:rsidRDefault="00746083" w:rsidP="00CE2D61">
      <w:pPr>
        <w:autoSpaceDE w:val="0"/>
        <w:autoSpaceDN w:val="0"/>
        <w:adjustRightIn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Servis na 3000 delovnih ur, ki obsega našteta dela iz tabele, vključno v vsem potrebnim materialom, prihodom na lokacijo, potnimi stroški, stroški dela.</w:t>
      </w:r>
    </w:p>
    <w:p w14:paraId="78415BC4"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tbl>
      <w:tblPr>
        <w:tblW w:w="7780" w:type="dxa"/>
        <w:tblCellMar>
          <w:left w:w="70" w:type="dxa"/>
          <w:right w:w="70" w:type="dxa"/>
        </w:tblCellMar>
        <w:tblLook w:val="04A0" w:firstRow="1" w:lastRow="0" w:firstColumn="1" w:lastColumn="0" w:noHBand="0" w:noVBand="1"/>
      </w:tblPr>
      <w:tblGrid>
        <w:gridCol w:w="7780"/>
      </w:tblGrid>
      <w:tr w:rsidR="007F6706" w:rsidRPr="00CE2D61" w14:paraId="5BC9F25B" w14:textId="77777777" w:rsidTr="007F6706">
        <w:trPr>
          <w:trHeight w:val="300"/>
        </w:trPr>
        <w:tc>
          <w:tcPr>
            <w:tcW w:w="7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020016"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motornega olja</w:t>
            </w:r>
          </w:p>
        </w:tc>
      </w:tr>
      <w:tr w:rsidR="007F6706" w:rsidRPr="00CE2D61" w14:paraId="196F573B" w14:textId="77777777" w:rsidTr="007F6706">
        <w:trPr>
          <w:trHeight w:val="300"/>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14:paraId="6D6366E5"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motornega olja</w:t>
            </w:r>
          </w:p>
        </w:tc>
      </w:tr>
      <w:tr w:rsidR="007F6706" w:rsidRPr="00CE2D61" w14:paraId="3919ADD6" w14:textId="77777777" w:rsidTr="007F6706">
        <w:trPr>
          <w:trHeight w:val="300"/>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14:paraId="5F72259C"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zamenjava filtra hidravličnega olja</w:t>
            </w:r>
          </w:p>
        </w:tc>
      </w:tr>
      <w:tr w:rsidR="007F6706" w:rsidRPr="00CE2D61" w14:paraId="7EDFC056" w14:textId="77777777" w:rsidTr="007F6706">
        <w:trPr>
          <w:trHeight w:val="300"/>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14:paraId="292EAE41" w14:textId="11953BF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zamenj</w:t>
            </w:r>
            <w:r w:rsidR="00746083" w:rsidRPr="00CE2D61">
              <w:rPr>
                <w:rFonts w:ascii="Lucida Sans Unicode" w:eastAsia="Times New Roman" w:hAnsi="Lucida Sans Unicode" w:cs="Lucida Sans Unicode"/>
                <w:color w:val="000000"/>
                <w:sz w:val="20"/>
                <w:szCs w:val="20"/>
                <w:lang w:eastAsia="sl-SI"/>
              </w:rPr>
              <w:t>a</w:t>
            </w:r>
            <w:r w:rsidRPr="00CE2D61">
              <w:rPr>
                <w:rFonts w:ascii="Lucida Sans Unicode" w:eastAsia="Times New Roman" w:hAnsi="Lucida Sans Unicode" w:cs="Lucida Sans Unicode"/>
                <w:color w:val="000000"/>
                <w:sz w:val="20"/>
                <w:szCs w:val="20"/>
                <w:lang w:eastAsia="sl-SI"/>
              </w:rPr>
              <w:t>va filtrov za gorivo</w:t>
            </w:r>
          </w:p>
        </w:tc>
      </w:tr>
      <w:tr w:rsidR="007F6706" w:rsidRPr="00CE2D61" w14:paraId="59A51E29" w14:textId="77777777" w:rsidTr="007F6706">
        <w:trPr>
          <w:trHeight w:val="300"/>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14:paraId="68E2A371" w14:textId="218A38B2"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prazn</w:t>
            </w:r>
            <w:r w:rsidR="00746083" w:rsidRPr="00CE2D61">
              <w:rPr>
                <w:rFonts w:ascii="Lucida Sans Unicode" w:eastAsia="Times New Roman" w:hAnsi="Lucida Sans Unicode" w:cs="Lucida Sans Unicode"/>
                <w:color w:val="000000"/>
                <w:sz w:val="20"/>
                <w:szCs w:val="20"/>
                <w:lang w:eastAsia="sl-SI"/>
              </w:rPr>
              <w:t>j</w:t>
            </w:r>
            <w:r w:rsidRPr="00CE2D61">
              <w:rPr>
                <w:rFonts w:ascii="Lucida Sans Unicode" w:eastAsia="Times New Roman" w:hAnsi="Lucida Sans Unicode" w:cs="Lucida Sans Unicode"/>
                <w:color w:val="000000"/>
                <w:sz w:val="20"/>
                <w:szCs w:val="20"/>
                <w:lang w:eastAsia="sl-SI"/>
              </w:rPr>
              <w:t>enje rezervoarja za gorivo</w:t>
            </w:r>
          </w:p>
        </w:tc>
      </w:tr>
      <w:tr w:rsidR="007F6706" w:rsidRPr="00CE2D61" w14:paraId="6F87E6B7" w14:textId="77777777" w:rsidTr="007F6706">
        <w:trPr>
          <w:trHeight w:val="300"/>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14:paraId="2E82EB41" w14:textId="5A7EBAAF"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prazn</w:t>
            </w:r>
            <w:r w:rsidR="00746083" w:rsidRPr="00CE2D61">
              <w:rPr>
                <w:rFonts w:ascii="Lucida Sans Unicode" w:eastAsia="Times New Roman" w:hAnsi="Lucida Sans Unicode" w:cs="Lucida Sans Unicode"/>
                <w:color w:val="000000"/>
                <w:sz w:val="20"/>
                <w:szCs w:val="20"/>
                <w:lang w:eastAsia="sl-SI"/>
              </w:rPr>
              <w:t>j</w:t>
            </w:r>
            <w:r w:rsidRPr="00CE2D61">
              <w:rPr>
                <w:rFonts w:ascii="Lucida Sans Unicode" w:eastAsia="Times New Roman" w:hAnsi="Lucida Sans Unicode" w:cs="Lucida Sans Unicode"/>
                <w:color w:val="000000"/>
                <w:sz w:val="20"/>
                <w:szCs w:val="20"/>
                <w:lang w:eastAsia="sl-SI"/>
              </w:rPr>
              <w:t>enje rezervoarja hidravličnega olja (za sintetična olja HEES)</w:t>
            </w:r>
          </w:p>
        </w:tc>
      </w:tr>
      <w:tr w:rsidR="007F6706" w:rsidRPr="00CE2D61" w14:paraId="7751D4E9" w14:textId="77777777" w:rsidTr="007F6706">
        <w:trPr>
          <w:trHeight w:val="300"/>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14:paraId="4BAAECF8" w14:textId="479C508B"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lastRenderedPageBreak/>
              <w:t>čiščenje zunanj</w:t>
            </w:r>
            <w:r w:rsidR="00746083" w:rsidRPr="00CE2D61">
              <w:rPr>
                <w:rFonts w:ascii="Lucida Sans Unicode" w:eastAsia="Times New Roman" w:hAnsi="Lucida Sans Unicode" w:cs="Lucida Sans Unicode"/>
                <w:color w:val="000000"/>
                <w:sz w:val="20"/>
                <w:szCs w:val="20"/>
                <w:lang w:eastAsia="sl-SI"/>
              </w:rPr>
              <w:t>o</w:t>
            </w:r>
            <w:r w:rsidRPr="00CE2D61">
              <w:rPr>
                <w:rFonts w:ascii="Lucida Sans Unicode" w:eastAsia="Times New Roman" w:hAnsi="Lucida Sans Unicode" w:cs="Lucida Sans Unicode"/>
                <w:color w:val="000000"/>
                <w:sz w:val="20"/>
                <w:szCs w:val="20"/>
                <w:lang w:eastAsia="sl-SI"/>
              </w:rPr>
              <w:t>sti hladilnika</w:t>
            </w:r>
          </w:p>
        </w:tc>
      </w:tr>
      <w:tr w:rsidR="007F6706" w:rsidRPr="00CE2D61" w14:paraId="5B0C840F" w14:textId="77777777" w:rsidTr="007F6706">
        <w:trPr>
          <w:trHeight w:val="300"/>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14:paraId="1961E14A" w14:textId="0CC189D8"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čiščenje zunanj</w:t>
            </w:r>
            <w:r w:rsidR="00746083" w:rsidRPr="00CE2D61">
              <w:rPr>
                <w:rFonts w:ascii="Lucida Sans Unicode" w:eastAsia="Times New Roman" w:hAnsi="Lucida Sans Unicode" w:cs="Lucida Sans Unicode"/>
                <w:color w:val="000000"/>
                <w:sz w:val="20"/>
                <w:szCs w:val="20"/>
                <w:lang w:eastAsia="sl-SI"/>
              </w:rPr>
              <w:t>o</w:t>
            </w:r>
            <w:r w:rsidRPr="00CE2D61">
              <w:rPr>
                <w:rFonts w:ascii="Lucida Sans Unicode" w:eastAsia="Times New Roman" w:hAnsi="Lucida Sans Unicode" w:cs="Lucida Sans Unicode"/>
                <w:color w:val="000000"/>
                <w:sz w:val="20"/>
                <w:szCs w:val="20"/>
                <w:lang w:eastAsia="sl-SI"/>
              </w:rPr>
              <w:t>sti hladilnika klimatske naprave</w:t>
            </w:r>
          </w:p>
        </w:tc>
      </w:tr>
      <w:tr w:rsidR="007F6706" w:rsidRPr="00CE2D61" w14:paraId="68238CEB" w14:textId="77777777" w:rsidTr="007F6706">
        <w:trPr>
          <w:trHeight w:val="300"/>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14:paraId="0A332BCA"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preverjanje spojnih vijakov in blažilnih elementov motorja</w:t>
            </w:r>
          </w:p>
        </w:tc>
      </w:tr>
      <w:tr w:rsidR="007F6706" w:rsidRPr="00CE2D61" w14:paraId="15DFD093" w14:textId="77777777" w:rsidTr="007F6706">
        <w:trPr>
          <w:trHeight w:val="300"/>
        </w:trPr>
        <w:tc>
          <w:tcPr>
            <w:tcW w:w="7780" w:type="dxa"/>
            <w:tcBorders>
              <w:top w:val="nil"/>
              <w:left w:val="single" w:sz="4" w:space="0" w:color="auto"/>
              <w:bottom w:val="single" w:sz="4" w:space="0" w:color="auto"/>
              <w:right w:val="single" w:sz="4" w:space="0" w:color="auto"/>
            </w:tcBorders>
            <w:shd w:val="clear" w:color="auto" w:fill="auto"/>
            <w:noWrap/>
            <w:vAlign w:val="bottom"/>
            <w:hideMark/>
          </w:tcPr>
          <w:p w14:paraId="36E1F77A" w14:textId="77777777" w:rsidR="007F6706" w:rsidRPr="00CE2D61" w:rsidRDefault="007F6706" w:rsidP="00CE2D61">
            <w:pPr>
              <w:spacing w:after="0" w:line="240" w:lineRule="auto"/>
              <w:rPr>
                <w:rFonts w:ascii="Lucida Sans Unicode" w:eastAsia="Times New Roman" w:hAnsi="Lucida Sans Unicode" w:cs="Lucida Sans Unicode"/>
                <w:color w:val="000000"/>
                <w:sz w:val="20"/>
                <w:szCs w:val="20"/>
                <w:lang w:eastAsia="sl-SI"/>
              </w:rPr>
            </w:pPr>
            <w:r w:rsidRPr="00CE2D61">
              <w:rPr>
                <w:rFonts w:ascii="Lucida Sans Unicode" w:eastAsia="Times New Roman" w:hAnsi="Lucida Sans Unicode" w:cs="Lucida Sans Unicode"/>
                <w:color w:val="000000"/>
                <w:sz w:val="20"/>
                <w:szCs w:val="20"/>
                <w:lang w:eastAsia="sl-SI"/>
              </w:rPr>
              <w:t>preverjanje in nastavitev tolerance ventilov motorja in sinhronizacije injektorjev</w:t>
            </w:r>
          </w:p>
        </w:tc>
      </w:tr>
    </w:tbl>
    <w:p w14:paraId="58E7690D" w14:textId="77777777" w:rsidR="007F6706" w:rsidRPr="00CE2D61" w:rsidRDefault="007F6706" w:rsidP="00CE2D61">
      <w:pPr>
        <w:autoSpaceDE w:val="0"/>
        <w:autoSpaceDN w:val="0"/>
        <w:adjustRightInd w:val="0"/>
        <w:spacing w:after="0" w:line="240" w:lineRule="auto"/>
        <w:jc w:val="both"/>
        <w:rPr>
          <w:rFonts w:ascii="Lucida Sans Unicode" w:hAnsi="Lucida Sans Unicode" w:cs="Lucida Sans Unicode"/>
          <w:bCs/>
          <w:iCs/>
          <w:sz w:val="20"/>
          <w:szCs w:val="20"/>
        </w:rPr>
      </w:pPr>
    </w:p>
    <w:p w14:paraId="282BECC2" w14:textId="66C6C7EF" w:rsidR="00032E92" w:rsidRPr="00CE2D61" w:rsidRDefault="00032E92" w:rsidP="00CE2D61">
      <w:pPr>
        <w:pStyle w:val="Odstavekseznama"/>
        <w:numPr>
          <w:ilvl w:val="0"/>
          <w:numId w:val="36"/>
        </w:numPr>
        <w:suppressAutoHyphens/>
        <w:ind w:left="142" w:hanging="11"/>
        <w:rPr>
          <w:rFonts w:ascii="Lucida Sans Unicode" w:hAnsi="Lucida Sans Unicode" w:cs="Lucida Sans Unicode"/>
          <w:b/>
          <w:iCs/>
          <w:szCs w:val="20"/>
        </w:rPr>
      </w:pPr>
      <w:r w:rsidRPr="00CE2D61">
        <w:rPr>
          <w:rFonts w:ascii="Lucida Sans Unicode" w:hAnsi="Lucida Sans Unicode" w:cs="Lucida Sans Unicode"/>
          <w:b/>
          <w:iCs/>
          <w:szCs w:val="20"/>
        </w:rPr>
        <w:t>Cena za navedena dela (v vsa dela je všteto delo in potreben material za izvedbo posamezne storitve</w:t>
      </w:r>
      <w:r w:rsidR="006A1EF1" w:rsidRPr="00CE2D61">
        <w:rPr>
          <w:rFonts w:ascii="Lucida Sans Unicode" w:hAnsi="Lucida Sans Unicode" w:cs="Lucida Sans Unicode"/>
          <w:b/>
          <w:iCs/>
          <w:szCs w:val="20"/>
        </w:rPr>
        <w:t xml:space="preserve"> vključno s prihodom na lokacijo)</w:t>
      </w:r>
    </w:p>
    <w:p w14:paraId="38269596" w14:textId="77777777" w:rsidR="00032E92" w:rsidRPr="00CE2D61" w:rsidRDefault="00032E92" w:rsidP="00CE2D61">
      <w:pPr>
        <w:pStyle w:val="Odstavekseznama"/>
        <w:suppressAutoHyphens/>
        <w:ind w:left="142"/>
        <w:rPr>
          <w:rFonts w:ascii="Lucida Sans Unicode" w:hAnsi="Lucida Sans Unicode" w:cs="Lucida Sans Unicode"/>
          <w:b/>
          <w:iCs/>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3060"/>
        <w:gridCol w:w="2662"/>
        <w:gridCol w:w="2555"/>
      </w:tblGrid>
      <w:tr w:rsidR="006A1EF1" w:rsidRPr="00CE2D61" w14:paraId="38BC5532" w14:textId="77777777" w:rsidTr="00C25A0E">
        <w:trPr>
          <w:cantSplit/>
        </w:trPr>
        <w:tc>
          <w:tcPr>
            <w:tcW w:w="851" w:type="dxa"/>
            <w:tcBorders>
              <w:top w:val="single" w:sz="2" w:space="0" w:color="000001"/>
              <w:left w:val="single" w:sz="2" w:space="0" w:color="000001"/>
              <w:bottom w:val="single" w:sz="2" w:space="0" w:color="000001"/>
            </w:tcBorders>
            <w:shd w:val="clear" w:color="auto" w:fill="FFFFFF"/>
          </w:tcPr>
          <w:p w14:paraId="3B455D6E" w14:textId="77777777" w:rsidR="006A1EF1" w:rsidRPr="00CE2D61" w:rsidRDefault="006A1EF1" w:rsidP="00CE2D61">
            <w:pPr>
              <w:spacing w:line="240" w:lineRule="auto"/>
              <w:jc w:val="center"/>
              <w:rPr>
                <w:rFonts w:ascii="Lucida Sans Unicode" w:hAnsi="Lucida Sans Unicode" w:cs="Lucida Sans Unicode"/>
                <w:sz w:val="20"/>
                <w:szCs w:val="20"/>
              </w:rPr>
            </w:pPr>
            <w:proofErr w:type="spellStart"/>
            <w:r w:rsidRPr="00CE2D61">
              <w:rPr>
                <w:rFonts w:ascii="Lucida Sans Unicode" w:hAnsi="Lucida Sans Unicode" w:cs="Lucida Sans Unicode"/>
                <w:sz w:val="20"/>
                <w:szCs w:val="20"/>
              </w:rPr>
              <w:t>Zap</w:t>
            </w:r>
            <w:proofErr w:type="spellEnd"/>
            <w:r w:rsidRPr="00CE2D61">
              <w:rPr>
                <w:rFonts w:ascii="Lucida Sans Unicode" w:hAnsi="Lucida Sans Unicode" w:cs="Lucida Sans Unicode"/>
                <w:sz w:val="20"/>
                <w:szCs w:val="20"/>
              </w:rPr>
              <w:t>. št.</w:t>
            </w:r>
          </w:p>
        </w:tc>
        <w:tc>
          <w:tcPr>
            <w:tcW w:w="3060" w:type="dxa"/>
            <w:tcBorders>
              <w:top w:val="single" w:sz="2" w:space="0" w:color="000001"/>
              <w:left w:val="single" w:sz="2" w:space="0" w:color="000001"/>
              <w:bottom w:val="single" w:sz="4" w:space="0" w:color="auto"/>
            </w:tcBorders>
            <w:shd w:val="clear" w:color="auto" w:fill="FFFFFF"/>
          </w:tcPr>
          <w:p w14:paraId="70AA7A7D" w14:textId="6DC7D10E" w:rsidR="006A1EF1" w:rsidRPr="00CE2D61" w:rsidRDefault="006A1EF1"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Znamka/ mode</w:t>
            </w:r>
          </w:p>
        </w:tc>
        <w:tc>
          <w:tcPr>
            <w:tcW w:w="2662" w:type="dxa"/>
            <w:vMerge w:val="restart"/>
            <w:tcBorders>
              <w:top w:val="single" w:sz="2" w:space="0" w:color="000001"/>
              <w:left w:val="single" w:sz="2" w:space="0" w:color="000001"/>
              <w:bottom w:val="single" w:sz="2" w:space="0" w:color="000080"/>
            </w:tcBorders>
            <w:shd w:val="clear" w:color="auto" w:fill="FFFFFF"/>
            <w:vAlign w:val="center"/>
          </w:tcPr>
          <w:p w14:paraId="5729FDBA" w14:textId="77777777" w:rsidR="006A1EF1" w:rsidRPr="00CE2D61" w:rsidRDefault="006A1EF1"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Časovni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vAlign w:val="center"/>
          </w:tcPr>
          <w:p w14:paraId="00F7AD34" w14:textId="77777777" w:rsidR="006A1EF1" w:rsidRPr="00CE2D61" w:rsidRDefault="006A1EF1"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Cena v EUR brez DDV</w:t>
            </w:r>
          </w:p>
        </w:tc>
      </w:tr>
      <w:tr w:rsidR="006A1EF1" w:rsidRPr="00CE2D61" w14:paraId="0DD0E368" w14:textId="77777777" w:rsidTr="00E636D8">
        <w:trPr>
          <w:cantSplit/>
        </w:trPr>
        <w:tc>
          <w:tcPr>
            <w:tcW w:w="851" w:type="dxa"/>
            <w:tcBorders>
              <w:top w:val="single" w:sz="2" w:space="0" w:color="000001"/>
              <w:left w:val="single" w:sz="2" w:space="0" w:color="000001"/>
              <w:bottom w:val="single" w:sz="2" w:space="0" w:color="000001"/>
            </w:tcBorders>
            <w:shd w:val="clear" w:color="auto" w:fill="FFFFFF"/>
          </w:tcPr>
          <w:p w14:paraId="2C1D2693" w14:textId="77777777" w:rsidR="006A1EF1" w:rsidRPr="00CE2D61" w:rsidRDefault="006A1EF1"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b/>
                <w:bCs/>
                <w:sz w:val="20"/>
                <w:szCs w:val="20"/>
              </w:rPr>
              <w:t>1</w:t>
            </w:r>
          </w:p>
        </w:tc>
        <w:tc>
          <w:tcPr>
            <w:tcW w:w="3060" w:type="dxa"/>
            <w:tcBorders>
              <w:top w:val="single" w:sz="4" w:space="0" w:color="auto"/>
              <w:left w:val="single" w:sz="2" w:space="0" w:color="000001"/>
              <w:bottom w:val="single" w:sz="2" w:space="0" w:color="000001"/>
            </w:tcBorders>
            <w:shd w:val="clear" w:color="auto" w:fill="FFFFFF"/>
            <w:vAlign w:val="center"/>
          </w:tcPr>
          <w:p w14:paraId="22A916C5" w14:textId="42477BF7" w:rsidR="006A1EF1" w:rsidRPr="00CE2D61" w:rsidRDefault="006A1EF1"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JCB</w:t>
            </w:r>
          </w:p>
        </w:tc>
        <w:tc>
          <w:tcPr>
            <w:tcW w:w="2662" w:type="dxa"/>
            <w:vMerge/>
            <w:tcBorders>
              <w:left w:val="single" w:sz="2" w:space="0" w:color="000001"/>
              <w:bottom w:val="single" w:sz="2" w:space="0" w:color="000001"/>
            </w:tcBorders>
            <w:shd w:val="clear" w:color="auto" w:fill="FFFFFF"/>
          </w:tcPr>
          <w:p w14:paraId="4BDB5803" w14:textId="77777777" w:rsidR="006A1EF1" w:rsidRPr="00CE2D61" w:rsidRDefault="006A1EF1" w:rsidP="00CE2D61">
            <w:pPr>
              <w:pStyle w:val="Telobesedila"/>
              <w:snapToGrid w:val="0"/>
              <w:spacing w:after="0" w:line="240" w:lineRule="auto"/>
              <w:rPr>
                <w:rFonts w:ascii="Lucida Sans Unicode" w:hAnsi="Lucida Sans Unicode" w:cs="Lucida Sans Unicode"/>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38CC39C4" w14:textId="77777777" w:rsidR="006A1EF1" w:rsidRPr="00CE2D61" w:rsidRDefault="006A1EF1" w:rsidP="00CE2D61">
            <w:pPr>
              <w:pStyle w:val="Telobesedila"/>
              <w:snapToGrid w:val="0"/>
              <w:spacing w:after="0" w:line="240" w:lineRule="auto"/>
              <w:jc w:val="both"/>
              <w:rPr>
                <w:rFonts w:ascii="Lucida Sans Unicode" w:hAnsi="Lucida Sans Unicode" w:cs="Lucida Sans Unicode"/>
                <w:b/>
                <w:sz w:val="20"/>
                <w:szCs w:val="20"/>
              </w:rPr>
            </w:pPr>
          </w:p>
        </w:tc>
      </w:tr>
      <w:tr w:rsidR="00032E92" w:rsidRPr="00CE2D61" w14:paraId="19559C49" w14:textId="77777777" w:rsidTr="00D46128">
        <w:tc>
          <w:tcPr>
            <w:tcW w:w="3911" w:type="dxa"/>
            <w:gridSpan w:val="2"/>
            <w:tcBorders>
              <w:top w:val="single" w:sz="2" w:space="0" w:color="000001"/>
              <w:left w:val="single" w:sz="2" w:space="0" w:color="000001"/>
              <w:bottom w:val="single" w:sz="2" w:space="0" w:color="000001"/>
            </w:tcBorders>
            <w:shd w:val="clear" w:color="auto" w:fill="FFFFFF"/>
          </w:tcPr>
          <w:p w14:paraId="21B0C009" w14:textId="02042ABF" w:rsidR="00032E92" w:rsidRPr="00CE2D61" w:rsidRDefault="006A1EF1"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Servis na 500 delovnih ur</w:t>
            </w:r>
          </w:p>
        </w:tc>
        <w:tc>
          <w:tcPr>
            <w:tcW w:w="2662" w:type="dxa"/>
            <w:tcBorders>
              <w:top w:val="single" w:sz="2" w:space="0" w:color="000001"/>
              <w:left w:val="single" w:sz="2" w:space="0" w:color="000001"/>
              <w:bottom w:val="single" w:sz="2" w:space="0" w:color="000001"/>
            </w:tcBorders>
            <w:shd w:val="clear" w:color="auto" w:fill="FFFFFF"/>
          </w:tcPr>
          <w:p w14:paraId="14C3D60A" w14:textId="77777777" w:rsidR="00032E92" w:rsidRPr="00CE2D61" w:rsidRDefault="00032E92"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37F6FD06" w14:textId="77777777" w:rsidR="00032E92" w:rsidRPr="00CE2D61" w:rsidRDefault="00032E92" w:rsidP="00CE2D61">
            <w:pPr>
              <w:pStyle w:val="Telobesedila"/>
              <w:snapToGrid w:val="0"/>
              <w:spacing w:after="0" w:line="240" w:lineRule="auto"/>
              <w:jc w:val="both"/>
              <w:rPr>
                <w:rFonts w:ascii="Lucida Sans Unicode" w:hAnsi="Lucida Sans Unicode" w:cs="Lucida Sans Unicode"/>
                <w:sz w:val="20"/>
                <w:szCs w:val="20"/>
              </w:rPr>
            </w:pPr>
          </w:p>
        </w:tc>
      </w:tr>
      <w:tr w:rsidR="00032E92" w:rsidRPr="00CE2D61" w14:paraId="7A954A32" w14:textId="77777777" w:rsidTr="00D46128">
        <w:tc>
          <w:tcPr>
            <w:tcW w:w="3911" w:type="dxa"/>
            <w:gridSpan w:val="2"/>
            <w:tcBorders>
              <w:top w:val="single" w:sz="2" w:space="0" w:color="000001"/>
              <w:left w:val="single" w:sz="2" w:space="0" w:color="000001"/>
              <w:bottom w:val="single" w:sz="2" w:space="0" w:color="000001"/>
            </w:tcBorders>
            <w:shd w:val="clear" w:color="auto" w:fill="FFFFFF"/>
          </w:tcPr>
          <w:p w14:paraId="04594C7A" w14:textId="7A8B0ADE" w:rsidR="00032E92" w:rsidRPr="00CE2D61" w:rsidRDefault="006A1EF1"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Servis na 1000 delovnih ur</w:t>
            </w:r>
          </w:p>
        </w:tc>
        <w:tc>
          <w:tcPr>
            <w:tcW w:w="2662" w:type="dxa"/>
            <w:tcBorders>
              <w:top w:val="single" w:sz="2" w:space="0" w:color="000001"/>
              <w:left w:val="single" w:sz="2" w:space="0" w:color="000001"/>
              <w:bottom w:val="single" w:sz="2" w:space="0" w:color="000001"/>
            </w:tcBorders>
            <w:shd w:val="clear" w:color="auto" w:fill="FFFFFF"/>
          </w:tcPr>
          <w:p w14:paraId="70D7A162" w14:textId="77777777" w:rsidR="00032E92" w:rsidRPr="00CE2D61" w:rsidRDefault="00032E92"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B572E3B" w14:textId="77777777" w:rsidR="00032E92" w:rsidRPr="00CE2D61" w:rsidRDefault="00032E92" w:rsidP="00CE2D61">
            <w:pPr>
              <w:pStyle w:val="Telobesedila"/>
              <w:snapToGrid w:val="0"/>
              <w:spacing w:after="0" w:line="240" w:lineRule="auto"/>
              <w:jc w:val="both"/>
              <w:rPr>
                <w:rFonts w:ascii="Lucida Sans Unicode" w:hAnsi="Lucida Sans Unicode" w:cs="Lucida Sans Unicode"/>
                <w:sz w:val="20"/>
                <w:szCs w:val="20"/>
              </w:rPr>
            </w:pPr>
          </w:p>
        </w:tc>
      </w:tr>
      <w:tr w:rsidR="00032E92" w:rsidRPr="00CE2D61" w14:paraId="3D613175" w14:textId="77777777" w:rsidTr="00D46128">
        <w:tc>
          <w:tcPr>
            <w:tcW w:w="3911" w:type="dxa"/>
            <w:gridSpan w:val="2"/>
            <w:tcBorders>
              <w:left w:val="single" w:sz="2" w:space="0" w:color="000001"/>
              <w:bottom w:val="single" w:sz="2" w:space="0" w:color="000001"/>
            </w:tcBorders>
            <w:shd w:val="clear" w:color="auto" w:fill="FFFFFF"/>
          </w:tcPr>
          <w:p w14:paraId="4C4C6C48" w14:textId="547814C2" w:rsidR="00032E92" w:rsidRPr="00CE2D61" w:rsidRDefault="006A1EF1"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Servis na 2000 delovnih ur</w:t>
            </w:r>
          </w:p>
        </w:tc>
        <w:tc>
          <w:tcPr>
            <w:tcW w:w="2662" w:type="dxa"/>
            <w:tcBorders>
              <w:left w:val="single" w:sz="2" w:space="0" w:color="000001"/>
              <w:bottom w:val="single" w:sz="2" w:space="0" w:color="000001"/>
            </w:tcBorders>
            <w:shd w:val="clear" w:color="auto" w:fill="FFFFFF"/>
          </w:tcPr>
          <w:p w14:paraId="2AE2D369" w14:textId="77777777" w:rsidR="00032E92" w:rsidRPr="00CE2D61" w:rsidRDefault="00032E92"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5AD52109" w14:textId="77777777" w:rsidR="00032E92" w:rsidRPr="00CE2D61" w:rsidRDefault="00032E92" w:rsidP="00CE2D61">
            <w:pPr>
              <w:pStyle w:val="Telobesedila"/>
              <w:snapToGrid w:val="0"/>
              <w:spacing w:after="0" w:line="240" w:lineRule="auto"/>
              <w:jc w:val="both"/>
              <w:rPr>
                <w:rFonts w:ascii="Lucida Sans Unicode" w:hAnsi="Lucida Sans Unicode" w:cs="Lucida Sans Unicode"/>
                <w:sz w:val="20"/>
                <w:szCs w:val="20"/>
              </w:rPr>
            </w:pPr>
          </w:p>
        </w:tc>
      </w:tr>
      <w:tr w:rsidR="00A93C38" w:rsidRPr="00CE2D61" w14:paraId="119946CB" w14:textId="77777777" w:rsidTr="00D46128">
        <w:tc>
          <w:tcPr>
            <w:tcW w:w="3911" w:type="dxa"/>
            <w:gridSpan w:val="2"/>
            <w:tcBorders>
              <w:left w:val="single" w:sz="2" w:space="0" w:color="000001"/>
              <w:bottom w:val="single" w:sz="2" w:space="0" w:color="000001"/>
            </w:tcBorders>
            <w:shd w:val="clear" w:color="auto" w:fill="FFFFFF"/>
          </w:tcPr>
          <w:p w14:paraId="6EB2B993" w14:textId="0A303929" w:rsidR="00A93C38" w:rsidRPr="00CE2D61" w:rsidRDefault="00A93C38"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Menjava vseh DPF filtrov</w:t>
            </w:r>
          </w:p>
        </w:tc>
        <w:tc>
          <w:tcPr>
            <w:tcW w:w="2662" w:type="dxa"/>
            <w:tcBorders>
              <w:left w:val="single" w:sz="2" w:space="0" w:color="000001"/>
              <w:bottom w:val="single" w:sz="2" w:space="0" w:color="000001"/>
            </w:tcBorders>
            <w:shd w:val="clear" w:color="auto" w:fill="FFFFFF"/>
          </w:tcPr>
          <w:p w14:paraId="59862EB4" w14:textId="77777777" w:rsidR="00A93C38" w:rsidRPr="00CE2D61" w:rsidRDefault="00A93C38"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0BBAA003" w14:textId="77777777" w:rsidR="00A93C38" w:rsidRPr="00CE2D61" w:rsidRDefault="00A93C38" w:rsidP="00CE2D61">
            <w:pPr>
              <w:pStyle w:val="Telobesedila"/>
              <w:snapToGrid w:val="0"/>
              <w:spacing w:after="0" w:line="240" w:lineRule="auto"/>
              <w:jc w:val="both"/>
              <w:rPr>
                <w:rFonts w:ascii="Lucida Sans Unicode" w:hAnsi="Lucida Sans Unicode" w:cs="Lucida Sans Unicode"/>
                <w:sz w:val="20"/>
                <w:szCs w:val="20"/>
              </w:rPr>
            </w:pPr>
          </w:p>
        </w:tc>
      </w:tr>
      <w:tr w:rsidR="00032E92" w:rsidRPr="00CE2D61" w14:paraId="2F1148C0" w14:textId="77777777" w:rsidTr="00D46128">
        <w:tc>
          <w:tcPr>
            <w:tcW w:w="3911" w:type="dxa"/>
            <w:gridSpan w:val="2"/>
            <w:tcBorders>
              <w:top w:val="single" w:sz="2" w:space="0" w:color="000001"/>
              <w:left w:val="single" w:sz="2" w:space="0" w:color="000001"/>
              <w:bottom w:val="single" w:sz="2" w:space="0" w:color="000001"/>
            </w:tcBorders>
            <w:shd w:val="clear" w:color="auto" w:fill="FFFFFF"/>
          </w:tcPr>
          <w:p w14:paraId="0F73174F" w14:textId="77777777" w:rsidR="00032E92" w:rsidRPr="00CE2D61" w:rsidRDefault="00032E92"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Skupni časovni normativ za navedena dela</w:t>
            </w:r>
            <w:r w:rsidRPr="00CE2D61">
              <w:rPr>
                <w:rFonts w:ascii="Lucida Sans Unicode" w:hAnsi="Lucida Sans Unicode" w:cs="Lucida Sans Unicode"/>
                <w:sz w:val="20"/>
                <w:szCs w:val="20"/>
              </w:rPr>
              <w:t xml:space="preserve"> </w:t>
            </w:r>
          </w:p>
        </w:tc>
        <w:tc>
          <w:tcPr>
            <w:tcW w:w="2662" w:type="dxa"/>
            <w:tcBorders>
              <w:top w:val="single" w:sz="2" w:space="0" w:color="000001"/>
              <w:left w:val="single" w:sz="2" w:space="0" w:color="000001"/>
              <w:bottom w:val="single" w:sz="2" w:space="0" w:color="000001"/>
            </w:tcBorders>
            <w:shd w:val="clear" w:color="auto" w:fill="FFFFFF"/>
          </w:tcPr>
          <w:p w14:paraId="4D51FC1A" w14:textId="77777777" w:rsidR="00032E92" w:rsidRPr="00CE2D61" w:rsidRDefault="00032E92"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5D415972" w14:textId="77777777" w:rsidR="00032E92" w:rsidRPr="00CE2D61" w:rsidRDefault="00032E92" w:rsidP="00CE2D61">
            <w:pPr>
              <w:pStyle w:val="Telobesedila"/>
              <w:spacing w:after="0" w:line="240" w:lineRule="auto"/>
              <w:jc w:val="both"/>
              <w:rPr>
                <w:rFonts w:ascii="Lucida Sans Unicode" w:hAnsi="Lucida Sans Unicode" w:cs="Lucida Sans Unicode"/>
                <w:sz w:val="20"/>
                <w:szCs w:val="20"/>
              </w:rPr>
            </w:pPr>
          </w:p>
        </w:tc>
      </w:tr>
      <w:tr w:rsidR="00032E92" w:rsidRPr="00CE2D61" w14:paraId="524C2509" w14:textId="77777777" w:rsidTr="00D46128">
        <w:tc>
          <w:tcPr>
            <w:tcW w:w="6573" w:type="dxa"/>
            <w:gridSpan w:val="3"/>
            <w:tcBorders>
              <w:top w:val="single" w:sz="2" w:space="0" w:color="000001"/>
              <w:left w:val="single" w:sz="2" w:space="0" w:color="000001"/>
              <w:bottom w:val="single" w:sz="2" w:space="0" w:color="000001"/>
            </w:tcBorders>
            <w:shd w:val="clear" w:color="auto" w:fill="FFFFFF"/>
          </w:tcPr>
          <w:p w14:paraId="4520BB87" w14:textId="77777777" w:rsidR="00032E92" w:rsidRPr="00CE2D61" w:rsidRDefault="00032E92"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3C6F25A" w14:textId="77777777" w:rsidR="00032E92" w:rsidRPr="00CE2D61" w:rsidRDefault="00032E92" w:rsidP="00CE2D61">
            <w:pPr>
              <w:pStyle w:val="Telobesedila"/>
              <w:snapToGrid w:val="0"/>
              <w:spacing w:after="0" w:line="240" w:lineRule="auto"/>
              <w:jc w:val="both"/>
              <w:rPr>
                <w:rFonts w:ascii="Lucida Sans Unicode" w:hAnsi="Lucida Sans Unicode" w:cs="Lucida Sans Unicode"/>
                <w:sz w:val="20"/>
                <w:szCs w:val="20"/>
              </w:rPr>
            </w:pPr>
          </w:p>
        </w:tc>
      </w:tr>
    </w:tbl>
    <w:p w14:paraId="4E35A8E7" w14:textId="77777777" w:rsidR="00032E92" w:rsidRPr="00CE2D61" w:rsidRDefault="00032E92" w:rsidP="00CE2D61">
      <w:pPr>
        <w:autoSpaceDE w:val="0"/>
        <w:autoSpaceDN w:val="0"/>
        <w:adjustRightInd w:val="0"/>
        <w:spacing w:line="240" w:lineRule="auto"/>
        <w:rPr>
          <w:rFonts w:ascii="Lucida Sans Unicode" w:hAnsi="Lucida Sans Unicode" w:cs="Lucida Sans Unicode"/>
          <w:iCs/>
          <w:sz w:val="20"/>
          <w:szCs w:val="20"/>
        </w:rPr>
      </w:pPr>
    </w:p>
    <w:tbl>
      <w:tblPr>
        <w:tblW w:w="9128" w:type="dxa"/>
        <w:tblInd w:w="30" w:type="dxa"/>
        <w:tblLayout w:type="fixed"/>
        <w:tblCellMar>
          <w:top w:w="55" w:type="dxa"/>
          <w:left w:w="30" w:type="dxa"/>
          <w:bottom w:w="55" w:type="dxa"/>
          <w:right w:w="55" w:type="dxa"/>
        </w:tblCellMar>
        <w:tblLook w:val="0000" w:firstRow="0" w:lastRow="0" w:firstColumn="0" w:lastColumn="0" w:noHBand="0" w:noVBand="0"/>
      </w:tblPr>
      <w:tblGrid>
        <w:gridCol w:w="851"/>
        <w:gridCol w:w="3060"/>
        <w:gridCol w:w="2662"/>
        <w:gridCol w:w="2555"/>
      </w:tblGrid>
      <w:tr w:rsidR="006A1EF1" w:rsidRPr="00CE2D61" w14:paraId="6847EC64" w14:textId="77777777" w:rsidTr="00D46128">
        <w:trPr>
          <w:cantSplit/>
        </w:trPr>
        <w:tc>
          <w:tcPr>
            <w:tcW w:w="851" w:type="dxa"/>
            <w:tcBorders>
              <w:top w:val="single" w:sz="2" w:space="0" w:color="000001"/>
              <w:left w:val="single" w:sz="2" w:space="0" w:color="000001"/>
              <w:bottom w:val="single" w:sz="2" w:space="0" w:color="000001"/>
            </w:tcBorders>
            <w:shd w:val="clear" w:color="auto" w:fill="FFFFFF"/>
          </w:tcPr>
          <w:p w14:paraId="3F863818" w14:textId="77777777" w:rsidR="006A1EF1" w:rsidRPr="00CE2D61" w:rsidRDefault="006A1EF1" w:rsidP="00CE2D61">
            <w:pPr>
              <w:spacing w:line="240" w:lineRule="auto"/>
              <w:jc w:val="center"/>
              <w:rPr>
                <w:rFonts w:ascii="Lucida Sans Unicode" w:hAnsi="Lucida Sans Unicode" w:cs="Lucida Sans Unicode"/>
                <w:sz w:val="20"/>
                <w:szCs w:val="20"/>
              </w:rPr>
            </w:pPr>
            <w:proofErr w:type="spellStart"/>
            <w:r w:rsidRPr="00CE2D61">
              <w:rPr>
                <w:rFonts w:ascii="Lucida Sans Unicode" w:hAnsi="Lucida Sans Unicode" w:cs="Lucida Sans Unicode"/>
                <w:sz w:val="20"/>
                <w:szCs w:val="20"/>
              </w:rPr>
              <w:t>Zap</w:t>
            </w:r>
            <w:proofErr w:type="spellEnd"/>
            <w:r w:rsidRPr="00CE2D61">
              <w:rPr>
                <w:rFonts w:ascii="Lucida Sans Unicode" w:hAnsi="Lucida Sans Unicode" w:cs="Lucida Sans Unicode"/>
                <w:sz w:val="20"/>
                <w:szCs w:val="20"/>
              </w:rPr>
              <w:t>. št.</w:t>
            </w:r>
          </w:p>
        </w:tc>
        <w:tc>
          <w:tcPr>
            <w:tcW w:w="3060" w:type="dxa"/>
            <w:tcBorders>
              <w:top w:val="single" w:sz="2" w:space="0" w:color="000001"/>
              <w:left w:val="single" w:sz="2" w:space="0" w:color="000001"/>
              <w:bottom w:val="single" w:sz="4" w:space="0" w:color="auto"/>
            </w:tcBorders>
            <w:shd w:val="clear" w:color="auto" w:fill="FFFFFF"/>
          </w:tcPr>
          <w:p w14:paraId="1B22BA4D" w14:textId="77777777" w:rsidR="006A1EF1" w:rsidRPr="00CE2D61" w:rsidRDefault="006A1EF1"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Znamka/ mode</w:t>
            </w:r>
          </w:p>
        </w:tc>
        <w:tc>
          <w:tcPr>
            <w:tcW w:w="2662" w:type="dxa"/>
            <w:vMerge w:val="restart"/>
            <w:tcBorders>
              <w:top w:val="single" w:sz="2" w:space="0" w:color="000001"/>
              <w:left w:val="single" w:sz="2" w:space="0" w:color="000001"/>
              <w:bottom w:val="single" w:sz="2" w:space="0" w:color="000080"/>
            </w:tcBorders>
            <w:shd w:val="clear" w:color="auto" w:fill="FFFFFF"/>
            <w:vAlign w:val="center"/>
          </w:tcPr>
          <w:p w14:paraId="1E51DDB0" w14:textId="77777777" w:rsidR="006A1EF1" w:rsidRPr="00CE2D61" w:rsidRDefault="006A1EF1"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Časovni normativ za navedeno delo (v urah in/ali minutah)</w:t>
            </w:r>
          </w:p>
        </w:tc>
        <w:tc>
          <w:tcPr>
            <w:tcW w:w="2555" w:type="dxa"/>
            <w:vMerge w:val="restart"/>
            <w:tcBorders>
              <w:top w:val="single" w:sz="2" w:space="0" w:color="000001"/>
              <w:left w:val="single" w:sz="2" w:space="0" w:color="000001"/>
              <w:bottom w:val="single" w:sz="2" w:space="0" w:color="000080"/>
              <w:right w:val="single" w:sz="2" w:space="0" w:color="000001"/>
            </w:tcBorders>
            <w:shd w:val="clear" w:color="auto" w:fill="FFFFFF"/>
            <w:vAlign w:val="center"/>
          </w:tcPr>
          <w:p w14:paraId="45B267E1" w14:textId="77777777" w:rsidR="006A1EF1" w:rsidRPr="00CE2D61" w:rsidRDefault="006A1EF1"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Cena v EUR brez DDV</w:t>
            </w:r>
          </w:p>
        </w:tc>
      </w:tr>
      <w:tr w:rsidR="006A1EF1" w:rsidRPr="00CE2D61" w14:paraId="6FCD064D" w14:textId="77777777" w:rsidTr="00D46128">
        <w:trPr>
          <w:cantSplit/>
        </w:trPr>
        <w:tc>
          <w:tcPr>
            <w:tcW w:w="851" w:type="dxa"/>
            <w:tcBorders>
              <w:top w:val="single" w:sz="2" w:space="0" w:color="000001"/>
              <w:left w:val="single" w:sz="2" w:space="0" w:color="000001"/>
              <w:bottom w:val="single" w:sz="2" w:space="0" w:color="000001"/>
            </w:tcBorders>
            <w:shd w:val="clear" w:color="auto" w:fill="FFFFFF"/>
          </w:tcPr>
          <w:p w14:paraId="2A44A760" w14:textId="534677BC" w:rsidR="006A1EF1" w:rsidRPr="00CE2D61" w:rsidRDefault="006A1EF1" w:rsidP="00CE2D61">
            <w:pPr>
              <w:spacing w:line="240" w:lineRule="auto"/>
              <w:jc w:val="center"/>
              <w:rPr>
                <w:rFonts w:ascii="Lucida Sans Unicode" w:hAnsi="Lucida Sans Unicode" w:cs="Lucida Sans Unicode"/>
                <w:sz w:val="20"/>
                <w:szCs w:val="20"/>
              </w:rPr>
            </w:pPr>
            <w:r w:rsidRPr="00CE2D61">
              <w:rPr>
                <w:rFonts w:ascii="Lucida Sans Unicode" w:hAnsi="Lucida Sans Unicode" w:cs="Lucida Sans Unicode"/>
                <w:b/>
                <w:bCs/>
                <w:sz w:val="20"/>
                <w:szCs w:val="20"/>
              </w:rPr>
              <w:t>2</w:t>
            </w:r>
          </w:p>
        </w:tc>
        <w:tc>
          <w:tcPr>
            <w:tcW w:w="3060" w:type="dxa"/>
            <w:tcBorders>
              <w:top w:val="single" w:sz="4" w:space="0" w:color="auto"/>
              <w:left w:val="single" w:sz="2" w:space="0" w:color="000001"/>
              <w:bottom w:val="single" w:sz="2" w:space="0" w:color="000001"/>
            </w:tcBorders>
            <w:shd w:val="clear" w:color="auto" w:fill="FFFFFF"/>
            <w:vAlign w:val="center"/>
          </w:tcPr>
          <w:p w14:paraId="26D5C8B2" w14:textId="2559A33D" w:rsidR="006A1EF1" w:rsidRPr="00CE2D61" w:rsidRDefault="00A93C38" w:rsidP="00CE2D61">
            <w:pPr>
              <w:autoSpaceDE w:val="0"/>
              <w:autoSpaceDN w:val="0"/>
              <w:adjustRightInd w:val="0"/>
              <w:spacing w:after="0" w:line="240" w:lineRule="auto"/>
              <w:jc w:val="both"/>
              <w:rPr>
                <w:rFonts w:ascii="Lucida Sans Unicode" w:hAnsi="Lucida Sans Unicode" w:cs="Lucida Sans Unicode"/>
                <w:sz w:val="20"/>
                <w:szCs w:val="20"/>
              </w:rPr>
            </w:pPr>
            <w:r w:rsidRPr="00CE2D61">
              <w:rPr>
                <w:rFonts w:ascii="Lucida Sans Unicode" w:eastAsia="Times New Roman" w:hAnsi="Lucida Sans Unicode" w:cs="Lucida Sans Unicode"/>
                <w:sz w:val="20"/>
                <w:szCs w:val="20"/>
              </w:rPr>
              <w:t>ROVOKOPAČ KOMATSU Z OPREMO</w:t>
            </w:r>
          </w:p>
        </w:tc>
        <w:tc>
          <w:tcPr>
            <w:tcW w:w="2662" w:type="dxa"/>
            <w:vMerge/>
            <w:tcBorders>
              <w:left w:val="single" w:sz="2" w:space="0" w:color="000001"/>
              <w:bottom w:val="single" w:sz="2" w:space="0" w:color="000001"/>
            </w:tcBorders>
            <w:shd w:val="clear" w:color="auto" w:fill="FFFFFF"/>
          </w:tcPr>
          <w:p w14:paraId="72811EB1" w14:textId="77777777" w:rsidR="006A1EF1" w:rsidRPr="00CE2D61" w:rsidRDefault="006A1EF1" w:rsidP="00CE2D61">
            <w:pPr>
              <w:pStyle w:val="Telobesedila"/>
              <w:snapToGrid w:val="0"/>
              <w:spacing w:after="0" w:line="240" w:lineRule="auto"/>
              <w:rPr>
                <w:rFonts w:ascii="Lucida Sans Unicode" w:hAnsi="Lucida Sans Unicode" w:cs="Lucida Sans Unicode"/>
                <w:b/>
                <w:sz w:val="20"/>
                <w:szCs w:val="20"/>
              </w:rPr>
            </w:pPr>
          </w:p>
        </w:tc>
        <w:tc>
          <w:tcPr>
            <w:tcW w:w="2555" w:type="dxa"/>
            <w:vMerge/>
            <w:tcBorders>
              <w:left w:val="single" w:sz="2" w:space="0" w:color="000001"/>
              <w:bottom w:val="single" w:sz="2" w:space="0" w:color="000001"/>
              <w:right w:val="single" w:sz="2" w:space="0" w:color="000001"/>
            </w:tcBorders>
            <w:shd w:val="clear" w:color="auto" w:fill="FFFFFF"/>
          </w:tcPr>
          <w:p w14:paraId="5E8357D2" w14:textId="77777777" w:rsidR="006A1EF1" w:rsidRPr="00CE2D61" w:rsidRDefault="006A1EF1" w:rsidP="00CE2D61">
            <w:pPr>
              <w:pStyle w:val="Telobesedila"/>
              <w:snapToGrid w:val="0"/>
              <w:spacing w:after="0" w:line="240" w:lineRule="auto"/>
              <w:jc w:val="both"/>
              <w:rPr>
                <w:rFonts w:ascii="Lucida Sans Unicode" w:hAnsi="Lucida Sans Unicode" w:cs="Lucida Sans Unicode"/>
                <w:b/>
                <w:sz w:val="20"/>
                <w:szCs w:val="20"/>
              </w:rPr>
            </w:pPr>
          </w:p>
        </w:tc>
      </w:tr>
      <w:tr w:rsidR="006A1EF1" w:rsidRPr="00CE2D61" w14:paraId="3651AD67" w14:textId="77777777" w:rsidTr="00D46128">
        <w:tc>
          <w:tcPr>
            <w:tcW w:w="3911" w:type="dxa"/>
            <w:gridSpan w:val="2"/>
            <w:tcBorders>
              <w:top w:val="single" w:sz="2" w:space="0" w:color="000001"/>
              <w:left w:val="single" w:sz="2" w:space="0" w:color="000001"/>
              <w:bottom w:val="single" w:sz="2" w:space="0" w:color="000001"/>
            </w:tcBorders>
            <w:shd w:val="clear" w:color="auto" w:fill="FFFFFF"/>
          </w:tcPr>
          <w:p w14:paraId="2777B135" w14:textId="77777777" w:rsidR="006A1EF1" w:rsidRPr="00CE2D61" w:rsidRDefault="006A1EF1"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Servis na 500 delovnih ur</w:t>
            </w:r>
          </w:p>
        </w:tc>
        <w:tc>
          <w:tcPr>
            <w:tcW w:w="2662" w:type="dxa"/>
            <w:tcBorders>
              <w:top w:val="single" w:sz="2" w:space="0" w:color="000001"/>
              <w:left w:val="single" w:sz="2" w:space="0" w:color="000001"/>
              <w:bottom w:val="single" w:sz="2" w:space="0" w:color="000001"/>
            </w:tcBorders>
            <w:shd w:val="clear" w:color="auto" w:fill="FFFFFF"/>
          </w:tcPr>
          <w:p w14:paraId="35D61433" w14:textId="77777777" w:rsidR="006A1EF1" w:rsidRPr="00CE2D61" w:rsidRDefault="006A1EF1"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70D1A91D" w14:textId="77777777" w:rsidR="006A1EF1" w:rsidRPr="00CE2D61" w:rsidRDefault="006A1EF1" w:rsidP="00CE2D61">
            <w:pPr>
              <w:pStyle w:val="Telobesedila"/>
              <w:snapToGrid w:val="0"/>
              <w:spacing w:after="0" w:line="240" w:lineRule="auto"/>
              <w:jc w:val="both"/>
              <w:rPr>
                <w:rFonts w:ascii="Lucida Sans Unicode" w:hAnsi="Lucida Sans Unicode" w:cs="Lucida Sans Unicode"/>
                <w:sz w:val="20"/>
                <w:szCs w:val="20"/>
              </w:rPr>
            </w:pPr>
          </w:p>
        </w:tc>
      </w:tr>
      <w:tr w:rsidR="006A1EF1" w:rsidRPr="00CE2D61" w14:paraId="08DC2AC4" w14:textId="77777777" w:rsidTr="00D46128">
        <w:tc>
          <w:tcPr>
            <w:tcW w:w="3911" w:type="dxa"/>
            <w:gridSpan w:val="2"/>
            <w:tcBorders>
              <w:top w:val="single" w:sz="2" w:space="0" w:color="000001"/>
              <w:left w:val="single" w:sz="2" w:space="0" w:color="000001"/>
              <w:bottom w:val="single" w:sz="2" w:space="0" w:color="000001"/>
            </w:tcBorders>
            <w:shd w:val="clear" w:color="auto" w:fill="FFFFFF"/>
          </w:tcPr>
          <w:p w14:paraId="76762999" w14:textId="77777777" w:rsidR="006A1EF1" w:rsidRPr="00CE2D61" w:rsidRDefault="006A1EF1"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Servis na 1000 delovnih ur</w:t>
            </w:r>
          </w:p>
        </w:tc>
        <w:tc>
          <w:tcPr>
            <w:tcW w:w="2662" w:type="dxa"/>
            <w:tcBorders>
              <w:top w:val="single" w:sz="2" w:space="0" w:color="000001"/>
              <w:left w:val="single" w:sz="2" w:space="0" w:color="000001"/>
              <w:bottom w:val="single" w:sz="2" w:space="0" w:color="000001"/>
            </w:tcBorders>
            <w:shd w:val="clear" w:color="auto" w:fill="FFFFFF"/>
          </w:tcPr>
          <w:p w14:paraId="2E26C2FA" w14:textId="77777777" w:rsidR="006A1EF1" w:rsidRPr="00CE2D61" w:rsidRDefault="006A1EF1"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012B5FB" w14:textId="77777777" w:rsidR="006A1EF1" w:rsidRPr="00CE2D61" w:rsidRDefault="006A1EF1" w:rsidP="00CE2D61">
            <w:pPr>
              <w:pStyle w:val="Telobesedila"/>
              <w:snapToGrid w:val="0"/>
              <w:spacing w:after="0" w:line="240" w:lineRule="auto"/>
              <w:jc w:val="both"/>
              <w:rPr>
                <w:rFonts w:ascii="Lucida Sans Unicode" w:hAnsi="Lucida Sans Unicode" w:cs="Lucida Sans Unicode"/>
                <w:sz w:val="20"/>
                <w:szCs w:val="20"/>
              </w:rPr>
            </w:pPr>
          </w:p>
        </w:tc>
      </w:tr>
      <w:tr w:rsidR="006A1EF1" w:rsidRPr="00CE2D61" w14:paraId="753398C8" w14:textId="77777777" w:rsidTr="00D46128">
        <w:tc>
          <w:tcPr>
            <w:tcW w:w="3911" w:type="dxa"/>
            <w:gridSpan w:val="2"/>
            <w:tcBorders>
              <w:left w:val="single" w:sz="2" w:space="0" w:color="000001"/>
              <w:bottom w:val="single" w:sz="2" w:space="0" w:color="000001"/>
            </w:tcBorders>
            <w:shd w:val="clear" w:color="auto" w:fill="FFFFFF"/>
          </w:tcPr>
          <w:p w14:paraId="016146BF" w14:textId="77777777" w:rsidR="006A1EF1" w:rsidRPr="00CE2D61" w:rsidRDefault="006A1EF1"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Servis na 2000 delovnih ur</w:t>
            </w:r>
          </w:p>
        </w:tc>
        <w:tc>
          <w:tcPr>
            <w:tcW w:w="2662" w:type="dxa"/>
            <w:tcBorders>
              <w:left w:val="single" w:sz="2" w:space="0" w:color="000001"/>
              <w:bottom w:val="single" w:sz="2" w:space="0" w:color="000001"/>
            </w:tcBorders>
            <w:shd w:val="clear" w:color="auto" w:fill="FFFFFF"/>
          </w:tcPr>
          <w:p w14:paraId="0BE3C0F1" w14:textId="77777777" w:rsidR="006A1EF1" w:rsidRPr="00CE2D61" w:rsidRDefault="006A1EF1"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B6D8FD4" w14:textId="77777777" w:rsidR="006A1EF1" w:rsidRPr="00CE2D61" w:rsidRDefault="006A1EF1" w:rsidP="00CE2D61">
            <w:pPr>
              <w:pStyle w:val="Telobesedila"/>
              <w:snapToGrid w:val="0"/>
              <w:spacing w:after="0" w:line="240" w:lineRule="auto"/>
              <w:jc w:val="both"/>
              <w:rPr>
                <w:rFonts w:ascii="Lucida Sans Unicode" w:hAnsi="Lucida Sans Unicode" w:cs="Lucida Sans Unicode"/>
                <w:sz w:val="20"/>
                <w:szCs w:val="20"/>
              </w:rPr>
            </w:pPr>
          </w:p>
        </w:tc>
      </w:tr>
      <w:tr w:rsidR="006A1EF1" w:rsidRPr="00CE2D61" w14:paraId="743E415F" w14:textId="77777777" w:rsidTr="00D46128">
        <w:tc>
          <w:tcPr>
            <w:tcW w:w="3911" w:type="dxa"/>
            <w:gridSpan w:val="2"/>
            <w:tcBorders>
              <w:left w:val="single" w:sz="2" w:space="0" w:color="000001"/>
              <w:bottom w:val="single" w:sz="2" w:space="0" w:color="000001"/>
            </w:tcBorders>
            <w:shd w:val="clear" w:color="auto" w:fill="FFFFFF"/>
          </w:tcPr>
          <w:p w14:paraId="0BB82BE6" w14:textId="3523596D" w:rsidR="006A1EF1" w:rsidRPr="00CE2D61" w:rsidRDefault="006A1EF1" w:rsidP="00CE2D61">
            <w:pPr>
              <w:pStyle w:val="Telobesedila"/>
              <w:spacing w:after="0"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Servis na 3000 delovnih ur</w:t>
            </w:r>
          </w:p>
        </w:tc>
        <w:tc>
          <w:tcPr>
            <w:tcW w:w="2662" w:type="dxa"/>
            <w:tcBorders>
              <w:left w:val="single" w:sz="2" w:space="0" w:color="000001"/>
              <w:bottom w:val="single" w:sz="2" w:space="0" w:color="000001"/>
            </w:tcBorders>
            <w:shd w:val="clear" w:color="auto" w:fill="FFFFFF"/>
          </w:tcPr>
          <w:p w14:paraId="3378C9E2" w14:textId="77777777" w:rsidR="006A1EF1" w:rsidRPr="00CE2D61" w:rsidRDefault="006A1EF1"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left w:val="single" w:sz="2" w:space="0" w:color="000001"/>
              <w:bottom w:val="single" w:sz="2" w:space="0" w:color="000001"/>
              <w:right w:val="single" w:sz="2" w:space="0" w:color="000001"/>
            </w:tcBorders>
            <w:shd w:val="clear" w:color="auto" w:fill="FFFFFF"/>
          </w:tcPr>
          <w:p w14:paraId="3BE5A6D6" w14:textId="77777777" w:rsidR="006A1EF1" w:rsidRPr="00CE2D61" w:rsidRDefault="006A1EF1" w:rsidP="00CE2D61">
            <w:pPr>
              <w:pStyle w:val="Telobesedila"/>
              <w:snapToGrid w:val="0"/>
              <w:spacing w:after="0" w:line="240" w:lineRule="auto"/>
              <w:jc w:val="both"/>
              <w:rPr>
                <w:rFonts w:ascii="Lucida Sans Unicode" w:hAnsi="Lucida Sans Unicode" w:cs="Lucida Sans Unicode"/>
                <w:sz w:val="20"/>
                <w:szCs w:val="20"/>
              </w:rPr>
            </w:pPr>
          </w:p>
        </w:tc>
      </w:tr>
      <w:tr w:rsidR="006A1EF1" w:rsidRPr="00CE2D61" w14:paraId="63752905" w14:textId="77777777" w:rsidTr="00D46128">
        <w:tc>
          <w:tcPr>
            <w:tcW w:w="3911" w:type="dxa"/>
            <w:gridSpan w:val="2"/>
            <w:tcBorders>
              <w:top w:val="single" w:sz="2" w:space="0" w:color="000001"/>
              <w:left w:val="single" w:sz="2" w:space="0" w:color="000001"/>
              <w:bottom w:val="single" w:sz="2" w:space="0" w:color="000001"/>
            </w:tcBorders>
            <w:shd w:val="clear" w:color="auto" w:fill="FFFFFF"/>
          </w:tcPr>
          <w:p w14:paraId="5779343B" w14:textId="77777777" w:rsidR="006A1EF1" w:rsidRPr="00CE2D61" w:rsidRDefault="006A1EF1"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Skupni časovni normativ za navedena dela</w:t>
            </w:r>
            <w:r w:rsidRPr="00CE2D61">
              <w:rPr>
                <w:rFonts w:ascii="Lucida Sans Unicode" w:hAnsi="Lucida Sans Unicode" w:cs="Lucida Sans Unicode"/>
                <w:sz w:val="20"/>
                <w:szCs w:val="20"/>
              </w:rPr>
              <w:t xml:space="preserve"> </w:t>
            </w:r>
          </w:p>
        </w:tc>
        <w:tc>
          <w:tcPr>
            <w:tcW w:w="2662" w:type="dxa"/>
            <w:tcBorders>
              <w:top w:val="single" w:sz="2" w:space="0" w:color="000001"/>
              <w:left w:val="single" w:sz="2" w:space="0" w:color="000001"/>
              <w:bottom w:val="single" w:sz="2" w:space="0" w:color="000001"/>
            </w:tcBorders>
            <w:shd w:val="clear" w:color="auto" w:fill="FFFFFF"/>
          </w:tcPr>
          <w:p w14:paraId="5FD593C6" w14:textId="77777777" w:rsidR="006A1EF1" w:rsidRPr="00CE2D61" w:rsidRDefault="006A1EF1" w:rsidP="00CE2D61">
            <w:pPr>
              <w:pStyle w:val="Telobesedila"/>
              <w:snapToGrid w:val="0"/>
              <w:spacing w:after="0" w:line="240" w:lineRule="auto"/>
              <w:jc w:val="both"/>
              <w:rPr>
                <w:rFonts w:ascii="Lucida Sans Unicode" w:hAnsi="Lucida Sans Unicode" w:cs="Lucida Sans Unicode"/>
                <w:sz w:val="20"/>
                <w:szCs w:val="20"/>
              </w:rPr>
            </w:pP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1F92F2B1" w14:textId="77777777" w:rsidR="006A1EF1" w:rsidRPr="00CE2D61" w:rsidRDefault="006A1EF1" w:rsidP="00CE2D61">
            <w:pPr>
              <w:pStyle w:val="Telobesedila"/>
              <w:spacing w:after="0" w:line="240" w:lineRule="auto"/>
              <w:jc w:val="both"/>
              <w:rPr>
                <w:rFonts w:ascii="Lucida Sans Unicode" w:hAnsi="Lucida Sans Unicode" w:cs="Lucida Sans Unicode"/>
                <w:sz w:val="20"/>
                <w:szCs w:val="20"/>
              </w:rPr>
            </w:pPr>
          </w:p>
        </w:tc>
      </w:tr>
      <w:tr w:rsidR="006A1EF1" w:rsidRPr="00CE2D61" w14:paraId="034D54AF" w14:textId="77777777" w:rsidTr="00D46128">
        <w:tc>
          <w:tcPr>
            <w:tcW w:w="6573" w:type="dxa"/>
            <w:gridSpan w:val="3"/>
            <w:tcBorders>
              <w:top w:val="single" w:sz="2" w:space="0" w:color="000001"/>
              <w:left w:val="single" w:sz="2" w:space="0" w:color="000001"/>
              <w:bottom w:val="single" w:sz="2" w:space="0" w:color="000001"/>
            </w:tcBorders>
            <w:shd w:val="clear" w:color="auto" w:fill="FFFFFF"/>
          </w:tcPr>
          <w:p w14:paraId="20B391EA" w14:textId="77777777" w:rsidR="006A1EF1" w:rsidRPr="00CE2D61" w:rsidRDefault="006A1EF1"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bCs/>
                <w:sz w:val="20"/>
                <w:szCs w:val="20"/>
              </w:rPr>
              <w:t>Skupna cena za navedena dela</w:t>
            </w:r>
          </w:p>
        </w:tc>
        <w:tc>
          <w:tcPr>
            <w:tcW w:w="2555" w:type="dxa"/>
            <w:tcBorders>
              <w:top w:val="single" w:sz="2" w:space="0" w:color="000001"/>
              <w:left w:val="single" w:sz="2" w:space="0" w:color="000001"/>
              <w:bottom w:val="single" w:sz="2" w:space="0" w:color="000001"/>
              <w:right w:val="single" w:sz="2" w:space="0" w:color="000001"/>
            </w:tcBorders>
            <w:shd w:val="clear" w:color="auto" w:fill="FFFFFF"/>
          </w:tcPr>
          <w:p w14:paraId="23F18378" w14:textId="77777777" w:rsidR="006A1EF1" w:rsidRPr="00CE2D61" w:rsidRDefault="006A1EF1" w:rsidP="00CE2D61">
            <w:pPr>
              <w:pStyle w:val="Telobesedila"/>
              <w:snapToGrid w:val="0"/>
              <w:spacing w:after="0" w:line="240" w:lineRule="auto"/>
              <w:jc w:val="both"/>
              <w:rPr>
                <w:rFonts w:ascii="Lucida Sans Unicode" w:hAnsi="Lucida Sans Unicode" w:cs="Lucida Sans Unicode"/>
                <w:sz w:val="20"/>
                <w:szCs w:val="20"/>
              </w:rPr>
            </w:pPr>
          </w:p>
        </w:tc>
      </w:tr>
    </w:tbl>
    <w:p w14:paraId="68E050FC" w14:textId="77777777" w:rsidR="00032E92" w:rsidRPr="00CE2D61" w:rsidRDefault="00032E92" w:rsidP="00CE2D61">
      <w:pPr>
        <w:autoSpaceDE w:val="0"/>
        <w:autoSpaceDN w:val="0"/>
        <w:adjustRightInd w:val="0"/>
        <w:spacing w:line="240" w:lineRule="auto"/>
        <w:rPr>
          <w:rFonts w:ascii="Lucida Sans Unicode" w:hAnsi="Lucida Sans Unicode" w:cs="Lucida Sans Unicode"/>
          <w:iCs/>
          <w:sz w:val="20"/>
          <w:szCs w:val="20"/>
        </w:rPr>
      </w:pPr>
    </w:p>
    <w:p w14:paraId="25E696CC" w14:textId="77777777" w:rsidR="00032E92" w:rsidRDefault="00032E92" w:rsidP="00CE2D61">
      <w:pPr>
        <w:autoSpaceDE w:val="0"/>
        <w:autoSpaceDN w:val="0"/>
        <w:adjustRightInd w:val="0"/>
        <w:spacing w:line="240" w:lineRule="auto"/>
        <w:rPr>
          <w:rFonts w:ascii="Lucida Sans Unicode" w:hAnsi="Lucida Sans Unicode" w:cs="Lucida Sans Unicode"/>
          <w:iCs/>
          <w:sz w:val="20"/>
          <w:szCs w:val="20"/>
        </w:rPr>
      </w:pPr>
    </w:p>
    <w:p w14:paraId="707DEC50" w14:textId="77777777" w:rsidR="00CE2D61" w:rsidRDefault="00CE2D61" w:rsidP="00CE2D61">
      <w:pPr>
        <w:autoSpaceDE w:val="0"/>
        <w:autoSpaceDN w:val="0"/>
        <w:adjustRightInd w:val="0"/>
        <w:spacing w:line="240" w:lineRule="auto"/>
        <w:rPr>
          <w:rFonts w:ascii="Lucida Sans Unicode" w:hAnsi="Lucida Sans Unicode" w:cs="Lucida Sans Unicode"/>
          <w:iCs/>
          <w:sz w:val="20"/>
          <w:szCs w:val="20"/>
        </w:rPr>
      </w:pPr>
    </w:p>
    <w:p w14:paraId="0623DF6B" w14:textId="77777777" w:rsidR="00CE2D61" w:rsidRPr="00CE2D61" w:rsidRDefault="00CE2D61" w:rsidP="00CE2D61">
      <w:pPr>
        <w:autoSpaceDE w:val="0"/>
        <w:autoSpaceDN w:val="0"/>
        <w:adjustRightInd w:val="0"/>
        <w:spacing w:line="240" w:lineRule="auto"/>
        <w:rPr>
          <w:rFonts w:ascii="Lucida Sans Unicode" w:hAnsi="Lucida Sans Unicode" w:cs="Lucida Sans Unicode"/>
          <w:iCs/>
          <w:sz w:val="20"/>
          <w:szCs w:val="20"/>
        </w:rPr>
      </w:pPr>
    </w:p>
    <w:p w14:paraId="1A33DC2A" w14:textId="77777777" w:rsidR="00032E92" w:rsidRPr="00CE2D61" w:rsidRDefault="00032E92" w:rsidP="00CE2D61">
      <w:pPr>
        <w:pStyle w:val="Telobesedila"/>
        <w:spacing w:line="240" w:lineRule="auto"/>
        <w:rPr>
          <w:rFonts w:ascii="Lucida Sans Unicode" w:hAnsi="Lucida Sans Unicode" w:cs="Lucida Sans Unicode"/>
          <w:b/>
          <w:sz w:val="20"/>
          <w:szCs w:val="20"/>
        </w:rPr>
      </w:pPr>
      <w:r w:rsidRPr="00CE2D61">
        <w:rPr>
          <w:rFonts w:ascii="Lucida Sans Unicode" w:hAnsi="Lucida Sans Unicode" w:cs="Lucida Sans Unicode"/>
          <w:b/>
          <w:sz w:val="20"/>
          <w:szCs w:val="20"/>
        </w:rPr>
        <w:lastRenderedPageBreak/>
        <w:t>Rekapitulacija Skupaj merilo A</w:t>
      </w:r>
    </w:p>
    <w:tbl>
      <w:tblPr>
        <w:tblStyle w:val="Tabelamrea"/>
        <w:tblW w:w="0" w:type="auto"/>
        <w:tblLook w:val="04A0" w:firstRow="1" w:lastRow="0" w:firstColumn="1" w:lastColumn="0" w:noHBand="0" w:noVBand="1"/>
      </w:tblPr>
      <w:tblGrid>
        <w:gridCol w:w="2405"/>
        <w:gridCol w:w="2693"/>
      </w:tblGrid>
      <w:tr w:rsidR="00032E92" w:rsidRPr="00CE2D61" w14:paraId="4066000A" w14:textId="77777777" w:rsidTr="00D46128">
        <w:tc>
          <w:tcPr>
            <w:tcW w:w="2405" w:type="dxa"/>
          </w:tcPr>
          <w:p w14:paraId="5291F8BF" w14:textId="77777777" w:rsidR="00032E92" w:rsidRPr="00CE2D61" w:rsidRDefault="00032E92" w:rsidP="00CE2D61">
            <w:pPr>
              <w:pStyle w:val="Telobesedila"/>
              <w:spacing w:line="240" w:lineRule="auto"/>
              <w:rPr>
                <w:rFonts w:ascii="Lucida Sans Unicode" w:hAnsi="Lucida Sans Unicode" w:cs="Lucida Sans Unicode"/>
                <w:b/>
                <w:sz w:val="20"/>
                <w:szCs w:val="20"/>
              </w:rPr>
            </w:pPr>
            <w:proofErr w:type="spellStart"/>
            <w:r w:rsidRPr="00CE2D61">
              <w:rPr>
                <w:rFonts w:ascii="Lucida Sans Unicode" w:hAnsi="Lucida Sans Unicode" w:cs="Lucida Sans Unicode"/>
                <w:b/>
                <w:sz w:val="20"/>
                <w:szCs w:val="20"/>
              </w:rPr>
              <w:t>Zap</w:t>
            </w:r>
            <w:proofErr w:type="spellEnd"/>
            <w:r w:rsidRPr="00CE2D61">
              <w:rPr>
                <w:rFonts w:ascii="Lucida Sans Unicode" w:hAnsi="Lucida Sans Unicode" w:cs="Lucida Sans Unicode"/>
                <w:b/>
                <w:sz w:val="20"/>
                <w:szCs w:val="20"/>
              </w:rPr>
              <w:t>. št. vozila</w:t>
            </w:r>
          </w:p>
        </w:tc>
        <w:tc>
          <w:tcPr>
            <w:tcW w:w="2693" w:type="dxa"/>
          </w:tcPr>
          <w:p w14:paraId="450087C9" w14:textId="77777777" w:rsidR="00032E92" w:rsidRPr="00CE2D61" w:rsidRDefault="00032E92"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b/>
                <w:bCs/>
                <w:sz w:val="20"/>
                <w:szCs w:val="20"/>
              </w:rPr>
              <w:t>Skupna cena za navedena dela v EUR brez DDV</w:t>
            </w:r>
          </w:p>
        </w:tc>
      </w:tr>
      <w:tr w:rsidR="00032E92" w:rsidRPr="00CE2D61" w14:paraId="214F348F" w14:textId="77777777" w:rsidTr="00D46128">
        <w:tc>
          <w:tcPr>
            <w:tcW w:w="2405" w:type="dxa"/>
          </w:tcPr>
          <w:p w14:paraId="241C4731" w14:textId="77777777" w:rsidR="00032E92" w:rsidRPr="00CE2D61" w:rsidRDefault="00032E92"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1</w:t>
            </w:r>
          </w:p>
        </w:tc>
        <w:tc>
          <w:tcPr>
            <w:tcW w:w="2693" w:type="dxa"/>
          </w:tcPr>
          <w:p w14:paraId="6BE3E82F" w14:textId="77777777" w:rsidR="00032E92" w:rsidRPr="00CE2D61" w:rsidRDefault="00032E92" w:rsidP="00CE2D61">
            <w:pPr>
              <w:pStyle w:val="Telobesedila"/>
              <w:spacing w:line="240" w:lineRule="auto"/>
              <w:rPr>
                <w:rFonts w:ascii="Lucida Sans Unicode" w:hAnsi="Lucida Sans Unicode" w:cs="Lucida Sans Unicode"/>
                <w:sz w:val="20"/>
                <w:szCs w:val="20"/>
              </w:rPr>
            </w:pPr>
          </w:p>
        </w:tc>
      </w:tr>
      <w:tr w:rsidR="00032E92" w:rsidRPr="00CE2D61" w14:paraId="135C4ABF" w14:textId="77777777" w:rsidTr="00D46128">
        <w:tc>
          <w:tcPr>
            <w:tcW w:w="2405" w:type="dxa"/>
          </w:tcPr>
          <w:p w14:paraId="76A0118F" w14:textId="77777777" w:rsidR="00032E92" w:rsidRPr="00CE2D61" w:rsidRDefault="00032E92"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2</w:t>
            </w:r>
          </w:p>
        </w:tc>
        <w:tc>
          <w:tcPr>
            <w:tcW w:w="2693" w:type="dxa"/>
          </w:tcPr>
          <w:p w14:paraId="75CEA351" w14:textId="77777777" w:rsidR="00032E92" w:rsidRPr="00CE2D61" w:rsidRDefault="00032E92" w:rsidP="00CE2D61">
            <w:pPr>
              <w:pStyle w:val="Telobesedila"/>
              <w:spacing w:line="240" w:lineRule="auto"/>
              <w:rPr>
                <w:rFonts w:ascii="Lucida Sans Unicode" w:hAnsi="Lucida Sans Unicode" w:cs="Lucida Sans Unicode"/>
                <w:sz w:val="20"/>
                <w:szCs w:val="20"/>
              </w:rPr>
            </w:pPr>
          </w:p>
        </w:tc>
      </w:tr>
      <w:tr w:rsidR="00032E92" w:rsidRPr="00CE2D61" w14:paraId="5BF62DAD" w14:textId="77777777" w:rsidTr="00D46128">
        <w:tc>
          <w:tcPr>
            <w:tcW w:w="2405" w:type="dxa"/>
          </w:tcPr>
          <w:p w14:paraId="5D0EE95D" w14:textId="77777777" w:rsidR="00032E92" w:rsidRPr="00CE2D61" w:rsidRDefault="00032E92" w:rsidP="00CE2D61">
            <w:pPr>
              <w:pStyle w:val="Telobesedila"/>
              <w:spacing w:line="240" w:lineRule="auto"/>
              <w:rPr>
                <w:rFonts w:ascii="Lucida Sans Unicode" w:hAnsi="Lucida Sans Unicode" w:cs="Lucida Sans Unicode"/>
                <w:b/>
                <w:sz w:val="20"/>
                <w:szCs w:val="20"/>
              </w:rPr>
            </w:pPr>
            <w:r w:rsidRPr="00CE2D61">
              <w:rPr>
                <w:rFonts w:ascii="Lucida Sans Unicode" w:hAnsi="Lucida Sans Unicode" w:cs="Lucida Sans Unicode"/>
                <w:b/>
                <w:sz w:val="20"/>
                <w:szCs w:val="20"/>
              </w:rPr>
              <w:t>Skupaj (merilo A)</w:t>
            </w:r>
          </w:p>
        </w:tc>
        <w:tc>
          <w:tcPr>
            <w:tcW w:w="2693" w:type="dxa"/>
          </w:tcPr>
          <w:p w14:paraId="201B8CD3" w14:textId="77777777" w:rsidR="00032E92" w:rsidRPr="00CE2D61" w:rsidRDefault="00032E92" w:rsidP="00CE2D61">
            <w:pPr>
              <w:pStyle w:val="Telobesedila"/>
              <w:spacing w:line="240" w:lineRule="auto"/>
              <w:rPr>
                <w:rFonts w:ascii="Lucida Sans Unicode" w:hAnsi="Lucida Sans Unicode" w:cs="Lucida Sans Unicode"/>
                <w:b/>
                <w:sz w:val="20"/>
                <w:szCs w:val="20"/>
              </w:rPr>
            </w:pPr>
          </w:p>
        </w:tc>
      </w:tr>
    </w:tbl>
    <w:p w14:paraId="0E433A70" w14:textId="77777777" w:rsidR="00032E92" w:rsidRPr="00CE2D61" w:rsidRDefault="00032E92" w:rsidP="00CE2D61">
      <w:pPr>
        <w:pStyle w:val="Telobesedila"/>
        <w:spacing w:line="240" w:lineRule="auto"/>
        <w:rPr>
          <w:rFonts w:ascii="Lucida Sans Unicode" w:hAnsi="Lucida Sans Unicode" w:cs="Lucida Sans Unicode"/>
          <w:sz w:val="20"/>
          <w:szCs w:val="20"/>
        </w:rPr>
      </w:pPr>
    </w:p>
    <w:p w14:paraId="4425A671" w14:textId="77777777" w:rsidR="00032E92" w:rsidRPr="00CE2D61" w:rsidRDefault="00032E92" w:rsidP="00CE2D61">
      <w:pPr>
        <w:pStyle w:val="Telobesedila"/>
        <w:spacing w:line="240" w:lineRule="auto"/>
        <w:rPr>
          <w:rFonts w:ascii="Lucida Sans Unicode" w:hAnsi="Lucida Sans Unicode" w:cs="Lucida Sans Unicode"/>
          <w:sz w:val="20"/>
          <w:szCs w:val="20"/>
        </w:rPr>
      </w:pPr>
      <w:r w:rsidRPr="00CE2D61">
        <w:rPr>
          <w:rFonts w:ascii="Lucida Sans Unicode" w:hAnsi="Lucida Sans Unicode" w:cs="Lucida Sans Unicode"/>
          <w:sz w:val="20"/>
          <w:szCs w:val="20"/>
        </w:rPr>
        <w:t>Ponudnik vpiše skupno vrednost - Skupaj merilo A v ponudbeni predračun</w:t>
      </w:r>
    </w:p>
    <w:p w14:paraId="319696A5" w14:textId="77777777" w:rsidR="00A93C38" w:rsidRPr="00CE2D61" w:rsidRDefault="00A93C38" w:rsidP="00CE2D61">
      <w:pPr>
        <w:spacing w:line="240" w:lineRule="auto"/>
        <w:rPr>
          <w:rFonts w:ascii="Lucida Sans Unicode" w:hAnsi="Lucida Sans Unicode" w:cs="Lucida Sans Unicode"/>
          <w:b/>
          <w:iCs/>
          <w:sz w:val="20"/>
          <w:szCs w:val="20"/>
        </w:rPr>
      </w:pPr>
    </w:p>
    <w:p w14:paraId="0D03B86A" w14:textId="3686AEBA" w:rsidR="00032E92" w:rsidRPr="00CE2D61" w:rsidRDefault="00032E92" w:rsidP="00CE2D61">
      <w:pPr>
        <w:pStyle w:val="Odstavekseznama"/>
        <w:numPr>
          <w:ilvl w:val="0"/>
          <w:numId w:val="36"/>
        </w:numPr>
        <w:ind w:left="0" w:firstLine="0"/>
        <w:rPr>
          <w:rFonts w:ascii="Lucida Sans Unicode" w:hAnsi="Lucida Sans Unicode" w:cs="Lucida Sans Unicode"/>
          <w:b/>
          <w:iCs/>
          <w:szCs w:val="20"/>
        </w:rPr>
      </w:pPr>
      <w:r w:rsidRPr="00CE2D61">
        <w:rPr>
          <w:rFonts w:ascii="Lucida Sans Unicode" w:hAnsi="Lucida Sans Unicode" w:cs="Lucida Sans Unicode"/>
          <w:b/>
          <w:iCs/>
          <w:szCs w:val="20"/>
        </w:rPr>
        <w:t>Servisne storitve</w:t>
      </w:r>
    </w:p>
    <w:p w14:paraId="62C68177" w14:textId="77777777" w:rsidR="00032E92" w:rsidRPr="00CE2D61" w:rsidRDefault="00032E92" w:rsidP="00CE2D61">
      <w:pPr>
        <w:pStyle w:val="Odstavekseznama"/>
        <w:ind w:left="420"/>
        <w:rPr>
          <w:rFonts w:ascii="Lucida Sans Unicode" w:hAnsi="Lucida Sans Unicode" w:cs="Lucida Sans Unicode"/>
          <w:b/>
          <w:iCs/>
          <w:szCs w:val="20"/>
        </w:rPr>
      </w:pPr>
      <w:r w:rsidRPr="00CE2D61">
        <w:rPr>
          <w:rFonts w:ascii="Lucida Sans Unicode" w:hAnsi="Lucida Sans Unicode" w:cs="Lucida Sans Unicode"/>
          <w:b/>
          <w:iCs/>
          <w:szCs w:val="20"/>
        </w:rPr>
        <w:t xml:space="preserve"> </w:t>
      </w:r>
    </w:p>
    <w:p w14:paraId="5D5B7F4E" w14:textId="67EAC6B8" w:rsidR="00032E92" w:rsidRPr="00CE2D61" w:rsidRDefault="00032E92"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 xml:space="preserve">Ponudnik poda ponudbeno ceno za servisno uro (60 minut) za </w:t>
      </w:r>
      <w:r w:rsidR="00A93C38" w:rsidRPr="00CE2D61">
        <w:rPr>
          <w:rFonts w:ascii="Lucida Sans Unicode" w:hAnsi="Lucida Sans Unicode" w:cs="Lucida Sans Unicode"/>
          <w:sz w:val="20"/>
          <w:szCs w:val="20"/>
        </w:rPr>
        <w:t>servisna in vzdrževalna dela (dela se izvajajo na lokaciji CRO)</w:t>
      </w:r>
      <w:r w:rsidR="00CF24D1" w:rsidRPr="00CE2D61">
        <w:rPr>
          <w:rFonts w:ascii="Lucida Sans Unicode" w:hAnsi="Lucida Sans Unicode" w:cs="Lucida Sans Unicode"/>
          <w:sz w:val="20"/>
          <w:szCs w:val="20"/>
        </w:rPr>
        <w:t xml:space="preserve">. V </w:t>
      </w:r>
      <w:r w:rsidR="00C6394D" w:rsidRPr="00CE2D61">
        <w:rPr>
          <w:rFonts w:ascii="Lucida Sans Unicode" w:hAnsi="Lucida Sans Unicode" w:cs="Lucida Sans Unicode"/>
          <w:sz w:val="20"/>
          <w:szCs w:val="20"/>
        </w:rPr>
        <w:t>s</w:t>
      </w:r>
      <w:r w:rsidR="00CF24D1" w:rsidRPr="00CE2D61">
        <w:rPr>
          <w:rFonts w:ascii="Lucida Sans Unicode" w:hAnsi="Lucida Sans Unicode" w:cs="Lucida Sans Unicode"/>
          <w:sz w:val="20"/>
          <w:szCs w:val="20"/>
        </w:rPr>
        <w:t xml:space="preserve">ervisno uro </w:t>
      </w:r>
      <w:r w:rsidR="00C6394D" w:rsidRPr="00CE2D61">
        <w:rPr>
          <w:rFonts w:ascii="Lucida Sans Unicode" w:hAnsi="Lucida Sans Unicode" w:cs="Lucida Sans Unicode"/>
          <w:sz w:val="20"/>
          <w:szCs w:val="20"/>
        </w:rPr>
        <w:t>so všteti vsi stroški omenjene storitve (tudi prihod na lokacijo, kilometrina, predpriprava, orodje,…</w:t>
      </w:r>
    </w:p>
    <w:p w14:paraId="7D12D18A" w14:textId="77777777" w:rsidR="00CF24D1" w:rsidRPr="00CE2D61" w:rsidRDefault="00CF24D1" w:rsidP="00CE2D61">
      <w:pPr>
        <w:pStyle w:val="Telobesedila"/>
        <w:spacing w:after="0" w:line="240" w:lineRule="auto"/>
        <w:jc w:val="both"/>
        <w:rPr>
          <w:rFonts w:ascii="Lucida Sans Unicode" w:hAnsi="Lucida Sans Unicode" w:cs="Lucida Sans Unicode"/>
          <w:b/>
          <w:sz w:val="20"/>
          <w:szCs w:val="20"/>
        </w:rPr>
      </w:pPr>
    </w:p>
    <w:tbl>
      <w:tblPr>
        <w:tblW w:w="9300" w:type="dxa"/>
        <w:tblInd w:w="4" w:type="dxa"/>
        <w:tblLayout w:type="fixed"/>
        <w:tblCellMar>
          <w:top w:w="55" w:type="dxa"/>
          <w:left w:w="51" w:type="dxa"/>
          <w:bottom w:w="55" w:type="dxa"/>
          <w:right w:w="55" w:type="dxa"/>
        </w:tblCellMar>
        <w:tblLook w:val="0000" w:firstRow="0" w:lastRow="0" w:firstColumn="0" w:lastColumn="0" w:noHBand="0" w:noVBand="0"/>
      </w:tblPr>
      <w:tblGrid>
        <w:gridCol w:w="1269"/>
        <w:gridCol w:w="2865"/>
        <w:gridCol w:w="2438"/>
        <w:gridCol w:w="2728"/>
      </w:tblGrid>
      <w:tr w:rsidR="00032E92" w:rsidRPr="00CE2D61" w14:paraId="4CB46E74" w14:textId="77777777" w:rsidTr="00CE030B">
        <w:tc>
          <w:tcPr>
            <w:tcW w:w="1269" w:type="dxa"/>
            <w:tcBorders>
              <w:top w:val="single" w:sz="2" w:space="0" w:color="000001"/>
              <w:left w:val="single" w:sz="2" w:space="0" w:color="000001"/>
              <w:bottom w:val="single" w:sz="2" w:space="0" w:color="000001"/>
            </w:tcBorders>
            <w:shd w:val="clear" w:color="auto" w:fill="FFFFFF"/>
          </w:tcPr>
          <w:p w14:paraId="1A2FB652" w14:textId="77777777" w:rsidR="00032E92" w:rsidRPr="00CE2D61" w:rsidRDefault="00032E92" w:rsidP="00CE2D61">
            <w:pPr>
              <w:pStyle w:val="Telobesedila"/>
              <w:spacing w:after="0" w:line="240" w:lineRule="auto"/>
              <w:jc w:val="both"/>
              <w:rPr>
                <w:rFonts w:ascii="Lucida Sans Unicode" w:hAnsi="Lucida Sans Unicode" w:cs="Lucida Sans Unicode"/>
                <w:b/>
                <w:sz w:val="20"/>
                <w:szCs w:val="20"/>
              </w:rPr>
            </w:pPr>
            <w:r w:rsidRPr="00CE2D61">
              <w:rPr>
                <w:rFonts w:ascii="Lucida Sans Unicode" w:hAnsi="Lucida Sans Unicode" w:cs="Lucida Sans Unicode"/>
                <w:b/>
                <w:sz w:val="20"/>
                <w:szCs w:val="20"/>
              </w:rPr>
              <w:t>Zaporedna številka</w:t>
            </w:r>
          </w:p>
        </w:tc>
        <w:tc>
          <w:tcPr>
            <w:tcW w:w="2865" w:type="dxa"/>
            <w:tcBorders>
              <w:top w:val="single" w:sz="2" w:space="0" w:color="000001"/>
              <w:left w:val="single" w:sz="2" w:space="0" w:color="000001"/>
              <w:bottom w:val="single" w:sz="2" w:space="0" w:color="000001"/>
            </w:tcBorders>
            <w:shd w:val="clear" w:color="auto" w:fill="FFFFFF"/>
          </w:tcPr>
          <w:p w14:paraId="3372193E" w14:textId="77777777" w:rsidR="00032E92" w:rsidRPr="00CE2D61" w:rsidRDefault="00032E92" w:rsidP="00CE2D61">
            <w:pPr>
              <w:pStyle w:val="Telobesedila"/>
              <w:spacing w:after="0" w:line="240" w:lineRule="auto"/>
              <w:jc w:val="center"/>
              <w:rPr>
                <w:rFonts w:ascii="Lucida Sans Unicode" w:hAnsi="Lucida Sans Unicode" w:cs="Lucida Sans Unicode"/>
                <w:b/>
                <w:sz w:val="20"/>
                <w:szCs w:val="20"/>
              </w:rPr>
            </w:pPr>
            <w:r w:rsidRPr="00CE2D61">
              <w:rPr>
                <w:rFonts w:ascii="Lucida Sans Unicode" w:hAnsi="Lucida Sans Unicode" w:cs="Lucida Sans Unicode"/>
                <w:b/>
                <w:sz w:val="20"/>
                <w:szCs w:val="20"/>
              </w:rPr>
              <w:t>Storitev</w:t>
            </w:r>
          </w:p>
        </w:tc>
        <w:tc>
          <w:tcPr>
            <w:tcW w:w="2438" w:type="dxa"/>
            <w:tcBorders>
              <w:top w:val="single" w:sz="2" w:space="0" w:color="000001"/>
              <w:left w:val="single" w:sz="2" w:space="0" w:color="000001"/>
              <w:bottom w:val="single" w:sz="2" w:space="0" w:color="000001"/>
            </w:tcBorders>
            <w:shd w:val="clear" w:color="auto" w:fill="FFFFFF"/>
          </w:tcPr>
          <w:p w14:paraId="3B3F34DE" w14:textId="77777777" w:rsidR="00032E92" w:rsidRPr="00CE2D61" w:rsidRDefault="00032E92" w:rsidP="00CE2D61">
            <w:pPr>
              <w:pStyle w:val="Telobesedila"/>
              <w:spacing w:after="0" w:line="240" w:lineRule="auto"/>
              <w:jc w:val="center"/>
              <w:rPr>
                <w:rFonts w:ascii="Lucida Sans Unicode" w:hAnsi="Lucida Sans Unicode" w:cs="Lucida Sans Unicode"/>
                <w:b/>
                <w:sz w:val="20"/>
                <w:szCs w:val="20"/>
              </w:rPr>
            </w:pPr>
            <w:r w:rsidRPr="00CE2D61">
              <w:rPr>
                <w:rFonts w:ascii="Lucida Sans Unicode" w:hAnsi="Lucida Sans Unicode" w:cs="Lucida Sans Unicode"/>
                <w:b/>
                <w:sz w:val="20"/>
                <w:szCs w:val="20"/>
              </w:rPr>
              <w:t>Enota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02DBFE38" w14:textId="77777777" w:rsidR="00032E92" w:rsidRPr="00CE2D61" w:rsidRDefault="00032E92"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b/>
                <w:sz w:val="20"/>
                <w:szCs w:val="20"/>
              </w:rPr>
              <w:t>Cena EUR brez DDV</w:t>
            </w:r>
          </w:p>
        </w:tc>
      </w:tr>
      <w:tr w:rsidR="00032E92" w:rsidRPr="00CE2D61" w14:paraId="292E1BC5" w14:textId="77777777" w:rsidTr="00CE030B">
        <w:tc>
          <w:tcPr>
            <w:tcW w:w="1269" w:type="dxa"/>
            <w:tcBorders>
              <w:top w:val="single" w:sz="2" w:space="0" w:color="000001"/>
              <w:left w:val="single" w:sz="2" w:space="0" w:color="000001"/>
              <w:bottom w:val="single" w:sz="2" w:space="0" w:color="000001"/>
            </w:tcBorders>
            <w:shd w:val="clear" w:color="auto" w:fill="FFFFFF"/>
          </w:tcPr>
          <w:p w14:paraId="40FE3641" w14:textId="77777777" w:rsidR="00032E92" w:rsidRPr="00CE2D61" w:rsidRDefault="00032E92"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b/>
                <w:sz w:val="20"/>
                <w:szCs w:val="20"/>
              </w:rPr>
              <w:t>1</w:t>
            </w:r>
          </w:p>
        </w:tc>
        <w:tc>
          <w:tcPr>
            <w:tcW w:w="2865" w:type="dxa"/>
            <w:tcBorders>
              <w:top w:val="single" w:sz="2" w:space="0" w:color="000001"/>
              <w:left w:val="single" w:sz="2" w:space="0" w:color="000001"/>
              <w:bottom w:val="single" w:sz="2" w:space="0" w:color="000001"/>
            </w:tcBorders>
            <w:shd w:val="clear" w:color="auto" w:fill="FFFFFF"/>
          </w:tcPr>
          <w:p w14:paraId="73742B7C" w14:textId="30E169B6" w:rsidR="00032E92" w:rsidRPr="00CE2D61" w:rsidRDefault="00032E92" w:rsidP="00CE2D61">
            <w:pPr>
              <w:pStyle w:val="Telobesedila"/>
              <w:snapToGrid w:val="0"/>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Servisna in vzdrževalna dela</w:t>
            </w:r>
            <w:r w:rsidR="00CE030B" w:rsidRPr="00CE2D61">
              <w:rPr>
                <w:rFonts w:ascii="Lucida Sans Unicode" w:hAnsi="Lucida Sans Unicode" w:cs="Lucida Sans Unicode"/>
                <w:sz w:val="20"/>
                <w:szCs w:val="20"/>
              </w:rPr>
              <w:t xml:space="preserve"> (Merilo B) </w:t>
            </w:r>
          </w:p>
        </w:tc>
        <w:tc>
          <w:tcPr>
            <w:tcW w:w="2438" w:type="dxa"/>
            <w:tcBorders>
              <w:top w:val="single" w:sz="2" w:space="0" w:color="000001"/>
              <w:left w:val="single" w:sz="2" w:space="0" w:color="000001"/>
              <w:bottom w:val="single" w:sz="2" w:space="0" w:color="000001"/>
            </w:tcBorders>
            <w:shd w:val="clear" w:color="auto" w:fill="FFFFFF"/>
          </w:tcPr>
          <w:p w14:paraId="4AB52603" w14:textId="1C52A309" w:rsidR="00032E92" w:rsidRPr="00CE2D61" w:rsidRDefault="00032E92" w:rsidP="00CE2D61">
            <w:pPr>
              <w:pStyle w:val="Telobesedila"/>
              <w:spacing w:after="0" w:line="240" w:lineRule="auto"/>
              <w:jc w:val="center"/>
              <w:rPr>
                <w:rFonts w:ascii="Lucida Sans Unicode" w:hAnsi="Lucida Sans Unicode" w:cs="Lucida Sans Unicode"/>
                <w:sz w:val="20"/>
                <w:szCs w:val="20"/>
              </w:rPr>
            </w:pPr>
            <w:r w:rsidRPr="00CE2D61">
              <w:rPr>
                <w:rFonts w:ascii="Lucida Sans Unicode" w:hAnsi="Lucida Sans Unicode" w:cs="Lucida Sans Unicode"/>
                <w:sz w:val="20"/>
                <w:szCs w:val="20"/>
              </w:rPr>
              <w:t>ura</w:t>
            </w:r>
          </w:p>
        </w:tc>
        <w:tc>
          <w:tcPr>
            <w:tcW w:w="2728" w:type="dxa"/>
            <w:tcBorders>
              <w:top w:val="single" w:sz="2" w:space="0" w:color="000001"/>
              <w:left w:val="single" w:sz="2" w:space="0" w:color="000001"/>
              <w:bottom w:val="single" w:sz="2" w:space="0" w:color="000001"/>
              <w:right w:val="single" w:sz="2" w:space="0" w:color="000001"/>
            </w:tcBorders>
            <w:shd w:val="clear" w:color="auto" w:fill="FFFFFF"/>
          </w:tcPr>
          <w:p w14:paraId="22802592" w14:textId="77777777" w:rsidR="00032E92" w:rsidRPr="00CE2D61" w:rsidRDefault="00032E92" w:rsidP="00CE2D61">
            <w:pPr>
              <w:pStyle w:val="Telobesedila"/>
              <w:snapToGrid w:val="0"/>
              <w:spacing w:after="0" w:line="240" w:lineRule="auto"/>
              <w:jc w:val="both"/>
              <w:rPr>
                <w:rFonts w:ascii="Lucida Sans Unicode" w:hAnsi="Lucida Sans Unicode" w:cs="Lucida Sans Unicode"/>
                <w:sz w:val="20"/>
                <w:szCs w:val="20"/>
              </w:rPr>
            </w:pPr>
          </w:p>
        </w:tc>
      </w:tr>
    </w:tbl>
    <w:p w14:paraId="13248C5F" w14:textId="77777777" w:rsidR="00032E92" w:rsidRPr="00CE2D61" w:rsidRDefault="00032E92" w:rsidP="00CE2D61">
      <w:pPr>
        <w:pStyle w:val="Telobesedila"/>
        <w:spacing w:after="0" w:line="240" w:lineRule="auto"/>
        <w:jc w:val="both"/>
        <w:rPr>
          <w:rFonts w:ascii="Lucida Sans Unicode" w:hAnsi="Lucida Sans Unicode" w:cs="Lucida Sans Unicode"/>
          <w:sz w:val="20"/>
          <w:szCs w:val="20"/>
        </w:rPr>
      </w:pPr>
    </w:p>
    <w:p w14:paraId="6DF5F2E0" w14:textId="77777777" w:rsidR="00032E92" w:rsidRPr="00CE2D61" w:rsidRDefault="00032E92" w:rsidP="00CE2D61">
      <w:pPr>
        <w:pStyle w:val="Telobesedila"/>
        <w:spacing w:after="0" w:line="240" w:lineRule="auto"/>
        <w:jc w:val="both"/>
        <w:rPr>
          <w:rFonts w:ascii="Lucida Sans Unicode" w:hAnsi="Lucida Sans Unicode" w:cs="Lucida Sans Unicode"/>
          <w:sz w:val="20"/>
          <w:szCs w:val="20"/>
        </w:rPr>
      </w:pPr>
    </w:p>
    <w:p w14:paraId="0F737C08" w14:textId="77777777" w:rsidR="00032E92" w:rsidRPr="00CE2D61" w:rsidRDefault="00032E92" w:rsidP="00CE2D61">
      <w:pPr>
        <w:spacing w:after="0" w:line="240" w:lineRule="auto"/>
        <w:rPr>
          <w:rFonts w:ascii="Lucida Sans Unicode" w:hAnsi="Lucida Sans Unicode" w:cs="Lucida Sans Unicode"/>
          <w:b/>
          <w:sz w:val="20"/>
          <w:szCs w:val="20"/>
        </w:rPr>
      </w:pPr>
      <w:r w:rsidRPr="00CE2D61">
        <w:rPr>
          <w:rFonts w:ascii="Lucida Sans Unicode" w:hAnsi="Lucida Sans Unicode" w:cs="Lucida Sans Unicode"/>
          <w:b/>
          <w:bCs/>
          <w:iCs/>
          <w:sz w:val="20"/>
          <w:szCs w:val="20"/>
        </w:rPr>
        <w:t>C. Popust na ceno nadomestnih delov in drobnega ter potrošnega materiala</w:t>
      </w:r>
    </w:p>
    <w:p w14:paraId="5C69EDBC" w14:textId="77777777" w:rsidR="00032E92" w:rsidRPr="00CE2D61" w:rsidRDefault="00032E92" w:rsidP="00CE2D61">
      <w:pPr>
        <w:pStyle w:val="Telobesedila"/>
        <w:spacing w:after="0" w:line="240" w:lineRule="auto"/>
        <w:jc w:val="both"/>
        <w:rPr>
          <w:rFonts w:ascii="Lucida Sans Unicode" w:hAnsi="Lucida Sans Unicode" w:cs="Lucida Sans Unicode"/>
          <w:sz w:val="20"/>
          <w:szCs w:val="20"/>
        </w:rPr>
      </w:pPr>
    </w:p>
    <w:p w14:paraId="66D2334A" w14:textId="77777777" w:rsidR="00032E92" w:rsidRPr="00CE2D61" w:rsidRDefault="00032E92" w:rsidP="00CE2D61">
      <w:pPr>
        <w:pStyle w:val="Telobesedila"/>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Popust na cene nadomestnih delov in drobnega ter potrošnega materiala znaša _________%.</w:t>
      </w:r>
    </w:p>
    <w:p w14:paraId="2906909A" w14:textId="77777777" w:rsidR="00032E92" w:rsidRPr="00CE2D61" w:rsidRDefault="00032E92" w:rsidP="00CE2D61">
      <w:pPr>
        <w:pStyle w:val="Telobesedila"/>
        <w:suppressAutoHyphens/>
        <w:spacing w:after="0" w:line="240" w:lineRule="auto"/>
        <w:jc w:val="both"/>
        <w:rPr>
          <w:rFonts w:ascii="Lucida Sans Unicode" w:hAnsi="Lucida Sans Unicode" w:cs="Lucida Sans Unicode"/>
          <w:sz w:val="20"/>
          <w:szCs w:val="20"/>
        </w:rPr>
      </w:pPr>
    </w:p>
    <w:p w14:paraId="7BE61AF0" w14:textId="77777777" w:rsidR="00032E92" w:rsidRPr="00CE2D61" w:rsidRDefault="00032E92" w:rsidP="00CE2D61">
      <w:pPr>
        <w:pStyle w:val="Telobesedila"/>
        <w:suppressAutoHyphens/>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Vgrajeni originalni nadomestni deli in materiali se bodo zaračunavali po vsakokrat veljavnih cenah iz uradnega cenika izbranega ponudnika, veljavnega na dan sprejema vozila v servisno delavnico, z upoštevanim pogodbeno dogovorjenim popustom.</w:t>
      </w:r>
    </w:p>
    <w:p w14:paraId="45A475D4" w14:textId="77777777" w:rsidR="00032E92" w:rsidRPr="00CE2D61" w:rsidRDefault="00032E92" w:rsidP="00CE2D61">
      <w:pPr>
        <w:pStyle w:val="Telobesedila"/>
        <w:suppressAutoHyphens/>
        <w:spacing w:after="0" w:line="240" w:lineRule="auto"/>
        <w:ind w:left="720"/>
        <w:jc w:val="both"/>
        <w:rPr>
          <w:rFonts w:ascii="Lucida Sans Unicode" w:hAnsi="Lucida Sans Unicode" w:cs="Lucida Sans Unicode"/>
          <w:sz w:val="20"/>
          <w:szCs w:val="20"/>
        </w:rPr>
      </w:pPr>
    </w:p>
    <w:p w14:paraId="51491D9B" w14:textId="77777777" w:rsidR="00032E92" w:rsidRPr="00CE2D61" w:rsidRDefault="00032E92" w:rsidP="00CE2D61">
      <w:pPr>
        <w:pStyle w:val="Telobesedila"/>
        <w:suppressAutoHyphens/>
        <w:spacing w:after="0" w:line="240" w:lineRule="auto"/>
        <w:jc w:val="both"/>
        <w:rPr>
          <w:rFonts w:ascii="Lucida Sans Unicode" w:hAnsi="Lucida Sans Unicode" w:cs="Lucida Sans Unicode"/>
          <w:sz w:val="20"/>
          <w:szCs w:val="20"/>
        </w:rPr>
      </w:pPr>
      <w:r w:rsidRPr="00CE2D61">
        <w:rPr>
          <w:rFonts w:ascii="Lucida Sans Unicode" w:hAnsi="Lucida Sans Unicode" w:cs="Lucida Sans Unicode"/>
          <w:sz w:val="20"/>
          <w:szCs w:val="20"/>
        </w:rPr>
        <w:t>Ponudnik bo vgrajeval cenejše nadomestne dele in materiale, ki se bodo zaračunali po cenah iz uradnega cenika cenejših nadomestnih delov in materiala izvajalca ali njegovih dobaviteljev, veljavnega na dan sprejema vozila v servisno delavnico, z upoštevanim popustom iz ponudbenega predračuna.</w:t>
      </w:r>
    </w:p>
    <w:p w14:paraId="7D01AA1B" w14:textId="77777777" w:rsidR="00032E92" w:rsidRPr="00CE2D61" w:rsidRDefault="00032E92" w:rsidP="00CE2D61">
      <w:pPr>
        <w:pStyle w:val="Telobesedila"/>
        <w:spacing w:after="0" w:line="240" w:lineRule="auto"/>
        <w:jc w:val="both"/>
        <w:rPr>
          <w:rFonts w:ascii="Lucida Sans Unicode" w:hAnsi="Lucida Sans Unicode" w:cs="Lucida Sans Unicode"/>
          <w:sz w:val="20"/>
          <w:szCs w:val="20"/>
        </w:rPr>
      </w:pPr>
    </w:p>
    <w:p w14:paraId="43E7D61A" w14:textId="77777777" w:rsidR="00032E92" w:rsidRPr="00CE2D61" w:rsidRDefault="00032E92" w:rsidP="00CE2D61">
      <w:pPr>
        <w:pStyle w:val="Telobesedila"/>
        <w:suppressAutoHyphens/>
        <w:spacing w:after="0" w:line="240" w:lineRule="auto"/>
        <w:ind w:left="720"/>
        <w:jc w:val="both"/>
        <w:rPr>
          <w:rFonts w:ascii="Lucida Sans Unicode" w:hAnsi="Lucida Sans Unicode" w:cs="Lucida Sans Unicode"/>
          <w:sz w:val="20"/>
          <w:szCs w:val="20"/>
        </w:rPr>
      </w:pPr>
    </w:p>
    <w:p w14:paraId="0597D974" w14:textId="77777777" w:rsidR="00032E92" w:rsidRPr="00CE2D61" w:rsidRDefault="00032E92" w:rsidP="00CE2D61">
      <w:pPr>
        <w:spacing w:after="0" w:line="240" w:lineRule="auto"/>
        <w:jc w:val="both"/>
        <w:rPr>
          <w:rFonts w:ascii="Lucida Sans Unicode" w:hAnsi="Lucida Sans Unicode" w:cs="Lucida Sans Unicode"/>
          <w:sz w:val="20"/>
          <w:szCs w:val="20"/>
          <w:lang w:eastAsia="sl-SI"/>
        </w:rPr>
      </w:pPr>
      <w:r w:rsidRPr="00CE2D61">
        <w:rPr>
          <w:rFonts w:ascii="Lucida Sans Unicode" w:hAnsi="Lucida Sans Unicode" w:cs="Lucida Sans Unicode"/>
          <w:sz w:val="20"/>
          <w:szCs w:val="20"/>
          <w:lang w:eastAsia="sl-SI"/>
        </w:rPr>
        <w:t>Kraj in datum:                                                                          Podpis in žig ponudnika:</w:t>
      </w:r>
    </w:p>
    <w:p w14:paraId="2D7DE034" w14:textId="77777777" w:rsidR="00032E92" w:rsidRPr="00CE2D61" w:rsidRDefault="00032E92" w:rsidP="00CE2D61">
      <w:pPr>
        <w:autoSpaceDE w:val="0"/>
        <w:autoSpaceDN w:val="0"/>
        <w:adjustRightInd w:val="0"/>
        <w:spacing w:after="0" w:line="240" w:lineRule="auto"/>
        <w:jc w:val="both"/>
        <w:rPr>
          <w:rFonts w:ascii="Lucida Sans Unicode" w:hAnsi="Lucida Sans Unicode" w:cs="Lucida Sans Unicode"/>
          <w:iCs/>
          <w:sz w:val="20"/>
          <w:szCs w:val="20"/>
          <w:u w:val="single"/>
        </w:rPr>
      </w:pPr>
    </w:p>
    <w:p w14:paraId="510EF30C" w14:textId="77777777" w:rsidR="00032E92" w:rsidRPr="00CE2D61" w:rsidRDefault="00032E92" w:rsidP="00CE2D61">
      <w:pPr>
        <w:autoSpaceDE w:val="0"/>
        <w:autoSpaceDN w:val="0"/>
        <w:adjustRightInd w:val="0"/>
        <w:spacing w:after="0" w:line="240" w:lineRule="auto"/>
        <w:jc w:val="both"/>
        <w:rPr>
          <w:rFonts w:ascii="Lucida Sans Unicode" w:hAnsi="Lucida Sans Unicode" w:cs="Lucida Sans Unicode"/>
          <w:iCs/>
          <w:sz w:val="20"/>
          <w:szCs w:val="20"/>
          <w:u w:val="single"/>
        </w:rPr>
      </w:pPr>
    </w:p>
    <w:p w14:paraId="40ADDBE5" w14:textId="77777777" w:rsidR="00032E92" w:rsidRPr="00CE2D61" w:rsidRDefault="00032E92" w:rsidP="00CE2D61">
      <w:pPr>
        <w:spacing w:after="0" w:line="240" w:lineRule="auto"/>
        <w:jc w:val="both"/>
        <w:rPr>
          <w:rFonts w:ascii="Lucida Sans Unicode" w:hAnsi="Lucida Sans Unicode" w:cs="Lucida Sans Unicode"/>
          <w:iCs/>
          <w:sz w:val="20"/>
          <w:szCs w:val="20"/>
          <w:u w:val="single"/>
        </w:rPr>
      </w:pPr>
      <w:r w:rsidRPr="00CE2D61">
        <w:rPr>
          <w:rFonts w:ascii="Lucida Sans Unicode" w:hAnsi="Lucida Sans Unicode" w:cs="Lucida Sans Unicode"/>
          <w:b/>
          <w:i/>
          <w:sz w:val="20"/>
          <w:szCs w:val="20"/>
          <w:lang w:eastAsia="sl-SI"/>
        </w:rPr>
        <w:t>Ponudnik mora izpolnjen obrazec naložiti v zavihek</w:t>
      </w:r>
      <w:r w:rsidRPr="00CE2D61">
        <w:rPr>
          <w:rFonts w:ascii="Lucida Sans Unicode" w:hAnsi="Lucida Sans Unicode" w:cs="Lucida Sans Unicode"/>
          <w:b/>
          <w:i/>
          <w:sz w:val="20"/>
          <w:szCs w:val="20"/>
        </w:rPr>
        <w:t xml:space="preserve"> »Drugi dokumenti« na e-JN.</w:t>
      </w:r>
    </w:p>
    <w:p w14:paraId="7C72B6C1" w14:textId="442B672A" w:rsidR="006D46F4" w:rsidRPr="00FE2E77" w:rsidRDefault="006D46F4" w:rsidP="00FE2E77">
      <w:pPr>
        <w:pStyle w:val="Naslov1"/>
        <w:spacing w:line="240" w:lineRule="auto"/>
        <w:jc w:val="right"/>
      </w:pPr>
      <w:r w:rsidRPr="00FE2E77">
        <w:lastRenderedPageBreak/>
        <w:t>Obrazec za sklop 1</w:t>
      </w:r>
      <w:r w:rsidR="00032E92" w:rsidRPr="00FE2E77">
        <w:t xml:space="preserve"> in 4</w:t>
      </w:r>
    </w:p>
    <w:p w14:paraId="52D7A496" w14:textId="3BC7D63D" w:rsidR="00E11D1F" w:rsidRPr="00FE2E77" w:rsidRDefault="00E11D1F" w:rsidP="00FE2E77">
      <w:pPr>
        <w:pStyle w:val="Naslov1"/>
        <w:spacing w:line="240" w:lineRule="auto"/>
      </w:pPr>
      <w:r w:rsidRPr="00FE2E77">
        <w:t>Menična izjava za zavarovanje resnosti ponudbe</w:t>
      </w:r>
      <w:bookmarkEnd w:id="109"/>
      <w:bookmarkEnd w:id="110"/>
    </w:p>
    <w:p w14:paraId="35D1F419" w14:textId="77777777" w:rsidR="00E11D1F" w:rsidRPr="00FE2E77" w:rsidRDefault="00E11D1F" w:rsidP="00FE2E77">
      <w:pPr>
        <w:spacing w:line="240" w:lineRule="auto"/>
        <w:jc w:val="both"/>
        <w:rPr>
          <w:rFonts w:ascii="Lucida Sans Unicode" w:hAnsi="Lucida Sans Unicode" w:cs="Lucida Sans Unicode"/>
          <w:sz w:val="20"/>
          <w:szCs w:val="20"/>
        </w:rPr>
      </w:pPr>
    </w:p>
    <w:p w14:paraId="528E223F" w14:textId="643CB9D1" w:rsidR="00E11D1F" w:rsidRPr="00FE2E77" w:rsidRDefault="00E11D1F" w:rsidP="00FE2E77">
      <w:pPr>
        <w:shd w:val="clear" w:color="auto" w:fill="FFFFFF"/>
        <w:spacing w:line="240" w:lineRule="auto"/>
        <w:jc w:val="both"/>
        <w:rPr>
          <w:rFonts w:ascii="Lucida Sans Unicode" w:hAnsi="Lucida Sans Unicode" w:cs="Lucida Sans Unicode"/>
          <w:bCs/>
          <w:sz w:val="20"/>
          <w:szCs w:val="20"/>
        </w:rPr>
      </w:pPr>
      <w:r w:rsidRPr="00FE2E77">
        <w:rPr>
          <w:rFonts w:ascii="Lucida Sans Unicode" w:hAnsi="Lucida Sans Unicode" w:cs="Lucida Sans Unicode"/>
          <w:bCs/>
          <w:sz w:val="20"/>
          <w:szCs w:val="20"/>
        </w:rPr>
        <w:t>Za zavarovanje resnosti ponudbe za javno naročilo</w:t>
      </w:r>
      <w:r w:rsidRPr="00FE2E77">
        <w:rPr>
          <w:rFonts w:ascii="Lucida Sans Unicode" w:hAnsi="Lucida Sans Unicode" w:cs="Lucida Sans Unicode"/>
          <w:bCs/>
          <w:i/>
          <w:sz w:val="20"/>
          <w:szCs w:val="20"/>
        </w:rPr>
        <w:t xml:space="preserve"> </w:t>
      </w:r>
      <w:r w:rsidR="00FE2E77" w:rsidRPr="00FE2E77">
        <w:rPr>
          <w:rFonts w:ascii="Lucida Sans Unicode" w:hAnsi="Lucida Sans Unicode" w:cs="Lucida Sans Unicode"/>
          <w:bCs/>
          <w:i/>
          <w:sz w:val="20"/>
          <w:szCs w:val="20"/>
        </w:rPr>
        <w:t>»</w:t>
      </w:r>
      <w:r w:rsidR="00FE2E77" w:rsidRPr="00FE2E77">
        <w:rPr>
          <w:rFonts w:ascii="Lucida Sans Unicode" w:hAnsi="Lucida Sans Unicode" w:cs="Lucida Sans Unicode"/>
          <w:i/>
          <w:iCs/>
          <w:sz w:val="20"/>
          <w:szCs w:val="20"/>
        </w:rPr>
        <w:t>Servisiranje osebnih vozil, nadgradenj, težke gradbene mehanizacije in tovornih vozil«</w:t>
      </w:r>
      <w:r w:rsidRPr="00FE2E77">
        <w:rPr>
          <w:rFonts w:ascii="Lucida Sans Unicode" w:hAnsi="Lucida Sans Unicode" w:cs="Lucida Sans Unicode"/>
          <w:i/>
          <w:sz w:val="20"/>
          <w:szCs w:val="20"/>
        </w:rPr>
        <w:t>,</w:t>
      </w:r>
      <w:r w:rsidRPr="00FE2E77">
        <w:rPr>
          <w:rFonts w:ascii="Lucida Sans Unicode" w:hAnsi="Lucida Sans Unicode" w:cs="Lucida Sans Unicode"/>
          <w:b/>
          <w:sz w:val="20"/>
          <w:szCs w:val="20"/>
        </w:rPr>
        <w:t xml:space="preserve"> </w:t>
      </w:r>
      <w:r w:rsidR="005B6A9A" w:rsidRPr="005B6A9A">
        <w:rPr>
          <w:rFonts w:ascii="Lucida Sans Unicode" w:hAnsi="Lucida Sans Unicode" w:cs="Lucida Sans Unicode"/>
          <w:bCs/>
          <w:sz w:val="20"/>
          <w:szCs w:val="20"/>
        </w:rPr>
        <w:t>objavljenega na portalu javnih naročil pod št. JN________________</w:t>
      </w:r>
      <w:r w:rsidR="005B6A9A">
        <w:rPr>
          <w:rFonts w:ascii="Lucida Sans Unicode" w:hAnsi="Lucida Sans Unicode" w:cs="Lucida Sans Unicode"/>
          <w:bCs/>
          <w:sz w:val="20"/>
          <w:szCs w:val="20"/>
        </w:rPr>
        <w:t>_______________</w:t>
      </w:r>
      <w:r w:rsidR="005B6A9A" w:rsidRPr="005B6A9A">
        <w:rPr>
          <w:rFonts w:ascii="Lucida Sans Unicode" w:hAnsi="Lucida Sans Unicode" w:cs="Lucida Sans Unicode"/>
          <w:bCs/>
          <w:sz w:val="20"/>
          <w:szCs w:val="20"/>
        </w:rPr>
        <w:t xml:space="preserve">, </w:t>
      </w:r>
      <w:r w:rsidRPr="00FE2E77">
        <w:rPr>
          <w:rFonts w:ascii="Lucida Sans Unicode" w:hAnsi="Lucida Sans Unicode" w:cs="Lucida Sans Unicode"/>
          <w:bCs/>
          <w:sz w:val="20"/>
          <w:szCs w:val="20"/>
        </w:rPr>
        <w:t xml:space="preserve">izročamo naročniku </w:t>
      </w:r>
      <w:r w:rsidRPr="00FE2E77">
        <w:rPr>
          <w:rFonts w:ascii="Lucida Sans Unicode" w:hAnsi="Lucida Sans Unicode" w:cs="Lucida Sans Unicode"/>
          <w:bCs/>
          <w:i/>
          <w:sz w:val="20"/>
          <w:szCs w:val="20"/>
        </w:rPr>
        <w:t>Javno komunalno podjetje Prodnik d.o.o., Savska cesta 34, 1230 Domžale</w:t>
      </w:r>
      <w:r w:rsidRPr="00FE2E77">
        <w:rPr>
          <w:rFonts w:ascii="Lucida Sans Unicode" w:hAnsi="Lucida Sans Unicode" w:cs="Lucida Sans Unicode"/>
          <w:sz w:val="20"/>
          <w:szCs w:val="20"/>
        </w:rPr>
        <w:t xml:space="preserve">, </w:t>
      </w:r>
      <w:r w:rsidRPr="00FE2E77">
        <w:rPr>
          <w:rFonts w:ascii="Lucida Sans Unicode" w:hAnsi="Lucida Sans Unicode" w:cs="Lucida Sans Unicode"/>
          <w:bCs/>
          <w:sz w:val="20"/>
          <w:szCs w:val="20"/>
        </w:rPr>
        <w:t>eno (1) bianco menico, na kateri je pooblaščena oseba za zastopanje ponudnika ______________________________________(</w:t>
      </w:r>
      <w:r w:rsidRPr="00FE2E77">
        <w:rPr>
          <w:rFonts w:ascii="Lucida Sans Unicode" w:hAnsi="Lucida Sans Unicode" w:cs="Lucida Sans Unicode"/>
          <w:bCs/>
          <w:i/>
          <w:iCs/>
          <w:sz w:val="20"/>
          <w:szCs w:val="20"/>
        </w:rPr>
        <w:t>navesti naziv in naslov</w:t>
      </w:r>
      <w:r w:rsidRPr="00FE2E77">
        <w:rPr>
          <w:rFonts w:ascii="Lucida Sans Unicode" w:hAnsi="Lucida Sans Unicode" w:cs="Lucida Sans Unicode"/>
          <w:bCs/>
          <w:sz w:val="20"/>
          <w:szCs w:val="20"/>
        </w:rPr>
        <w:t xml:space="preserve">): </w:t>
      </w:r>
    </w:p>
    <w:p w14:paraId="31C4A973" w14:textId="77777777" w:rsidR="00E11D1F" w:rsidRPr="00FE2E77" w:rsidRDefault="00E11D1F" w:rsidP="00FE2E77">
      <w:pPr>
        <w:tabs>
          <w:tab w:val="left" w:pos="2520"/>
        </w:tabs>
        <w:spacing w:line="240" w:lineRule="auto"/>
        <w:jc w:val="both"/>
        <w:rPr>
          <w:rFonts w:ascii="Lucida Sans Unicode" w:hAnsi="Lucida Sans Unicode" w:cs="Lucida Sans Unicode"/>
          <w:bCs/>
          <w:sz w:val="20"/>
          <w:szCs w:val="20"/>
        </w:rPr>
      </w:pP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r w:rsidRPr="00FE2E77">
        <w:rPr>
          <w:rFonts w:ascii="Lucida Sans Unicode" w:hAnsi="Lucida Sans Unicode" w:cs="Lucida Sans Unicode"/>
          <w:bCs/>
          <w:sz w:val="20"/>
          <w:szCs w:val="20"/>
        </w:rPr>
        <w:softHyphen/>
      </w:r>
    </w:p>
    <w:p w14:paraId="60A55D18" w14:textId="77777777" w:rsidR="00E11D1F" w:rsidRPr="00FE2E77" w:rsidRDefault="00E11D1F" w:rsidP="00FE2E77">
      <w:pPr>
        <w:tabs>
          <w:tab w:val="left" w:pos="2520"/>
        </w:tabs>
        <w:spacing w:line="240" w:lineRule="auto"/>
        <w:jc w:val="both"/>
        <w:rPr>
          <w:rFonts w:ascii="Lucida Sans Unicode" w:hAnsi="Lucida Sans Unicode" w:cs="Lucida Sans Unicode"/>
          <w:bCs/>
          <w:sz w:val="20"/>
          <w:szCs w:val="20"/>
        </w:rPr>
      </w:pPr>
      <w:r w:rsidRPr="00FE2E77">
        <w:rPr>
          <w:rFonts w:ascii="Lucida Sans Unicode" w:hAnsi="Lucida Sans Unicode" w:cs="Lucida Sans Unicode"/>
          <w:bCs/>
          <w:sz w:val="20"/>
          <w:szCs w:val="20"/>
        </w:rPr>
        <w:t>______________________                                                ____________________</w:t>
      </w:r>
    </w:p>
    <w:p w14:paraId="42F14406" w14:textId="77777777" w:rsidR="00E11D1F" w:rsidRPr="00FE2E77" w:rsidRDefault="00E11D1F" w:rsidP="00FE2E77">
      <w:pPr>
        <w:tabs>
          <w:tab w:val="left" w:pos="2520"/>
        </w:tabs>
        <w:spacing w:line="240" w:lineRule="auto"/>
        <w:jc w:val="both"/>
        <w:rPr>
          <w:rFonts w:ascii="Lucida Sans Unicode" w:hAnsi="Lucida Sans Unicode" w:cs="Lucida Sans Unicode"/>
          <w:bCs/>
          <w:i/>
          <w:sz w:val="20"/>
          <w:szCs w:val="20"/>
        </w:rPr>
      </w:pPr>
      <w:r w:rsidRPr="00FE2E77">
        <w:rPr>
          <w:rFonts w:ascii="Lucida Sans Unicode" w:hAnsi="Lucida Sans Unicode" w:cs="Lucida Sans Unicode"/>
          <w:bCs/>
          <w:sz w:val="20"/>
          <w:szCs w:val="20"/>
        </w:rPr>
        <w:tab/>
      </w:r>
      <w:r w:rsidRPr="00FE2E77">
        <w:rPr>
          <w:rFonts w:ascii="Lucida Sans Unicode" w:hAnsi="Lucida Sans Unicode" w:cs="Lucida Sans Unicode"/>
          <w:bCs/>
          <w:sz w:val="20"/>
          <w:szCs w:val="20"/>
        </w:rPr>
        <w:tab/>
      </w:r>
      <w:r w:rsidRPr="00FE2E77">
        <w:rPr>
          <w:rFonts w:ascii="Lucida Sans Unicode" w:hAnsi="Lucida Sans Unicode" w:cs="Lucida Sans Unicode"/>
          <w:bCs/>
          <w:sz w:val="20"/>
          <w:szCs w:val="20"/>
        </w:rPr>
        <w:tab/>
      </w:r>
      <w:r w:rsidRPr="00FE2E77">
        <w:rPr>
          <w:rFonts w:ascii="Lucida Sans Unicode" w:hAnsi="Lucida Sans Unicode" w:cs="Lucida Sans Unicode"/>
          <w:bCs/>
          <w:sz w:val="20"/>
          <w:szCs w:val="20"/>
        </w:rPr>
        <w:tab/>
      </w:r>
      <w:r w:rsidRPr="00FE2E77">
        <w:rPr>
          <w:rFonts w:ascii="Lucida Sans Unicode" w:hAnsi="Lucida Sans Unicode" w:cs="Lucida Sans Unicode"/>
          <w:bCs/>
          <w:sz w:val="20"/>
          <w:szCs w:val="20"/>
        </w:rPr>
        <w:tab/>
      </w:r>
      <w:r w:rsidRPr="00FE2E77">
        <w:rPr>
          <w:rFonts w:ascii="Lucida Sans Unicode" w:hAnsi="Lucida Sans Unicode" w:cs="Lucida Sans Unicode"/>
          <w:bCs/>
          <w:sz w:val="20"/>
          <w:szCs w:val="20"/>
        </w:rPr>
        <w:tab/>
      </w:r>
      <w:r w:rsidRPr="00FE2E77">
        <w:rPr>
          <w:rFonts w:ascii="Lucida Sans Unicode" w:hAnsi="Lucida Sans Unicode" w:cs="Lucida Sans Unicode"/>
          <w:bCs/>
          <w:i/>
          <w:sz w:val="20"/>
          <w:szCs w:val="20"/>
        </w:rPr>
        <w:t>(podpis pooblaščene osebe)</w:t>
      </w:r>
    </w:p>
    <w:p w14:paraId="3CCB8002" w14:textId="77777777" w:rsidR="00E11D1F" w:rsidRPr="00FE2E77" w:rsidRDefault="00E11D1F" w:rsidP="00FE2E77">
      <w:pPr>
        <w:tabs>
          <w:tab w:val="left" w:pos="2520"/>
        </w:tabs>
        <w:spacing w:line="240" w:lineRule="auto"/>
        <w:jc w:val="both"/>
        <w:rPr>
          <w:rFonts w:ascii="Lucida Sans Unicode" w:hAnsi="Lucida Sans Unicode" w:cs="Lucida Sans Unicode"/>
          <w:bCs/>
          <w:sz w:val="20"/>
          <w:szCs w:val="20"/>
        </w:rPr>
      </w:pPr>
    </w:p>
    <w:p w14:paraId="65FAA0CB" w14:textId="2B194C4D" w:rsidR="00E11D1F" w:rsidRPr="002662EF" w:rsidRDefault="00E11D1F" w:rsidP="00FE2E77">
      <w:pPr>
        <w:tabs>
          <w:tab w:val="left" w:pos="2520"/>
        </w:tabs>
        <w:spacing w:line="240" w:lineRule="auto"/>
        <w:jc w:val="both"/>
        <w:rPr>
          <w:rFonts w:ascii="Lucida Sans Unicode" w:hAnsi="Lucida Sans Unicode" w:cs="Lucida Sans Unicode"/>
          <w:bCs/>
          <w:sz w:val="20"/>
          <w:szCs w:val="20"/>
        </w:rPr>
      </w:pPr>
      <w:r w:rsidRPr="002662EF">
        <w:rPr>
          <w:rFonts w:ascii="Lucida Sans Unicode" w:hAnsi="Lucida Sans Unicode" w:cs="Lucida Sans Unicode"/>
          <w:bCs/>
          <w:sz w:val="20"/>
          <w:szCs w:val="20"/>
        </w:rPr>
        <w:t>S to izjavo pooblaščamo</w:t>
      </w:r>
      <w:r w:rsidRPr="002662EF">
        <w:rPr>
          <w:rFonts w:ascii="Lucida Sans Unicode" w:eastAsiaTheme="minorEastAsia" w:hAnsi="Lucida Sans Unicode" w:cs="Lucida Sans Unicode"/>
          <w:bCs/>
          <w:sz w:val="20"/>
          <w:szCs w:val="20"/>
        </w:rPr>
        <w:t xml:space="preserve"> </w:t>
      </w:r>
      <w:r w:rsidRPr="002662EF">
        <w:rPr>
          <w:rFonts w:ascii="Lucida Sans Unicode" w:hAnsi="Lucida Sans Unicode" w:cs="Lucida Sans Unicode"/>
          <w:i/>
          <w:sz w:val="20"/>
          <w:szCs w:val="20"/>
        </w:rPr>
        <w:t>Javno komunalno podjetje Prodnik d.o.o., Savska cesta 34, 1230 Domžale</w:t>
      </w:r>
      <w:r w:rsidRPr="002662EF">
        <w:rPr>
          <w:rFonts w:ascii="Lucida Sans Unicode" w:hAnsi="Lucida Sans Unicode" w:cs="Lucida Sans Unicode"/>
          <w:sz w:val="20"/>
          <w:szCs w:val="20"/>
        </w:rPr>
        <w:t xml:space="preserve">, </w:t>
      </w:r>
      <w:r w:rsidRPr="002662EF">
        <w:rPr>
          <w:rFonts w:ascii="Lucida Sans Unicode" w:hAnsi="Lucida Sans Unicode" w:cs="Lucida Sans Unicode"/>
          <w:bCs/>
          <w:sz w:val="20"/>
          <w:szCs w:val="20"/>
        </w:rPr>
        <w:t xml:space="preserve">da izpolni to bianco menico v višini </w:t>
      </w:r>
      <w:r w:rsidR="007656F7">
        <w:rPr>
          <w:rFonts w:ascii="Lucida Sans Unicode" w:hAnsi="Lucida Sans Unicode" w:cs="Lucida Sans Unicode"/>
          <w:bCs/>
          <w:i/>
          <w:iCs/>
          <w:sz w:val="20"/>
          <w:szCs w:val="20"/>
        </w:rPr>
        <w:t>____________</w:t>
      </w:r>
      <w:r w:rsidRPr="002662EF">
        <w:rPr>
          <w:rFonts w:ascii="Lucida Sans Unicode" w:hAnsi="Lucida Sans Unicode" w:cs="Lucida Sans Unicode"/>
          <w:bCs/>
          <w:i/>
          <w:iCs/>
          <w:sz w:val="20"/>
          <w:szCs w:val="20"/>
        </w:rPr>
        <w:t xml:space="preserve"> </w:t>
      </w:r>
      <w:r w:rsidRPr="002662EF">
        <w:rPr>
          <w:rFonts w:ascii="Lucida Sans Unicode" w:hAnsi="Lucida Sans Unicode" w:cs="Lucida Sans Unicode"/>
          <w:bCs/>
          <w:sz w:val="20"/>
          <w:szCs w:val="20"/>
        </w:rPr>
        <w:t>za sklop</w:t>
      </w:r>
      <w:r w:rsidRPr="002662EF">
        <w:rPr>
          <w:rFonts w:ascii="Lucida Sans Unicode" w:hAnsi="Lucida Sans Unicode" w:cs="Lucida Sans Unicode"/>
          <w:bCs/>
          <w:i/>
          <w:iCs/>
          <w:sz w:val="20"/>
          <w:szCs w:val="20"/>
        </w:rPr>
        <w:t xml:space="preserve"> </w:t>
      </w:r>
      <w:r w:rsidR="007656F7">
        <w:rPr>
          <w:rFonts w:ascii="Lucida Sans Unicode" w:hAnsi="Lucida Sans Unicode" w:cs="Lucida Sans Unicode"/>
          <w:bCs/>
          <w:i/>
          <w:iCs/>
          <w:sz w:val="20"/>
          <w:szCs w:val="20"/>
        </w:rPr>
        <w:t>_______</w:t>
      </w:r>
      <w:r w:rsidRPr="002662EF">
        <w:rPr>
          <w:rFonts w:ascii="Lucida Sans Unicode" w:hAnsi="Lucida Sans Unicode" w:cs="Lucida Sans Unicode"/>
          <w:bCs/>
          <w:i/>
          <w:iCs/>
          <w:sz w:val="20"/>
          <w:szCs w:val="20"/>
        </w:rPr>
        <w:t>.</w:t>
      </w:r>
      <w:r w:rsidRPr="002662EF">
        <w:rPr>
          <w:rFonts w:ascii="Lucida Sans Unicode" w:hAnsi="Lucida Sans Unicode" w:cs="Lucida Sans Unicode"/>
          <w:bCs/>
          <w:sz w:val="20"/>
          <w:szCs w:val="20"/>
        </w:rPr>
        <w:t xml:space="preserve"> Obenem Javno komunalno podjetje Prodnik d.o.o., Savska cesta 34, 1230 Domžale pooblaščamo, da izpolni vse druge dele menice, ki niso izpolnjeni, ter uporabi izpolnjeno menico skladno z namenom, zaradi katerega je bila izdana (zavarovanje za resnost ponudbe). </w:t>
      </w:r>
    </w:p>
    <w:p w14:paraId="5AF7844E" w14:textId="77777777" w:rsidR="00E11D1F" w:rsidRPr="00FE2E77" w:rsidRDefault="00E11D1F" w:rsidP="00FE2E77">
      <w:pPr>
        <w:tabs>
          <w:tab w:val="left" w:pos="2520"/>
        </w:tabs>
        <w:spacing w:line="240" w:lineRule="auto"/>
        <w:jc w:val="both"/>
        <w:rPr>
          <w:rFonts w:ascii="Lucida Sans Unicode" w:hAnsi="Lucida Sans Unicode" w:cs="Lucida Sans Unicode"/>
          <w:bCs/>
          <w:sz w:val="20"/>
          <w:szCs w:val="20"/>
        </w:rPr>
      </w:pPr>
      <w:r w:rsidRPr="002662EF">
        <w:rPr>
          <w:rFonts w:ascii="Lucida Sans Unicode" w:hAnsi="Lucida Sans Unicode" w:cs="Lucida Sans Unicode"/>
          <w:bCs/>
          <w:sz w:val="20"/>
          <w:szCs w:val="20"/>
        </w:rPr>
        <w:t>Menična izjava in menica je dana brez protesta, na pravi poziv in brezpogojno.</w:t>
      </w:r>
      <w:r w:rsidRPr="002662EF">
        <w:rPr>
          <w:rFonts w:ascii="Lucida Sans Unicode" w:hAnsi="Lucida Sans Unicode" w:cs="Lucida Sans Unicode"/>
          <w:sz w:val="20"/>
          <w:szCs w:val="20"/>
        </w:rPr>
        <w:t xml:space="preserve"> </w:t>
      </w:r>
      <w:r w:rsidRPr="002662EF">
        <w:rPr>
          <w:rFonts w:ascii="Lucida Sans Unicode" w:hAnsi="Lucida Sans Unicode" w:cs="Lucida Sans Unicode"/>
          <w:bCs/>
          <w:sz w:val="20"/>
          <w:szCs w:val="20"/>
        </w:rPr>
        <w:t>Javno komunalno podjetje Prodnik d.o.o., Savska cesta 34, 1230 Domžale</w:t>
      </w:r>
      <w:r w:rsidRPr="002662EF">
        <w:rPr>
          <w:rFonts w:ascii="Lucida Sans Unicode" w:hAnsi="Lucida Sans Unicode" w:cs="Lucida Sans Unicode"/>
          <w:sz w:val="20"/>
          <w:szCs w:val="20"/>
        </w:rPr>
        <w:t xml:space="preserve"> </w:t>
      </w:r>
      <w:r w:rsidRPr="002662EF">
        <w:rPr>
          <w:rFonts w:ascii="Lucida Sans Unicode" w:hAnsi="Lucida Sans Unicode" w:cs="Lucida Sans Unicode"/>
          <w:bCs/>
          <w:sz w:val="20"/>
          <w:szCs w:val="20"/>
        </w:rPr>
        <w:t>menice ne sme trasirati</w:t>
      </w:r>
      <w:r w:rsidRPr="00FE2E77">
        <w:rPr>
          <w:rFonts w:ascii="Lucida Sans Unicode" w:hAnsi="Lucida Sans Unicode" w:cs="Lucida Sans Unicode"/>
          <w:bCs/>
          <w:sz w:val="20"/>
          <w:szCs w:val="20"/>
        </w:rPr>
        <w:t xml:space="preserve">. </w:t>
      </w:r>
    </w:p>
    <w:p w14:paraId="3DC2A4D2" w14:textId="77777777" w:rsidR="00E11D1F" w:rsidRPr="00FE2E77" w:rsidRDefault="00E11D1F"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Izrecno potrjujemo in soglašamo, da velja to pooblastilo in bianco podpisani menici tudi v primeru spremembe pooblaščenih podpisnikov izdajatelja menic.</w:t>
      </w:r>
    </w:p>
    <w:p w14:paraId="6F39DAA9" w14:textId="77777777" w:rsidR="00E11D1F" w:rsidRPr="00FE2E77" w:rsidRDefault="00E11D1F"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Izjavljamo, da se zavedamo pravnih posledic izdaje menice v zavarovanje. Hkrati nepreklicno pooblaščam naročnika </w:t>
      </w:r>
      <w:r w:rsidRPr="00FE2E77">
        <w:rPr>
          <w:rFonts w:ascii="Lucida Sans Unicode" w:hAnsi="Lucida Sans Unicode" w:cs="Lucida Sans Unicode"/>
          <w:i/>
          <w:sz w:val="20"/>
          <w:szCs w:val="20"/>
        </w:rPr>
        <w:t xml:space="preserve">Javno komunalno podjetje Prodnik d.o.o., Savska cesta 34, 1230 Domžale, </w:t>
      </w:r>
      <w:r w:rsidRPr="00FE2E77">
        <w:rPr>
          <w:rFonts w:ascii="Lucida Sans Unicode" w:hAnsi="Lucida Sans Unicode" w:cs="Lucida Sans Unicode"/>
          <w:sz w:val="20"/>
          <w:szCs w:val="20"/>
        </w:rPr>
        <w:t>da predloži menico na unovčenje in izrecno dovoljujem banki izplačilo take menice. Tako dajem nalog za plačilo oz. pooblastilo vsem bankam ali drugi osebam, ki vodijo katerikoli naš račun, v breme katerega je možno poplačilo menice v skladu z vsakokrat veljavnimi predpisi, in banko ali drugo osebo, ki vodi račun, nepreklicno pooblaščamo in ji dajemo nalog, da v primeru unovčenja menice izplača menično vsoto v breme računa, ki ga vodi.</w:t>
      </w:r>
    </w:p>
    <w:p w14:paraId="19868573" w14:textId="77777777" w:rsidR="00E11D1F" w:rsidRPr="00FE2E77" w:rsidRDefault="00E11D1F"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Za namen unovčevanja menic izrecno dovoljujemo in dajemo nalog vsaki banki oziroma drugi osebi, ki vodi naš račun, v katerega breme je možno plačilo menice v skladu z vsakokrat veljavnimi predpisi, da družbi </w:t>
      </w:r>
      <w:r w:rsidRPr="00FE2E77">
        <w:rPr>
          <w:rFonts w:ascii="Lucida Sans Unicode" w:hAnsi="Lucida Sans Unicode" w:cs="Lucida Sans Unicode"/>
          <w:i/>
          <w:sz w:val="20"/>
          <w:szCs w:val="20"/>
        </w:rPr>
        <w:t>Javno komunalno podjetje Prodnik d.o.o., Savska cesta 34, 1230 Domžale</w:t>
      </w:r>
      <w:r w:rsidRPr="00FE2E77">
        <w:rPr>
          <w:rFonts w:ascii="Lucida Sans Unicode" w:hAnsi="Lucida Sans Unicode" w:cs="Lucida Sans Unicode"/>
          <w:sz w:val="20"/>
          <w:szCs w:val="20"/>
        </w:rPr>
        <w:t>, proti posredovanju kopije te menične izjave posreduje podatke o obstoju takega računa pri tej banki ali drugi osebi in podatke o stanju na računu.</w:t>
      </w:r>
    </w:p>
    <w:p w14:paraId="58BA5096" w14:textId="77777777" w:rsidR="00E11D1F" w:rsidRPr="00FE2E77" w:rsidRDefault="00E11D1F" w:rsidP="00FE2E77">
      <w:pPr>
        <w:spacing w:line="240" w:lineRule="auto"/>
        <w:rPr>
          <w:rFonts w:ascii="Lucida Sans Unicode" w:hAnsi="Lucida Sans Unicode" w:cs="Lucida Sans Unicode"/>
          <w:bCs/>
          <w:sz w:val="20"/>
          <w:szCs w:val="20"/>
        </w:rPr>
      </w:pPr>
      <w:r w:rsidRPr="00FE2E77">
        <w:rPr>
          <w:rFonts w:ascii="Lucida Sans Unicode" w:hAnsi="Lucida Sans Unicode" w:cs="Lucida Sans Unicode"/>
          <w:bCs/>
          <w:sz w:val="20"/>
          <w:szCs w:val="20"/>
        </w:rPr>
        <w:t xml:space="preserve">Menica naj se izpolni s klavzulo »BREZ PROTESTA«. Odrekamo se vsem ugovorom proti tako izpolnjeni menici. </w:t>
      </w:r>
    </w:p>
    <w:p w14:paraId="7EB27317" w14:textId="77777777" w:rsidR="00E11D1F" w:rsidRPr="00FE2E77" w:rsidRDefault="00E11D1F" w:rsidP="00FE2E77">
      <w:pPr>
        <w:tabs>
          <w:tab w:val="left" w:pos="2520"/>
        </w:tabs>
        <w:spacing w:line="240" w:lineRule="auto"/>
        <w:jc w:val="both"/>
        <w:rPr>
          <w:rFonts w:ascii="Lucida Sans Unicode" w:hAnsi="Lucida Sans Unicode" w:cs="Lucida Sans Unicode"/>
          <w:sz w:val="20"/>
          <w:szCs w:val="20"/>
        </w:rPr>
      </w:pPr>
    </w:p>
    <w:p w14:paraId="1EF62913" w14:textId="3126357F" w:rsidR="00E11D1F" w:rsidRPr="00FE2E77" w:rsidRDefault="00E11D1F" w:rsidP="00FE2E77">
      <w:pPr>
        <w:tabs>
          <w:tab w:val="left" w:pos="2520"/>
        </w:tabs>
        <w:spacing w:line="240" w:lineRule="auto"/>
        <w:jc w:val="both"/>
        <w:rPr>
          <w:rFonts w:ascii="Lucida Sans Unicode" w:hAnsi="Lucida Sans Unicode" w:cs="Lucida Sans Unicode"/>
          <w:bCs/>
          <w:sz w:val="20"/>
          <w:szCs w:val="20"/>
        </w:rPr>
      </w:pPr>
      <w:r w:rsidRPr="00FE2E77">
        <w:rPr>
          <w:rFonts w:ascii="Lucida Sans Unicode" w:hAnsi="Lucida Sans Unicode" w:cs="Lucida Sans Unicode"/>
          <w:sz w:val="20"/>
          <w:szCs w:val="20"/>
        </w:rPr>
        <w:lastRenderedPageBreak/>
        <w:t xml:space="preserve">Javno komunalno podjetje Prodnik d.o.o., Savska cesta 34, 1230 Domžale </w:t>
      </w:r>
      <w:r w:rsidRPr="00FE2E77">
        <w:rPr>
          <w:rFonts w:ascii="Lucida Sans Unicode" w:hAnsi="Lucida Sans Unicode" w:cs="Lucida Sans Unicode"/>
          <w:bCs/>
          <w:sz w:val="20"/>
          <w:szCs w:val="20"/>
        </w:rPr>
        <w:t xml:space="preserve">lahko predloži menico v izplačilo najkasneje do dne </w:t>
      </w:r>
      <w:r w:rsidR="00DB5709" w:rsidRPr="0051045E">
        <w:rPr>
          <w:rFonts w:ascii="Lucida Sans Unicode" w:hAnsi="Lucida Sans Unicode" w:cs="Lucida Sans Unicode"/>
          <w:sz w:val="20"/>
          <w:szCs w:val="20"/>
        </w:rPr>
        <w:t>20.</w:t>
      </w:r>
      <w:r w:rsidR="00DB5709">
        <w:rPr>
          <w:rFonts w:ascii="Lucida Sans Unicode" w:hAnsi="Lucida Sans Unicode" w:cs="Lucida Sans Unicode"/>
          <w:sz w:val="20"/>
          <w:szCs w:val="20"/>
        </w:rPr>
        <w:t xml:space="preserve"> </w:t>
      </w:r>
      <w:r w:rsidR="00DB5709" w:rsidRPr="0051045E">
        <w:rPr>
          <w:rFonts w:ascii="Lucida Sans Unicode" w:hAnsi="Lucida Sans Unicode" w:cs="Lucida Sans Unicode"/>
          <w:sz w:val="20"/>
          <w:szCs w:val="20"/>
        </w:rPr>
        <w:t>5.</w:t>
      </w:r>
      <w:r w:rsidR="00DB5709">
        <w:rPr>
          <w:rFonts w:ascii="Lucida Sans Unicode" w:hAnsi="Lucida Sans Unicode" w:cs="Lucida Sans Unicode"/>
          <w:sz w:val="20"/>
          <w:szCs w:val="20"/>
        </w:rPr>
        <w:t xml:space="preserve"> </w:t>
      </w:r>
      <w:r w:rsidR="00DB5709" w:rsidRPr="0051045E">
        <w:rPr>
          <w:rFonts w:ascii="Lucida Sans Unicode" w:hAnsi="Lucida Sans Unicode" w:cs="Lucida Sans Unicode"/>
          <w:sz w:val="20"/>
          <w:szCs w:val="20"/>
        </w:rPr>
        <w:t>2025</w:t>
      </w:r>
      <w:r w:rsidRPr="002662EF">
        <w:rPr>
          <w:rFonts w:ascii="Lucida Sans Unicode" w:hAnsi="Lucida Sans Unicode" w:cs="Lucida Sans Unicode"/>
          <w:bCs/>
          <w:sz w:val="20"/>
          <w:szCs w:val="20"/>
        </w:rPr>
        <w:t>, z m</w:t>
      </w:r>
      <w:r w:rsidRPr="00FE2E77">
        <w:rPr>
          <w:rFonts w:ascii="Lucida Sans Unicode" w:hAnsi="Lucida Sans Unicode" w:cs="Lucida Sans Unicode"/>
          <w:bCs/>
          <w:sz w:val="20"/>
          <w:szCs w:val="20"/>
        </w:rPr>
        <w:t>ožnostjo podaljšanja.</w:t>
      </w:r>
    </w:p>
    <w:p w14:paraId="64929125" w14:textId="77777777" w:rsidR="00E11D1F" w:rsidRPr="00FE2E77" w:rsidRDefault="00E11D1F" w:rsidP="00FE2E77">
      <w:pPr>
        <w:tabs>
          <w:tab w:val="left" w:pos="2520"/>
        </w:tabs>
        <w:spacing w:line="240" w:lineRule="auto"/>
        <w:jc w:val="both"/>
        <w:rPr>
          <w:rFonts w:ascii="Lucida Sans Unicode" w:hAnsi="Lucida Sans Unicode" w:cs="Lucida Sans Unicode"/>
          <w:bCs/>
          <w:sz w:val="20"/>
          <w:szCs w:val="20"/>
        </w:rPr>
      </w:pPr>
    </w:p>
    <w:p w14:paraId="65D73113" w14:textId="77777777" w:rsidR="00E11D1F" w:rsidRPr="00FE2E77" w:rsidRDefault="00E11D1F" w:rsidP="00FE2E77">
      <w:pPr>
        <w:tabs>
          <w:tab w:val="left" w:pos="2520"/>
        </w:tabs>
        <w:spacing w:line="240" w:lineRule="auto"/>
        <w:jc w:val="both"/>
        <w:rPr>
          <w:rFonts w:ascii="Lucida Sans Unicode" w:hAnsi="Lucida Sans Unicode" w:cs="Lucida Sans Unicode"/>
          <w:bCs/>
          <w:sz w:val="20"/>
          <w:szCs w:val="20"/>
        </w:rPr>
      </w:pPr>
      <w:r w:rsidRPr="00FE2E77">
        <w:rPr>
          <w:rFonts w:ascii="Lucida Sans Unicode" w:hAnsi="Lucida Sans Unicode" w:cs="Lucida Sans Unicode"/>
          <w:bCs/>
          <w:sz w:val="20"/>
          <w:szCs w:val="20"/>
        </w:rPr>
        <w:t xml:space="preserve">Kraj in datum: </w:t>
      </w:r>
      <w:r w:rsidRPr="00FE2E77">
        <w:rPr>
          <w:rFonts w:ascii="Lucida Sans Unicode" w:hAnsi="Lucida Sans Unicode" w:cs="Lucida Sans Unicode"/>
          <w:bCs/>
          <w:sz w:val="20"/>
          <w:szCs w:val="20"/>
        </w:rPr>
        <w:tab/>
      </w:r>
      <w:r w:rsidRPr="00FE2E77">
        <w:rPr>
          <w:rFonts w:ascii="Lucida Sans Unicode" w:hAnsi="Lucida Sans Unicode" w:cs="Lucida Sans Unicode"/>
          <w:bCs/>
          <w:sz w:val="20"/>
          <w:szCs w:val="20"/>
        </w:rPr>
        <w:tab/>
      </w:r>
      <w:r w:rsidRPr="00FE2E77">
        <w:rPr>
          <w:rFonts w:ascii="Lucida Sans Unicode" w:hAnsi="Lucida Sans Unicode" w:cs="Lucida Sans Unicode"/>
          <w:bCs/>
          <w:sz w:val="20"/>
          <w:szCs w:val="20"/>
        </w:rPr>
        <w:tab/>
      </w:r>
      <w:r w:rsidRPr="00FE2E77">
        <w:rPr>
          <w:rFonts w:ascii="Lucida Sans Unicode" w:hAnsi="Lucida Sans Unicode" w:cs="Lucida Sans Unicode"/>
          <w:bCs/>
          <w:sz w:val="20"/>
          <w:szCs w:val="20"/>
        </w:rPr>
        <w:tab/>
      </w:r>
      <w:r w:rsidRPr="00FE2E77">
        <w:rPr>
          <w:rFonts w:ascii="Lucida Sans Unicode" w:hAnsi="Lucida Sans Unicode" w:cs="Lucida Sans Unicode"/>
          <w:bCs/>
          <w:sz w:val="20"/>
          <w:szCs w:val="20"/>
        </w:rPr>
        <w:tab/>
      </w:r>
      <w:r w:rsidRPr="00FE2E77">
        <w:rPr>
          <w:rFonts w:ascii="Lucida Sans Unicode" w:hAnsi="Lucida Sans Unicode" w:cs="Lucida Sans Unicode"/>
          <w:bCs/>
          <w:sz w:val="20"/>
          <w:szCs w:val="20"/>
        </w:rPr>
        <w:tab/>
        <w:t xml:space="preserve">   Izdajatelj menice:</w:t>
      </w:r>
    </w:p>
    <w:p w14:paraId="0B8290AE" w14:textId="77777777" w:rsidR="00E11D1F" w:rsidRPr="00FE2E77" w:rsidRDefault="00E11D1F" w:rsidP="00FE2E77">
      <w:pPr>
        <w:tabs>
          <w:tab w:val="center" w:pos="6663"/>
        </w:tabs>
        <w:spacing w:line="240" w:lineRule="auto"/>
        <w:rPr>
          <w:rFonts w:ascii="Lucida Sans Unicode" w:hAnsi="Lucida Sans Unicode" w:cs="Lucida Sans Unicode"/>
          <w:sz w:val="20"/>
          <w:szCs w:val="20"/>
        </w:rPr>
      </w:pPr>
    </w:p>
    <w:p w14:paraId="2AF51078" w14:textId="77777777" w:rsidR="00E11D1F" w:rsidRPr="00FE2E77" w:rsidRDefault="00E11D1F" w:rsidP="00FE2E77">
      <w:pPr>
        <w:tabs>
          <w:tab w:val="center" w:pos="6663"/>
        </w:tabs>
        <w:spacing w:line="240" w:lineRule="auto"/>
        <w:rPr>
          <w:rFonts w:ascii="Lucida Sans Unicode" w:hAnsi="Lucida Sans Unicode" w:cs="Lucida Sans Unicode"/>
          <w:sz w:val="20"/>
          <w:szCs w:val="20"/>
        </w:rPr>
      </w:pPr>
      <w:r w:rsidRPr="00FE2E77">
        <w:rPr>
          <w:rFonts w:ascii="Lucida Sans Unicode" w:hAnsi="Lucida Sans Unicode" w:cs="Lucida Sans Unicode"/>
          <w:sz w:val="20"/>
          <w:szCs w:val="20"/>
        </w:rPr>
        <w:tab/>
        <w:t>____________________________</w:t>
      </w:r>
    </w:p>
    <w:p w14:paraId="16859A59" w14:textId="77777777" w:rsidR="00E11D1F" w:rsidRPr="00FE2E77" w:rsidRDefault="00E11D1F" w:rsidP="00FE2E77">
      <w:pPr>
        <w:tabs>
          <w:tab w:val="center" w:pos="6663"/>
        </w:tabs>
        <w:spacing w:line="240" w:lineRule="auto"/>
        <w:rPr>
          <w:rFonts w:ascii="Lucida Sans Unicode" w:hAnsi="Lucida Sans Unicode" w:cs="Lucida Sans Unicode"/>
          <w:i/>
          <w:iCs/>
          <w:sz w:val="20"/>
          <w:szCs w:val="20"/>
          <w:vertAlign w:val="superscript"/>
        </w:rPr>
      </w:pPr>
      <w:r w:rsidRPr="00FE2E77">
        <w:rPr>
          <w:rFonts w:ascii="Lucida Sans Unicode" w:hAnsi="Lucida Sans Unicode" w:cs="Lucida Sans Unicode"/>
          <w:sz w:val="20"/>
          <w:szCs w:val="20"/>
        </w:rPr>
        <w:t>žig</w:t>
      </w:r>
      <w:r w:rsidRPr="00FE2E77">
        <w:rPr>
          <w:rFonts w:ascii="Lucida Sans Unicode" w:hAnsi="Lucida Sans Unicode" w:cs="Lucida Sans Unicode"/>
          <w:sz w:val="20"/>
          <w:szCs w:val="20"/>
        </w:rPr>
        <w:tab/>
      </w:r>
      <w:r w:rsidRPr="00FE2E77">
        <w:rPr>
          <w:rFonts w:ascii="Lucida Sans Unicode" w:hAnsi="Lucida Sans Unicode" w:cs="Lucida Sans Unicode"/>
          <w:i/>
          <w:iCs/>
          <w:sz w:val="20"/>
          <w:szCs w:val="20"/>
          <w:vertAlign w:val="superscript"/>
        </w:rPr>
        <w:t>(ime in priimek pooblaščene osebe)</w:t>
      </w:r>
    </w:p>
    <w:p w14:paraId="1E7EF823" w14:textId="77777777" w:rsidR="00E11D1F" w:rsidRPr="00FE2E77" w:rsidRDefault="00E11D1F" w:rsidP="00FE2E77">
      <w:pPr>
        <w:tabs>
          <w:tab w:val="center" w:pos="6663"/>
        </w:tabs>
        <w:spacing w:line="240" w:lineRule="auto"/>
        <w:rPr>
          <w:rFonts w:ascii="Lucida Sans Unicode" w:hAnsi="Lucida Sans Unicode" w:cs="Lucida Sans Unicode"/>
          <w:sz w:val="20"/>
          <w:szCs w:val="20"/>
        </w:rPr>
      </w:pPr>
      <w:r w:rsidRPr="00FE2E77">
        <w:rPr>
          <w:rFonts w:ascii="Lucida Sans Unicode" w:hAnsi="Lucida Sans Unicode" w:cs="Lucida Sans Unicode"/>
          <w:sz w:val="20"/>
          <w:szCs w:val="20"/>
        </w:rPr>
        <w:tab/>
        <w:t>____________________________</w:t>
      </w:r>
    </w:p>
    <w:p w14:paraId="08022C36" w14:textId="77777777" w:rsidR="00E11D1F" w:rsidRPr="00FE2E77" w:rsidRDefault="00E11D1F" w:rsidP="00FE2E77">
      <w:pPr>
        <w:tabs>
          <w:tab w:val="center" w:pos="6663"/>
        </w:tabs>
        <w:spacing w:line="240" w:lineRule="auto"/>
        <w:rPr>
          <w:rFonts w:ascii="Lucida Sans Unicode" w:hAnsi="Lucida Sans Unicode" w:cs="Lucida Sans Unicode"/>
          <w:b/>
          <w:bCs/>
          <w:sz w:val="20"/>
          <w:szCs w:val="20"/>
        </w:rPr>
      </w:pPr>
      <w:r w:rsidRPr="00FE2E77">
        <w:rPr>
          <w:rFonts w:ascii="Lucida Sans Unicode" w:hAnsi="Lucida Sans Unicode" w:cs="Lucida Sans Unicode"/>
          <w:i/>
          <w:iCs/>
          <w:sz w:val="20"/>
          <w:szCs w:val="20"/>
          <w:vertAlign w:val="superscript"/>
        </w:rPr>
        <w:tab/>
        <w:t>(podpis)</w:t>
      </w:r>
    </w:p>
    <w:p w14:paraId="5666D0C2" w14:textId="77777777" w:rsidR="00E11D1F" w:rsidRPr="00FE2E77" w:rsidRDefault="00E11D1F" w:rsidP="00FE2E77">
      <w:pPr>
        <w:tabs>
          <w:tab w:val="left" w:pos="2520"/>
        </w:tabs>
        <w:spacing w:line="240" w:lineRule="auto"/>
        <w:jc w:val="both"/>
        <w:rPr>
          <w:rFonts w:ascii="Lucida Sans Unicode" w:hAnsi="Lucida Sans Unicode" w:cs="Lucida Sans Unicode"/>
          <w:b/>
          <w:sz w:val="20"/>
          <w:szCs w:val="20"/>
        </w:rPr>
      </w:pPr>
      <w:r w:rsidRPr="00FE2E77">
        <w:rPr>
          <w:rFonts w:ascii="Lucida Sans Unicode" w:hAnsi="Lucida Sans Unicode" w:cs="Lucida Sans Unicode"/>
          <w:b/>
          <w:bCs/>
          <w:sz w:val="20"/>
          <w:szCs w:val="20"/>
        </w:rPr>
        <w:t xml:space="preserve">Obvezna priloga: 1 x bianco menica </w:t>
      </w:r>
    </w:p>
    <w:p w14:paraId="1E8E441C" w14:textId="416384B5" w:rsidR="00E11D1F" w:rsidRPr="00FE2E77" w:rsidRDefault="00E11D1F" w:rsidP="00FE2E77">
      <w:pPr>
        <w:spacing w:after="0" w:line="240" w:lineRule="auto"/>
        <w:rPr>
          <w:rFonts w:ascii="Lucida Sans Unicode" w:hAnsi="Lucida Sans Unicode" w:cs="Lucida Sans Unicode"/>
          <w:b/>
          <w:bCs/>
          <w:sz w:val="24"/>
          <w:szCs w:val="24"/>
          <w:lang w:eastAsia="sl-SI"/>
        </w:rPr>
      </w:pPr>
    </w:p>
    <w:p w14:paraId="3FE20398" w14:textId="77777777" w:rsidR="00E11D1F" w:rsidRPr="00FE2E77" w:rsidRDefault="00E11D1F" w:rsidP="00FE2E77">
      <w:pPr>
        <w:spacing w:after="0" w:line="240" w:lineRule="auto"/>
        <w:rPr>
          <w:rFonts w:ascii="Lucida Sans Unicode" w:hAnsi="Lucida Sans Unicode" w:cs="Lucida Sans Unicode"/>
          <w:b/>
          <w:bCs/>
          <w:sz w:val="24"/>
          <w:szCs w:val="24"/>
          <w:lang w:eastAsia="sl-SI"/>
        </w:rPr>
      </w:pPr>
      <w:r w:rsidRPr="00FE2E77">
        <w:rPr>
          <w:rFonts w:ascii="Lucida Sans Unicode" w:hAnsi="Lucida Sans Unicode" w:cs="Lucida Sans Unicode"/>
        </w:rPr>
        <w:br w:type="page"/>
      </w:r>
    </w:p>
    <w:p w14:paraId="62AEAFD8" w14:textId="596E2511" w:rsidR="006D46F4" w:rsidRPr="00FE2E77" w:rsidRDefault="006D46F4" w:rsidP="00FE2E77">
      <w:pPr>
        <w:pStyle w:val="Naslov1"/>
        <w:spacing w:line="240" w:lineRule="auto"/>
      </w:pPr>
      <w:r w:rsidRPr="00FE2E77">
        <w:lastRenderedPageBreak/>
        <w:tab/>
      </w:r>
      <w:r w:rsidRPr="00FE2E77">
        <w:tab/>
      </w:r>
      <w:r w:rsidRPr="00FE2E77">
        <w:tab/>
      </w:r>
      <w:r w:rsidRPr="00FE2E77">
        <w:tab/>
      </w:r>
      <w:r w:rsidRPr="00FE2E77">
        <w:tab/>
      </w:r>
      <w:r w:rsidRPr="00FE2E77">
        <w:tab/>
      </w:r>
      <w:r w:rsidRPr="00FE2E77">
        <w:tab/>
      </w:r>
      <w:r w:rsidRPr="00FE2E77">
        <w:tab/>
        <w:t>Obrazec za sklop 2 in 3</w:t>
      </w:r>
    </w:p>
    <w:p w14:paraId="44421690" w14:textId="048E5064" w:rsidR="00F70646" w:rsidRPr="00FE2E77" w:rsidRDefault="00F70646" w:rsidP="00FE2E77">
      <w:pPr>
        <w:pStyle w:val="Naslov1"/>
        <w:spacing w:line="240" w:lineRule="auto"/>
      </w:pPr>
      <w:r w:rsidRPr="00FE2E77">
        <w:t xml:space="preserve">Bančna garancija </w:t>
      </w:r>
      <w:r w:rsidR="00B711BE" w:rsidRPr="00FE2E77">
        <w:t xml:space="preserve">/ kavcijsko zavarovanje </w:t>
      </w:r>
      <w:r w:rsidRPr="00FE2E77">
        <w:t>za resnost ponudbe</w:t>
      </w:r>
      <w:bookmarkEnd w:id="111"/>
    </w:p>
    <w:p w14:paraId="36686329" w14:textId="71C44629" w:rsidR="00F70646" w:rsidRPr="00FE2E77" w:rsidRDefault="00F70646" w:rsidP="00FE2E77">
      <w:pPr>
        <w:autoSpaceDE w:val="0"/>
        <w:autoSpaceDN w:val="0"/>
        <w:adjustRightInd w:val="0"/>
        <w:spacing w:after="0" w:line="240" w:lineRule="auto"/>
        <w:jc w:val="both"/>
        <w:rPr>
          <w:rFonts w:ascii="Lucida Sans Unicode" w:hAnsi="Lucida Sans Unicode" w:cs="Lucida Sans Unicode"/>
          <w:iCs/>
          <w:sz w:val="20"/>
          <w:szCs w:val="20"/>
          <w:u w:val="single"/>
        </w:rPr>
      </w:pPr>
    </w:p>
    <w:p w14:paraId="5DB0F55C" w14:textId="3EFE9749" w:rsidR="00F70646" w:rsidRPr="00FE2E77" w:rsidRDefault="00F70646" w:rsidP="00FE2E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Lucida Sans Unicode" w:hAnsi="Lucida Sans Unicode" w:cs="Lucida Sans Unicode"/>
          <w:i/>
          <w:sz w:val="20"/>
          <w:szCs w:val="20"/>
        </w:rPr>
      </w:pPr>
      <w:r w:rsidRPr="00FE2E77">
        <w:rPr>
          <w:rFonts w:ascii="Lucida Sans Unicode" w:hAnsi="Lucida Sans Unicode" w:cs="Lucida Sans Unicode"/>
          <w:i/>
          <w:sz w:val="20"/>
          <w:szCs w:val="20"/>
        </w:rPr>
        <w:t>Glava s podatki o garantu (zavarovalnici/banki)</w:t>
      </w:r>
      <w:r w:rsidRPr="00FE2E77">
        <w:rPr>
          <w:rFonts w:ascii="Lucida Sans Unicode" w:hAnsi="Lucida Sans Unicode" w:cs="Lucida Sans Unicode"/>
          <w:sz w:val="20"/>
          <w:szCs w:val="20"/>
        </w:rPr>
        <w:t xml:space="preserve"> </w:t>
      </w:r>
      <w:r w:rsidRPr="00FE2E77">
        <w:rPr>
          <w:rFonts w:ascii="Lucida Sans Unicode" w:hAnsi="Lucida Sans Unicode" w:cs="Lucida Sans Unicode"/>
          <w:i/>
          <w:sz w:val="20"/>
          <w:szCs w:val="20"/>
        </w:rPr>
        <w:t>ali SWIFT ključ</w:t>
      </w:r>
    </w:p>
    <w:p w14:paraId="68C19F9D" w14:textId="23F5CB78" w:rsidR="00F70646" w:rsidRPr="00FE2E77" w:rsidRDefault="00F70646" w:rsidP="00FE2E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Lucida Sans Unicode" w:hAnsi="Lucida Sans Unicode" w:cs="Lucida Sans Unicode"/>
          <w:i/>
          <w:sz w:val="20"/>
          <w:szCs w:val="20"/>
        </w:rPr>
      </w:pPr>
      <w:r w:rsidRPr="00FE2E77">
        <w:rPr>
          <w:rFonts w:ascii="Lucida Sans Unicode" w:hAnsi="Lucida Sans Unicode" w:cs="Lucida Sans Unicode"/>
          <w:sz w:val="20"/>
          <w:szCs w:val="20"/>
        </w:rPr>
        <w:t xml:space="preserve">Datum: </w:t>
      </w:r>
      <w:r w:rsidRPr="00FE2E77">
        <w:rPr>
          <w:rFonts w:ascii="Lucida Sans Unicode" w:hAnsi="Lucida Sans Unicode" w:cs="Lucida Sans Unicode"/>
          <w:sz w:val="20"/>
          <w:szCs w:val="20"/>
        </w:rPr>
        <w:fldChar w:fldCharType="begin">
          <w:ffData>
            <w:name w:val="Besedilo2"/>
            <w:enabled/>
            <w:calcOnExit w:val="0"/>
            <w:textInput/>
          </w:ffData>
        </w:fldChar>
      </w:r>
      <w:r w:rsidRPr="00FE2E77">
        <w:rPr>
          <w:rFonts w:ascii="Lucida Sans Unicode" w:hAnsi="Lucida Sans Unicode" w:cs="Lucida Sans Unicode"/>
          <w:sz w:val="20"/>
          <w:szCs w:val="20"/>
        </w:rPr>
        <w:instrText xml:space="preserve"> FORMTEXT </w:instrText>
      </w:r>
      <w:r w:rsidRPr="00FE2E77">
        <w:rPr>
          <w:rFonts w:ascii="Lucida Sans Unicode" w:hAnsi="Lucida Sans Unicode" w:cs="Lucida Sans Unicode"/>
          <w:sz w:val="20"/>
          <w:szCs w:val="20"/>
        </w:rPr>
      </w:r>
      <w:r w:rsidRPr="00FE2E77">
        <w:rPr>
          <w:rFonts w:ascii="Lucida Sans Unicode" w:hAnsi="Lucida Sans Unicode" w:cs="Lucida Sans Unicode"/>
          <w:sz w:val="20"/>
          <w:szCs w:val="20"/>
        </w:rPr>
        <w:fldChar w:fldCharType="separate"/>
      </w:r>
      <w:r w:rsidRPr="00FE2E77">
        <w:rPr>
          <w:rFonts w:ascii="Lucida Sans Unicode" w:hAnsi="Lucida Sans Unicode" w:cs="Lucida Sans Unicode"/>
          <w:noProof/>
          <w:sz w:val="20"/>
          <w:szCs w:val="20"/>
        </w:rPr>
        <w:t> </w:t>
      </w:r>
      <w:r w:rsidRPr="00FE2E77">
        <w:rPr>
          <w:rFonts w:ascii="Lucida Sans Unicode" w:hAnsi="Lucida Sans Unicode" w:cs="Lucida Sans Unicode"/>
          <w:noProof/>
          <w:sz w:val="20"/>
          <w:szCs w:val="20"/>
        </w:rPr>
        <w:t> </w:t>
      </w:r>
      <w:r w:rsidRPr="00FE2E77">
        <w:rPr>
          <w:rFonts w:ascii="Lucida Sans Unicode" w:hAnsi="Lucida Sans Unicode" w:cs="Lucida Sans Unicode"/>
          <w:noProof/>
          <w:sz w:val="20"/>
          <w:szCs w:val="20"/>
        </w:rPr>
        <w:t> </w:t>
      </w:r>
      <w:r w:rsidRPr="00FE2E77">
        <w:rPr>
          <w:rFonts w:ascii="Lucida Sans Unicode" w:hAnsi="Lucida Sans Unicode" w:cs="Lucida Sans Unicode"/>
          <w:noProof/>
          <w:sz w:val="20"/>
          <w:szCs w:val="20"/>
        </w:rPr>
        <w:t> </w:t>
      </w:r>
      <w:r w:rsidRPr="00FE2E77">
        <w:rPr>
          <w:rFonts w:ascii="Lucida Sans Unicode" w:hAnsi="Lucida Sans Unicode" w:cs="Lucida Sans Unicode"/>
          <w:noProof/>
          <w:sz w:val="20"/>
          <w:szCs w:val="20"/>
        </w:rPr>
        <w:t> </w:t>
      </w:r>
      <w:r w:rsidRPr="00FE2E77">
        <w:rPr>
          <w:rFonts w:ascii="Lucida Sans Unicode" w:hAnsi="Lucida Sans Unicode" w:cs="Lucida Sans Unicode"/>
          <w:sz w:val="20"/>
          <w:szCs w:val="20"/>
        </w:rPr>
        <w:fldChar w:fldCharType="end"/>
      </w:r>
      <w:r w:rsidRPr="00FE2E77">
        <w:rPr>
          <w:rFonts w:ascii="Lucida Sans Unicode" w:hAnsi="Lucida Sans Unicode" w:cs="Lucida Sans Unicode"/>
          <w:sz w:val="20"/>
          <w:szCs w:val="20"/>
        </w:rPr>
        <w:t xml:space="preserve"> </w:t>
      </w:r>
      <w:r w:rsidRPr="00FE2E77">
        <w:rPr>
          <w:rFonts w:ascii="Lucida Sans Unicode" w:hAnsi="Lucida Sans Unicode" w:cs="Lucida Sans Unicode"/>
          <w:i/>
          <w:sz w:val="20"/>
          <w:szCs w:val="20"/>
        </w:rPr>
        <w:t>(vpiše se datum izdaje)</w:t>
      </w:r>
    </w:p>
    <w:p w14:paraId="67153807" w14:textId="554CA508" w:rsidR="00F70646" w:rsidRPr="00FE2E77" w:rsidRDefault="00F70646" w:rsidP="00FE2E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Lucida Sans Unicode" w:hAnsi="Lucida Sans Unicode" w:cs="Lucida Sans Unicode"/>
          <w:i/>
          <w:sz w:val="20"/>
          <w:szCs w:val="20"/>
        </w:rPr>
      </w:pPr>
      <w:r w:rsidRPr="00FE2E77">
        <w:rPr>
          <w:rFonts w:ascii="Lucida Sans Unicode" w:hAnsi="Lucida Sans Unicode" w:cs="Lucida Sans Unicode"/>
          <w:b/>
          <w:sz w:val="20"/>
          <w:szCs w:val="20"/>
        </w:rPr>
        <w:t>VRSTA ZAVAROVANJA:</w:t>
      </w:r>
      <w:r w:rsidRPr="00FE2E77">
        <w:rPr>
          <w:rFonts w:ascii="Lucida Sans Unicode" w:hAnsi="Lucida Sans Unicode" w:cs="Lucida Sans Unicode"/>
          <w:sz w:val="20"/>
          <w:szCs w:val="20"/>
        </w:rPr>
        <w:t xml:space="preserve"> g</w:t>
      </w:r>
      <w:r w:rsidRPr="00FE2E77">
        <w:rPr>
          <w:rFonts w:ascii="Lucida Sans Unicode" w:hAnsi="Lucida Sans Unicode" w:cs="Lucida Sans Unicode"/>
          <w:sz w:val="20"/>
          <w:szCs w:val="20"/>
          <w:lang w:eastAsia="sl-SI"/>
        </w:rPr>
        <w:t>arancija za resnost ponudbe</w:t>
      </w:r>
    </w:p>
    <w:p w14:paraId="34135742" w14:textId="0EAA676B" w:rsidR="00F70646" w:rsidRPr="00FE2E77" w:rsidRDefault="00F70646" w:rsidP="00FE2E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Lucida Sans Unicode" w:hAnsi="Lucida Sans Unicode" w:cs="Lucida Sans Unicode"/>
          <w:sz w:val="20"/>
          <w:szCs w:val="20"/>
        </w:rPr>
      </w:pPr>
      <w:r w:rsidRPr="00FE2E77">
        <w:rPr>
          <w:rFonts w:ascii="Lucida Sans Unicode" w:hAnsi="Lucida Sans Unicode" w:cs="Lucida Sans Unicode"/>
          <w:b/>
          <w:sz w:val="20"/>
          <w:szCs w:val="20"/>
        </w:rPr>
        <w:t xml:space="preserve">ŠTEVILKA: </w:t>
      </w:r>
      <w:r w:rsidRPr="00FE2E77">
        <w:rPr>
          <w:rFonts w:ascii="Lucida Sans Unicode" w:hAnsi="Lucida Sans Unicode" w:cs="Lucida Sans Unicode"/>
          <w:sz w:val="20"/>
          <w:szCs w:val="20"/>
        </w:rPr>
        <w:fldChar w:fldCharType="begin">
          <w:ffData>
            <w:name w:val="Besedilo2"/>
            <w:enabled/>
            <w:calcOnExit w:val="0"/>
            <w:textInput/>
          </w:ffData>
        </w:fldChar>
      </w:r>
      <w:r w:rsidRPr="00FE2E77">
        <w:rPr>
          <w:rFonts w:ascii="Lucida Sans Unicode" w:hAnsi="Lucida Sans Unicode" w:cs="Lucida Sans Unicode"/>
          <w:sz w:val="20"/>
          <w:szCs w:val="20"/>
        </w:rPr>
        <w:instrText xml:space="preserve"> FORMTEXT </w:instrText>
      </w:r>
      <w:r w:rsidRPr="00FE2E77">
        <w:rPr>
          <w:rFonts w:ascii="Lucida Sans Unicode" w:hAnsi="Lucida Sans Unicode" w:cs="Lucida Sans Unicode"/>
          <w:sz w:val="20"/>
          <w:szCs w:val="20"/>
        </w:rPr>
      </w:r>
      <w:r w:rsidRPr="00FE2E77">
        <w:rPr>
          <w:rFonts w:ascii="Lucida Sans Unicode" w:hAnsi="Lucida Sans Unicode" w:cs="Lucida Sans Unicode"/>
          <w:sz w:val="20"/>
          <w:szCs w:val="20"/>
        </w:rPr>
        <w:fldChar w:fldCharType="separate"/>
      </w:r>
      <w:r w:rsidRPr="00FE2E77">
        <w:rPr>
          <w:rFonts w:ascii="Lucida Sans Unicode" w:hAnsi="Lucida Sans Unicode" w:cs="Lucida Sans Unicode"/>
          <w:noProof/>
          <w:sz w:val="20"/>
          <w:szCs w:val="20"/>
        </w:rPr>
        <w:t> </w:t>
      </w:r>
      <w:r w:rsidRPr="00FE2E77">
        <w:rPr>
          <w:rFonts w:ascii="Lucida Sans Unicode" w:hAnsi="Lucida Sans Unicode" w:cs="Lucida Sans Unicode"/>
          <w:noProof/>
          <w:sz w:val="20"/>
          <w:szCs w:val="20"/>
        </w:rPr>
        <w:t> </w:t>
      </w:r>
      <w:r w:rsidRPr="00FE2E77">
        <w:rPr>
          <w:rFonts w:ascii="Lucida Sans Unicode" w:hAnsi="Lucida Sans Unicode" w:cs="Lucida Sans Unicode"/>
          <w:noProof/>
          <w:sz w:val="20"/>
          <w:szCs w:val="20"/>
        </w:rPr>
        <w:t> </w:t>
      </w:r>
      <w:r w:rsidRPr="00FE2E77">
        <w:rPr>
          <w:rFonts w:ascii="Lucida Sans Unicode" w:hAnsi="Lucida Sans Unicode" w:cs="Lucida Sans Unicode"/>
          <w:noProof/>
          <w:sz w:val="20"/>
          <w:szCs w:val="20"/>
        </w:rPr>
        <w:t> </w:t>
      </w:r>
      <w:r w:rsidRPr="00FE2E77">
        <w:rPr>
          <w:rFonts w:ascii="Lucida Sans Unicode" w:hAnsi="Lucida Sans Unicode" w:cs="Lucida Sans Unicode"/>
          <w:noProof/>
          <w:sz w:val="20"/>
          <w:szCs w:val="20"/>
        </w:rPr>
        <w:t> </w:t>
      </w:r>
      <w:r w:rsidRPr="00FE2E77">
        <w:rPr>
          <w:rFonts w:ascii="Lucida Sans Unicode" w:hAnsi="Lucida Sans Unicode" w:cs="Lucida Sans Unicode"/>
          <w:sz w:val="20"/>
          <w:szCs w:val="20"/>
        </w:rPr>
        <w:fldChar w:fldCharType="end"/>
      </w:r>
      <w:r w:rsidRPr="00FE2E77">
        <w:rPr>
          <w:rFonts w:ascii="Lucida Sans Unicode" w:hAnsi="Lucida Sans Unicode" w:cs="Lucida Sans Unicode"/>
          <w:sz w:val="20"/>
          <w:szCs w:val="20"/>
        </w:rPr>
        <w:t xml:space="preserve"> </w:t>
      </w:r>
      <w:r w:rsidRPr="00FE2E77">
        <w:rPr>
          <w:rFonts w:ascii="Lucida Sans Unicode" w:hAnsi="Lucida Sans Unicode" w:cs="Lucida Sans Unicode"/>
          <w:i/>
          <w:sz w:val="20"/>
          <w:szCs w:val="20"/>
        </w:rPr>
        <w:t>(vpiše se številka zavarovanja)</w:t>
      </w:r>
    </w:p>
    <w:p w14:paraId="65075C56" w14:textId="22750C7B" w:rsidR="00F70646" w:rsidRPr="00FE2E77" w:rsidRDefault="00F70646" w:rsidP="00FE2E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Lucida Sans Unicode" w:hAnsi="Lucida Sans Unicode" w:cs="Lucida Sans Unicode"/>
          <w:sz w:val="20"/>
          <w:szCs w:val="20"/>
        </w:rPr>
      </w:pPr>
      <w:r w:rsidRPr="00FE2E77">
        <w:rPr>
          <w:rFonts w:ascii="Lucida Sans Unicode" w:hAnsi="Lucida Sans Unicode" w:cs="Lucida Sans Unicode"/>
          <w:b/>
          <w:sz w:val="20"/>
          <w:szCs w:val="20"/>
        </w:rPr>
        <w:t>GARANT:</w:t>
      </w:r>
      <w:r w:rsidRPr="00FE2E77">
        <w:rPr>
          <w:rFonts w:ascii="Lucida Sans Unicode" w:hAnsi="Lucida Sans Unicode" w:cs="Lucida Sans Unicode"/>
          <w:sz w:val="20"/>
          <w:szCs w:val="20"/>
        </w:rPr>
        <w:t xml:space="preserve"> </w:t>
      </w:r>
      <w:r w:rsidRPr="00FE2E77">
        <w:rPr>
          <w:rFonts w:ascii="Lucida Sans Unicode" w:hAnsi="Lucida Sans Unicode" w:cs="Lucida Sans Unicode"/>
          <w:sz w:val="20"/>
          <w:szCs w:val="20"/>
        </w:rPr>
        <w:fldChar w:fldCharType="begin">
          <w:ffData>
            <w:name w:val="Besedilo2"/>
            <w:enabled/>
            <w:calcOnExit w:val="0"/>
            <w:textInput/>
          </w:ffData>
        </w:fldChar>
      </w:r>
      <w:r w:rsidRPr="00FE2E77">
        <w:rPr>
          <w:rFonts w:ascii="Lucida Sans Unicode" w:hAnsi="Lucida Sans Unicode" w:cs="Lucida Sans Unicode"/>
          <w:sz w:val="20"/>
          <w:szCs w:val="20"/>
        </w:rPr>
        <w:instrText xml:space="preserve"> FORMTEXT </w:instrText>
      </w:r>
      <w:r w:rsidRPr="00FE2E77">
        <w:rPr>
          <w:rFonts w:ascii="Lucida Sans Unicode" w:hAnsi="Lucida Sans Unicode" w:cs="Lucida Sans Unicode"/>
          <w:sz w:val="20"/>
          <w:szCs w:val="20"/>
        </w:rPr>
      </w:r>
      <w:r w:rsidRPr="00FE2E77">
        <w:rPr>
          <w:rFonts w:ascii="Lucida Sans Unicode" w:hAnsi="Lucida Sans Unicode" w:cs="Lucida Sans Unicode"/>
          <w:sz w:val="20"/>
          <w:szCs w:val="20"/>
        </w:rPr>
        <w:fldChar w:fldCharType="separate"/>
      </w:r>
      <w:r w:rsidRPr="00FE2E77">
        <w:rPr>
          <w:rFonts w:ascii="Lucida Sans Unicode" w:hAnsi="Lucida Sans Unicode" w:cs="Lucida Sans Unicode"/>
          <w:noProof/>
          <w:sz w:val="20"/>
          <w:szCs w:val="20"/>
        </w:rPr>
        <w:t> </w:t>
      </w:r>
      <w:r w:rsidRPr="00FE2E77">
        <w:rPr>
          <w:rFonts w:ascii="Lucida Sans Unicode" w:hAnsi="Lucida Sans Unicode" w:cs="Lucida Sans Unicode"/>
          <w:noProof/>
          <w:sz w:val="20"/>
          <w:szCs w:val="20"/>
        </w:rPr>
        <w:t> </w:t>
      </w:r>
      <w:r w:rsidRPr="00FE2E77">
        <w:rPr>
          <w:rFonts w:ascii="Lucida Sans Unicode" w:hAnsi="Lucida Sans Unicode" w:cs="Lucida Sans Unicode"/>
          <w:noProof/>
          <w:sz w:val="20"/>
          <w:szCs w:val="20"/>
        </w:rPr>
        <w:t> </w:t>
      </w:r>
      <w:r w:rsidRPr="00FE2E77">
        <w:rPr>
          <w:rFonts w:ascii="Lucida Sans Unicode" w:hAnsi="Lucida Sans Unicode" w:cs="Lucida Sans Unicode"/>
          <w:noProof/>
          <w:sz w:val="20"/>
          <w:szCs w:val="20"/>
        </w:rPr>
        <w:t> </w:t>
      </w:r>
      <w:r w:rsidRPr="00FE2E77">
        <w:rPr>
          <w:rFonts w:ascii="Lucida Sans Unicode" w:hAnsi="Lucida Sans Unicode" w:cs="Lucida Sans Unicode"/>
          <w:noProof/>
          <w:sz w:val="20"/>
          <w:szCs w:val="20"/>
        </w:rPr>
        <w:t> </w:t>
      </w:r>
      <w:r w:rsidRPr="00FE2E77">
        <w:rPr>
          <w:rFonts w:ascii="Lucida Sans Unicode" w:hAnsi="Lucida Sans Unicode" w:cs="Lucida Sans Unicode"/>
          <w:sz w:val="20"/>
          <w:szCs w:val="20"/>
        </w:rPr>
        <w:fldChar w:fldCharType="end"/>
      </w:r>
      <w:r w:rsidRPr="00FE2E77">
        <w:rPr>
          <w:rFonts w:ascii="Lucida Sans Unicode" w:hAnsi="Lucida Sans Unicode" w:cs="Lucida Sans Unicode"/>
          <w:sz w:val="20"/>
          <w:szCs w:val="20"/>
        </w:rPr>
        <w:t xml:space="preserve"> </w:t>
      </w:r>
      <w:r w:rsidRPr="00FE2E77">
        <w:rPr>
          <w:rFonts w:ascii="Lucida Sans Unicode" w:hAnsi="Lucida Sans Unicode" w:cs="Lucida Sans Unicode"/>
          <w:i/>
          <w:sz w:val="20"/>
          <w:szCs w:val="20"/>
        </w:rPr>
        <w:t>(vpiše se ime in naslov zavarovalnice/banke v kraju izdaje)</w:t>
      </w:r>
    </w:p>
    <w:p w14:paraId="666E3584" w14:textId="6EDDD579" w:rsidR="00F70646" w:rsidRPr="00FE2E77" w:rsidRDefault="00F70646" w:rsidP="00FE2E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Lucida Sans Unicode" w:hAnsi="Lucida Sans Unicode" w:cs="Lucida Sans Unicode"/>
          <w:i/>
          <w:sz w:val="20"/>
          <w:szCs w:val="20"/>
        </w:rPr>
      </w:pPr>
      <w:r w:rsidRPr="00FE2E77">
        <w:rPr>
          <w:rFonts w:ascii="Lucida Sans Unicode" w:hAnsi="Lucida Sans Unicode" w:cs="Lucida Sans Unicode"/>
          <w:b/>
          <w:sz w:val="20"/>
          <w:szCs w:val="20"/>
        </w:rPr>
        <w:t xml:space="preserve">NAROČNIK: </w:t>
      </w:r>
      <w:r w:rsidRPr="00FE2E77">
        <w:rPr>
          <w:rFonts w:ascii="Lucida Sans Unicode" w:hAnsi="Lucida Sans Unicode" w:cs="Lucida Sans Unicode"/>
          <w:sz w:val="20"/>
          <w:szCs w:val="20"/>
        </w:rPr>
        <w:fldChar w:fldCharType="begin">
          <w:ffData>
            <w:name w:val="Besedilo2"/>
            <w:enabled/>
            <w:calcOnExit w:val="0"/>
            <w:textInput/>
          </w:ffData>
        </w:fldChar>
      </w:r>
      <w:r w:rsidRPr="00FE2E77">
        <w:rPr>
          <w:rFonts w:ascii="Lucida Sans Unicode" w:hAnsi="Lucida Sans Unicode" w:cs="Lucida Sans Unicode"/>
          <w:sz w:val="20"/>
          <w:szCs w:val="20"/>
        </w:rPr>
        <w:instrText xml:space="preserve"> FORMTEXT </w:instrText>
      </w:r>
      <w:r w:rsidRPr="00FE2E77">
        <w:rPr>
          <w:rFonts w:ascii="Lucida Sans Unicode" w:hAnsi="Lucida Sans Unicode" w:cs="Lucida Sans Unicode"/>
          <w:sz w:val="20"/>
          <w:szCs w:val="20"/>
        </w:rPr>
      </w:r>
      <w:r w:rsidRPr="00FE2E77">
        <w:rPr>
          <w:rFonts w:ascii="Lucida Sans Unicode" w:hAnsi="Lucida Sans Unicode" w:cs="Lucida Sans Unicode"/>
          <w:sz w:val="20"/>
          <w:szCs w:val="20"/>
        </w:rPr>
        <w:fldChar w:fldCharType="separate"/>
      </w:r>
      <w:r w:rsidRPr="00FE2E77">
        <w:rPr>
          <w:rFonts w:ascii="Lucida Sans Unicode" w:hAnsi="Lucida Sans Unicode" w:cs="Lucida Sans Unicode"/>
          <w:noProof/>
          <w:sz w:val="20"/>
          <w:szCs w:val="20"/>
        </w:rPr>
        <w:t> </w:t>
      </w:r>
      <w:r w:rsidRPr="00FE2E77">
        <w:rPr>
          <w:rFonts w:ascii="Lucida Sans Unicode" w:hAnsi="Lucida Sans Unicode" w:cs="Lucida Sans Unicode"/>
          <w:noProof/>
          <w:sz w:val="20"/>
          <w:szCs w:val="20"/>
        </w:rPr>
        <w:t> </w:t>
      </w:r>
      <w:r w:rsidRPr="00FE2E77">
        <w:rPr>
          <w:rFonts w:ascii="Lucida Sans Unicode" w:hAnsi="Lucida Sans Unicode" w:cs="Lucida Sans Unicode"/>
          <w:noProof/>
          <w:sz w:val="20"/>
          <w:szCs w:val="20"/>
        </w:rPr>
        <w:t> </w:t>
      </w:r>
      <w:r w:rsidRPr="00FE2E77">
        <w:rPr>
          <w:rFonts w:ascii="Lucida Sans Unicode" w:hAnsi="Lucida Sans Unicode" w:cs="Lucida Sans Unicode"/>
          <w:noProof/>
          <w:sz w:val="20"/>
          <w:szCs w:val="20"/>
        </w:rPr>
        <w:t> </w:t>
      </w:r>
      <w:r w:rsidRPr="00FE2E77">
        <w:rPr>
          <w:rFonts w:ascii="Lucida Sans Unicode" w:hAnsi="Lucida Sans Unicode" w:cs="Lucida Sans Unicode"/>
          <w:noProof/>
          <w:sz w:val="20"/>
          <w:szCs w:val="20"/>
        </w:rPr>
        <w:t> </w:t>
      </w:r>
      <w:r w:rsidRPr="00FE2E77">
        <w:rPr>
          <w:rFonts w:ascii="Lucida Sans Unicode" w:hAnsi="Lucida Sans Unicode" w:cs="Lucida Sans Unicode"/>
          <w:sz w:val="20"/>
          <w:szCs w:val="20"/>
        </w:rPr>
        <w:fldChar w:fldCharType="end"/>
      </w:r>
      <w:r w:rsidRPr="00FE2E77">
        <w:rPr>
          <w:rFonts w:ascii="Lucida Sans Unicode" w:hAnsi="Lucida Sans Unicode" w:cs="Lucida Sans Unicode"/>
          <w:sz w:val="20"/>
          <w:szCs w:val="20"/>
        </w:rPr>
        <w:t xml:space="preserve"> </w:t>
      </w:r>
      <w:r w:rsidRPr="00FE2E77">
        <w:rPr>
          <w:rFonts w:ascii="Lucida Sans Unicode" w:hAnsi="Lucida Sans Unicode" w:cs="Lucida Sans Unicode"/>
          <w:i/>
          <w:sz w:val="20"/>
          <w:szCs w:val="20"/>
        </w:rPr>
        <w:t>(vpiše se ime in naslov naročnika zavarovanja, tj. kandidata oziroma ponudnika v postopku javnega naročanja)</w:t>
      </w:r>
    </w:p>
    <w:p w14:paraId="2D0806D6" w14:textId="2F6C46D4" w:rsidR="00F70646" w:rsidRPr="002662EF" w:rsidRDefault="00F70646" w:rsidP="00FE2E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Lucida Sans Unicode" w:hAnsi="Lucida Sans Unicode" w:cs="Lucida Sans Unicode"/>
          <w:sz w:val="20"/>
          <w:szCs w:val="20"/>
        </w:rPr>
      </w:pPr>
      <w:r w:rsidRPr="00FE2E77">
        <w:rPr>
          <w:rFonts w:ascii="Lucida Sans Unicode" w:hAnsi="Lucida Sans Unicode" w:cs="Lucida Sans Unicode"/>
          <w:b/>
          <w:sz w:val="20"/>
          <w:szCs w:val="20"/>
        </w:rPr>
        <w:t>UPRAVIČENEC:</w:t>
      </w:r>
      <w:r w:rsidRPr="00FE2E77">
        <w:rPr>
          <w:rFonts w:ascii="Lucida Sans Unicode" w:hAnsi="Lucida Sans Unicode" w:cs="Lucida Sans Unicode"/>
          <w:sz w:val="20"/>
          <w:szCs w:val="20"/>
        </w:rPr>
        <w:t xml:space="preserve"> </w:t>
      </w:r>
      <w:r w:rsidR="00B711BE" w:rsidRPr="00FE2E77">
        <w:rPr>
          <w:rFonts w:ascii="Lucida Sans Unicode" w:eastAsia="Times New Roman" w:hAnsi="Lucida Sans Unicode" w:cs="Lucida Sans Unicode"/>
          <w:kern w:val="3"/>
          <w:sz w:val="20"/>
          <w:szCs w:val="20"/>
          <w:lang w:eastAsia="sl-SI"/>
        </w:rPr>
        <w:t xml:space="preserve">Javno </w:t>
      </w:r>
      <w:r w:rsidR="00B711BE" w:rsidRPr="002662EF">
        <w:rPr>
          <w:rFonts w:ascii="Lucida Sans Unicode" w:eastAsia="Times New Roman" w:hAnsi="Lucida Sans Unicode" w:cs="Lucida Sans Unicode"/>
          <w:kern w:val="3"/>
          <w:sz w:val="20"/>
          <w:szCs w:val="20"/>
          <w:lang w:eastAsia="sl-SI"/>
        </w:rPr>
        <w:t>komunalno podjetje Prodnik d.o.o., Savska cesta 34, 1230 Domžale</w:t>
      </w:r>
      <w:r w:rsidR="00B711BE" w:rsidRPr="002662EF">
        <w:rPr>
          <w:rFonts w:ascii="Lucida Sans Unicode" w:hAnsi="Lucida Sans Unicode" w:cs="Lucida Sans Unicode"/>
          <w:sz w:val="20"/>
          <w:szCs w:val="20"/>
        </w:rPr>
        <w:t xml:space="preserve"> </w:t>
      </w:r>
    </w:p>
    <w:p w14:paraId="27FAF937" w14:textId="63FF55F7" w:rsidR="00F70646" w:rsidRPr="00FE2E77" w:rsidRDefault="00F70646" w:rsidP="00FE2E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Lucida Sans Unicode" w:hAnsi="Lucida Sans Unicode" w:cs="Lucida Sans Unicode"/>
          <w:i/>
          <w:sz w:val="20"/>
          <w:szCs w:val="20"/>
          <w:lang w:eastAsia="sl-SI"/>
        </w:rPr>
      </w:pPr>
      <w:r w:rsidRPr="002662EF">
        <w:rPr>
          <w:rFonts w:ascii="Lucida Sans Unicode" w:hAnsi="Lucida Sans Unicode" w:cs="Lucida Sans Unicode"/>
          <w:b/>
          <w:sz w:val="20"/>
          <w:szCs w:val="20"/>
        </w:rPr>
        <w:t xml:space="preserve">OSNOVNI POSEL: </w:t>
      </w:r>
      <w:r w:rsidRPr="002662EF">
        <w:rPr>
          <w:rFonts w:ascii="Lucida Sans Unicode" w:hAnsi="Lucida Sans Unicode" w:cs="Lucida Sans Unicode"/>
          <w:sz w:val="20"/>
          <w:szCs w:val="20"/>
        </w:rPr>
        <w:t>obveznost naročnika zavarovanja iz njegove ponudbe, predložene</w:t>
      </w:r>
      <w:r w:rsidR="00B35FC4" w:rsidRPr="002662EF">
        <w:rPr>
          <w:rFonts w:ascii="Lucida Sans Unicode" w:hAnsi="Lucida Sans Unicode" w:cs="Lucida Sans Unicode"/>
          <w:sz w:val="20"/>
          <w:szCs w:val="20"/>
        </w:rPr>
        <w:t xml:space="preserve"> za sklop ___________</w:t>
      </w:r>
      <w:r w:rsidRPr="002662EF">
        <w:rPr>
          <w:rFonts w:ascii="Lucida Sans Unicode" w:hAnsi="Lucida Sans Unicode" w:cs="Lucida Sans Unicode"/>
          <w:sz w:val="20"/>
          <w:szCs w:val="20"/>
        </w:rPr>
        <w:t xml:space="preserve"> v postopku javnega naročila</w:t>
      </w:r>
      <w:r w:rsidR="00B35FC4" w:rsidRPr="002662EF">
        <w:rPr>
          <w:rFonts w:ascii="Lucida Sans Unicode" w:hAnsi="Lucida Sans Unicode" w:cs="Lucida Sans Unicode"/>
          <w:sz w:val="20"/>
          <w:szCs w:val="20"/>
        </w:rPr>
        <w:t>,</w:t>
      </w:r>
      <w:r w:rsidRPr="002662EF">
        <w:rPr>
          <w:rFonts w:ascii="Lucida Sans Unicode" w:hAnsi="Lucida Sans Unicode" w:cs="Lucida Sans Unicode"/>
          <w:sz w:val="20"/>
          <w:szCs w:val="20"/>
        </w:rPr>
        <w:t xml:space="preserve"> </w:t>
      </w:r>
      <w:r w:rsidRPr="002662EF">
        <w:rPr>
          <w:rFonts w:ascii="Lucida Sans Unicode" w:hAnsi="Lucida Sans Unicode" w:cs="Lucida Sans Unicode"/>
          <w:sz w:val="20"/>
          <w:szCs w:val="20"/>
          <w:lang w:eastAsia="sl-SI"/>
        </w:rPr>
        <w:t>objavljen</w:t>
      </w:r>
      <w:r w:rsidR="00B35FC4" w:rsidRPr="002662EF">
        <w:rPr>
          <w:rFonts w:ascii="Lucida Sans Unicode" w:hAnsi="Lucida Sans Unicode" w:cs="Lucida Sans Unicode"/>
          <w:sz w:val="20"/>
          <w:szCs w:val="20"/>
          <w:lang w:eastAsia="sl-SI"/>
        </w:rPr>
        <w:t>ega</w:t>
      </w:r>
      <w:r w:rsidRPr="002662EF">
        <w:rPr>
          <w:rFonts w:ascii="Lucida Sans Unicode" w:hAnsi="Lucida Sans Unicode" w:cs="Lucida Sans Unicode"/>
          <w:sz w:val="20"/>
          <w:szCs w:val="20"/>
          <w:lang w:eastAsia="sl-SI"/>
        </w:rPr>
        <w:t xml:space="preserve"> na Portalu javnih naročil JN </w:t>
      </w:r>
      <w:r w:rsidR="004B11A3" w:rsidRPr="002662EF">
        <w:rPr>
          <w:rFonts w:ascii="Lucida Sans Unicode" w:hAnsi="Lucida Sans Unicode" w:cs="Lucida Sans Unicode"/>
          <w:sz w:val="20"/>
          <w:szCs w:val="20"/>
          <w:lang w:eastAsia="sl-SI"/>
        </w:rPr>
        <w:t>_________________________</w:t>
      </w:r>
      <w:r w:rsidRPr="002662EF">
        <w:rPr>
          <w:rFonts w:ascii="Lucida Sans Unicode" w:hAnsi="Lucida Sans Unicode" w:cs="Lucida Sans Unicode"/>
          <w:sz w:val="20"/>
          <w:szCs w:val="20"/>
          <w:lang w:eastAsia="sl-SI"/>
        </w:rPr>
        <w:t xml:space="preserve"> z dne _________</w:t>
      </w:r>
      <w:r w:rsidRPr="002662EF">
        <w:rPr>
          <w:rFonts w:ascii="Lucida Sans Unicode" w:hAnsi="Lucida Sans Unicode" w:cs="Lucida Sans Unicode"/>
          <w:i/>
          <w:sz w:val="20"/>
          <w:szCs w:val="20"/>
        </w:rPr>
        <w:t>,</w:t>
      </w:r>
      <w:r w:rsidR="00B35FC4" w:rsidRPr="002662EF">
        <w:rPr>
          <w:rFonts w:ascii="Lucida Sans Unicode" w:hAnsi="Lucida Sans Unicode" w:cs="Lucida Sans Unicode"/>
          <w:i/>
          <w:sz w:val="20"/>
          <w:szCs w:val="20"/>
        </w:rPr>
        <w:t xml:space="preserve"> </w:t>
      </w:r>
      <w:r w:rsidRPr="002662EF">
        <w:rPr>
          <w:rFonts w:ascii="Lucida Sans Unicode" w:hAnsi="Lucida Sans Unicode" w:cs="Lucida Sans Unicode"/>
          <w:sz w:val="20"/>
          <w:szCs w:val="20"/>
        </w:rPr>
        <w:t xml:space="preserve">katerega predmet je </w:t>
      </w:r>
      <w:r w:rsidR="00B711BE" w:rsidRPr="002662EF">
        <w:rPr>
          <w:rFonts w:ascii="Lucida Sans Unicode" w:hAnsi="Lucida Sans Unicode" w:cs="Lucida Sans Unicode"/>
          <w:sz w:val="20"/>
          <w:szCs w:val="20"/>
        </w:rPr>
        <w:t xml:space="preserve">izvajanje storitev </w:t>
      </w:r>
      <w:r w:rsidR="000D7BA0" w:rsidRPr="002662EF">
        <w:rPr>
          <w:rFonts w:ascii="Lucida Sans Unicode" w:hAnsi="Lucida Sans Unicode" w:cs="Lucida Sans Unicode"/>
          <w:sz w:val="20"/>
          <w:szCs w:val="20"/>
        </w:rPr>
        <w:t>servisiranja.</w:t>
      </w:r>
    </w:p>
    <w:p w14:paraId="623772AB" w14:textId="329DA7DC" w:rsidR="00F70646" w:rsidRPr="00FE2E77" w:rsidRDefault="00F70646" w:rsidP="00FE2E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Lucida Sans Unicode" w:hAnsi="Lucida Sans Unicode" w:cs="Lucida Sans Unicode"/>
          <w:sz w:val="20"/>
          <w:szCs w:val="20"/>
        </w:rPr>
      </w:pPr>
      <w:r w:rsidRPr="00FE2E77">
        <w:rPr>
          <w:rFonts w:ascii="Lucida Sans Unicode" w:hAnsi="Lucida Sans Unicode" w:cs="Lucida Sans Unicode"/>
          <w:b/>
          <w:sz w:val="20"/>
          <w:szCs w:val="20"/>
        </w:rPr>
        <w:t>ZNESEK IN VALUTA</w:t>
      </w:r>
      <w:r w:rsidRPr="00FE2E77">
        <w:rPr>
          <w:rFonts w:ascii="Lucida Sans Unicode" w:hAnsi="Lucida Sans Unicode" w:cs="Lucida Sans Unicode"/>
          <w:sz w:val="20"/>
          <w:szCs w:val="20"/>
        </w:rPr>
        <w:t xml:space="preserve">: </w:t>
      </w:r>
      <w:r w:rsidR="000D7BA0" w:rsidRPr="00FE2E77">
        <w:rPr>
          <w:rFonts w:ascii="Lucida Sans Unicode" w:hAnsi="Lucida Sans Unicode" w:cs="Lucida Sans Unicode"/>
          <w:sz w:val="20"/>
          <w:szCs w:val="20"/>
        </w:rPr>
        <w:t xml:space="preserve"> vpiše se vrednost za posamezni sklop</w:t>
      </w:r>
    </w:p>
    <w:p w14:paraId="0436F319" w14:textId="65B2FDDA" w:rsidR="00F70646" w:rsidRPr="00FE2E77" w:rsidRDefault="00F70646" w:rsidP="00FE2E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Lucida Sans Unicode" w:hAnsi="Lucida Sans Unicode" w:cs="Lucida Sans Unicode"/>
          <w:sz w:val="20"/>
          <w:szCs w:val="20"/>
        </w:rPr>
      </w:pPr>
      <w:r w:rsidRPr="00FE2E77">
        <w:rPr>
          <w:rFonts w:ascii="Lucida Sans Unicode" w:hAnsi="Lucida Sans Unicode" w:cs="Lucida Sans Unicode"/>
          <w:b/>
          <w:sz w:val="20"/>
          <w:szCs w:val="20"/>
        </w:rPr>
        <w:t xml:space="preserve">LISTINE, KI JIH JE POLEG IZJAVE TREBA PRILOŽITI ZAHTEVI ZA PLAČILO IN SE IZRECNO ZAHTEVAJO V SPODNJEM BESEDILU: </w:t>
      </w:r>
      <w:r w:rsidRPr="00FE2E77">
        <w:rPr>
          <w:rFonts w:ascii="Lucida Sans Unicode" w:hAnsi="Lucida Sans Unicode" w:cs="Lucida Sans Unicode"/>
          <w:sz w:val="20"/>
          <w:szCs w:val="20"/>
        </w:rPr>
        <w:t>nobena</w:t>
      </w:r>
    </w:p>
    <w:p w14:paraId="4B18CBEA" w14:textId="16A795AA" w:rsidR="00F70646" w:rsidRPr="00FE2E77" w:rsidRDefault="00F70646" w:rsidP="00FE2E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Lucida Sans Unicode" w:hAnsi="Lucida Sans Unicode" w:cs="Lucida Sans Unicode"/>
          <w:sz w:val="20"/>
          <w:szCs w:val="20"/>
        </w:rPr>
      </w:pPr>
      <w:r w:rsidRPr="00FE2E77">
        <w:rPr>
          <w:rFonts w:ascii="Lucida Sans Unicode" w:hAnsi="Lucida Sans Unicode" w:cs="Lucida Sans Unicode"/>
          <w:b/>
          <w:sz w:val="20"/>
          <w:szCs w:val="20"/>
        </w:rPr>
        <w:t>JEZIK V ZAHTEVANIH LISTINAH:</w:t>
      </w:r>
      <w:r w:rsidRPr="00FE2E77">
        <w:rPr>
          <w:rFonts w:ascii="Lucida Sans Unicode" w:hAnsi="Lucida Sans Unicode" w:cs="Lucida Sans Unicode"/>
          <w:sz w:val="20"/>
          <w:szCs w:val="20"/>
        </w:rPr>
        <w:t xml:space="preserve"> slovenski</w:t>
      </w:r>
    </w:p>
    <w:p w14:paraId="2C572858" w14:textId="77777777" w:rsidR="0034209A" w:rsidRPr="00FE2E77" w:rsidRDefault="00F70646" w:rsidP="00FE2E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t>OBLIKA PREDLOŽITVE:</w:t>
      </w:r>
      <w:r w:rsidRPr="00FE2E77">
        <w:rPr>
          <w:rFonts w:ascii="Lucida Sans Unicode" w:hAnsi="Lucida Sans Unicode" w:cs="Lucida Sans Unicode"/>
          <w:sz w:val="20"/>
          <w:szCs w:val="20"/>
        </w:rPr>
        <w:t xml:space="preserve"> v papirni obliki s priporočeno pošto ali katerokoli obliko hitre pošte ali v elektronski obliki </w:t>
      </w:r>
      <w:r w:rsidR="0034209A" w:rsidRPr="00FE2E77">
        <w:rPr>
          <w:rFonts w:ascii="Lucida Sans Unicode" w:hAnsi="Lucida Sans Unicode" w:cs="Lucida Sans Unicode"/>
          <w:sz w:val="20"/>
          <w:szCs w:val="20"/>
        </w:rPr>
        <w:t>če je naveden elektronki naslov za predložitev</w:t>
      </w:r>
      <w:r w:rsidR="0034209A" w:rsidRPr="00FE2E77">
        <w:rPr>
          <w:rFonts w:ascii="Lucida Sans Unicode" w:hAnsi="Lucida Sans Unicode" w:cs="Lucida Sans Unicode"/>
          <w:b/>
          <w:sz w:val="20"/>
          <w:szCs w:val="20"/>
        </w:rPr>
        <w:t xml:space="preserve"> </w:t>
      </w:r>
    </w:p>
    <w:p w14:paraId="5351285D" w14:textId="518D1478" w:rsidR="00F70646" w:rsidRPr="00FE2E77" w:rsidRDefault="00F70646" w:rsidP="00FE2E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Lucida Sans Unicode" w:hAnsi="Lucida Sans Unicode" w:cs="Lucida Sans Unicode"/>
          <w:i/>
          <w:sz w:val="20"/>
          <w:szCs w:val="20"/>
        </w:rPr>
      </w:pPr>
      <w:r w:rsidRPr="00FE2E77">
        <w:rPr>
          <w:rFonts w:ascii="Lucida Sans Unicode" w:hAnsi="Lucida Sans Unicode" w:cs="Lucida Sans Unicode"/>
          <w:b/>
          <w:sz w:val="20"/>
          <w:szCs w:val="20"/>
        </w:rPr>
        <w:t>KRAJ PREDLOŽITVE:</w:t>
      </w:r>
      <w:r w:rsidRPr="00FE2E77">
        <w:rPr>
          <w:rFonts w:ascii="Lucida Sans Unicode" w:hAnsi="Lucida Sans Unicode" w:cs="Lucida Sans Unicode"/>
          <w:sz w:val="20"/>
          <w:szCs w:val="20"/>
        </w:rPr>
        <w:t xml:space="preserve"> </w:t>
      </w:r>
      <w:r w:rsidRPr="00FE2E77">
        <w:rPr>
          <w:rFonts w:ascii="Lucida Sans Unicode" w:hAnsi="Lucida Sans Unicode" w:cs="Lucida Sans Unicode"/>
          <w:sz w:val="20"/>
          <w:szCs w:val="20"/>
        </w:rPr>
        <w:fldChar w:fldCharType="begin">
          <w:ffData>
            <w:name w:val="Besedilo2"/>
            <w:enabled/>
            <w:calcOnExit w:val="0"/>
            <w:textInput/>
          </w:ffData>
        </w:fldChar>
      </w:r>
      <w:r w:rsidRPr="00FE2E77">
        <w:rPr>
          <w:rFonts w:ascii="Lucida Sans Unicode" w:hAnsi="Lucida Sans Unicode" w:cs="Lucida Sans Unicode"/>
          <w:sz w:val="20"/>
          <w:szCs w:val="20"/>
        </w:rPr>
        <w:instrText xml:space="preserve"> FORMTEXT </w:instrText>
      </w:r>
      <w:r w:rsidRPr="00FE2E77">
        <w:rPr>
          <w:rFonts w:ascii="Lucida Sans Unicode" w:hAnsi="Lucida Sans Unicode" w:cs="Lucida Sans Unicode"/>
          <w:sz w:val="20"/>
          <w:szCs w:val="20"/>
        </w:rPr>
      </w:r>
      <w:r w:rsidRPr="00FE2E77">
        <w:rPr>
          <w:rFonts w:ascii="Lucida Sans Unicode" w:hAnsi="Lucida Sans Unicode" w:cs="Lucida Sans Unicode"/>
          <w:sz w:val="20"/>
          <w:szCs w:val="20"/>
        </w:rPr>
        <w:fldChar w:fldCharType="separate"/>
      </w:r>
      <w:r w:rsidRPr="00FE2E77">
        <w:rPr>
          <w:rFonts w:ascii="Lucida Sans Unicode" w:hAnsi="Lucida Sans Unicode" w:cs="Lucida Sans Unicode"/>
          <w:noProof/>
          <w:sz w:val="20"/>
          <w:szCs w:val="20"/>
        </w:rPr>
        <w:t> </w:t>
      </w:r>
      <w:r w:rsidRPr="00FE2E77">
        <w:rPr>
          <w:rFonts w:ascii="Lucida Sans Unicode" w:hAnsi="Lucida Sans Unicode" w:cs="Lucida Sans Unicode"/>
          <w:noProof/>
          <w:sz w:val="20"/>
          <w:szCs w:val="20"/>
        </w:rPr>
        <w:t> </w:t>
      </w:r>
      <w:r w:rsidRPr="00FE2E77">
        <w:rPr>
          <w:rFonts w:ascii="Lucida Sans Unicode" w:hAnsi="Lucida Sans Unicode" w:cs="Lucida Sans Unicode"/>
          <w:noProof/>
          <w:sz w:val="20"/>
          <w:szCs w:val="20"/>
        </w:rPr>
        <w:t> </w:t>
      </w:r>
      <w:r w:rsidRPr="00FE2E77">
        <w:rPr>
          <w:rFonts w:ascii="Lucida Sans Unicode" w:hAnsi="Lucida Sans Unicode" w:cs="Lucida Sans Unicode"/>
          <w:noProof/>
          <w:sz w:val="20"/>
          <w:szCs w:val="20"/>
        </w:rPr>
        <w:t> </w:t>
      </w:r>
      <w:r w:rsidRPr="00FE2E77">
        <w:rPr>
          <w:rFonts w:ascii="Lucida Sans Unicode" w:hAnsi="Lucida Sans Unicode" w:cs="Lucida Sans Unicode"/>
          <w:noProof/>
          <w:sz w:val="20"/>
          <w:szCs w:val="20"/>
        </w:rPr>
        <w:t> </w:t>
      </w:r>
      <w:r w:rsidRPr="00FE2E77">
        <w:rPr>
          <w:rFonts w:ascii="Lucida Sans Unicode" w:hAnsi="Lucida Sans Unicode" w:cs="Lucida Sans Unicode"/>
          <w:sz w:val="20"/>
          <w:szCs w:val="20"/>
        </w:rPr>
        <w:fldChar w:fldCharType="end"/>
      </w:r>
      <w:r w:rsidRPr="00FE2E77">
        <w:rPr>
          <w:rFonts w:ascii="Lucida Sans Unicode" w:hAnsi="Lucida Sans Unicode" w:cs="Lucida Sans Unicode"/>
          <w:sz w:val="20"/>
          <w:szCs w:val="20"/>
        </w:rPr>
        <w:t xml:space="preserve"> </w:t>
      </w:r>
      <w:r w:rsidRPr="00FE2E77">
        <w:rPr>
          <w:rFonts w:ascii="Lucida Sans Unicode" w:hAnsi="Lucida Sans Unicode" w:cs="Lucida Sans Unicode"/>
          <w:i/>
          <w:sz w:val="20"/>
          <w:szCs w:val="20"/>
        </w:rPr>
        <w:t>(garant vpiše naslov podružnice, kjer se opravi predložitev papirnih listin, ali elektronski naslov za predložitev v elektronski obliki, kot na primer garantov SWIFT naslov)</w:t>
      </w:r>
    </w:p>
    <w:p w14:paraId="6B865512" w14:textId="2C1786E5" w:rsidR="00F70646" w:rsidRPr="00FE2E77" w:rsidRDefault="00F70646" w:rsidP="00FE2E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Ne glede na navedeno, se predložitev papirnih listin lahko opravi v katerikoli podružnici </w:t>
      </w:r>
      <w:r w:rsidR="00DE400E" w:rsidRPr="00FE2E77">
        <w:rPr>
          <w:rFonts w:ascii="Lucida Sans Unicode" w:hAnsi="Lucida Sans Unicode" w:cs="Lucida Sans Unicode"/>
          <w:sz w:val="20"/>
          <w:szCs w:val="20"/>
        </w:rPr>
        <w:t>ali</w:t>
      </w:r>
      <w:r w:rsidR="00E81101" w:rsidRPr="00FE2E77">
        <w:rPr>
          <w:rFonts w:ascii="Lucida Sans Unicode" w:hAnsi="Lucida Sans Unicode" w:cs="Lucida Sans Unicode"/>
          <w:sz w:val="20"/>
          <w:szCs w:val="20"/>
        </w:rPr>
        <w:t xml:space="preserve"> enoti </w:t>
      </w:r>
      <w:r w:rsidRPr="00FE2E77">
        <w:rPr>
          <w:rFonts w:ascii="Lucida Sans Unicode" w:hAnsi="Lucida Sans Unicode" w:cs="Lucida Sans Unicode"/>
          <w:sz w:val="20"/>
          <w:szCs w:val="20"/>
        </w:rPr>
        <w:t xml:space="preserve">garanta na območju Republike Slovenije. </w:t>
      </w:r>
    </w:p>
    <w:p w14:paraId="1B7A72DA" w14:textId="0411F341" w:rsidR="00F70646" w:rsidRPr="00FE2E77" w:rsidRDefault="00F70646" w:rsidP="00FE2E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Lucida Sans Unicode" w:hAnsi="Lucida Sans Unicode" w:cs="Lucida Sans Unicode"/>
          <w:sz w:val="20"/>
          <w:szCs w:val="20"/>
        </w:rPr>
      </w:pPr>
      <w:r w:rsidRPr="00FE2E77">
        <w:rPr>
          <w:rFonts w:ascii="Lucida Sans Unicode" w:hAnsi="Lucida Sans Unicode" w:cs="Lucida Sans Unicode"/>
          <w:b/>
          <w:sz w:val="20"/>
          <w:szCs w:val="20"/>
        </w:rPr>
        <w:t xml:space="preserve">DATUM VELJAVNOSTI: </w:t>
      </w:r>
      <w:r w:rsidRPr="00FE2E77">
        <w:rPr>
          <w:rFonts w:ascii="Lucida Sans Unicode" w:hAnsi="Lucida Sans Unicode" w:cs="Lucida Sans Unicode"/>
          <w:sz w:val="20"/>
          <w:szCs w:val="20"/>
        </w:rPr>
        <w:t xml:space="preserve"> </w:t>
      </w:r>
      <w:r w:rsidR="00DB5709" w:rsidRPr="0051045E">
        <w:rPr>
          <w:rFonts w:ascii="Lucida Sans Unicode" w:hAnsi="Lucida Sans Unicode" w:cs="Lucida Sans Unicode"/>
          <w:sz w:val="20"/>
          <w:szCs w:val="20"/>
        </w:rPr>
        <w:t>20.</w:t>
      </w:r>
      <w:r w:rsidR="00DB5709">
        <w:rPr>
          <w:rFonts w:ascii="Lucida Sans Unicode" w:hAnsi="Lucida Sans Unicode" w:cs="Lucida Sans Unicode"/>
          <w:sz w:val="20"/>
          <w:szCs w:val="20"/>
        </w:rPr>
        <w:t xml:space="preserve"> </w:t>
      </w:r>
      <w:r w:rsidR="00DB5709" w:rsidRPr="0051045E">
        <w:rPr>
          <w:rFonts w:ascii="Lucida Sans Unicode" w:hAnsi="Lucida Sans Unicode" w:cs="Lucida Sans Unicode"/>
          <w:sz w:val="20"/>
          <w:szCs w:val="20"/>
        </w:rPr>
        <w:t>5.</w:t>
      </w:r>
      <w:r w:rsidR="00DB5709">
        <w:rPr>
          <w:rFonts w:ascii="Lucida Sans Unicode" w:hAnsi="Lucida Sans Unicode" w:cs="Lucida Sans Unicode"/>
          <w:sz w:val="20"/>
          <w:szCs w:val="20"/>
        </w:rPr>
        <w:t xml:space="preserve"> </w:t>
      </w:r>
      <w:r w:rsidR="00DB5709" w:rsidRPr="00DB5709">
        <w:rPr>
          <w:rFonts w:ascii="Lucida Sans Unicode" w:hAnsi="Lucida Sans Unicode" w:cs="Lucida Sans Unicode"/>
          <w:sz w:val="20"/>
          <w:szCs w:val="20"/>
        </w:rPr>
        <w:t>2025</w:t>
      </w:r>
      <w:r w:rsidRPr="00DB5709">
        <w:rPr>
          <w:rFonts w:ascii="Lucida Sans Unicode" w:hAnsi="Lucida Sans Unicode" w:cs="Lucida Sans Unicode"/>
          <w:sz w:val="20"/>
          <w:szCs w:val="20"/>
        </w:rPr>
        <w:t>, z možnostjo</w:t>
      </w:r>
      <w:r w:rsidRPr="00FE2E77">
        <w:rPr>
          <w:rFonts w:ascii="Lucida Sans Unicode" w:hAnsi="Lucida Sans Unicode" w:cs="Lucida Sans Unicode"/>
          <w:sz w:val="20"/>
          <w:szCs w:val="20"/>
        </w:rPr>
        <w:t xml:space="preserve"> podaljšanja</w:t>
      </w:r>
    </w:p>
    <w:p w14:paraId="4394CA78" w14:textId="003B8AB3" w:rsidR="00F70646" w:rsidRPr="00FE2E77" w:rsidRDefault="00F70646" w:rsidP="00FE2E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Lucida Sans Unicode" w:hAnsi="Lucida Sans Unicode" w:cs="Lucida Sans Unicode"/>
          <w:sz w:val="20"/>
          <w:szCs w:val="20"/>
        </w:rPr>
      </w:pPr>
      <w:r w:rsidRPr="00FE2E77">
        <w:rPr>
          <w:rFonts w:ascii="Lucida Sans Unicode" w:hAnsi="Lucida Sans Unicode" w:cs="Lucida Sans Unicode"/>
          <w:b/>
          <w:sz w:val="20"/>
          <w:szCs w:val="20"/>
        </w:rPr>
        <w:t>STRANKA, KI JE DOLŽNA PLAČATI STROŠKE:</w:t>
      </w:r>
      <w:r w:rsidRPr="00FE2E77">
        <w:rPr>
          <w:rFonts w:ascii="Lucida Sans Unicode" w:hAnsi="Lucida Sans Unicode" w:cs="Lucida Sans Unicode"/>
          <w:sz w:val="20"/>
          <w:szCs w:val="20"/>
        </w:rPr>
        <w:t xml:space="preserve"> </w:t>
      </w:r>
      <w:r w:rsidRPr="00FE2E77">
        <w:rPr>
          <w:rFonts w:ascii="Lucida Sans Unicode" w:hAnsi="Lucida Sans Unicode" w:cs="Lucida Sans Unicode"/>
          <w:sz w:val="20"/>
          <w:szCs w:val="20"/>
        </w:rPr>
        <w:fldChar w:fldCharType="begin">
          <w:ffData>
            <w:name w:val="Besedilo2"/>
            <w:enabled/>
            <w:calcOnExit w:val="0"/>
            <w:textInput/>
          </w:ffData>
        </w:fldChar>
      </w:r>
      <w:r w:rsidRPr="00FE2E77">
        <w:rPr>
          <w:rFonts w:ascii="Lucida Sans Unicode" w:hAnsi="Lucida Sans Unicode" w:cs="Lucida Sans Unicode"/>
          <w:sz w:val="20"/>
          <w:szCs w:val="20"/>
        </w:rPr>
        <w:instrText xml:space="preserve"> FORMTEXT </w:instrText>
      </w:r>
      <w:r w:rsidRPr="00FE2E77">
        <w:rPr>
          <w:rFonts w:ascii="Lucida Sans Unicode" w:hAnsi="Lucida Sans Unicode" w:cs="Lucida Sans Unicode"/>
          <w:sz w:val="20"/>
          <w:szCs w:val="20"/>
        </w:rPr>
      </w:r>
      <w:r w:rsidRPr="00FE2E77">
        <w:rPr>
          <w:rFonts w:ascii="Lucida Sans Unicode" w:hAnsi="Lucida Sans Unicode" w:cs="Lucida Sans Unicode"/>
          <w:sz w:val="20"/>
          <w:szCs w:val="20"/>
        </w:rPr>
        <w:fldChar w:fldCharType="separate"/>
      </w:r>
      <w:r w:rsidRPr="00FE2E77">
        <w:rPr>
          <w:rFonts w:ascii="Lucida Sans Unicode" w:hAnsi="Lucida Sans Unicode" w:cs="Lucida Sans Unicode"/>
          <w:noProof/>
          <w:sz w:val="20"/>
          <w:szCs w:val="20"/>
        </w:rPr>
        <w:t> </w:t>
      </w:r>
      <w:r w:rsidRPr="00FE2E77">
        <w:rPr>
          <w:rFonts w:ascii="Lucida Sans Unicode" w:hAnsi="Lucida Sans Unicode" w:cs="Lucida Sans Unicode"/>
          <w:noProof/>
          <w:sz w:val="20"/>
          <w:szCs w:val="20"/>
        </w:rPr>
        <w:t> </w:t>
      </w:r>
      <w:r w:rsidRPr="00FE2E77">
        <w:rPr>
          <w:rFonts w:ascii="Lucida Sans Unicode" w:hAnsi="Lucida Sans Unicode" w:cs="Lucida Sans Unicode"/>
          <w:noProof/>
          <w:sz w:val="20"/>
          <w:szCs w:val="20"/>
        </w:rPr>
        <w:t> </w:t>
      </w:r>
      <w:r w:rsidRPr="00FE2E77">
        <w:rPr>
          <w:rFonts w:ascii="Lucida Sans Unicode" w:hAnsi="Lucida Sans Unicode" w:cs="Lucida Sans Unicode"/>
          <w:noProof/>
          <w:sz w:val="20"/>
          <w:szCs w:val="20"/>
        </w:rPr>
        <w:t> </w:t>
      </w:r>
      <w:r w:rsidRPr="00FE2E77">
        <w:rPr>
          <w:rFonts w:ascii="Lucida Sans Unicode" w:hAnsi="Lucida Sans Unicode" w:cs="Lucida Sans Unicode"/>
          <w:noProof/>
          <w:sz w:val="20"/>
          <w:szCs w:val="20"/>
        </w:rPr>
        <w:t> </w:t>
      </w:r>
      <w:r w:rsidRPr="00FE2E77">
        <w:rPr>
          <w:rFonts w:ascii="Lucida Sans Unicode" w:hAnsi="Lucida Sans Unicode" w:cs="Lucida Sans Unicode"/>
          <w:sz w:val="20"/>
          <w:szCs w:val="20"/>
        </w:rPr>
        <w:fldChar w:fldCharType="end"/>
      </w:r>
      <w:r w:rsidRPr="00FE2E77">
        <w:rPr>
          <w:rFonts w:ascii="Lucida Sans Unicode" w:hAnsi="Lucida Sans Unicode" w:cs="Lucida Sans Unicode"/>
          <w:sz w:val="20"/>
          <w:szCs w:val="20"/>
        </w:rPr>
        <w:t xml:space="preserve"> </w:t>
      </w:r>
      <w:r w:rsidRPr="00FE2E77">
        <w:rPr>
          <w:rFonts w:ascii="Lucida Sans Unicode" w:hAnsi="Lucida Sans Unicode" w:cs="Lucida Sans Unicode"/>
          <w:i/>
          <w:sz w:val="20"/>
          <w:szCs w:val="20"/>
        </w:rPr>
        <w:t>(vpiše se ime naročnika zavarovanja, tj. kandidata oziroma ponudnika v postopku javnega naročanja)</w:t>
      </w:r>
    </w:p>
    <w:p w14:paraId="3E283D0E" w14:textId="113DC15D" w:rsidR="00F70646" w:rsidRPr="00FE2E77" w:rsidRDefault="00F70646" w:rsidP="00FE2E77">
      <w:pPr>
        <w:spacing w:line="240" w:lineRule="auto"/>
        <w:jc w:val="both"/>
        <w:rPr>
          <w:rFonts w:ascii="Lucida Sans Unicode" w:hAnsi="Lucida Sans Unicode" w:cs="Lucida Sans Unicode"/>
          <w:strike/>
          <w:sz w:val="20"/>
          <w:szCs w:val="20"/>
        </w:rPr>
      </w:pPr>
      <w:r w:rsidRPr="00FE2E77">
        <w:rPr>
          <w:rFonts w:ascii="Lucida Sans Unicode" w:hAnsi="Lucida Sans Unicode" w:cs="Lucida Sans Unicode"/>
          <w:sz w:val="20"/>
          <w:szCs w:val="20"/>
        </w:rPr>
        <w:t>Kot garant se s tem zavarovanjem nepreklicno zavezujemo, da bomo na prvi poziv in brez ugovora, upravičencu izplačali katerikoli znesek do višine zneska zavarovanja, ko upravičenec predloži zahtevo za plačilo v zgoraj navedeni obliki predložitve, podpisano s strani pooblaščenega(-ih) podpisnika(-ov).</w:t>
      </w:r>
    </w:p>
    <w:p w14:paraId="28BB054C" w14:textId="3D09F9C7" w:rsidR="00F70646" w:rsidRPr="00FE2E77" w:rsidRDefault="00F70646"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lastRenderedPageBreak/>
        <w:t xml:space="preserve">Zavarovanje se lahko unovči iz naslednjih razlogov, ki morajo biti navedeni v izjavi upravičenca oziroma zahtevi za plačilo: </w:t>
      </w:r>
    </w:p>
    <w:p w14:paraId="29C70BD4" w14:textId="00425346" w:rsidR="00F70646" w:rsidRPr="00FE2E77" w:rsidRDefault="00F70646" w:rsidP="00FE2E77">
      <w:pPr>
        <w:numPr>
          <w:ilvl w:val="0"/>
          <w:numId w:val="11"/>
        </w:num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če naročnik umakne ali spremeni ponudbo v času njene veljavnosti, navedene v ponudbi ali</w:t>
      </w:r>
    </w:p>
    <w:p w14:paraId="541D87FA" w14:textId="68CB9283" w:rsidR="00F70646" w:rsidRPr="00FE2E77" w:rsidRDefault="00F70646" w:rsidP="00FE2E77">
      <w:pPr>
        <w:numPr>
          <w:ilvl w:val="0"/>
          <w:numId w:val="11"/>
        </w:num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če naročnik, ki ga je upravičenec v času veljavnosti ponudbe obvestil o sprejetju njegove ponudbe:</w:t>
      </w:r>
    </w:p>
    <w:p w14:paraId="0BF651FF" w14:textId="04D9B542" w:rsidR="00F70646" w:rsidRPr="00FE2E77" w:rsidRDefault="00F70646" w:rsidP="00FE2E77">
      <w:pPr>
        <w:spacing w:after="0" w:line="240" w:lineRule="auto"/>
        <w:ind w:left="720"/>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-ne izpolni, v roku, določenem s strani upravičenca ne podpiše </w:t>
      </w:r>
      <w:r w:rsidR="008802CE" w:rsidRPr="00FE2E77">
        <w:rPr>
          <w:rFonts w:ascii="Lucida Sans Unicode" w:hAnsi="Lucida Sans Unicode" w:cs="Lucida Sans Unicode"/>
          <w:sz w:val="20"/>
          <w:szCs w:val="20"/>
        </w:rPr>
        <w:t>sporazuma</w:t>
      </w:r>
      <w:r w:rsidRPr="00FE2E77">
        <w:rPr>
          <w:rFonts w:ascii="Lucida Sans Unicode" w:hAnsi="Lucida Sans Unicode" w:cs="Lucida Sans Unicode"/>
          <w:sz w:val="20"/>
          <w:szCs w:val="20"/>
        </w:rPr>
        <w:t xml:space="preserve"> ali zavrne sklenitev </w:t>
      </w:r>
      <w:r w:rsidR="008802CE" w:rsidRPr="00FE2E77">
        <w:rPr>
          <w:rFonts w:ascii="Lucida Sans Unicode" w:hAnsi="Lucida Sans Unicode" w:cs="Lucida Sans Unicode"/>
          <w:sz w:val="20"/>
          <w:szCs w:val="20"/>
        </w:rPr>
        <w:t>sporazuma</w:t>
      </w:r>
      <w:r w:rsidRPr="00FE2E77">
        <w:rPr>
          <w:rFonts w:ascii="Lucida Sans Unicode" w:hAnsi="Lucida Sans Unicode" w:cs="Lucida Sans Unicode"/>
          <w:sz w:val="20"/>
          <w:szCs w:val="20"/>
        </w:rPr>
        <w:t xml:space="preserve"> v skladu z določbami navodil ponudnikom ali</w:t>
      </w:r>
    </w:p>
    <w:p w14:paraId="03B464C1" w14:textId="69E92E7D" w:rsidR="00F70646" w:rsidRPr="00FE2E77" w:rsidRDefault="00F70646" w:rsidP="00FE2E77">
      <w:pPr>
        <w:spacing w:after="0" w:line="240" w:lineRule="auto"/>
        <w:ind w:left="720"/>
        <w:jc w:val="both"/>
        <w:rPr>
          <w:rFonts w:ascii="Lucida Sans Unicode" w:hAnsi="Lucida Sans Unicode" w:cs="Lucida Sans Unicode"/>
          <w:sz w:val="20"/>
          <w:szCs w:val="20"/>
        </w:rPr>
      </w:pPr>
      <w:r w:rsidRPr="00FE2E77">
        <w:rPr>
          <w:rFonts w:ascii="Lucida Sans Unicode" w:hAnsi="Lucida Sans Unicode" w:cs="Lucida Sans Unicode"/>
          <w:sz w:val="20"/>
          <w:szCs w:val="20"/>
        </w:rPr>
        <w:t>-ne predloži ali zavrne predložitev finančnega zavarovanja za dobro izvedbo pogodbenih obveznosti v skladu z določbami navodil ponudnikom ali</w:t>
      </w:r>
    </w:p>
    <w:p w14:paraId="3A89EDAC" w14:textId="16AD41C9" w:rsidR="00F70646" w:rsidRPr="00FE2E77" w:rsidRDefault="00F70646" w:rsidP="00FE2E77">
      <w:pPr>
        <w:spacing w:after="0" w:line="240" w:lineRule="auto"/>
        <w:ind w:left="720"/>
        <w:contextualSpacing/>
        <w:jc w:val="both"/>
        <w:rPr>
          <w:rFonts w:ascii="Lucida Sans Unicode" w:eastAsia="Times New Roman" w:hAnsi="Lucida Sans Unicode" w:cs="Lucida Sans Unicode"/>
          <w:sz w:val="20"/>
          <w:szCs w:val="20"/>
          <w:lang w:eastAsia="sl-SI"/>
        </w:rPr>
      </w:pPr>
      <w:r w:rsidRPr="00FE2E77">
        <w:rPr>
          <w:rFonts w:ascii="Lucida Sans Unicode" w:hAnsi="Lucida Sans Unicode" w:cs="Lucida Sans Unicode"/>
          <w:sz w:val="20"/>
          <w:szCs w:val="20"/>
          <w:lang w:eastAsia="sl-SI"/>
        </w:rPr>
        <w:t xml:space="preserve">- če ne predloži novega finančnega zavarovanja </w:t>
      </w:r>
      <w:r w:rsidRPr="00FE2E77">
        <w:rPr>
          <w:rFonts w:ascii="Lucida Sans Unicode" w:eastAsia="Times New Roman" w:hAnsi="Lucida Sans Unicode" w:cs="Lucida Sans Unicode"/>
          <w:sz w:val="20"/>
          <w:szCs w:val="20"/>
          <w:lang w:eastAsia="sl-SI"/>
        </w:rPr>
        <w:t xml:space="preserve"> na poziv upravičena v primeru podaljšanja veljavnosti ponudbe.</w:t>
      </w:r>
    </w:p>
    <w:p w14:paraId="586FA3BE" w14:textId="0FC18C6C" w:rsidR="00F70646" w:rsidRPr="00FE2E77" w:rsidRDefault="00F70646" w:rsidP="00FE2E77">
      <w:pPr>
        <w:spacing w:line="240" w:lineRule="auto"/>
        <w:jc w:val="both"/>
        <w:rPr>
          <w:rFonts w:ascii="Lucida Sans Unicode" w:hAnsi="Lucida Sans Unicode" w:cs="Lucida Sans Unicode"/>
          <w:sz w:val="20"/>
          <w:szCs w:val="20"/>
        </w:rPr>
      </w:pPr>
    </w:p>
    <w:p w14:paraId="4DE99C12" w14:textId="4C21EED4" w:rsidR="00F70646" w:rsidRPr="00FE2E77" w:rsidRDefault="00F70646"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w:t>
      </w:r>
      <w:r w:rsidR="00E81101" w:rsidRPr="00FE2E77">
        <w:rPr>
          <w:rFonts w:ascii="Lucida Sans Unicode" w:hAnsi="Lucida Sans Unicode" w:cs="Lucida Sans Unicode"/>
          <w:sz w:val="20"/>
          <w:szCs w:val="20"/>
        </w:rPr>
        <w:t>upravičenca</w:t>
      </w:r>
      <w:r w:rsidRPr="00FE2E77">
        <w:rPr>
          <w:rFonts w:ascii="Lucida Sans Unicode" w:hAnsi="Lucida Sans Unicode" w:cs="Lucida Sans Unicode"/>
          <w:sz w:val="20"/>
          <w:szCs w:val="20"/>
        </w:rPr>
        <w:t xml:space="preserve"> po slovenskem pravu.</w:t>
      </w:r>
    </w:p>
    <w:p w14:paraId="16153589" w14:textId="4D2FD429" w:rsidR="00F70646" w:rsidRPr="00FE2E77" w:rsidRDefault="00F70646" w:rsidP="00FE2E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Za to zavarovanje veljajo Enotna pravila za garancije na poziv (EPGP) revizija iz leta 2010, izdana pri MTZ pod št. 758.</w:t>
      </w:r>
    </w:p>
    <w:p w14:paraId="46B377D3" w14:textId="3EEB05F5" w:rsidR="00F70646" w:rsidRPr="00FE2E77" w:rsidRDefault="00F70646" w:rsidP="00FE2E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Lucida Sans Unicode" w:hAnsi="Lucida Sans Unicode" w:cs="Lucida Sans Unicode"/>
          <w:sz w:val="20"/>
          <w:szCs w:val="20"/>
        </w:rPr>
      </w:pPr>
    </w:p>
    <w:p w14:paraId="6E08B630" w14:textId="797647C7" w:rsidR="00F70646" w:rsidRPr="00FE2E77" w:rsidRDefault="00F70646" w:rsidP="00FE2E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t>Garant</w:t>
      </w:r>
    </w:p>
    <w:p w14:paraId="5F4235CA" w14:textId="196DBD4A" w:rsidR="00F70646" w:rsidRPr="00FE2E77" w:rsidRDefault="00F70646" w:rsidP="00FE2E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t>(žig in podpis)</w:t>
      </w:r>
    </w:p>
    <w:p w14:paraId="0A166505" w14:textId="2203868B" w:rsidR="00F70646" w:rsidRPr="00FE2E77" w:rsidRDefault="00F70646" w:rsidP="00FE2E77">
      <w:pPr>
        <w:autoSpaceDE w:val="0"/>
        <w:autoSpaceDN w:val="0"/>
        <w:adjustRightInd w:val="0"/>
        <w:spacing w:after="0" w:line="240" w:lineRule="auto"/>
        <w:jc w:val="both"/>
        <w:rPr>
          <w:rFonts w:ascii="Lucida Sans Unicode" w:hAnsi="Lucida Sans Unicode" w:cs="Lucida Sans Unicode"/>
          <w:iCs/>
          <w:sz w:val="20"/>
          <w:szCs w:val="20"/>
          <w:u w:val="single"/>
        </w:rPr>
      </w:pPr>
    </w:p>
    <w:p w14:paraId="182E341B" w14:textId="7C4D40FC" w:rsidR="00F70646" w:rsidRPr="00FE2E77" w:rsidRDefault="00F70646" w:rsidP="00FE2E77">
      <w:pPr>
        <w:autoSpaceDE w:val="0"/>
        <w:autoSpaceDN w:val="0"/>
        <w:adjustRightInd w:val="0"/>
        <w:spacing w:after="0" w:line="240" w:lineRule="auto"/>
        <w:jc w:val="both"/>
        <w:rPr>
          <w:rFonts w:ascii="Lucida Sans Unicode" w:hAnsi="Lucida Sans Unicode" w:cs="Lucida Sans Unicode"/>
          <w:iCs/>
          <w:sz w:val="20"/>
          <w:szCs w:val="20"/>
          <w:u w:val="single"/>
        </w:rPr>
      </w:pPr>
    </w:p>
    <w:p w14:paraId="3F91A7A1" w14:textId="3AC2F01E" w:rsidR="000102A8" w:rsidRPr="00FE2E77" w:rsidRDefault="000102A8" w:rsidP="00FE2E77">
      <w:pPr>
        <w:autoSpaceDE w:val="0"/>
        <w:autoSpaceDN w:val="0"/>
        <w:adjustRightInd w:val="0"/>
        <w:spacing w:after="0" w:line="240" w:lineRule="auto"/>
        <w:jc w:val="both"/>
        <w:rPr>
          <w:rFonts w:ascii="Lucida Sans Unicode" w:hAnsi="Lucida Sans Unicode" w:cs="Lucida Sans Unicode"/>
          <w:iCs/>
          <w:sz w:val="20"/>
          <w:szCs w:val="20"/>
          <w:u w:val="single"/>
        </w:rPr>
      </w:pPr>
    </w:p>
    <w:p w14:paraId="51D8B1B1" w14:textId="63829061" w:rsidR="000102A8" w:rsidRPr="00FE2E77" w:rsidRDefault="000102A8" w:rsidP="00FE2E77">
      <w:pPr>
        <w:autoSpaceDE w:val="0"/>
        <w:autoSpaceDN w:val="0"/>
        <w:adjustRightInd w:val="0"/>
        <w:spacing w:after="0" w:line="240" w:lineRule="auto"/>
        <w:jc w:val="both"/>
        <w:rPr>
          <w:rFonts w:ascii="Lucida Sans Unicode" w:hAnsi="Lucida Sans Unicode" w:cs="Lucida Sans Unicode"/>
          <w:iCs/>
          <w:sz w:val="20"/>
          <w:szCs w:val="20"/>
          <w:u w:val="single"/>
        </w:rPr>
      </w:pPr>
    </w:p>
    <w:p w14:paraId="0125A3DA" w14:textId="22E9BF25" w:rsidR="000102A8" w:rsidRPr="00FE2E77" w:rsidRDefault="000102A8" w:rsidP="00FE2E77">
      <w:pPr>
        <w:autoSpaceDE w:val="0"/>
        <w:autoSpaceDN w:val="0"/>
        <w:adjustRightInd w:val="0"/>
        <w:spacing w:after="0" w:line="240" w:lineRule="auto"/>
        <w:jc w:val="both"/>
        <w:rPr>
          <w:rFonts w:ascii="Lucida Sans Unicode" w:hAnsi="Lucida Sans Unicode" w:cs="Lucida Sans Unicode"/>
          <w:iCs/>
          <w:sz w:val="20"/>
          <w:szCs w:val="20"/>
          <w:u w:val="single"/>
        </w:rPr>
      </w:pPr>
    </w:p>
    <w:p w14:paraId="1C0B9FCA" w14:textId="7C56A31D" w:rsidR="00E37DE5" w:rsidRPr="007828F9" w:rsidRDefault="00E37DE5" w:rsidP="007828F9">
      <w:pPr>
        <w:autoSpaceDE w:val="0"/>
        <w:autoSpaceDN w:val="0"/>
        <w:adjustRightInd w:val="0"/>
        <w:spacing w:after="0" w:line="288" w:lineRule="auto"/>
        <w:jc w:val="both"/>
        <w:rPr>
          <w:rFonts w:ascii="Lucida Sans" w:hAnsi="Lucida Sans" w:cs="Arial"/>
          <w:iCs/>
          <w:sz w:val="20"/>
          <w:szCs w:val="20"/>
          <w:u w:val="single"/>
        </w:rPr>
      </w:pPr>
    </w:p>
    <w:p w14:paraId="04FDC7B4" w14:textId="22BC83FA" w:rsidR="00E37DE5" w:rsidRPr="007828F9" w:rsidRDefault="00E37DE5" w:rsidP="007828F9">
      <w:pPr>
        <w:autoSpaceDE w:val="0"/>
        <w:autoSpaceDN w:val="0"/>
        <w:adjustRightInd w:val="0"/>
        <w:spacing w:after="0" w:line="288" w:lineRule="auto"/>
        <w:jc w:val="both"/>
        <w:rPr>
          <w:rFonts w:ascii="Lucida Sans" w:hAnsi="Lucida Sans" w:cs="Arial"/>
          <w:iCs/>
          <w:sz w:val="20"/>
          <w:szCs w:val="20"/>
          <w:u w:val="single"/>
        </w:rPr>
      </w:pPr>
    </w:p>
    <w:p w14:paraId="16E2EFAA" w14:textId="351FCBC9" w:rsidR="00E37DE5" w:rsidRPr="007828F9" w:rsidRDefault="00E37DE5" w:rsidP="007828F9">
      <w:pPr>
        <w:autoSpaceDE w:val="0"/>
        <w:autoSpaceDN w:val="0"/>
        <w:adjustRightInd w:val="0"/>
        <w:spacing w:after="0" w:line="288" w:lineRule="auto"/>
        <w:jc w:val="both"/>
        <w:rPr>
          <w:rFonts w:ascii="Lucida Sans" w:hAnsi="Lucida Sans" w:cs="Arial"/>
          <w:iCs/>
          <w:sz w:val="20"/>
          <w:szCs w:val="20"/>
          <w:u w:val="single"/>
        </w:rPr>
      </w:pPr>
    </w:p>
    <w:p w14:paraId="1B110F7C" w14:textId="1FD9C02E" w:rsidR="00B711BE" w:rsidRPr="007828F9" w:rsidRDefault="00B711BE" w:rsidP="007828F9">
      <w:pPr>
        <w:autoSpaceDE w:val="0"/>
        <w:autoSpaceDN w:val="0"/>
        <w:adjustRightInd w:val="0"/>
        <w:spacing w:after="0" w:line="288" w:lineRule="auto"/>
        <w:jc w:val="both"/>
        <w:rPr>
          <w:rFonts w:ascii="Lucida Sans" w:hAnsi="Lucida Sans" w:cs="Arial"/>
          <w:iCs/>
          <w:sz w:val="20"/>
          <w:szCs w:val="20"/>
          <w:u w:val="single"/>
        </w:rPr>
      </w:pPr>
    </w:p>
    <w:p w14:paraId="788BC526" w14:textId="7FAE563C" w:rsidR="00B711BE" w:rsidRPr="007828F9" w:rsidRDefault="00B711BE" w:rsidP="007828F9">
      <w:pPr>
        <w:autoSpaceDE w:val="0"/>
        <w:autoSpaceDN w:val="0"/>
        <w:adjustRightInd w:val="0"/>
        <w:spacing w:after="0" w:line="288" w:lineRule="auto"/>
        <w:jc w:val="both"/>
        <w:rPr>
          <w:rFonts w:ascii="Lucida Sans" w:hAnsi="Lucida Sans" w:cs="Arial"/>
          <w:iCs/>
          <w:sz w:val="20"/>
          <w:szCs w:val="20"/>
          <w:u w:val="single"/>
        </w:rPr>
      </w:pPr>
    </w:p>
    <w:p w14:paraId="251734BC" w14:textId="5E2F3E78" w:rsidR="00B711BE" w:rsidRDefault="00B711BE" w:rsidP="007828F9">
      <w:pPr>
        <w:autoSpaceDE w:val="0"/>
        <w:autoSpaceDN w:val="0"/>
        <w:adjustRightInd w:val="0"/>
        <w:spacing w:after="0" w:line="288" w:lineRule="auto"/>
        <w:jc w:val="both"/>
        <w:rPr>
          <w:rFonts w:ascii="Lucida Sans" w:hAnsi="Lucida Sans" w:cs="Arial"/>
          <w:iCs/>
          <w:sz w:val="20"/>
          <w:szCs w:val="20"/>
          <w:u w:val="single"/>
        </w:rPr>
      </w:pPr>
    </w:p>
    <w:p w14:paraId="064EDE27" w14:textId="557C7967" w:rsidR="009016DB" w:rsidRDefault="009016DB" w:rsidP="007828F9">
      <w:pPr>
        <w:autoSpaceDE w:val="0"/>
        <w:autoSpaceDN w:val="0"/>
        <w:adjustRightInd w:val="0"/>
        <w:spacing w:after="0" w:line="288" w:lineRule="auto"/>
        <w:jc w:val="both"/>
        <w:rPr>
          <w:rFonts w:ascii="Lucida Sans" w:hAnsi="Lucida Sans" w:cs="Arial"/>
          <w:iCs/>
          <w:sz w:val="20"/>
          <w:szCs w:val="20"/>
          <w:u w:val="single"/>
        </w:rPr>
      </w:pPr>
    </w:p>
    <w:p w14:paraId="1AAD2715" w14:textId="234A4F45" w:rsidR="009016DB" w:rsidRDefault="009016DB" w:rsidP="007828F9">
      <w:pPr>
        <w:autoSpaceDE w:val="0"/>
        <w:autoSpaceDN w:val="0"/>
        <w:adjustRightInd w:val="0"/>
        <w:spacing w:after="0" w:line="288" w:lineRule="auto"/>
        <w:jc w:val="both"/>
        <w:rPr>
          <w:rFonts w:ascii="Lucida Sans" w:hAnsi="Lucida Sans" w:cs="Arial"/>
          <w:iCs/>
          <w:sz w:val="20"/>
          <w:szCs w:val="20"/>
          <w:u w:val="single"/>
        </w:rPr>
      </w:pPr>
    </w:p>
    <w:p w14:paraId="7FC10AD8" w14:textId="74CFBE4A" w:rsidR="009016DB" w:rsidRDefault="009016DB" w:rsidP="007828F9">
      <w:pPr>
        <w:autoSpaceDE w:val="0"/>
        <w:autoSpaceDN w:val="0"/>
        <w:adjustRightInd w:val="0"/>
        <w:spacing w:after="0" w:line="288" w:lineRule="auto"/>
        <w:jc w:val="both"/>
        <w:rPr>
          <w:rFonts w:ascii="Lucida Sans" w:hAnsi="Lucida Sans" w:cs="Arial"/>
          <w:iCs/>
          <w:sz w:val="20"/>
          <w:szCs w:val="20"/>
          <w:u w:val="single"/>
        </w:rPr>
      </w:pPr>
    </w:p>
    <w:p w14:paraId="2BCA05D8" w14:textId="60C40DDF" w:rsidR="009016DB" w:rsidRDefault="009016DB" w:rsidP="007828F9">
      <w:pPr>
        <w:autoSpaceDE w:val="0"/>
        <w:autoSpaceDN w:val="0"/>
        <w:adjustRightInd w:val="0"/>
        <w:spacing w:after="0" w:line="288" w:lineRule="auto"/>
        <w:jc w:val="both"/>
        <w:rPr>
          <w:rFonts w:ascii="Lucida Sans" w:hAnsi="Lucida Sans" w:cs="Arial"/>
          <w:iCs/>
          <w:sz w:val="20"/>
          <w:szCs w:val="20"/>
          <w:u w:val="single"/>
        </w:rPr>
      </w:pPr>
    </w:p>
    <w:p w14:paraId="004EEF3D" w14:textId="5C5520EA" w:rsidR="009016DB" w:rsidRDefault="009016DB" w:rsidP="007828F9">
      <w:pPr>
        <w:autoSpaceDE w:val="0"/>
        <w:autoSpaceDN w:val="0"/>
        <w:adjustRightInd w:val="0"/>
        <w:spacing w:after="0" w:line="288" w:lineRule="auto"/>
        <w:jc w:val="both"/>
        <w:rPr>
          <w:rFonts w:ascii="Lucida Sans" w:hAnsi="Lucida Sans" w:cs="Arial"/>
          <w:iCs/>
          <w:sz w:val="20"/>
          <w:szCs w:val="20"/>
          <w:u w:val="single"/>
        </w:rPr>
      </w:pPr>
    </w:p>
    <w:p w14:paraId="6F3C9A60" w14:textId="5A7BEF50" w:rsidR="009016DB" w:rsidRDefault="009016DB" w:rsidP="007828F9">
      <w:pPr>
        <w:autoSpaceDE w:val="0"/>
        <w:autoSpaceDN w:val="0"/>
        <w:adjustRightInd w:val="0"/>
        <w:spacing w:after="0" w:line="288" w:lineRule="auto"/>
        <w:jc w:val="both"/>
        <w:rPr>
          <w:rFonts w:ascii="Lucida Sans" w:hAnsi="Lucida Sans" w:cs="Arial"/>
          <w:iCs/>
          <w:sz w:val="20"/>
          <w:szCs w:val="20"/>
          <w:u w:val="single"/>
        </w:rPr>
      </w:pPr>
    </w:p>
    <w:p w14:paraId="02FB3CF5" w14:textId="5F98BEBB" w:rsidR="002B7DE8" w:rsidRDefault="002B7DE8" w:rsidP="006D46F4">
      <w:pPr>
        <w:pStyle w:val="Naslov1"/>
      </w:pPr>
      <w:bookmarkStart w:id="112" w:name="_Toc370131392"/>
      <w:bookmarkStart w:id="113" w:name="__RefHeading__3239_419607910"/>
      <w:bookmarkStart w:id="114" w:name="_Toc440020519"/>
      <w:bookmarkStart w:id="115" w:name="_Toc429485736"/>
      <w:bookmarkEnd w:id="102"/>
      <w:bookmarkEnd w:id="103"/>
      <w:bookmarkEnd w:id="104"/>
      <w:bookmarkEnd w:id="105"/>
      <w:bookmarkEnd w:id="106"/>
    </w:p>
    <w:p w14:paraId="7897482D" w14:textId="20F17BDA" w:rsidR="007A565B" w:rsidRDefault="007A565B">
      <w:pPr>
        <w:spacing w:after="0" w:line="240" w:lineRule="auto"/>
        <w:rPr>
          <w:rFonts w:ascii="Lucida Sans" w:hAnsi="Lucida Sans" w:cs="Arial"/>
          <w:b/>
          <w:sz w:val="20"/>
          <w:szCs w:val="20"/>
          <w:lang w:eastAsia="sl-SI"/>
        </w:rPr>
      </w:pPr>
      <w:r>
        <w:br w:type="page"/>
      </w:r>
    </w:p>
    <w:p w14:paraId="7B5E2A0A" w14:textId="0D7885AB" w:rsidR="00016FED" w:rsidRPr="00FE2E77" w:rsidRDefault="00016FED" w:rsidP="00FE2E77">
      <w:pPr>
        <w:pStyle w:val="Naslov1"/>
        <w:spacing w:line="240" w:lineRule="auto"/>
      </w:pPr>
      <w:bookmarkStart w:id="116" w:name="_Toc510602733"/>
      <w:r w:rsidRPr="005B6A9A">
        <w:lastRenderedPageBreak/>
        <w:t xml:space="preserve">Izjava o predložitvi </w:t>
      </w:r>
      <w:r w:rsidR="00746083" w:rsidRPr="005B6A9A">
        <w:t>finančnega zavarovanja</w:t>
      </w:r>
      <w:r w:rsidR="00F70646" w:rsidRPr="005B6A9A">
        <w:t xml:space="preserve"> </w:t>
      </w:r>
      <w:r w:rsidRPr="005B6A9A">
        <w:t>za dobro izvedbo pogodbenih obveznosti</w:t>
      </w:r>
      <w:bookmarkEnd w:id="116"/>
    </w:p>
    <w:p w14:paraId="667FB3D3" w14:textId="4A42FDA5" w:rsidR="00016FED" w:rsidRPr="00FE2E77" w:rsidRDefault="00016FED"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4C228FAD" w14:textId="03AE77EC" w:rsidR="00016FED" w:rsidRPr="00FE2E77" w:rsidRDefault="00016FED" w:rsidP="00FE2E77">
      <w:pPr>
        <w:shd w:val="clear" w:color="auto" w:fill="FFFFFF"/>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r w:rsidRPr="00FE2E77">
        <w:rPr>
          <w:rFonts w:ascii="Lucida Sans Unicode" w:eastAsia="Times New Roman" w:hAnsi="Lucida Sans Unicode" w:cs="Lucida Sans Unicode"/>
          <w:kern w:val="3"/>
          <w:sz w:val="20"/>
          <w:szCs w:val="20"/>
          <w:lang w:eastAsia="sl-SI"/>
        </w:rPr>
        <w:t>V zvezi z javnim naročilom</w:t>
      </w:r>
      <w:r w:rsidRPr="00FE2E77">
        <w:rPr>
          <w:rFonts w:ascii="Lucida Sans Unicode" w:eastAsia="Times New Roman" w:hAnsi="Lucida Sans Unicode" w:cs="Lucida Sans Unicode"/>
          <w:b/>
          <w:kern w:val="3"/>
          <w:sz w:val="20"/>
          <w:szCs w:val="20"/>
          <w:lang w:eastAsia="sl-SI"/>
        </w:rPr>
        <w:t xml:space="preserve"> </w:t>
      </w:r>
      <w:r w:rsidR="00FE2E77" w:rsidRPr="00FE2E77">
        <w:rPr>
          <w:rFonts w:ascii="Lucida Sans Unicode" w:eastAsia="Times New Roman" w:hAnsi="Lucida Sans Unicode" w:cs="Lucida Sans Unicode"/>
          <w:b/>
          <w:kern w:val="3"/>
          <w:sz w:val="20"/>
          <w:szCs w:val="20"/>
          <w:lang w:eastAsia="sl-SI"/>
        </w:rPr>
        <w:t>»</w:t>
      </w:r>
      <w:r w:rsidR="00FE2E77" w:rsidRPr="00FE2E77">
        <w:rPr>
          <w:rFonts w:ascii="Lucida Sans Unicode" w:hAnsi="Lucida Sans Unicode" w:cs="Lucida Sans Unicode"/>
          <w:i/>
          <w:iCs/>
          <w:sz w:val="20"/>
          <w:szCs w:val="20"/>
        </w:rPr>
        <w:t>Servisiranje osebnih vozil, nadgradenj, težke gradbene mehanizacije in tovornih vozil«</w:t>
      </w:r>
      <w:r w:rsidRPr="00FE2E77">
        <w:rPr>
          <w:rFonts w:ascii="Lucida Sans Unicode" w:eastAsia="Times New Roman" w:hAnsi="Lucida Sans Unicode" w:cs="Lucida Sans Unicode"/>
          <w:kern w:val="3"/>
          <w:sz w:val="20"/>
          <w:szCs w:val="20"/>
          <w:lang w:eastAsia="sl-SI"/>
        </w:rPr>
        <w:t>, objavljenem na Portalu javnih naročil dne _________</w:t>
      </w:r>
      <w:r w:rsidR="000302F0" w:rsidRPr="00FE2E77">
        <w:rPr>
          <w:rFonts w:ascii="Lucida Sans Unicode" w:eastAsia="Times New Roman" w:hAnsi="Lucida Sans Unicode" w:cs="Lucida Sans Unicode"/>
          <w:kern w:val="3"/>
          <w:sz w:val="20"/>
          <w:szCs w:val="20"/>
          <w:lang w:eastAsia="sl-SI"/>
        </w:rPr>
        <w:t>_____</w:t>
      </w:r>
      <w:r w:rsidRPr="00FE2E77">
        <w:rPr>
          <w:rFonts w:ascii="Lucida Sans Unicode" w:eastAsia="Times New Roman" w:hAnsi="Lucida Sans Unicode" w:cs="Lucida Sans Unicode"/>
          <w:kern w:val="3"/>
          <w:sz w:val="20"/>
          <w:szCs w:val="20"/>
          <w:lang w:eastAsia="sl-SI"/>
        </w:rPr>
        <w:t>___, pod št. objave ___________</w:t>
      </w:r>
      <w:r w:rsidR="000D7BA0" w:rsidRPr="00FE2E77">
        <w:rPr>
          <w:rFonts w:ascii="Lucida Sans Unicode" w:eastAsia="Times New Roman" w:hAnsi="Lucida Sans Unicode" w:cs="Lucida Sans Unicode"/>
          <w:kern w:val="3"/>
          <w:sz w:val="20"/>
          <w:szCs w:val="20"/>
          <w:lang w:eastAsia="sl-SI"/>
        </w:rPr>
        <w:t xml:space="preserve"> v sklopu ________</w:t>
      </w:r>
    </w:p>
    <w:p w14:paraId="64EEBA82" w14:textId="65E65B29" w:rsidR="00016FED" w:rsidRPr="00FE2E77" w:rsidRDefault="00016FED"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35760530" w14:textId="3CE37F0B" w:rsidR="00016FED" w:rsidRPr="00FE2E77" w:rsidRDefault="00016FED"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E2E77">
        <w:rPr>
          <w:rFonts w:ascii="Lucida Sans Unicode" w:eastAsia="Times New Roman" w:hAnsi="Lucida Sans Unicode" w:cs="Lucida Sans Unicode"/>
          <w:kern w:val="3"/>
          <w:sz w:val="20"/>
          <w:szCs w:val="20"/>
          <w:lang w:eastAsia="sl-SI"/>
        </w:rPr>
        <w:t>___________________________________________________________________</w:t>
      </w:r>
    </w:p>
    <w:p w14:paraId="0BB1D4DD" w14:textId="1B5655C9" w:rsidR="00016FED" w:rsidRPr="00FE2E77" w:rsidRDefault="00016FED"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E2E77">
        <w:rPr>
          <w:rFonts w:ascii="Lucida Sans Unicode" w:eastAsia="Times New Roman" w:hAnsi="Lucida Sans Unicode" w:cs="Lucida Sans Unicode"/>
          <w:kern w:val="3"/>
          <w:sz w:val="20"/>
          <w:szCs w:val="20"/>
          <w:lang w:eastAsia="sl-SI"/>
        </w:rPr>
        <w:t>(naziv in naslov ponudnika)</w:t>
      </w:r>
    </w:p>
    <w:p w14:paraId="403FCE45" w14:textId="5A25CC85" w:rsidR="00016FED" w:rsidRPr="00FE2E77" w:rsidRDefault="00016FED"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6AD8F871" w14:textId="7DFE40F1" w:rsidR="00016FED" w:rsidRPr="00FE2E77" w:rsidRDefault="00016FED"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E2E77">
        <w:rPr>
          <w:rFonts w:ascii="Lucida Sans Unicode" w:eastAsia="Times New Roman" w:hAnsi="Lucida Sans Unicode" w:cs="Lucida Sans Unicode"/>
          <w:kern w:val="3"/>
          <w:sz w:val="20"/>
          <w:szCs w:val="20"/>
          <w:lang w:eastAsia="sl-SI"/>
        </w:rPr>
        <w:t xml:space="preserve">izjavljam, da bomo v roku </w:t>
      </w:r>
      <w:r w:rsidR="00DA7937" w:rsidRPr="00FE2E77">
        <w:rPr>
          <w:rFonts w:ascii="Lucida Sans Unicode" w:eastAsia="Times New Roman" w:hAnsi="Lucida Sans Unicode" w:cs="Lucida Sans Unicode"/>
          <w:kern w:val="3"/>
          <w:sz w:val="20"/>
          <w:szCs w:val="20"/>
          <w:lang w:eastAsia="sl-SI"/>
        </w:rPr>
        <w:t>1</w:t>
      </w:r>
      <w:r w:rsidR="00067B43" w:rsidRPr="00FE2E77">
        <w:rPr>
          <w:rFonts w:ascii="Lucida Sans Unicode" w:eastAsia="Times New Roman" w:hAnsi="Lucida Sans Unicode" w:cs="Lucida Sans Unicode"/>
          <w:kern w:val="3"/>
          <w:sz w:val="20"/>
          <w:szCs w:val="20"/>
          <w:lang w:eastAsia="sl-SI"/>
        </w:rPr>
        <w:t>5</w:t>
      </w:r>
      <w:r w:rsidR="00DA7937" w:rsidRPr="00FE2E77">
        <w:rPr>
          <w:rFonts w:ascii="Lucida Sans Unicode" w:eastAsia="Times New Roman" w:hAnsi="Lucida Sans Unicode" w:cs="Lucida Sans Unicode"/>
          <w:kern w:val="3"/>
          <w:sz w:val="20"/>
          <w:szCs w:val="20"/>
          <w:lang w:eastAsia="sl-SI"/>
        </w:rPr>
        <w:t xml:space="preserve"> </w:t>
      </w:r>
      <w:r w:rsidRPr="00FE2E77">
        <w:rPr>
          <w:rFonts w:ascii="Lucida Sans Unicode" w:eastAsia="Times New Roman" w:hAnsi="Lucida Sans Unicode" w:cs="Lucida Sans Unicode"/>
          <w:kern w:val="3"/>
          <w:sz w:val="20"/>
          <w:szCs w:val="20"/>
          <w:lang w:eastAsia="sl-SI"/>
        </w:rPr>
        <w:t xml:space="preserve">dni po podpisu </w:t>
      </w:r>
      <w:r w:rsidR="008802CE" w:rsidRPr="00FE2E77">
        <w:rPr>
          <w:rFonts w:ascii="Lucida Sans Unicode" w:eastAsia="Times New Roman" w:hAnsi="Lucida Sans Unicode" w:cs="Lucida Sans Unicode"/>
          <w:kern w:val="3"/>
          <w:sz w:val="20"/>
          <w:szCs w:val="20"/>
          <w:lang w:eastAsia="sl-SI"/>
        </w:rPr>
        <w:t>okvirnega sporazuma</w:t>
      </w:r>
      <w:r w:rsidRPr="00FE2E77">
        <w:rPr>
          <w:rFonts w:ascii="Lucida Sans Unicode" w:eastAsia="Times New Roman" w:hAnsi="Lucida Sans Unicode" w:cs="Lucida Sans Unicode"/>
          <w:kern w:val="3"/>
          <w:sz w:val="20"/>
          <w:szCs w:val="20"/>
          <w:lang w:eastAsia="sl-SI"/>
        </w:rPr>
        <w:t xml:space="preserve"> o izvedbi javnega naročila naročniku izročili bančno garancijo </w:t>
      </w:r>
      <w:r w:rsidR="00F70646" w:rsidRPr="00FE2E77">
        <w:rPr>
          <w:rFonts w:ascii="Lucida Sans Unicode" w:eastAsia="Times New Roman" w:hAnsi="Lucida Sans Unicode" w:cs="Lucida Sans Unicode"/>
          <w:kern w:val="3"/>
          <w:sz w:val="20"/>
          <w:szCs w:val="20"/>
          <w:lang w:eastAsia="sl-SI"/>
        </w:rPr>
        <w:t xml:space="preserve">ali kavcijsko zavarovanje </w:t>
      </w:r>
      <w:r w:rsidRPr="00FE2E77">
        <w:rPr>
          <w:rFonts w:ascii="Lucida Sans Unicode" w:eastAsia="Times New Roman" w:hAnsi="Lucida Sans Unicode" w:cs="Lucida Sans Unicode"/>
          <w:kern w:val="3"/>
          <w:sz w:val="20"/>
          <w:szCs w:val="20"/>
          <w:lang w:eastAsia="sl-SI"/>
        </w:rPr>
        <w:t>za dobro izvedbo pogodbenih obveznosti, ki bo skladna z zahtevami iz razpisne dokumentacije in obrazcu</w:t>
      </w:r>
      <w:r w:rsidRPr="00FE2E77">
        <w:rPr>
          <w:rFonts w:ascii="Lucida Sans Unicode" w:eastAsia="Times New Roman" w:hAnsi="Lucida Sans Unicode" w:cs="Lucida Sans Unicode"/>
          <w:i/>
          <w:kern w:val="3"/>
          <w:sz w:val="20"/>
          <w:szCs w:val="20"/>
          <w:lang w:eastAsia="sl-SI"/>
        </w:rPr>
        <w:t xml:space="preserve"> Bančna garancija</w:t>
      </w:r>
      <w:r w:rsidR="007A565B" w:rsidRPr="00FE2E77">
        <w:rPr>
          <w:rFonts w:ascii="Lucida Sans Unicode" w:eastAsia="Times New Roman" w:hAnsi="Lucida Sans Unicode" w:cs="Lucida Sans Unicode"/>
          <w:i/>
          <w:kern w:val="3"/>
          <w:sz w:val="20"/>
          <w:szCs w:val="20"/>
          <w:lang w:eastAsia="sl-SI"/>
        </w:rPr>
        <w:t>/kavcijsko zavarovanje</w:t>
      </w:r>
      <w:r w:rsidRPr="00FE2E77">
        <w:rPr>
          <w:rFonts w:ascii="Lucida Sans Unicode" w:eastAsia="Times New Roman" w:hAnsi="Lucida Sans Unicode" w:cs="Lucida Sans Unicode"/>
          <w:i/>
          <w:kern w:val="3"/>
          <w:sz w:val="20"/>
          <w:szCs w:val="20"/>
          <w:lang w:eastAsia="sl-SI"/>
        </w:rPr>
        <w:t xml:space="preserve"> za dobro izvedbo pogodbenih obveznosti.</w:t>
      </w:r>
    </w:p>
    <w:p w14:paraId="20BFFCEA" w14:textId="5AC2BDE9" w:rsidR="00016FED" w:rsidRPr="00FE2E77" w:rsidRDefault="00016FED"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00566C36" w14:textId="7BFC8CE0" w:rsidR="00016FED" w:rsidRPr="00FE2E77" w:rsidRDefault="00016FED"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0E8206DF" w14:textId="6F6832CD" w:rsidR="00016FED" w:rsidRPr="00FE2E77" w:rsidRDefault="00016FED"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E2E77">
        <w:rPr>
          <w:rFonts w:ascii="Lucida Sans Unicode" w:eastAsia="Times New Roman" w:hAnsi="Lucida Sans Unicode" w:cs="Lucida Sans Unicode"/>
          <w:kern w:val="3"/>
          <w:sz w:val="20"/>
          <w:szCs w:val="20"/>
          <w:lang w:eastAsia="sl-SI"/>
        </w:rPr>
        <w:t xml:space="preserve">                                                                                Žig in podpis ponudnika</w:t>
      </w:r>
    </w:p>
    <w:p w14:paraId="2D4E55C8" w14:textId="0B71D172" w:rsidR="00016FED" w:rsidRPr="00FE2E77" w:rsidRDefault="00016FED"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313DA76A" w14:textId="287CB657" w:rsidR="00016FED" w:rsidRPr="00FE2E77" w:rsidRDefault="00016FED" w:rsidP="00FE2E77">
      <w:pPr>
        <w:spacing w:line="240" w:lineRule="auto"/>
        <w:rPr>
          <w:rFonts w:ascii="Lucida Sans Unicode" w:hAnsi="Lucida Sans Unicode" w:cs="Lucida Sans Unicode"/>
          <w:sz w:val="20"/>
          <w:szCs w:val="20"/>
          <w:lang w:eastAsia="zh-CN"/>
        </w:rPr>
      </w:pPr>
    </w:p>
    <w:p w14:paraId="254C5DAF" w14:textId="536BFCB9" w:rsidR="00016FED" w:rsidRPr="00FE2E77" w:rsidRDefault="00016FED" w:rsidP="00FE2E77">
      <w:pPr>
        <w:spacing w:line="240" w:lineRule="auto"/>
        <w:jc w:val="both"/>
        <w:rPr>
          <w:rFonts w:ascii="Lucida Sans Unicode" w:hAnsi="Lucida Sans Unicode" w:cs="Lucida Sans Unicode"/>
          <w:sz w:val="20"/>
          <w:szCs w:val="20"/>
          <w:lang w:eastAsia="zh-CN"/>
        </w:rPr>
      </w:pPr>
    </w:p>
    <w:p w14:paraId="7DB2C3AF" w14:textId="70CB2C3B" w:rsidR="00016FED" w:rsidRPr="007828F9" w:rsidRDefault="00016FED" w:rsidP="007828F9">
      <w:pPr>
        <w:spacing w:line="288" w:lineRule="auto"/>
        <w:jc w:val="both"/>
        <w:rPr>
          <w:rFonts w:ascii="Lucida Sans" w:hAnsi="Lucida Sans"/>
          <w:sz w:val="20"/>
          <w:szCs w:val="20"/>
          <w:lang w:eastAsia="zh-CN"/>
        </w:rPr>
      </w:pPr>
    </w:p>
    <w:p w14:paraId="4E0A0ADB" w14:textId="3D6CCA45" w:rsidR="00016FED" w:rsidRPr="007828F9" w:rsidRDefault="00016FED" w:rsidP="007828F9">
      <w:pPr>
        <w:spacing w:line="288" w:lineRule="auto"/>
        <w:jc w:val="both"/>
        <w:rPr>
          <w:rFonts w:ascii="Lucida Sans" w:hAnsi="Lucida Sans"/>
          <w:sz w:val="20"/>
          <w:szCs w:val="20"/>
          <w:lang w:eastAsia="zh-CN"/>
        </w:rPr>
      </w:pPr>
    </w:p>
    <w:p w14:paraId="724F5E2E" w14:textId="11989635" w:rsidR="00016FED" w:rsidRPr="007828F9" w:rsidRDefault="00016FED" w:rsidP="007828F9">
      <w:pPr>
        <w:spacing w:line="288" w:lineRule="auto"/>
        <w:jc w:val="both"/>
        <w:rPr>
          <w:rFonts w:ascii="Lucida Sans" w:hAnsi="Lucida Sans"/>
          <w:sz w:val="20"/>
          <w:szCs w:val="20"/>
          <w:lang w:eastAsia="zh-CN"/>
        </w:rPr>
      </w:pPr>
    </w:p>
    <w:p w14:paraId="69DCF6C1" w14:textId="25C71A44" w:rsidR="00016FED" w:rsidRPr="007828F9" w:rsidRDefault="00016FED" w:rsidP="007828F9">
      <w:pPr>
        <w:spacing w:line="288" w:lineRule="auto"/>
        <w:jc w:val="both"/>
        <w:rPr>
          <w:rFonts w:ascii="Lucida Sans" w:hAnsi="Lucida Sans"/>
          <w:sz w:val="20"/>
          <w:szCs w:val="20"/>
          <w:lang w:eastAsia="zh-CN"/>
        </w:rPr>
      </w:pPr>
    </w:p>
    <w:p w14:paraId="5CF3479E" w14:textId="62476038" w:rsidR="00016FED" w:rsidRPr="007828F9" w:rsidRDefault="00016FED" w:rsidP="007828F9">
      <w:pPr>
        <w:spacing w:line="288" w:lineRule="auto"/>
        <w:jc w:val="both"/>
        <w:rPr>
          <w:rFonts w:ascii="Lucida Sans" w:hAnsi="Lucida Sans"/>
          <w:sz w:val="20"/>
          <w:szCs w:val="20"/>
          <w:lang w:eastAsia="zh-CN"/>
        </w:rPr>
      </w:pPr>
    </w:p>
    <w:p w14:paraId="7C0F5BC0" w14:textId="6743230D" w:rsidR="00016FED" w:rsidRPr="007828F9" w:rsidRDefault="00016FED" w:rsidP="007828F9">
      <w:pPr>
        <w:spacing w:line="288" w:lineRule="auto"/>
        <w:jc w:val="both"/>
        <w:rPr>
          <w:rFonts w:ascii="Lucida Sans" w:hAnsi="Lucida Sans"/>
          <w:sz w:val="20"/>
          <w:szCs w:val="20"/>
          <w:lang w:eastAsia="zh-CN"/>
        </w:rPr>
      </w:pPr>
    </w:p>
    <w:p w14:paraId="743FCF68" w14:textId="15A49A58" w:rsidR="00016FED" w:rsidRPr="007828F9" w:rsidRDefault="00016FED" w:rsidP="007828F9">
      <w:pPr>
        <w:spacing w:line="288" w:lineRule="auto"/>
        <w:jc w:val="both"/>
        <w:rPr>
          <w:rFonts w:ascii="Lucida Sans" w:hAnsi="Lucida Sans"/>
          <w:sz w:val="20"/>
          <w:szCs w:val="20"/>
          <w:lang w:eastAsia="zh-CN"/>
        </w:rPr>
      </w:pPr>
    </w:p>
    <w:p w14:paraId="4F04AFF5" w14:textId="66C1D5AB" w:rsidR="00016FED" w:rsidRPr="007828F9" w:rsidRDefault="00016FED" w:rsidP="007828F9">
      <w:pPr>
        <w:spacing w:line="288" w:lineRule="auto"/>
        <w:jc w:val="both"/>
        <w:rPr>
          <w:rFonts w:ascii="Lucida Sans" w:hAnsi="Lucida Sans"/>
          <w:sz w:val="20"/>
          <w:szCs w:val="20"/>
          <w:lang w:eastAsia="zh-CN"/>
        </w:rPr>
      </w:pPr>
    </w:p>
    <w:p w14:paraId="01DF287E" w14:textId="352EE7B3" w:rsidR="00F932F8" w:rsidRPr="007828F9" w:rsidRDefault="00F932F8" w:rsidP="007828F9">
      <w:pPr>
        <w:spacing w:line="288" w:lineRule="auto"/>
        <w:jc w:val="both"/>
        <w:rPr>
          <w:rFonts w:ascii="Lucida Sans" w:hAnsi="Lucida Sans"/>
          <w:sz w:val="20"/>
          <w:szCs w:val="20"/>
          <w:lang w:eastAsia="zh-CN"/>
        </w:rPr>
      </w:pPr>
    </w:p>
    <w:p w14:paraId="69211F1F" w14:textId="637B8B0D" w:rsidR="006D0C68" w:rsidRDefault="006D0C68" w:rsidP="007828F9">
      <w:pPr>
        <w:spacing w:line="288" w:lineRule="auto"/>
        <w:jc w:val="both"/>
        <w:rPr>
          <w:rFonts w:ascii="Lucida Sans" w:hAnsi="Lucida Sans"/>
          <w:sz w:val="20"/>
          <w:szCs w:val="20"/>
          <w:lang w:eastAsia="zh-CN"/>
        </w:rPr>
      </w:pPr>
    </w:p>
    <w:p w14:paraId="36B3CEB1" w14:textId="15926770" w:rsidR="009016DB" w:rsidRDefault="009016DB" w:rsidP="007828F9">
      <w:pPr>
        <w:spacing w:line="288" w:lineRule="auto"/>
        <w:jc w:val="both"/>
        <w:rPr>
          <w:rFonts w:ascii="Lucida Sans" w:hAnsi="Lucida Sans"/>
          <w:sz w:val="20"/>
          <w:szCs w:val="20"/>
          <w:lang w:eastAsia="zh-CN"/>
        </w:rPr>
      </w:pPr>
    </w:p>
    <w:p w14:paraId="2B0D3265" w14:textId="2C96F4E0" w:rsidR="009016DB" w:rsidRDefault="009016DB" w:rsidP="007828F9">
      <w:pPr>
        <w:spacing w:line="288" w:lineRule="auto"/>
        <w:jc w:val="both"/>
        <w:rPr>
          <w:rFonts w:ascii="Lucida Sans" w:hAnsi="Lucida Sans"/>
          <w:sz w:val="20"/>
          <w:szCs w:val="20"/>
          <w:lang w:eastAsia="zh-CN"/>
        </w:rPr>
      </w:pPr>
    </w:p>
    <w:p w14:paraId="34531B38" w14:textId="363D1044" w:rsidR="009016DB" w:rsidRDefault="009016DB" w:rsidP="007828F9">
      <w:pPr>
        <w:spacing w:line="288" w:lineRule="auto"/>
        <w:jc w:val="both"/>
        <w:rPr>
          <w:rFonts w:ascii="Lucida Sans" w:hAnsi="Lucida Sans"/>
          <w:sz w:val="20"/>
          <w:szCs w:val="20"/>
          <w:lang w:eastAsia="zh-CN"/>
        </w:rPr>
      </w:pPr>
    </w:p>
    <w:p w14:paraId="7347F49A" w14:textId="5FA5C0D7" w:rsidR="009016DB" w:rsidRDefault="009016DB" w:rsidP="007828F9">
      <w:pPr>
        <w:spacing w:line="288" w:lineRule="auto"/>
        <w:jc w:val="both"/>
        <w:rPr>
          <w:rFonts w:ascii="Lucida Sans" w:hAnsi="Lucida Sans"/>
          <w:sz w:val="20"/>
          <w:szCs w:val="20"/>
          <w:lang w:eastAsia="zh-CN"/>
        </w:rPr>
      </w:pPr>
    </w:p>
    <w:p w14:paraId="2A7FC02B" w14:textId="74E3E486" w:rsidR="009016DB" w:rsidRDefault="009016DB" w:rsidP="007828F9">
      <w:pPr>
        <w:spacing w:line="288" w:lineRule="auto"/>
        <w:jc w:val="both"/>
        <w:rPr>
          <w:rFonts w:ascii="Lucida Sans" w:hAnsi="Lucida Sans"/>
          <w:sz w:val="20"/>
          <w:szCs w:val="20"/>
          <w:lang w:eastAsia="zh-CN"/>
        </w:rPr>
      </w:pPr>
    </w:p>
    <w:p w14:paraId="01FBEDCB" w14:textId="65C2E283" w:rsidR="009016DB" w:rsidRPr="007828F9" w:rsidRDefault="009016DB" w:rsidP="007828F9">
      <w:pPr>
        <w:spacing w:line="288" w:lineRule="auto"/>
        <w:jc w:val="both"/>
        <w:rPr>
          <w:rFonts w:ascii="Lucida Sans" w:hAnsi="Lucida Sans"/>
          <w:sz w:val="20"/>
          <w:szCs w:val="20"/>
          <w:lang w:eastAsia="zh-CN"/>
        </w:rPr>
      </w:pPr>
    </w:p>
    <w:p w14:paraId="3F4DDDD3" w14:textId="08DEFDF9" w:rsidR="001128B5" w:rsidRPr="00FE2E77" w:rsidRDefault="001128B5" w:rsidP="00FE2E77">
      <w:pPr>
        <w:pStyle w:val="Naslov1"/>
        <w:spacing w:line="240" w:lineRule="auto"/>
      </w:pPr>
      <w:bookmarkStart w:id="117" w:name="_Toc510602734"/>
      <w:r w:rsidRPr="00FE2E77">
        <w:lastRenderedPageBreak/>
        <w:t xml:space="preserve">Bančna garancija </w:t>
      </w:r>
      <w:r w:rsidR="00B711BE" w:rsidRPr="00FE2E77">
        <w:t xml:space="preserve">/ kavcijsko zavarovanje </w:t>
      </w:r>
      <w:r w:rsidRPr="00FE2E77">
        <w:t>za dobro izvedbo pogodbenih obveznosti</w:t>
      </w:r>
      <w:bookmarkEnd w:id="112"/>
      <w:bookmarkEnd w:id="113"/>
      <w:bookmarkEnd w:id="114"/>
      <w:bookmarkEnd w:id="117"/>
    </w:p>
    <w:p w14:paraId="2943AB9D" w14:textId="6DC1F2A0" w:rsidR="0052488F" w:rsidRPr="00FE2E77" w:rsidRDefault="0052488F" w:rsidP="00FE2E77">
      <w:pPr>
        <w:spacing w:line="240" w:lineRule="auto"/>
        <w:jc w:val="both"/>
        <w:rPr>
          <w:rFonts w:ascii="Lucida Sans Unicode" w:hAnsi="Lucida Sans Unicode" w:cs="Lucida Sans Unicode"/>
          <w:sz w:val="20"/>
          <w:szCs w:val="20"/>
          <w:lang w:eastAsia="zh-CN"/>
        </w:rPr>
      </w:pPr>
    </w:p>
    <w:p w14:paraId="241B7636" w14:textId="73BC236B" w:rsidR="001128B5" w:rsidRDefault="001128B5" w:rsidP="00FE2E77">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FE2E77">
        <w:rPr>
          <w:rFonts w:ascii="Lucida Sans Unicode" w:eastAsia="Times New Roman" w:hAnsi="Lucida Sans Unicode" w:cs="Lucida Sans Unicode"/>
          <w:kern w:val="3"/>
          <w:sz w:val="20"/>
          <w:szCs w:val="20"/>
          <w:lang w:eastAsia="zh-CN"/>
        </w:rPr>
        <w:t>Datum: ……</w:t>
      </w:r>
      <w:r w:rsidRPr="00FE2E77">
        <w:rPr>
          <w:rFonts w:ascii="Lucida Sans Unicode" w:eastAsia="Times New Roman" w:hAnsi="Lucida Sans Unicode" w:cs="Lucida Sans Unicode"/>
          <w:i/>
          <w:kern w:val="3"/>
          <w:sz w:val="20"/>
          <w:szCs w:val="20"/>
          <w:lang w:eastAsia="zh-CN"/>
        </w:rPr>
        <w:t>(vpiše se datum izdaje)</w:t>
      </w:r>
    </w:p>
    <w:p w14:paraId="4E12880A" w14:textId="77777777" w:rsidR="00FE2E77" w:rsidRPr="00FE2E77" w:rsidRDefault="00FE2E77"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4C92B6BB" w14:textId="17DDF5F0" w:rsidR="001128B5" w:rsidRDefault="001128B5"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E2E77">
        <w:rPr>
          <w:rFonts w:ascii="Lucida Sans Unicode" w:eastAsia="Times New Roman" w:hAnsi="Lucida Sans Unicode" w:cs="Lucida Sans Unicode"/>
          <w:b/>
          <w:kern w:val="3"/>
          <w:sz w:val="20"/>
          <w:szCs w:val="20"/>
          <w:lang w:eastAsia="zh-CN"/>
        </w:rPr>
        <w:t xml:space="preserve">VRSTA GARANCIJE: </w:t>
      </w:r>
      <w:r w:rsidRPr="00FE2E77">
        <w:rPr>
          <w:rFonts w:ascii="Lucida Sans Unicode" w:eastAsia="Times New Roman" w:hAnsi="Lucida Sans Unicode" w:cs="Lucida Sans Unicode"/>
          <w:kern w:val="3"/>
          <w:sz w:val="20"/>
          <w:szCs w:val="20"/>
          <w:lang w:eastAsia="zh-CN"/>
        </w:rPr>
        <w:t>Garancija za dobro izvedbo pogodbenih obveznosti</w:t>
      </w:r>
    </w:p>
    <w:p w14:paraId="1FA2497B" w14:textId="77777777" w:rsidR="00FE2E77" w:rsidRPr="00FE2E77" w:rsidRDefault="00FE2E77"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3378F7DB" w14:textId="6F0A5C1C" w:rsidR="001128B5" w:rsidRDefault="001128B5" w:rsidP="00FE2E77">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FE2E77">
        <w:rPr>
          <w:rFonts w:ascii="Lucida Sans Unicode" w:eastAsia="Times New Roman" w:hAnsi="Lucida Sans Unicode" w:cs="Lucida Sans Unicode"/>
          <w:b/>
          <w:kern w:val="3"/>
          <w:sz w:val="20"/>
          <w:szCs w:val="20"/>
          <w:lang w:eastAsia="zh-CN"/>
        </w:rPr>
        <w:t xml:space="preserve">ŠTEVILKA GARANCIJE </w:t>
      </w:r>
      <w:r w:rsidRPr="00FE2E77">
        <w:rPr>
          <w:rFonts w:ascii="Lucida Sans Unicode" w:eastAsia="Times New Roman" w:hAnsi="Lucida Sans Unicode" w:cs="Lucida Sans Unicode"/>
          <w:kern w:val="3"/>
          <w:sz w:val="20"/>
          <w:szCs w:val="20"/>
          <w:lang w:eastAsia="zh-CN"/>
        </w:rPr>
        <w:t xml:space="preserve"> ……….</w:t>
      </w:r>
      <w:r w:rsidRPr="00FE2E77">
        <w:rPr>
          <w:rFonts w:ascii="Lucida Sans Unicode" w:eastAsia="Times New Roman" w:hAnsi="Lucida Sans Unicode" w:cs="Lucida Sans Unicode"/>
          <w:i/>
          <w:kern w:val="3"/>
          <w:sz w:val="20"/>
          <w:szCs w:val="20"/>
          <w:lang w:eastAsia="zh-CN"/>
        </w:rPr>
        <w:t>(vpiše se številka garancije)</w:t>
      </w:r>
    </w:p>
    <w:p w14:paraId="366A6BC5" w14:textId="77777777" w:rsidR="00FE2E77" w:rsidRPr="00FE2E77" w:rsidRDefault="00FE2E77"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42C950D2" w14:textId="6A7CCCA0" w:rsidR="001128B5" w:rsidRDefault="001128B5" w:rsidP="00FE2E77">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FE2E77">
        <w:rPr>
          <w:rFonts w:ascii="Lucida Sans Unicode" w:eastAsia="Times New Roman" w:hAnsi="Lucida Sans Unicode" w:cs="Lucida Sans Unicode"/>
          <w:b/>
          <w:kern w:val="3"/>
          <w:sz w:val="20"/>
          <w:szCs w:val="20"/>
          <w:lang w:eastAsia="zh-CN"/>
        </w:rPr>
        <w:t xml:space="preserve">GARANT: </w:t>
      </w:r>
      <w:r w:rsidRPr="00FE2E77">
        <w:rPr>
          <w:rFonts w:ascii="Lucida Sans Unicode" w:eastAsia="Times New Roman" w:hAnsi="Lucida Sans Unicode" w:cs="Lucida Sans Unicode"/>
          <w:kern w:val="3"/>
          <w:sz w:val="20"/>
          <w:szCs w:val="20"/>
          <w:lang w:eastAsia="zh-CN"/>
        </w:rPr>
        <w:t>…………(</w:t>
      </w:r>
      <w:r w:rsidRPr="00FE2E77">
        <w:rPr>
          <w:rFonts w:ascii="Lucida Sans Unicode" w:eastAsia="Times New Roman" w:hAnsi="Lucida Sans Unicode" w:cs="Lucida Sans Unicode"/>
          <w:i/>
          <w:kern w:val="3"/>
          <w:sz w:val="20"/>
          <w:szCs w:val="20"/>
          <w:lang w:eastAsia="zh-CN"/>
        </w:rPr>
        <w:t>vpiše se ime in naslov v kraju izdaje, razen če sta že navedena v glavi)</w:t>
      </w:r>
    </w:p>
    <w:p w14:paraId="5F22DBC0" w14:textId="77777777" w:rsidR="00FE2E77" w:rsidRPr="00FE2E77" w:rsidRDefault="00FE2E77"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402E4DF9" w14:textId="377E141F" w:rsidR="001128B5" w:rsidRDefault="001128B5" w:rsidP="00FE2E77">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FE2E77">
        <w:rPr>
          <w:rFonts w:ascii="Lucida Sans Unicode" w:eastAsia="Times New Roman" w:hAnsi="Lucida Sans Unicode" w:cs="Lucida Sans Unicode"/>
          <w:b/>
          <w:kern w:val="3"/>
          <w:sz w:val="20"/>
          <w:szCs w:val="20"/>
          <w:lang w:eastAsia="zh-CN"/>
        </w:rPr>
        <w:t xml:space="preserve">NAROČNIK: </w:t>
      </w:r>
      <w:r w:rsidRPr="00FE2E77">
        <w:rPr>
          <w:rFonts w:ascii="Lucida Sans Unicode" w:eastAsia="Times New Roman" w:hAnsi="Lucida Sans Unicode" w:cs="Lucida Sans Unicode"/>
          <w:i/>
          <w:kern w:val="3"/>
          <w:sz w:val="20"/>
          <w:szCs w:val="20"/>
          <w:lang w:eastAsia="zh-CN"/>
        </w:rPr>
        <w:t xml:space="preserve"> </w:t>
      </w:r>
      <w:r w:rsidRPr="00FE2E77">
        <w:rPr>
          <w:rFonts w:ascii="Lucida Sans Unicode" w:eastAsia="Times New Roman" w:hAnsi="Lucida Sans Unicode" w:cs="Lucida Sans Unicode"/>
          <w:kern w:val="3"/>
          <w:sz w:val="20"/>
          <w:szCs w:val="20"/>
          <w:lang w:eastAsia="zh-CN"/>
        </w:rPr>
        <w:t>…………….</w:t>
      </w:r>
      <w:r w:rsidRPr="00FE2E77">
        <w:rPr>
          <w:rFonts w:ascii="Lucida Sans Unicode" w:eastAsia="Times New Roman" w:hAnsi="Lucida Sans Unicode" w:cs="Lucida Sans Unicode"/>
          <w:i/>
          <w:kern w:val="3"/>
          <w:sz w:val="20"/>
          <w:szCs w:val="20"/>
          <w:lang w:eastAsia="zh-CN"/>
        </w:rPr>
        <w:t>(vpiše se ime in naslov naročnika garancije)</w:t>
      </w:r>
    </w:p>
    <w:p w14:paraId="7C788B0A" w14:textId="77777777" w:rsidR="00FE2E77" w:rsidRPr="00FE2E77" w:rsidRDefault="00FE2E77"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4B722073" w14:textId="3A3956D5" w:rsidR="00FA517D" w:rsidRDefault="001128B5" w:rsidP="00FE2E77">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sl-SI"/>
        </w:rPr>
      </w:pPr>
      <w:r w:rsidRPr="00FE2E77">
        <w:rPr>
          <w:rFonts w:ascii="Lucida Sans Unicode" w:eastAsia="Times New Roman" w:hAnsi="Lucida Sans Unicode" w:cs="Lucida Sans Unicode"/>
          <w:b/>
          <w:kern w:val="3"/>
          <w:sz w:val="20"/>
          <w:szCs w:val="20"/>
          <w:lang w:eastAsia="zh-CN"/>
        </w:rPr>
        <w:t xml:space="preserve">UPRAVIČENEC: </w:t>
      </w:r>
      <w:bookmarkStart w:id="118" w:name="_Hlk509919074"/>
      <w:r w:rsidR="00CF479A" w:rsidRPr="00FE2E77">
        <w:rPr>
          <w:rFonts w:ascii="Lucida Sans Unicode" w:eastAsia="Times New Roman" w:hAnsi="Lucida Sans Unicode" w:cs="Lucida Sans Unicode"/>
          <w:b/>
          <w:kern w:val="3"/>
          <w:sz w:val="20"/>
          <w:szCs w:val="20"/>
          <w:lang w:eastAsia="sl-SI"/>
        </w:rPr>
        <w:t>Javno komunalno podjetje Prodnik d.o.o., Savska cesta 34, 1230 Domžale</w:t>
      </w:r>
      <w:bookmarkEnd w:id="118"/>
    </w:p>
    <w:p w14:paraId="01A98ADC" w14:textId="77777777" w:rsidR="00FE2E77" w:rsidRPr="00FE2E77" w:rsidRDefault="00FE2E77" w:rsidP="00FE2E77">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zh-CN"/>
        </w:rPr>
      </w:pPr>
    </w:p>
    <w:p w14:paraId="7453B131" w14:textId="2EA4D58D" w:rsidR="001128B5" w:rsidRPr="005B6A9A" w:rsidRDefault="001128B5" w:rsidP="00FE2E77">
      <w:pPr>
        <w:suppressAutoHyphens/>
        <w:autoSpaceDN w:val="0"/>
        <w:spacing w:after="0" w:line="240" w:lineRule="auto"/>
        <w:jc w:val="both"/>
        <w:textAlignment w:val="baseline"/>
        <w:rPr>
          <w:rFonts w:ascii="Lucida Sans Unicode" w:eastAsia="Times New Roman" w:hAnsi="Lucida Sans Unicode" w:cs="Lucida Sans Unicode"/>
          <w:i/>
          <w:iCs/>
          <w:kern w:val="3"/>
          <w:sz w:val="20"/>
          <w:szCs w:val="20"/>
          <w:lang w:eastAsia="zh-CN"/>
        </w:rPr>
      </w:pPr>
      <w:r w:rsidRPr="00FE2E77">
        <w:rPr>
          <w:rFonts w:ascii="Lucida Sans Unicode" w:eastAsia="Times New Roman" w:hAnsi="Lucida Sans Unicode" w:cs="Lucida Sans Unicode"/>
          <w:b/>
          <w:kern w:val="3"/>
          <w:sz w:val="20"/>
          <w:szCs w:val="20"/>
          <w:lang w:eastAsia="zh-CN"/>
        </w:rPr>
        <w:t>OSNOVNI POSEL:</w:t>
      </w:r>
      <w:r w:rsidRPr="00FE2E77">
        <w:rPr>
          <w:rFonts w:ascii="Lucida Sans Unicode" w:eastAsia="Times New Roman" w:hAnsi="Lucida Sans Unicode" w:cs="Lucida Sans Unicode"/>
          <w:kern w:val="3"/>
          <w:sz w:val="20"/>
          <w:szCs w:val="20"/>
          <w:lang w:eastAsia="zh-CN"/>
        </w:rPr>
        <w:t xml:space="preserve"> obveznost naročnika iz </w:t>
      </w:r>
      <w:r w:rsidR="008802CE" w:rsidRPr="00FE2E77">
        <w:rPr>
          <w:rFonts w:ascii="Lucida Sans Unicode" w:eastAsia="Times New Roman" w:hAnsi="Lucida Sans Unicode" w:cs="Lucida Sans Unicode"/>
          <w:kern w:val="3"/>
          <w:sz w:val="20"/>
          <w:szCs w:val="20"/>
          <w:lang w:eastAsia="zh-CN"/>
        </w:rPr>
        <w:t>okvirnega sporazuma</w:t>
      </w:r>
      <w:r w:rsidRPr="00FE2E77">
        <w:rPr>
          <w:rFonts w:ascii="Lucida Sans Unicode" w:eastAsia="Times New Roman" w:hAnsi="Lucida Sans Unicode" w:cs="Lucida Sans Unicode"/>
          <w:kern w:val="3"/>
          <w:sz w:val="20"/>
          <w:szCs w:val="20"/>
          <w:lang w:eastAsia="zh-CN"/>
        </w:rPr>
        <w:t xml:space="preserve"> št. ………….z dne ………………., sklenjene med naročnikom te garancije in upravičencem, s katero se je naročnik med drugim zavezal, da bo</w:t>
      </w:r>
      <w:r w:rsidR="00F01743" w:rsidRPr="00FE2E77">
        <w:rPr>
          <w:rFonts w:ascii="Lucida Sans Unicode" w:eastAsia="Times New Roman" w:hAnsi="Lucida Sans Unicode" w:cs="Lucida Sans Unicode"/>
          <w:kern w:val="3"/>
          <w:sz w:val="20"/>
          <w:szCs w:val="20"/>
          <w:lang w:eastAsia="zh-CN"/>
        </w:rPr>
        <w:t xml:space="preserve"> </w:t>
      </w:r>
      <w:r w:rsidR="00BF0D70" w:rsidRPr="00FE2E77">
        <w:rPr>
          <w:rFonts w:ascii="Lucida Sans Unicode" w:eastAsia="Times New Roman" w:hAnsi="Lucida Sans Unicode" w:cs="Lucida Sans Unicode"/>
          <w:kern w:val="3"/>
          <w:sz w:val="20"/>
          <w:szCs w:val="20"/>
          <w:lang w:eastAsia="zh-CN"/>
        </w:rPr>
        <w:t xml:space="preserve">izvedel </w:t>
      </w:r>
      <w:r w:rsidR="00D03DCA" w:rsidRPr="00FE2E77">
        <w:rPr>
          <w:rFonts w:ascii="Lucida Sans Unicode" w:eastAsia="Times New Roman" w:hAnsi="Lucida Sans Unicode" w:cs="Lucida Sans Unicode"/>
          <w:kern w:val="3"/>
          <w:sz w:val="20"/>
          <w:szCs w:val="20"/>
          <w:lang w:eastAsia="zh-CN"/>
        </w:rPr>
        <w:t>sto</w:t>
      </w:r>
      <w:r w:rsidR="00F932F8" w:rsidRPr="00FE2E77">
        <w:rPr>
          <w:rFonts w:ascii="Lucida Sans Unicode" w:eastAsia="Times New Roman" w:hAnsi="Lucida Sans Unicode" w:cs="Lucida Sans Unicode"/>
          <w:kern w:val="3"/>
          <w:sz w:val="20"/>
          <w:szCs w:val="20"/>
          <w:lang w:eastAsia="zh-CN"/>
        </w:rPr>
        <w:t xml:space="preserve">ritve </w:t>
      </w:r>
      <w:r w:rsidR="008802CE" w:rsidRPr="00FE2E77">
        <w:rPr>
          <w:rFonts w:ascii="Lucida Sans Unicode" w:eastAsia="Times New Roman" w:hAnsi="Lucida Sans Unicode" w:cs="Lucida Sans Unicode"/>
          <w:kern w:val="3"/>
          <w:sz w:val="20"/>
          <w:szCs w:val="20"/>
          <w:lang w:eastAsia="zh-CN"/>
        </w:rPr>
        <w:t xml:space="preserve">servisiranja v sklopu </w:t>
      </w:r>
      <w:r w:rsidR="00E3072B" w:rsidRPr="00FE2E77">
        <w:rPr>
          <w:rFonts w:ascii="Lucida Sans Unicode" w:eastAsia="Times New Roman" w:hAnsi="Lucida Sans Unicode" w:cs="Lucida Sans Unicode"/>
          <w:kern w:val="3"/>
          <w:sz w:val="20"/>
          <w:szCs w:val="20"/>
          <w:lang w:eastAsia="zh-CN"/>
        </w:rPr>
        <w:t xml:space="preserve">______ </w:t>
      </w:r>
      <w:r w:rsidRPr="00FE2E77">
        <w:rPr>
          <w:rFonts w:ascii="Lucida Sans Unicode" w:eastAsia="Times New Roman" w:hAnsi="Lucida Sans Unicode" w:cs="Lucida Sans Unicode"/>
          <w:kern w:val="3"/>
          <w:sz w:val="20"/>
          <w:szCs w:val="20"/>
          <w:lang w:eastAsia="zh-CN"/>
        </w:rPr>
        <w:t>(v nadaljevanju: osnovna obveznost)</w:t>
      </w:r>
      <w:r w:rsidR="00F01743" w:rsidRPr="00FE2E77">
        <w:rPr>
          <w:rFonts w:ascii="Lucida Sans Unicode" w:eastAsia="Times New Roman" w:hAnsi="Lucida Sans Unicode" w:cs="Lucida Sans Unicode"/>
          <w:kern w:val="3"/>
          <w:sz w:val="20"/>
          <w:szCs w:val="20"/>
          <w:lang w:eastAsia="zh-CN"/>
        </w:rPr>
        <w:t>.</w:t>
      </w:r>
      <w:r w:rsidRPr="00FE2E77">
        <w:rPr>
          <w:rFonts w:ascii="Lucida Sans Unicode" w:eastAsia="Times New Roman" w:hAnsi="Lucida Sans Unicode" w:cs="Lucida Sans Unicode"/>
          <w:kern w:val="3"/>
          <w:sz w:val="20"/>
          <w:szCs w:val="20"/>
          <w:lang w:eastAsia="zh-CN"/>
        </w:rPr>
        <w:t xml:space="preserve"> Skladno z zgoraj naveden</w:t>
      </w:r>
      <w:r w:rsidR="00EA00E3" w:rsidRPr="00FE2E77">
        <w:rPr>
          <w:rFonts w:ascii="Lucida Sans Unicode" w:eastAsia="Times New Roman" w:hAnsi="Lucida Sans Unicode" w:cs="Lucida Sans Unicode"/>
          <w:kern w:val="3"/>
          <w:sz w:val="20"/>
          <w:szCs w:val="20"/>
          <w:lang w:eastAsia="zh-CN"/>
        </w:rPr>
        <w:t xml:space="preserve">im sporazumom </w:t>
      </w:r>
      <w:r w:rsidRPr="00FE2E77">
        <w:rPr>
          <w:rFonts w:ascii="Lucida Sans Unicode" w:eastAsia="Times New Roman" w:hAnsi="Lucida Sans Unicode" w:cs="Lucida Sans Unicode"/>
          <w:kern w:val="3"/>
          <w:sz w:val="20"/>
          <w:szCs w:val="20"/>
          <w:lang w:eastAsia="zh-CN"/>
        </w:rPr>
        <w:t xml:space="preserve"> je naročnik upravičencu za zavarovanje izpolnitve zgoraj navedene osnovne obveznosti, dolžan predložiti garancijo za dobro izvedbo pogodbenih obveznosti v vrednosti </w:t>
      </w:r>
      <w:r w:rsidR="00BF0D70" w:rsidRPr="00FE2E77">
        <w:rPr>
          <w:rFonts w:ascii="Lucida Sans Unicode" w:eastAsia="Times New Roman" w:hAnsi="Lucida Sans Unicode" w:cs="Lucida Sans Unicode"/>
          <w:kern w:val="3"/>
          <w:sz w:val="20"/>
          <w:szCs w:val="20"/>
          <w:lang w:eastAsia="zh-CN"/>
        </w:rPr>
        <w:t>__________</w:t>
      </w:r>
      <w:r w:rsidR="00F01743" w:rsidRPr="00FE2E77">
        <w:rPr>
          <w:rFonts w:ascii="Lucida Sans Unicode" w:eastAsia="Times New Roman" w:hAnsi="Lucida Sans Unicode" w:cs="Lucida Sans Unicode"/>
          <w:kern w:val="3"/>
          <w:sz w:val="20"/>
          <w:szCs w:val="20"/>
          <w:lang w:eastAsia="zh-CN"/>
        </w:rPr>
        <w:t xml:space="preserve"> EU</w:t>
      </w:r>
      <w:r w:rsidR="00A52980" w:rsidRPr="00FE2E77">
        <w:rPr>
          <w:rFonts w:ascii="Lucida Sans Unicode" w:eastAsia="Times New Roman" w:hAnsi="Lucida Sans Unicode" w:cs="Lucida Sans Unicode"/>
          <w:kern w:val="3"/>
          <w:sz w:val="20"/>
          <w:szCs w:val="20"/>
          <w:lang w:eastAsia="zh-CN"/>
        </w:rPr>
        <w:t xml:space="preserve">R </w:t>
      </w:r>
      <w:r w:rsidR="00A52980" w:rsidRPr="005B6A9A">
        <w:rPr>
          <w:rFonts w:ascii="Lucida Sans Unicode" w:eastAsia="Times New Roman" w:hAnsi="Lucida Sans Unicode" w:cs="Lucida Sans Unicode"/>
          <w:i/>
          <w:iCs/>
          <w:kern w:val="3"/>
          <w:sz w:val="20"/>
          <w:szCs w:val="20"/>
          <w:lang w:eastAsia="zh-CN"/>
        </w:rPr>
        <w:t>(navede se znesek za posamezni sklop)</w:t>
      </w:r>
    </w:p>
    <w:p w14:paraId="306AFB5C" w14:textId="77777777" w:rsidR="00FE2E77" w:rsidRPr="00FE2E77" w:rsidRDefault="00FE2E77" w:rsidP="00FE2E77">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zh-CN"/>
        </w:rPr>
      </w:pPr>
    </w:p>
    <w:p w14:paraId="49C1A7B3" w14:textId="13B87619" w:rsidR="001128B5" w:rsidRDefault="001128B5" w:rsidP="00FE2E77">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FE2E77">
        <w:rPr>
          <w:rFonts w:ascii="Lucida Sans Unicode" w:eastAsia="Times New Roman" w:hAnsi="Lucida Sans Unicode" w:cs="Lucida Sans Unicode"/>
          <w:b/>
          <w:kern w:val="3"/>
          <w:sz w:val="20"/>
          <w:szCs w:val="20"/>
          <w:lang w:eastAsia="zh-CN"/>
        </w:rPr>
        <w:t xml:space="preserve">ZNESEK IN VALUTA GARANCIJE: </w:t>
      </w:r>
      <w:r w:rsidRPr="00FE2E77">
        <w:rPr>
          <w:rFonts w:ascii="Lucida Sans Unicode" w:eastAsia="Times New Roman" w:hAnsi="Lucida Sans Unicode" w:cs="Lucida Sans Unicode"/>
          <w:kern w:val="3"/>
          <w:sz w:val="20"/>
          <w:szCs w:val="20"/>
          <w:lang w:eastAsia="zh-CN"/>
        </w:rPr>
        <w:t>………….</w:t>
      </w:r>
      <w:r w:rsidRPr="00FE2E77">
        <w:rPr>
          <w:rFonts w:ascii="Lucida Sans Unicode" w:eastAsia="Times New Roman" w:hAnsi="Lucida Sans Unicode" w:cs="Lucida Sans Unicode"/>
          <w:i/>
          <w:kern w:val="3"/>
          <w:sz w:val="20"/>
          <w:szCs w:val="20"/>
          <w:lang w:eastAsia="zh-CN"/>
        </w:rPr>
        <w:t>(vpiše se najvišji znesek s številko in besedo in valuto plačila)</w:t>
      </w:r>
    </w:p>
    <w:p w14:paraId="2A1C3ED8" w14:textId="77777777" w:rsidR="00FE2E77" w:rsidRPr="00FE2E77" w:rsidRDefault="00FE2E77"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254B6475" w14:textId="6CE42C73" w:rsidR="001128B5" w:rsidRDefault="001128B5"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E2E77">
        <w:rPr>
          <w:rFonts w:ascii="Lucida Sans Unicode" w:eastAsia="Times New Roman" w:hAnsi="Lucida Sans Unicode" w:cs="Lucida Sans Unicode"/>
          <w:b/>
          <w:kern w:val="3"/>
          <w:sz w:val="20"/>
          <w:szCs w:val="20"/>
          <w:lang w:eastAsia="zh-CN"/>
        </w:rPr>
        <w:t>LISTINE, KI JIH JE POLEG IZJAVE TREBA PRILOŽITI ZAHTEVI ZA PLAČILO IN SE IZRECNO ZAHTEVAJO V SPODNJEM BESEDILU:</w:t>
      </w:r>
      <w:r w:rsidRPr="00FE2E77">
        <w:rPr>
          <w:rFonts w:ascii="Lucida Sans Unicode" w:eastAsia="Times New Roman" w:hAnsi="Lucida Sans Unicode" w:cs="Lucida Sans Unicode"/>
          <w:kern w:val="3"/>
          <w:sz w:val="20"/>
          <w:szCs w:val="20"/>
          <w:lang w:eastAsia="zh-CN"/>
        </w:rPr>
        <w:t xml:space="preserve"> nobena</w:t>
      </w:r>
    </w:p>
    <w:p w14:paraId="5A8F87FA" w14:textId="77777777" w:rsidR="00FE2E77" w:rsidRPr="00FE2E77" w:rsidRDefault="00FE2E77"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7FC82C8A" w14:textId="77777777" w:rsidR="00413B59" w:rsidRPr="00FE2E77" w:rsidRDefault="001128B5" w:rsidP="00FE2E77">
      <w:pPr>
        <w:suppressAutoHyphens/>
        <w:autoSpaceDN w:val="0"/>
        <w:spacing w:line="240" w:lineRule="auto"/>
        <w:textAlignment w:val="baseline"/>
        <w:rPr>
          <w:rFonts w:ascii="Lucida Sans Unicode" w:hAnsi="Lucida Sans Unicode" w:cs="Lucida Sans Unicode"/>
          <w:kern w:val="3"/>
          <w:sz w:val="20"/>
          <w:szCs w:val="20"/>
          <w:lang w:eastAsia="zh-CN"/>
        </w:rPr>
      </w:pPr>
      <w:r w:rsidRPr="00FE2E77">
        <w:rPr>
          <w:rFonts w:ascii="Lucida Sans Unicode" w:eastAsia="Times New Roman" w:hAnsi="Lucida Sans Unicode" w:cs="Lucida Sans Unicode"/>
          <w:b/>
          <w:kern w:val="3"/>
          <w:sz w:val="20"/>
          <w:szCs w:val="20"/>
          <w:lang w:eastAsia="zh-CN"/>
        </w:rPr>
        <w:t xml:space="preserve">OBLIKA PREDLOŽITVE: </w:t>
      </w:r>
      <w:r w:rsidRPr="00FE2E77">
        <w:rPr>
          <w:rFonts w:ascii="Lucida Sans Unicode" w:eastAsia="Times New Roman" w:hAnsi="Lucida Sans Unicode" w:cs="Lucida Sans Unicode"/>
          <w:kern w:val="3"/>
          <w:sz w:val="20"/>
          <w:szCs w:val="20"/>
          <w:lang w:eastAsia="zh-CN"/>
        </w:rPr>
        <w:t>v papirni obliki s priporočeno pošto ali katerokoli obliko hitre pošte</w:t>
      </w:r>
      <w:r w:rsidR="00413B59" w:rsidRPr="00FE2E77">
        <w:rPr>
          <w:rFonts w:ascii="Lucida Sans Unicode" w:eastAsia="Times New Roman" w:hAnsi="Lucida Sans Unicode" w:cs="Lucida Sans Unicode"/>
          <w:kern w:val="3"/>
          <w:sz w:val="20"/>
          <w:szCs w:val="20"/>
          <w:lang w:eastAsia="zh-CN"/>
        </w:rPr>
        <w:t xml:space="preserve"> </w:t>
      </w:r>
      <w:r w:rsidR="00413B59" w:rsidRPr="00FE2E77">
        <w:rPr>
          <w:rFonts w:ascii="Lucida Sans Unicode" w:hAnsi="Lucida Sans Unicode" w:cs="Lucida Sans Unicode"/>
          <w:kern w:val="3"/>
          <w:sz w:val="20"/>
          <w:szCs w:val="20"/>
          <w:lang w:eastAsia="zh-CN"/>
        </w:rPr>
        <w:t>ali v elektronski obliki, če je naveden elektronski naslov za predložitev</w:t>
      </w:r>
    </w:p>
    <w:p w14:paraId="00B2EDD0" w14:textId="711D9DEC" w:rsidR="001128B5" w:rsidRPr="00FE2E77" w:rsidRDefault="001128B5"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E2E77">
        <w:rPr>
          <w:rFonts w:ascii="Lucida Sans Unicode" w:eastAsia="Times New Roman" w:hAnsi="Lucida Sans Unicode" w:cs="Lucida Sans Unicode"/>
          <w:b/>
          <w:kern w:val="3"/>
          <w:sz w:val="20"/>
          <w:szCs w:val="20"/>
          <w:lang w:eastAsia="zh-CN"/>
        </w:rPr>
        <w:t xml:space="preserve">KRAJ PREDLOŽITVE: </w:t>
      </w:r>
      <w:r w:rsidRPr="00FE2E77">
        <w:rPr>
          <w:rFonts w:ascii="Lucida Sans Unicode" w:eastAsia="Times New Roman" w:hAnsi="Lucida Sans Unicode" w:cs="Lucida Sans Unicode"/>
          <w:kern w:val="3"/>
          <w:sz w:val="20"/>
          <w:szCs w:val="20"/>
          <w:lang w:eastAsia="zh-CN"/>
        </w:rPr>
        <w:t>………………</w:t>
      </w:r>
      <w:r w:rsidRPr="00FE2E77">
        <w:rPr>
          <w:rFonts w:ascii="Lucida Sans Unicode" w:eastAsia="Times New Roman" w:hAnsi="Lucida Sans Unicode" w:cs="Lucida Sans Unicode"/>
          <w:i/>
          <w:kern w:val="3"/>
          <w:sz w:val="20"/>
          <w:szCs w:val="20"/>
          <w:lang w:eastAsia="zh-CN"/>
        </w:rPr>
        <w:t>(Garant vpiše naslov podružnice, kjer se opravi predložitev papirnih listin. Če kraj predložitve v tej rubriki ni naveden, se predložitev opravi v kraju, kjer je garant izdal garancijo.)</w:t>
      </w:r>
    </w:p>
    <w:p w14:paraId="6B5A0500" w14:textId="18404872" w:rsidR="001128B5" w:rsidRPr="00FE2E77" w:rsidRDefault="001128B5"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793BC8EA" w14:textId="3D263D67" w:rsidR="007A565B" w:rsidRPr="00FE2E77" w:rsidRDefault="007A565B" w:rsidP="00FE2E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Ne glede na navedeno, se predložitev papirnih listin lahko opravi v katerikoli podružnici </w:t>
      </w:r>
      <w:r w:rsidR="00DE400E" w:rsidRPr="00FE2E77">
        <w:rPr>
          <w:rFonts w:ascii="Lucida Sans Unicode" w:hAnsi="Lucida Sans Unicode" w:cs="Lucida Sans Unicode"/>
          <w:sz w:val="20"/>
          <w:szCs w:val="20"/>
        </w:rPr>
        <w:t>ali</w:t>
      </w:r>
      <w:r w:rsidR="00E81101" w:rsidRPr="00FE2E77">
        <w:rPr>
          <w:rFonts w:ascii="Lucida Sans Unicode" w:hAnsi="Lucida Sans Unicode" w:cs="Lucida Sans Unicode"/>
          <w:sz w:val="20"/>
          <w:szCs w:val="20"/>
        </w:rPr>
        <w:t xml:space="preserve"> enoti </w:t>
      </w:r>
      <w:r w:rsidRPr="00FE2E77">
        <w:rPr>
          <w:rFonts w:ascii="Lucida Sans Unicode" w:hAnsi="Lucida Sans Unicode" w:cs="Lucida Sans Unicode"/>
          <w:sz w:val="20"/>
          <w:szCs w:val="20"/>
        </w:rPr>
        <w:t xml:space="preserve">garanta na območju Republike Slovenije. </w:t>
      </w:r>
    </w:p>
    <w:p w14:paraId="777EB2EE" w14:textId="47FE6645" w:rsidR="001128B5" w:rsidRPr="00FE2E77" w:rsidRDefault="001128B5"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r w:rsidRPr="00FE2E77">
        <w:rPr>
          <w:rFonts w:ascii="Lucida Sans Unicode" w:eastAsia="Times New Roman" w:hAnsi="Lucida Sans Unicode" w:cs="Lucida Sans Unicode"/>
          <w:b/>
          <w:kern w:val="3"/>
          <w:sz w:val="20"/>
          <w:szCs w:val="20"/>
          <w:lang w:eastAsia="zh-CN"/>
        </w:rPr>
        <w:t>DATUM VELJAVNOSTI:</w:t>
      </w:r>
      <w:r w:rsidRPr="00FE2E77">
        <w:rPr>
          <w:rFonts w:ascii="Lucida Sans Unicode" w:eastAsia="Times New Roman" w:hAnsi="Lucida Sans Unicode" w:cs="Lucida Sans Unicode"/>
          <w:kern w:val="3"/>
          <w:sz w:val="20"/>
          <w:szCs w:val="20"/>
          <w:lang w:eastAsia="sl-SI"/>
        </w:rPr>
        <w:t xml:space="preserve"> 40 (štirideset) dni po preteku </w:t>
      </w:r>
      <w:r w:rsidR="001E02FC" w:rsidRPr="00FE2E77">
        <w:rPr>
          <w:rFonts w:ascii="Lucida Sans Unicode" w:eastAsia="Times New Roman" w:hAnsi="Lucida Sans Unicode" w:cs="Lucida Sans Unicode"/>
          <w:kern w:val="3"/>
          <w:sz w:val="20"/>
          <w:szCs w:val="20"/>
          <w:lang w:eastAsia="sl-SI"/>
        </w:rPr>
        <w:t>pogod</w:t>
      </w:r>
      <w:r w:rsidRPr="00FE2E77">
        <w:rPr>
          <w:rFonts w:ascii="Lucida Sans Unicode" w:eastAsia="Times New Roman" w:hAnsi="Lucida Sans Unicode" w:cs="Lucida Sans Unicode"/>
          <w:kern w:val="3"/>
          <w:sz w:val="20"/>
          <w:szCs w:val="20"/>
          <w:lang w:eastAsia="sl-SI"/>
        </w:rPr>
        <w:t>benega roka</w:t>
      </w:r>
    </w:p>
    <w:p w14:paraId="05A636F8" w14:textId="549769A9" w:rsidR="00413B59" w:rsidRPr="00FE2E77" w:rsidRDefault="00413B59"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2F3080A4" w14:textId="77777777" w:rsidR="00413B59" w:rsidRPr="00FE2E77" w:rsidRDefault="00413B59" w:rsidP="00FE2E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Lucida Sans Unicode" w:eastAsia="Times New Roman" w:hAnsi="Lucida Sans Unicode" w:cs="Lucida Sans Unicode"/>
          <w:i/>
          <w:kern w:val="3"/>
          <w:sz w:val="20"/>
          <w:szCs w:val="20"/>
          <w:lang w:eastAsia="zh-CN"/>
        </w:rPr>
      </w:pPr>
      <w:r w:rsidRPr="00FE2E77">
        <w:rPr>
          <w:rFonts w:ascii="Lucida Sans Unicode" w:eastAsia="Times New Roman" w:hAnsi="Lucida Sans Unicode" w:cs="Lucida Sans Unicode"/>
          <w:b/>
          <w:kern w:val="3"/>
          <w:sz w:val="20"/>
          <w:szCs w:val="20"/>
          <w:lang w:eastAsia="zh-CN"/>
        </w:rPr>
        <w:t>STRANKA, KI JE DOLŽNA PLAČATI STROŠKE:</w:t>
      </w:r>
      <w:r w:rsidRPr="00FE2E77">
        <w:rPr>
          <w:rFonts w:ascii="Lucida Sans Unicode" w:hAnsi="Lucida Sans Unicode" w:cs="Lucida Sans Unicode"/>
          <w:sz w:val="24"/>
          <w:szCs w:val="24"/>
        </w:rPr>
        <w:t xml:space="preserve"> </w:t>
      </w:r>
      <w:r w:rsidRPr="00FE2E77">
        <w:rPr>
          <w:rFonts w:ascii="Lucida Sans Unicode" w:hAnsi="Lucida Sans Unicode" w:cs="Lucida Sans Unicode"/>
          <w:sz w:val="24"/>
          <w:szCs w:val="24"/>
        </w:rPr>
        <w:fldChar w:fldCharType="begin">
          <w:ffData>
            <w:name w:val="Besedilo2"/>
            <w:enabled/>
            <w:calcOnExit w:val="0"/>
            <w:textInput/>
          </w:ffData>
        </w:fldChar>
      </w:r>
      <w:r w:rsidRPr="00FE2E77">
        <w:rPr>
          <w:rFonts w:ascii="Lucida Sans Unicode" w:hAnsi="Lucida Sans Unicode" w:cs="Lucida Sans Unicode"/>
          <w:sz w:val="24"/>
          <w:szCs w:val="24"/>
        </w:rPr>
        <w:instrText xml:space="preserve"> FORMTEXT </w:instrText>
      </w:r>
      <w:r w:rsidRPr="00FE2E77">
        <w:rPr>
          <w:rFonts w:ascii="Lucida Sans Unicode" w:hAnsi="Lucida Sans Unicode" w:cs="Lucida Sans Unicode"/>
          <w:sz w:val="24"/>
          <w:szCs w:val="24"/>
        </w:rPr>
      </w:r>
      <w:r w:rsidRPr="00FE2E77">
        <w:rPr>
          <w:rFonts w:ascii="Lucida Sans Unicode" w:hAnsi="Lucida Sans Unicode" w:cs="Lucida Sans Unicode"/>
          <w:sz w:val="24"/>
          <w:szCs w:val="24"/>
        </w:rPr>
        <w:fldChar w:fldCharType="separate"/>
      </w:r>
      <w:r w:rsidRPr="00FE2E77">
        <w:rPr>
          <w:rFonts w:ascii="Lucida Sans Unicode" w:hAnsi="Lucida Sans Unicode" w:cs="Lucida Sans Unicode"/>
          <w:noProof/>
          <w:sz w:val="24"/>
          <w:szCs w:val="24"/>
        </w:rPr>
        <w:t> </w:t>
      </w:r>
      <w:r w:rsidRPr="00FE2E77">
        <w:rPr>
          <w:rFonts w:ascii="Lucida Sans Unicode" w:hAnsi="Lucida Sans Unicode" w:cs="Lucida Sans Unicode"/>
          <w:noProof/>
          <w:sz w:val="24"/>
          <w:szCs w:val="24"/>
        </w:rPr>
        <w:t> </w:t>
      </w:r>
      <w:r w:rsidRPr="00FE2E77">
        <w:rPr>
          <w:rFonts w:ascii="Lucida Sans Unicode" w:hAnsi="Lucida Sans Unicode" w:cs="Lucida Sans Unicode"/>
          <w:noProof/>
          <w:sz w:val="24"/>
          <w:szCs w:val="24"/>
        </w:rPr>
        <w:t> </w:t>
      </w:r>
      <w:r w:rsidRPr="00FE2E77">
        <w:rPr>
          <w:rFonts w:ascii="Lucida Sans Unicode" w:hAnsi="Lucida Sans Unicode" w:cs="Lucida Sans Unicode"/>
          <w:noProof/>
          <w:sz w:val="24"/>
          <w:szCs w:val="24"/>
        </w:rPr>
        <w:t> </w:t>
      </w:r>
      <w:r w:rsidRPr="00FE2E77">
        <w:rPr>
          <w:rFonts w:ascii="Lucida Sans Unicode" w:hAnsi="Lucida Sans Unicode" w:cs="Lucida Sans Unicode"/>
          <w:noProof/>
          <w:sz w:val="24"/>
          <w:szCs w:val="24"/>
        </w:rPr>
        <w:t> </w:t>
      </w:r>
      <w:r w:rsidRPr="00FE2E77">
        <w:rPr>
          <w:rFonts w:ascii="Lucida Sans Unicode" w:hAnsi="Lucida Sans Unicode" w:cs="Lucida Sans Unicode"/>
          <w:sz w:val="24"/>
          <w:szCs w:val="24"/>
        </w:rPr>
        <w:fldChar w:fldCharType="end"/>
      </w:r>
      <w:r w:rsidRPr="00FE2E77">
        <w:rPr>
          <w:rFonts w:ascii="Lucida Sans Unicode" w:hAnsi="Lucida Sans Unicode" w:cs="Lucida Sans Unicode"/>
          <w:sz w:val="24"/>
          <w:szCs w:val="24"/>
        </w:rPr>
        <w:t xml:space="preserve"> </w:t>
      </w:r>
      <w:r w:rsidRPr="00FE2E77">
        <w:rPr>
          <w:rFonts w:ascii="Lucida Sans Unicode" w:hAnsi="Lucida Sans Unicode" w:cs="Lucida Sans Unicode"/>
          <w:i/>
          <w:sz w:val="24"/>
          <w:szCs w:val="24"/>
        </w:rPr>
        <w:t>(</w:t>
      </w:r>
      <w:r w:rsidRPr="00FE2E77">
        <w:rPr>
          <w:rFonts w:ascii="Lucida Sans Unicode" w:eastAsia="Times New Roman" w:hAnsi="Lucida Sans Unicode" w:cs="Lucida Sans Unicode"/>
          <w:i/>
          <w:kern w:val="3"/>
          <w:sz w:val="20"/>
          <w:szCs w:val="20"/>
          <w:lang w:eastAsia="zh-CN"/>
        </w:rPr>
        <w:t>vpiše se ime naročnika zavarovanja, tj. kandidata oziroma ponudnika v postopku javnega naročanja)</w:t>
      </w:r>
    </w:p>
    <w:p w14:paraId="4FBD609F" w14:textId="77777777" w:rsidR="00413B59" w:rsidRPr="00FE2E77" w:rsidRDefault="00413B59"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52A3496C" w14:textId="0F1F5A47" w:rsidR="001128B5" w:rsidRPr="00FE2E77" w:rsidRDefault="001128B5"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E2E77">
        <w:rPr>
          <w:rFonts w:ascii="Lucida Sans Unicode" w:eastAsia="Times New Roman" w:hAnsi="Lucida Sans Unicode" w:cs="Lucida Sans Unicode"/>
          <w:kern w:val="3"/>
          <w:sz w:val="20"/>
          <w:szCs w:val="20"/>
          <w:lang w:eastAsia="zh-CN"/>
        </w:rPr>
        <w:lastRenderedPageBreak/>
        <w:t>Kot garant se s to garancijo nepreklicno zavezujemo, da bomo upravičencu izplačali</w:t>
      </w:r>
      <w:r w:rsidR="00B9250B" w:rsidRPr="00FE2E77">
        <w:rPr>
          <w:rFonts w:ascii="Lucida Sans Unicode" w:eastAsia="Times New Roman" w:hAnsi="Lucida Sans Unicode" w:cs="Lucida Sans Unicode"/>
          <w:kern w:val="3"/>
          <w:sz w:val="20"/>
          <w:szCs w:val="20"/>
          <w:lang w:eastAsia="zh-CN"/>
        </w:rPr>
        <w:t xml:space="preserve"> brez ugovora, na prvi poziv, </w:t>
      </w:r>
      <w:r w:rsidRPr="00FE2E77">
        <w:rPr>
          <w:rFonts w:ascii="Lucida Sans Unicode" w:eastAsia="Times New Roman" w:hAnsi="Lucida Sans Unicode" w:cs="Lucida Sans Unicode"/>
          <w:kern w:val="3"/>
          <w:sz w:val="20"/>
          <w:szCs w:val="20"/>
          <w:lang w:eastAsia="zh-CN"/>
        </w:rPr>
        <w:t>katerikoli znesek do višine zneska garancije, ko upravičenec predloži zahtevo za plačilo v zgoraj navedeni obliki predložitve, podpisano s strani pooblaščenega (-ih) podpisnika (-ov</w:t>
      </w:r>
    </w:p>
    <w:p w14:paraId="6A8CA244" w14:textId="1E0E54D7" w:rsidR="007A565B" w:rsidRPr="00FE2E77" w:rsidRDefault="001128B5" w:rsidP="00FE2E77">
      <w:pPr>
        <w:spacing w:line="240" w:lineRule="auto"/>
        <w:jc w:val="both"/>
        <w:rPr>
          <w:rFonts w:ascii="Lucida Sans Unicode" w:hAnsi="Lucida Sans Unicode" w:cs="Lucida Sans Unicode"/>
          <w:sz w:val="20"/>
          <w:szCs w:val="20"/>
        </w:rPr>
      </w:pPr>
      <w:r w:rsidRPr="00FE2E77">
        <w:rPr>
          <w:rFonts w:ascii="Lucida Sans Unicode" w:eastAsia="Times New Roman" w:hAnsi="Lucida Sans Unicode" w:cs="Lucida Sans Unicode"/>
          <w:kern w:val="3"/>
          <w:sz w:val="20"/>
          <w:szCs w:val="20"/>
          <w:lang w:eastAsia="zh-CN"/>
        </w:rPr>
        <w:t>Katerokoli zahtevo za plačilo po tej garanciji moramo prejeti na datum veljavnosti garancije ali pred njim v zgoraj navedenem kraju predložitve.</w:t>
      </w:r>
      <w:r w:rsidR="007A565B" w:rsidRPr="00FE2E77">
        <w:rPr>
          <w:rFonts w:ascii="Lucida Sans Unicode" w:eastAsia="Times New Roman" w:hAnsi="Lucida Sans Unicode" w:cs="Lucida Sans Unicode"/>
          <w:kern w:val="3"/>
          <w:sz w:val="20"/>
          <w:szCs w:val="20"/>
          <w:lang w:eastAsia="zh-CN"/>
        </w:rPr>
        <w:t xml:space="preserve"> </w:t>
      </w:r>
      <w:r w:rsidR="007A565B" w:rsidRPr="00FE2E77">
        <w:rPr>
          <w:rFonts w:ascii="Lucida Sans Unicode" w:hAnsi="Lucida Sans Unicode" w:cs="Lucida Sans Unicode"/>
          <w:sz w:val="20"/>
          <w:szCs w:val="20"/>
        </w:rPr>
        <w:t xml:space="preserve">Morebitne spore v zvezi s tem zavarovanjem rešuje stvarno pristojno sodišče po </w:t>
      </w:r>
      <w:r w:rsidR="007A565B" w:rsidRPr="00FE2E77">
        <w:rPr>
          <w:rFonts w:ascii="Lucida Sans Unicode" w:eastAsia="Times New Roman" w:hAnsi="Lucida Sans Unicode" w:cs="Lucida Sans Unicode"/>
          <w:kern w:val="3"/>
          <w:sz w:val="20"/>
          <w:szCs w:val="20"/>
          <w:lang w:eastAsia="zh-CN"/>
        </w:rPr>
        <w:t xml:space="preserve">sedežu </w:t>
      </w:r>
      <w:r w:rsidR="00E81101" w:rsidRPr="00FE2E77">
        <w:rPr>
          <w:rFonts w:ascii="Lucida Sans Unicode" w:eastAsia="Times New Roman" w:hAnsi="Lucida Sans Unicode" w:cs="Lucida Sans Unicode"/>
          <w:kern w:val="3"/>
          <w:sz w:val="20"/>
          <w:szCs w:val="20"/>
          <w:lang w:eastAsia="zh-CN"/>
        </w:rPr>
        <w:t>upravičenca</w:t>
      </w:r>
      <w:r w:rsidR="007A565B" w:rsidRPr="00FE2E77">
        <w:rPr>
          <w:rFonts w:ascii="Lucida Sans Unicode" w:eastAsia="Times New Roman" w:hAnsi="Lucida Sans Unicode" w:cs="Lucida Sans Unicode"/>
          <w:kern w:val="3"/>
          <w:sz w:val="20"/>
          <w:szCs w:val="20"/>
          <w:lang w:eastAsia="zh-CN"/>
        </w:rPr>
        <w:t xml:space="preserve"> po slovenskem</w:t>
      </w:r>
      <w:r w:rsidR="007A565B" w:rsidRPr="00FE2E77">
        <w:rPr>
          <w:rFonts w:ascii="Lucida Sans Unicode" w:hAnsi="Lucida Sans Unicode" w:cs="Lucida Sans Unicode"/>
          <w:sz w:val="20"/>
          <w:szCs w:val="20"/>
        </w:rPr>
        <w:t xml:space="preserve"> pravu.</w:t>
      </w:r>
    </w:p>
    <w:p w14:paraId="4D301E65" w14:textId="29CC604F" w:rsidR="001128B5" w:rsidRPr="00FE2E77" w:rsidRDefault="001128B5"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E2E77">
        <w:rPr>
          <w:rFonts w:ascii="Lucida Sans Unicode" w:eastAsia="Times New Roman" w:hAnsi="Lucida Sans Unicode" w:cs="Lucida Sans Unicode"/>
          <w:kern w:val="3"/>
          <w:sz w:val="20"/>
          <w:szCs w:val="20"/>
          <w:lang w:eastAsia="zh-CN"/>
        </w:rPr>
        <w:t>Za to garancijo veljajo Enotna Pravila za Garancije na Poziv (EPGP) revizija iz leta 2010, izdana pri MTZ pod št. 758.</w:t>
      </w:r>
    </w:p>
    <w:p w14:paraId="4A0AF257" w14:textId="20978D05" w:rsidR="001128B5" w:rsidRPr="00FE2E77" w:rsidRDefault="001128B5" w:rsidP="00FE2E77">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zh-CN"/>
        </w:rPr>
      </w:pPr>
    </w:p>
    <w:p w14:paraId="20FFD1CB" w14:textId="1C937A5E" w:rsidR="001128B5" w:rsidRPr="00FE2E77" w:rsidRDefault="001128B5" w:rsidP="00FE2E77">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E2E77">
        <w:rPr>
          <w:rFonts w:ascii="Lucida Sans Unicode" w:eastAsia="Times New Roman" w:hAnsi="Lucida Sans Unicode" w:cs="Lucida Sans Unicode"/>
          <w:b/>
          <w:kern w:val="3"/>
          <w:sz w:val="20"/>
          <w:szCs w:val="20"/>
          <w:lang w:eastAsia="zh-CN"/>
        </w:rPr>
        <w:t xml:space="preserve">                                                               </w:t>
      </w:r>
    </w:p>
    <w:p w14:paraId="11201897" w14:textId="747A9039" w:rsidR="00413B59" w:rsidRPr="00FE2E77" w:rsidRDefault="001128B5" w:rsidP="00FE2E77">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zh-CN"/>
        </w:rPr>
      </w:pPr>
      <w:r w:rsidRPr="00FE2E77">
        <w:rPr>
          <w:rFonts w:ascii="Lucida Sans Unicode" w:eastAsia="Times New Roman" w:hAnsi="Lucida Sans Unicode" w:cs="Lucida Sans Unicode"/>
          <w:b/>
          <w:kern w:val="3"/>
          <w:sz w:val="20"/>
          <w:szCs w:val="20"/>
          <w:lang w:eastAsia="zh-CN"/>
        </w:rPr>
        <w:t xml:space="preserve">                                                                 Podpisi pooblaščenih podpisnikov Garanta</w:t>
      </w:r>
    </w:p>
    <w:p w14:paraId="675E3180" w14:textId="76A42A6E" w:rsidR="00413B59" w:rsidRPr="00FE2E77" w:rsidRDefault="00413B59" w:rsidP="00FE2E77">
      <w:pPr>
        <w:spacing w:after="0" w:line="240" w:lineRule="auto"/>
        <w:rPr>
          <w:rFonts w:ascii="Lucida Sans Unicode" w:eastAsia="Times New Roman" w:hAnsi="Lucida Sans Unicode" w:cs="Lucida Sans Unicode"/>
          <w:b/>
          <w:kern w:val="3"/>
          <w:sz w:val="20"/>
          <w:szCs w:val="20"/>
          <w:lang w:eastAsia="zh-CN"/>
        </w:rPr>
      </w:pPr>
      <w:r w:rsidRPr="00FE2E77">
        <w:rPr>
          <w:rFonts w:ascii="Lucida Sans Unicode" w:eastAsia="Times New Roman" w:hAnsi="Lucida Sans Unicode" w:cs="Lucida Sans Unicode"/>
          <w:b/>
          <w:kern w:val="3"/>
          <w:sz w:val="20"/>
          <w:szCs w:val="20"/>
          <w:lang w:eastAsia="zh-CN"/>
        </w:rPr>
        <w:br w:type="page"/>
      </w:r>
    </w:p>
    <w:p w14:paraId="43F13965" w14:textId="37FE89F3" w:rsidR="00453399" w:rsidRPr="00FE2E77" w:rsidRDefault="0094229C" w:rsidP="00FE2E77">
      <w:pPr>
        <w:pStyle w:val="Naslov1"/>
        <w:spacing w:line="240" w:lineRule="auto"/>
      </w:pPr>
      <w:bookmarkStart w:id="119" w:name="_Toc355961324"/>
      <w:bookmarkStart w:id="120" w:name="_Toc510602735"/>
      <w:bookmarkEnd w:id="115"/>
      <w:bookmarkEnd w:id="119"/>
      <w:r w:rsidRPr="00FE2E77">
        <w:lastRenderedPageBreak/>
        <w:t>Reference</w:t>
      </w:r>
      <w:r w:rsidR="002B2345" w:rsidRPr="00FE2E77">
        <w:rPr>
          <w:rStyle w:val="Sprotnaopomba-sklic"/>
        </w:rPr>
        <w:footnoteReference w:id="5"/>
      </w:r>
      <w:bookmarkEnd w:id="120"/>
    </w:p>
    <w:p w14:paraId="1833A8FE" w14:textId="77777777" w:rsidR="0094229C" w:rsidRPr="00FE2E77" w:rsidRDefault="0052488F" w:rsidP="00FE2E77">
      <w:pPr>
        <w:spacing w:line="240" w:lineRule="auto"/>
        <w:rPr>
          <w:rFonts w:ascii="Lucida Sans Unicode" w:hAnsi="Lucida Sans Unicode" w:cs="Lucida Sans Unicode"/>
          <w:sz w:val="20"/>
          <w:szCs w:val="20"/>
        </w:rPr>
      </w:pPr>
      <w:r w:rsidRPr="00FE2E77">
        <w:rPr>
          <w:rFonts w:ascii="Lucida Sans Unicode" w:hAnsi="Lucida Sans Unicode" w:cs="Lucida Sans Unicode"/>
          <w:sz w:val="20"/>
          <w:szCs w:val="20"/>
        </w:rPr>
        <w:t xml:space="preserve"> </w:t>
      </w:r>
    </w:p>
    <w:p w14:paraId="10E6CED3" w14:textId="00A723B3" w:rsidR="00721848" w:rsidRPr="00FE2E77" w:rsidRDefault="0094229C" w:rsidP="00FE2E77">
      <w:pPr>
        <w:pStyle w:val="Default"/>
        <w:jc w:val="both"/>
        <w:rPr>
          <w:rFonts w:ascii="Lucida Sans Unicode" w:hAnsi="Lucida Sans Unicode" w:cs="Lucida Sans Unicode"/>
          <w:color w:val="auto"/>
          <w:sz w:val="20"/>
          <w:szCs w:val="20"/>
        </w:rPr>
      </w:pPr>
      <w:r w:rsidRPr="00FE2E77">
        <w:rPr>
          <w:rFonts w:ascii="Lucida Sans Unicode" w:hAnsi="Lucida Sans Unicode" w:cs="Lucida Sans Unicode"/>
          <w:color w:val="auto"/>
          <w:sz w:val="20"/>
          <w:szCs w:val="20"/>
        </w:rPr>
        <w:t>V postopku oddaje javnega naročila »</w:t>
      </w:r>
      <w:r w:rsidR="00704286" w:rsidRPr="00FE2E77">
        <w:rPr>
          <w:rFonts w:ascii="Lucida Sans Unicode" w:hAnsi="Lucida Sans Unicode" w:cs="Lucida Sans Unicode"/>
          <w:color w:val="auto"/>
          <w:sz w:val="20"/>
          <w:szCs w:val="20"/>
        </w:rPr>
        <w:t xml:space="preserve">Servisiranje osebnih vozil, nadgradenj, </w:t>
      </w:r>
      <w:r w:rsidR="00A40ABE" w:rsidRPr="00FE2E77">
        <w:rPr>
          <w:rFonts w:ascii="Lucida Sans Unicode" w:hAnsi="Lucida Sans Unicode" w:cs="Lucida Sans Unicode"/>
          <w:color w:val="auto"/>
          <w:sz w:val="20"/>
          <w:szCs w:val="20"/>
        </w:rPr>
        <w:t>težke gradbene mehanizacije</w:t>
      </w:r>
      <w:r w:rsidR="00704286" w:rsidRPr="00FE2E77">
        <w:rPr>
          <w:rFonts w:ascii="Lucida Sans Unicode" w:hAnsi="Lucida Sans Unicode" w:cs="Lucida Sans Unicode"/>
          <w:color w:val="auto"/>
          <w:sz w:val="20"/>
          <w:szCs w:val="20"/>
        </w:rPr>
        <w:t xml:space="preserve"> in tovornih vozil</w:t>
      </w:r>
      <w:r w:rsidRPr="00FE2E77">
        <w:rPr>
          <w:rFonts w:ascii="Lucida Sans Unicode" w:hAnsi="Lucida Sans Unicode" w:cs="Lucida Sans Unicode"/>
          <w:color w:val="auto"/>
          <w:sz w:val="20"/>
          <w:szCs w:val="20"/>
        </w:rPr>
        <w:t>«</w:t>
      </w:r>
      <w:r w:rsidR="00F932F8" w:rsidRPr="00FE2E77">
        <w:rPr>
          <w:rFonts w:ascii="Lucida Sans Unicode" w:hAnsi="Lucida Sans Unicode" w:cs="Lucida Sans Unicode"/>
          <w:color w:val="auto"/>
          <w:sz w:val="20"/>
          <w:szCs w:val="20"/>
        </w:rPr>
        <w:t xml:space="preserve"> za SKLOP____</w:t>
      </w:r>
      <w:r w:rsidR="00E3072B" w:rsidRPr="00FE2E77">
        <w:rPr>
          <w:rFonts w:ascii="Lucida Sans Unicode" w:hAnsi="Lucida Sans Unicode" w:cs="Lucida Sans Unicode"/>
          <w:color w:val="auto"/>
          <w:sz w:val="20"/>
          <w:szCs w:val="20"/>
        </w:rPr>
        <w:t>_____</w:t>
      </w:r>
      <w:r w:rsidRPr="00FE2E77">
        <w:rPr>
          <w:rFonts w:ascii="Lucida Sans Unicode" w:eastAsia="Times New Roman" w:hAnsi="Lucida Sans Unicode" w:cs="Lucida Sans Unicode"/>
          <w:b/>
          <w:color w:val="auto"/>
          <w:sz w:val="20"/>
          <w:szCs w:val="20"/>
          <w:lang w:eastAsia="sl-SI"/>
        </w:rPr>
        <w:t xml:space="preserve"> </w:t>
      </w:r>
      <w:r w:rsidRPr="00FE2E77">
        <w:rPr>
          <w:rFonts w:ascii="Lucida Sans Unicode" w:hAnsi="Lucida Sans Unicode" w:cs="Lucida Sans Unicode"/>
          <w:color w:val="auto"/>
          <w:sz w:val="20"/>
          <w:szCs w:val="20"/>
        </w:rPr>
        <w:t>priglašamo sledečo referenc</w:t>
      </w:r>
      <w:r w:rsidR="00842A3F" w:rsidRPr="00FE2E77">
        <w:rPr>
          <w:rFonts w:ascii="Lucida Sans Unicode" w:hAnsi="Lucida Sans Unicode" w:cs="Lucida Sans Unicode"/>
          <w:color w:val="auto"/>
          <w:sz w:val="20"/>
          <w:szCs w:val="20"/>
        </w:rPr>
        <w:t>o</w:t>
      </w:r>
      <w:r w:rsidR="00453399" w:rsidRPr="00FE2E77">
        <w:rPr>
          <w:rFonts w:ascii="Lucida Sans Unicode" w:hAnsi="Lucida Sans Unicode" w:cs="Lucida Sans Unicode"/>
          <w:color w:val="auto"/>
          <w:sz w:val="20"/>
          <w:szCs w:val="20"/>
        </w:rPr>
        <w:t>, ki smo j</w:t>
      </w:r>
      <w:r w:rsidR="000302F0" w:rsidRPr="00FE2E77">
        <w:rPr>
          <w:rFonts w:ascii="Lucida Sans Unicode" w:hAnsi="Lucida Sans Unicode" w:cs="Lucida Sans Unicode"/>
          <w:color w:val="auto"/>
          <w:sz w:val="20"/>
          <w:szCs w:val="20"/>
        </w:rPr>
        <w:t>o</w:t>
      </w:r>
      <w:r w:rsidR="00453399" w:rsidRPr="00FE2E77">
        <w:rPr>
          <w:rFonts w:ascii="Lucida Sans Unicode" w:hAnsi="Lucida Sans Unicode" w:cs="Lucida Sans Unicode"/>
          <w:color w:val="auto"/>
          <w:sz w:val="20"/>
          <w:szCs w:val="20"/>
        </w:rPr>
        <w:t xml:space="preserve"> izvedli v zadnjih treh letih pred objavo storitve</w:t>
      </w:r>
      <w:r w:rsidR="00453399" w:rsidRPr="00FE2E77">
        <w:rPr>
          <w:rFonts w:ascii="Lucida Sans Unicode" w:hAnsi="Lucida Sans Unicode" w:cs="Lucida Sans Unicode"/>
          <w:color w:val="auto"/>
          <w:sz w:val="20"/>
          <w:szCs w:val="20"/>
          <w:vertAlign w:val="superscript"/>
        </w:rPr>
        <w:t xml:space="preserve"> </w:t>
      </w:r>
      <w:r w:rsidRPr="00FE2E77">
        <w:rPr>
          <w:rFonts w:ascii="Lucida Sans Unicode" w:hAnsi="Lucida Sans Unicode" w:cs="Lucida Sans Unicode"/>
          <w:color w:val="auto"/>
          <w:sz w:val="20"/>
          <w:szCs w:val="20"/>
          <w:vertAlign w:val="superscript"/>
        </w:rPr>
        <w:footnoteReference w:id="6"/>
      </w:r>
      <w:r w:rsidRPr="00FE2E77">
        <w:rPr>
          <w:rFonts w:ascii="Lucida Sans Unicode" w:hAnsi="Lucida Sans Unicode" w:cs="Lucida Sans Unicode"/>
          <w:color w:val="auto"/>
          <w:sz w:val="20"/>
          <w:szCs w:val="20"/>
        </w:rPr>
        <w:t>:</w:t>
      </w:r>
      <w:r w:rsidR="001723D8" w:rsidRPr="00FE2E77">
        <w:rPr>
          <w:rFonts w:ascii="Lucida Sans Unicode" w:hAnsi="Lucida Sans Unicode" w:cs="Lucida Sans Unicode"/>
          <w:color w:val="auto"/>
          <w:sz w:val="20"/>
          <w:szCs w:val="20"/>
        </w:rPr>
        <w:t xml:space="preserve"> </w:t>
      </w:r>
    </w:p>
    <w:p w14:paraId="01993120" w14:textId="77777777" w:rsidR="00721848" w:rsidRPr="00FE2E77" w:rsidRDefault="00721848" w:rsidP="00FE2E77">
      <w:pPr>
        <w:pStyle w:val="Default"/>
        <w:jc w:val="both"/>
        <w:rPr>
          <w:rFonts w:ascii="Lucida Sans Unicode" w:hAnsi="Lucida Sans Unicode" w:cs="Lucida Sans Unicode"/>
          <w:color w:val="auto"/>
          <w:kern w:val="3"/>
          <w:sz w:val="20"/>
          <w:szCs w:val="20"/>
          <w:lang w:eastAsia="zh-CN"/>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5018"/>
      </w:tblGrid>
      <w:tr w:rsidR="007828F9" w:rsidRPr="00FE2E77" w14:paraId="2DA0B141" w14:textId="77777777" w:rsidTr="00E3072B">
        <w:trPr>
          <w:trHeight w:val="338"/>
        </w:trPr>
        <w:tc>
          <w:tcPr>
            <w:tcW w:w="4673" w:type="dxa"/>
          </w:tcPr>
          <w:p w14:paraId="6CFE3C23"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 xml:space="preserve">Naziv reference </w:t>
            </w:r>
          </w:p>
        </w:tc>
        <w:tc>
          <w:tcPr>
            <w:tcW w:w="5018" w:type="dxa"/>
          </w:tcPr>
          <w:p w14:paraId="70560EAA"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p w14:paraId="307D7031"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p w14:paraId="5745D8F2"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tc>
      </w:tr>
      <w:tr w:rsidR="007828F9" w:rsidRPr="00FE2E77" w14:paraId="2632F0C8" w14:textId="77777777" w:rsidTr="00E3072B">
        <w:trPr>
          <w:trHeight w:val="664"/>
        </w:trPr>
        <w:tc>
          <w:tcPr>
            <w:tcW w:w="4673" w:type="dxa"/>
          </w:tcPr>
          <w:p w14:paraId="08BCCF54"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Pogodbeni partner</w:t>
            </w:r>
          </w:p>
        </w:tc>
        <w:tc>
          <w:tcPr>
            <w:tcW w:w="5018" w:type="dxa"/>
            <w:shd w:val="clear" w:color="auto" w:fill="FFFFFF"/>
          </w:tcPr>
          <w:p w14:paraId="4E6A6C48"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p w14:paraId="63C8EAC8"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p w14:paraId="2DE3F8B0"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p w14:paraId="1DC83F59"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tc>
      </w:tr>
      <w:tr w:rsidR="007828F9" w:rsidRPr="00FE2E77" w14:paraId="2149EEA1" w14:textId="77777777" w:rsidTr="00E3072B">
        <w:trPr>
          <w:trHeight w:val="664"/>
        </w:trPr>
        <w:tc>
          <w:tcPr>
            <w:tcW w:w="4673" w:type="dxa"/>
          </w:tcPr>
          <w:p w14:paraId="0B4BEC05"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 xml:space="preserve">Predmet in čas trajanja pogodbe </w:t>
            </w:r>
            <w:r w:rsidR="005D2C43" w:rsidRPr="00FE2E77">
              <w:rPr>
                <w:rFonts w:ascii="Lucida Sans Unicode" w:eastAsia="Times New Roman" w:hAnsi="Lucida Sans Unicode" w:cs="Lucida Sans Unicode"/>
                <w:sz w:val="20"/>
                <w:szCs w:val="20"/>
                <w:lang w:eastAsia="sl-SI"/>
              </w:rPr>
              <w:t>(</w:t>
            </w:r>
            <w:r w:rsidR="005D2C43" w:rsidRPr="00FE2E77">
              <w:rPr>
                <w:rFonts w:ascii="Lucida Sans Unicode" w:eastAsia="Times New Roman" w:hAnsi="Lucida Sans Unicode" w:cs="Lucida Sans Unicode"/>
                <w:i/>
                <w:sz w:val="20"/>
                <w:szCs w:val="20"/>
                <w:lang w:eastAsia="sl-SI"/>
              </w:rPr>
              <w:t>navede se znamka in tip vozil)</w:t>
            </w:r>
          </w:p>
        </w:tc>
        <w:tc>
          <w:tcPr>
            <w:tcW w:w="5018" w:type="dxa"/>
            <w:shd w:val="clear" w:color="auto" w:fill="FFFFFF"/>
          </w:tcPr>
          <w:p w14:paraId="7AAA3A9A"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p w14:paraId="6F972E63"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p w14:paraId="15DB8354"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tc>
      </w:tr>
      <w:tr w:rsidR="007828F9" w:rsidRPr="00FE2E77" w14:paraId="53535920" w14:textId="77777777" w:rsidTr="00E3072B">
        <w:trPr>
          <w:trHeight w:val="664"/>
        </w:trPr>
        <w:tc>
          <w:tcPr>
            <w:tcW w:w="4673" w:type="dxa"/>
          </w:tcPr>
          <w:p w14:paraId="2C546A69" w14:textId="1F425722" w:rsidR="00890EFF" w:rsidRPr="00FE2E77" w:rsidRDefault="00EB799E" w:rsidP="00FE2E77">
            <w:pPr>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Referenčno o</w:t>
            </w:r>
            <w:r w:rsidR="00890EFF" w:rsidRPr="00FE2E77">
              <w:rPr>
                <w:rFonts w:ascii="Lucida Sans Unicode" w:eastAsia="Times New Roman" w:hAnsi="Lucida Sans Unicode" w:cs="Lucida Sans Unicode"/>
                <w:sz w:val="20"/>
                <w:szCs w:val="20"/>
                <w:lang w:eastAsia="sl-SI"/>
              </w:rPr>
              <w:t>bdobje izvajanja storitev</w:t>
            </w:r>
          </w:p>
        </w:tc>
        <w:tc>
          <w:tcPr>
            <w:tcW w:w="5018" w:type="dxa"/>
            <w:shd w:val="clear" w:color="auto" w:fill="FFFFFF"/>
          </w:tcPr>
          <w:p w14:paraId="3D830268" w14:textId="218DFE34" w:rsidR="00890EFF" w:rsidRPr="00FE2E77" w:rsidRDefault="00EB799E" w:rsidP="00FE2E77">
            <w:pPr>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 xml:space="preserve"> obdobje od ______________ do ____________</w:t>
            </w:r>
          </w:p>
          <w:p w14:paraId="66001576"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p w14:paraId="2C444D39"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tc>
      </w:tr>
      <w:tr w:rsidR="007828F9" w:rsidRPr="00FE2E77" w14:paraId="2BD5D415" w14:textId="77777777" w:rsidTr="00E3072B">
        <w:trPr>
          <w:trHeight w:val="664"/>
        </w:trPr>
        <w:tc>
          <w:tcPr>
            <w:tcW w:w="4673" w:type="dxa"/>
          </w:tcPr>
          <w:p w14:paraId="3F8EFD29" w14:textId="47C1A2F8"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 xml:space="preserve">Skupna </w:t>
            </w:r>
            <w:r w:rsidR="005D2C43" w:rsidRPr="00FE2E77">
              <w:rPr>
                <w:rFonts w:ascii="Lucida Sans Unicode" w:eastAsia="Times New Roman" w:hAnsi="Lucida Sans Unicode" w:cs="Lucida Sans Unicode"/>
                <w:sz w:val="20"/>
                <w:szCs w:val="20"/>
                <w:lang w:eastAsia="sl-SI"/>
              </w:rPr>
              <w:t xml:space="preserve">vrednost izvedenih storitve v EUR brez DDV za </w:t>
            </w:r>
            <w:r w:rsidR="00EB799E" w:rsidRPr="00FE2E77">
              <w:rPr>
                <w:rFonts w:ascii="Lucida Sans Unicode" w:eastAsia="Times New Roman" w:hAnsi="Lucida Sans Unicode" w:cs="Lucida Sans Unicode"/>
                <w:sz w:val="20"/>
                <w:szCs w:val="20"/>
                <w:lang w:eastAsia="sl-SI"/>
              </w:rPr>
              <w:t xml:space="preserve">navedeno </w:t>
            </w:r>
            <w:r w:rsidR="005D2C43" w:rsidRPr="00FE2E77">
              <w:rPr>
                <w:rFonts w:ascii="Lucida Sans Unicode" w:eastAsia="Times New Roman" w:hAnsi="Lucida Sans Unicode" w:cs="Lucida Sans Unicode"/>
                <w:sz w:val="20"/>
                <w:szCs w:val="20"/>
                <w:lang w:eastAsia="sl-SI"/>
              </w:rPr>
              <w:t>obdobje enega leta</w:t>
            </w:r>
          </w:p>
        </w:tc>
        <w:tc>
          <w:tcPr>
            <w:tcW w:w="5018" w:type="dxa"/>
            <w:shd w:val="clear" w:color="auto" w:fill="FFFFFF"/>
          </w:tcPr>
          <w:p w14:paraId="6B92F43F"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p w14:paraId="7FB0F35E"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p w14:paraId="42755F4D" w14:textId="77777777" w:rsidR="00890EFF" w:rsidRPr="00FE2E77" w:rsidRDefault="00890EFF" w:rsidP="00FE2E77">
            <w:pPr>
              <w:spacing w:after="0" w:line="240" w:lineRule="auto"/>
              <w:jc w:val="both"/>
              <w:rPr>
                <w:rFonts w:ascii="Lucida Sans Unicode" w:eastAsia="Times New Roman" w:hAnsi="Lucida Sans Unicode" w:cs="Lucida Sans Unicode"/>
                <w:sz w:val="20"/>
                <w:szCs w:val="20"/>
                <w:lang w:eastAsia="sl-SI"/>
              </w:rPr>
            </w:pPr>
          </w:p>
        </w:tc>
      </w:tr>
    </w:tbl>
    <w:p w14:paraId="4535EB91" w14:textId="77777777" w:rsidR="0094229C" w:rsidRPr="00FE2E77" w:rsidRDefault="0094229C" w:rsidP="00FE2E77">
      <w:pPr>
        <w:spacing w:after="0" w:line="240" w:lineRule="auto"/>
        <w:jc w:val="both"/>
        <w:rPr>
          <w:rFonts w:ascii="Lucida Sans Unicode" w:eastAsia="Times New Roman" w:hAnsi="Lucida Sans Unicode" w:cs="Lucida Sans Unicode"/>
          <w:sz w:val="20"/>
          <w:szCs w:val="20"/>
          <w:lang w:eastAsia="sl-SI"/>
        </w:rPr>
      </w:pPr>
    </w:p>
    <w:p w14:paraId="409AED85" w14:textId="77777777" w:rsidR="0094229C" w:rsidRPr="00FE2E77" w:rsidRDefault="0094229C" w:rsidP="00FE2E77">
      <w:pPr>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 xml:space="preserve">Kraj in datum:                                            Žig: </w:t>
      </w:r>
      <w:r w:rsidRPr="00FE2E77">
        <w:rPr>
          <w:rFonts w:ascii="Lucida Sans Unicode" w:eastAsia="Times New Roman" w:hAnsi="Lucida Sans Unicode" w:cs="Lucida Sans Unicode"/>
          <w:sz w:val="20"/>
          <w:szCs w:val="20"/>
          <w:lang w:eastAsia="sl-SI"/>
        </w:rPr>
        <w:tab/>
      </w:r>
      <w:r w:rsidRPr="00FE2E77">
        <w:rPr>
          <w:rFonts w:ascii="Lucida Sans Unicode" w:eastAsia="Times New Roman" w:hAnsi="Lucida Sans Unicode" w:cs="Lucida Sans Unicode"/>
          <w:sz w:val="20"/>
          <w:szCs w:val="20"/>
          <w:lang w:eastAsia="sl-SI"/>
        </w:rPr>
        <w:tab/>
      </w:r>
      <w:r w:rsidRPr="00FE2E77">
        <w:rPr>
          <w:rFonts w:ascii="Lucida Sans Unicode" w:eastAsia="Times New Roman" w:hAnsi="Lucida Sans Unicode" w:cs="Lucida Sans Unicode"/>
          <w:sz w:val="20"/>
          <w:szCs w:val="20"/>
          <w:lang w:eastAsia="sl-SI"/>
        </w:rPr>
        <w:tab/>
        <w:t>Podpis ponudnika:</w:t>
      </w:r>
    </w:p>
    <w:p w14:paraId="1296EAF9" w14:textId="77777777" w:rsidR="0094229C" w:rsidRPr="00FE2E77" w:rsidRDefault="0094229C" w:rsidP="00FE2E77">
      <w:pPr>
        <w:spacing w:after="0" w:line="240" w:lineRule="auto"/>
        <w:ind w:left="3540" w:firstLine="708"/>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br w:type="page"/>
      </w:r>
    </w:p>
    <w:p w14:paraId="42C11C43" w14:textId="77777777" w:rsidR="0094229C" w:rsidRPr="00FE2E77" w:rsidRDefault="0094229C" w:rsidP="00FE2E77">
      <w:pPr>
        <w:pStyle w:val="Naslov1"/>
        <w:spacing w:line="240" w:lineRule="auto"/>
      </w:pPr>
      <w:bookmarkStart w:id="121" w:name="_Toc403071256"/>
      <w:bookmarkStart w:id="122" w:name="_Toc404938515"/>
      <w:bookmarkStart w:id="123" w:name="_Toc413845320"/>
      <w:bookmarkStart w:id="124" w:name="_Toc437258818"/>
      <w:bookmarkStart w:id="125" w:name="_Toc510602736"/>
      <w:r w:rsidRPr="00FE2E77">
        <w:lastRenderedPageBreak/>
        <w:t>Potrdilo o referenčnem projektu</w:t>
      </w:r>
      <w:bookmarkEnd w:id="121"/>
      <w:bookmarkEnd w:id="122"/>
      <w:bookmarkEnd w:id="123"/>
      <w:bookmarkEnd w:id="124"/>
      <w:bookmarkEnd w:id="125"/>
      <w:r w:rsidRPr="00FE2E77">
        <w:t xml:space="preserve"> </w:t>
      </w:r>
    </w:p>
    <w:p w14:paraId="05660CF6" w14:textId="77777777" w:rsidR="0094229C" w:rsidRPr="00FE2E77" w:rsidRDefault="0094229C"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370BEBF2"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 xml:space="preserve">Naročnik kateremu je ponudnik opravil </w:t>
      </w:r>
      <w:r w:rsidR="0040240D" w:rsidRPr="00FE2E77">
        <w:rPr>
          <w:rFonts w:ascii="Lucida Sans Unicode" w:eastAsia="Times New Roman" w:hAnsi="Lucida Sans Unicode" w:cs="Lucida Sans Unicode"/>
          <w:sz w:val="20"/>
          <w:szCs w:val="20"/>
          <w:lang w:eastAsia="sl-SI"/>
        </w:rPr>
        <w:t>storitev</w:t>
      </w:r>
    </w:p>
    <w:p w14:paraId="5F676DB1"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1DE803C8"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w:t>
      </w:r>
    </w:p>
    <w:p w14:paraId="68E5D962"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i/>
          <w:sz w:val="20"/>
          <w:szCs w:val="20"/>
          <w:lang w:eastAsia="sl-SI"/>
        </w:rPr>
      </w:pPr>
      <w:r w:rsidRPr="00FE2E77">
        <w:rPr>
          <w:rFonts w:ascii="Lucida Sans Unicode" w:eastAsia="Times New Roman" w:hAnsi="Lucida Sans Unicode" w:cs="Lucida Sans Unicode"/>
          <w:i/>
          <w:sz w:val="20"/>
          <w:szCs w:val="20"/>
          <w:lang w:eastAsia="sl-SI"/>
        </w:rPr>
        <w:t xml:space="preserve">(navede se naziv </w:t>
      </w:r>
      <w:proofErr w:type="spellStart"/>
      <w:r w:rsidRPr="00FE2E77">
        <w:rPr>
          <w:rFonts w:ascii="Lucida Sans Unicode" w:eastAsia="Times New Roman" w:hAnsi="Lucida Sans Unicode" w:cs="Lucida Sans Unicode"/>
          <w:i/>
          <w:sz w:val="20"/>
          <w:szCs w:val="20"/>
          <w:lang w:eastAsia="sl-SI"/>
        </w:rPr>
        <w:t>referencodajalca</w:t>
      </w:r>
      <w:proofErr w:type="spellEnd"/>
      <w:r w:rsidRPr="00FE2E77">
        <w:rPr>
          <w:rFonts w:ascii="Lucida Sans Unicode" w:eastAsia="Times New Roman" w:hAnsi="Lucida Sans Unicode" w:cs="Lucida Sans Unicode"/>
          <w:i/>
          <w:sz w:val="20"/>
          <w:szCs w:val="20"/>
          <w:lang w:eastAsia="sl-SI"/>
        </w:rPr>
        <w:t>)</w:t>
      </w:r>
    </w:p>
    <w:p w14:paraId="54D17A9D"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0359B61A"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bCs/>
          <w:sz w:val="20"/>
          <w:szCs w:val="20"/>
          <w:lang w:eastAsia="sl-SI"/>
        </w:rPr>
        <w:t xml:space="preserve">IZJAVLJAM, da je </w:t>
      </w:r>
      <w:r w:rsidRPr="00FE2E77">
        <w:rPr>
          <w:rFonts w:ascii="Lucida Sans Unicode" w:eastAsia="Times New Roman" w:hAnsi="Lucida Sans Unicode" w:cs="Lucida Sans Unicode"/>
          <w:sz w:val="20"/>
          <w:szCs w:val="20"/>
          <w:lang w:eastAsia="sl-SI"/>
        </w:rPr>
        <w:t xml:space="preserve">gospodarski subjekt </w:t>
      </w:r>
    </w:p>
    <w:p w14:paraId="23ABA77D"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0B45280D"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w:t>
      </w:r>
    </w:p>
    <w:p w14:paraId="771E32B1"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i/>
          <w:sz w:val="20"/>
          <w:szCs w:val="20"/>
          <w:lang w:eastAsia="sl-SI"/>
        </w:rPr>
      </w:pPr>
      <w:r w:rsidRPr="00FE2E77">
        <w:rPr>
          <w:rFonts w:ascii="Lucida Sans Unicode" w:eastAsia="Times New Roman" w:hAnsi="Lucida Sans Unicode" w:cs="Lucida Sans Unicode"/>
          <w:i/>
          <w:sz w:val="20"/>
          <w:szCs w:val="20"/>
          <w:lang w:eastAsia="sl-SI"/>
        </w:rPr>
        <w:t>(navede se naziv izvajalca)</w:t>
      </w:r>
    </w:p>
    <w:p w14:paraId="5C8BA470"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74304B81"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 xml:space="preserve">izvedel </w:t>
      </w:r>
      <w:r w:rsidR="00944C3E" w:rsidRPr="00FE2E77">
        <w:rPr>
          <w:rFonts w:ascii="Lucida Sans Unicode" w:eastAsia="Times New Roman" w:hAnsi="Lucida Sans Unicode" w:cs="Lucida Sans Unicode"/>
          <w:sz w:val="20"/>
          <w:szCs w:val="20"/>
          <w:lang w:eastAsia="sl-SI"/>
        </w:rPr>
        <w:t>……………………………………………………………………………..</w:t>
      </w:r>
      <w:r w:rsidR="00AE13E6" w:rsidRPr="00FE2E77">
        <w:rPr>
          <w:rFonts w:ascii="Lucida Sans Unicode" w:eastAsia="Times New Roman" w:hAnsi="Lucida Sans Unicode" w:cs="Lucida Sans Unicode"/>
          <w:sz w:val="20"/>
          <w:szCs w:val="20"/>
          <w:lang w:eastAsia="sl-SI"/>
        </w:rPr>
        <w:t xml:space="preserve"> </w:t>
      </w:r>
    </w:p>
    <w:p w14:paraId="7BCD8680"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i/>
          <w:sz w:val="20"/>
          <w:szCs w:val="20"/>
          <w:lang w:eastAsia="sl-SI"/>
        </w:rPr>
      </w:pPr>
    </w:p>
    <w:p w14:paraId="16ADD969"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w:t>
      </w:r>
      <w:r w:rsidR="00944C3E" w:rsidRPr="00FE2E77">
        <w:rPr>
          <w:rFonts w:ascii="Lucida Sans Unicode" w:eastAsia="Times New Roman" w:hAnsi="Lucida Sans Unicode" w:cs="Lucida Sans Unicode"/>
          <w:sz w:val="20"/>
          <w:szCs w:val="20"/>
          <w:lang w:eastAsia="sl-SI"/>
        </w:rPr>
        <w:t>…………………………………………………………………………………</w:t>
      </w:r>
      <w:r w:rsidRPr="00FE2E77">
        <w:rPr>
          <w:rFonts w:ascii="Lucida Sans Unicode" w:eastAsia="Times New Roman" w:hAnsi="Lucida Sans Unicode" w:cs="Lucida Sans Unicode"/>
          <w:sz w:val="20"/>
          <w:szCs w:val="20"/>
          <w:lang w:eastAsia="sl-SI"/>
        </w:rPr>
        <w:t>.</w:t>
      </w:r>
    </w:p>
    <w:p w14:paraId="267A3CD4"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3A7C66E2"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w:t>
      </w:r>
    </w:p>
    <w:p w14:paraId="5183CC15"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i/>
          <w:sz w:val="20"/>
          <w:szCs w:val="20"/>
          <w:lang w:eastAsia="sl-SI"/>
        </w:rPr>
      </w:pPr>
      <w:r w:rsidRPr="00FE2E77">
        <w:rPr>
          <w:rFonts w:ascii="Lucida Sans Unicode" w:eastAsia="Times New Roman" w:hAnsi="Lucida Sans Unicode" w:cs="Lucida Sans Unicode"/>
          <w:i/>
          <w:sz w:val="20"/>
          <w:szCs w:val="20"/>
          <w:lang w:eastAsia="sl-SI"/>
        </w:rPr>
        <w:t xml:space="preserve">(navede se naziv </w:t>
      </w:r>
      <w:r w:rsidR="0040240D" w:rsidRPr="00FE2E77">
        <w:rPr>
          <w:rFonts w:ascii="Lucida Sans Unicode" w:eastAsia="Times New Roman" w:hAnsi="Lucida Sans Unicode" w:cs="Lucida Sans Unicode"/>
          <w:i/>
          <w:sz w:val="20"/>
          <w:szCs w:val="20"/>
          <w:lang w:eastAsia="sl-SI"/>
        </w:rPr>
        <w:t>storitev</w:t>
      </w:r>
      <w:r w:rsidR="005D2C43" w:rsidRPr="00FE2E77">
        <w:rPr>
          <w:rFonts w:ascii="Lucida Sans Unicode" w:eastAsia="Times New Roman" w:hAnsi="Lucida Sans Unicode" w:cs="Lucida Sans Unicode"/>
          <w:i/>
          <w:sz w:val="20"/>
          <w:szCs w:val="20"/>
          <w:lang w:eastAsia="sl-SI"/>
        </w:rPr>
        <w:t>- znamka vozil, vrsta del</w:t>
      </w:r>
      <w:r w:rsidRPr="00FE2E77">
        <w:rPr>
          <w:rFonts w:ascii="Lucida Sans Unicode" w:eastAsia="Times New Roman" w:hAnsi="Lucida Sans Unicode" w:cs="Lucida Sans Unicode"/>
          <w:i/>
          <w:sz w:val="20"/>
          <w:szCs w:val="20"/>
          <w:lang w:eastAsia="sl-SI"/>
        </w:rPr>
        <w:t>)</w:t>
      </w:r>
    </w:p>
    <w:p w14:paraId="4839359E"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 xml:space="preserve"> </w:t>
      </w:r>
    </w:p>
    <w:p w14:paraId="55CACF21" w14:textId="77777777" w:rsidR="00BF0D70" w:rsidRPr="00FE2E77" w:rsidRDefault="00BF0D70" w:rsidP="00FE2E77">
      <w:pPr>
        <w:autoSpaceDE w:val="0"/>
        <w:autoSpaceDN w:val="0"/>
        <w:adjustRightInd w:val="0"/>
        <w:spacing w:after="0" w:line="240" w:lineRule="auto"/>
        <w:jc w:val="both"/>
        <w:rPr>
          <w:rFonts w:ascii="Lucida Sans Unicode" w:hAnsi="Lucida Sans Unicode" w:cs="Lucida Sans Unicode"/>
          <w:sz w:val="20"/>
          <w:szCs w:val="20"/>
        </w:rPr>
      </w:pPr>
      <w:r w:rsidRPr="00FE2E77">
        <w:rPr>
          <w:rFonts w:ascii="Lucida Sans Unicode" w:eastAsia="Times New Roman" w:hAnsi="Lucida Sans Unicode" w:cs="Lucida Sans Unicode"/>
          <w:sz w:val="20"/>
          <w:szCs w:val="20"/>
          <w:lang w:eastAsia="sl-SI"/>
        </w:rPr>
        <w:t xml:space="preserve">v obdobju od ……………….. do……………….. </w:t>
      </w:r>
    </w:p>
    <w:p w14:paraId="607911EF"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1FB1DBB6" w14:textId="77777777" w:rsidR="005438A2" w:rsidRPr="00FE2E77" w:rsidRDefault="00F932F8"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 xml:space="preserve">pri čemer </w:t>
      </w:r>
      <w:r w:rsidR="005D2C43" w:rsidRPr="00FE2E77">
        <w:rPr>
          <w:rFonts w:ascii="Lucida Sans Unicode" w:eastAsia="Times New Roman" w:hAnsi="Lucida Sans Unicode" w:cs="Lucida Sans Unicode"/>
          <w:sz w:val="20"/>
          <w:szCs w:val="20"/>
          <w:lang w:eastAsia="sl-SI"/>
        </w:rPr>
        <w:t>letna vrednost izvedenih storitve znašala …………………………. EUR brez DDV.</w:t>
      </w:r>
    </w:p>
    <w:p w14:paraId="05469F73"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i/>
          <w:sz w:val="20"/>
          <w:szCs w:val="20"/>
          <w:lang w:eastAsia="sl-SI"/>
        </w:rPr>
      </w:pPr>
      <w:r w:rsidRPr="00FE2E77">
        <w:rPr>
          <w:rFonts w:ascii="Lucida Sans Unicode" w:eastAsia="Times New Roman" w:hAnsi="Lucida Sans Unicode" w:cs="Lucida Sans Unicode"/>
          <w:sz w:val="20"/>
          <w:szCs w:val="20"/>
          <w:lang w:eastAsia="sl-SI"/>
        </w:rPr>
        <w:t>ter v celoti upošteval naše zahteve in spoštoval pogodbena določila ter ponudnikovo delo ocenjujemo kot strokovno, kvalitetno in v skladu s predpisi izvedeno storitev.</w:t>
      </w:r>
    </w:p>
    <w:p w14:paraId="015FB973"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505A2CDF"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Kontaktna oseba naročnika: ………………………………………………………………</w:t>
      </w:r>
    </w:p>
    <w:p w14:paraId="2E78346A"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Telefon …………………………………………………..</w:t>
      </w:r>
    </w:p>
    <w:p w14:paraId="547F9DCC" w14:textId="77777777" w:rsidR="00BF0D70" w:rsidRPr="00FE2E77" w:rsidRDefault="00BF0D70" w:rsidP="00FE2E77">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E-naslov …………………………………………………</w:t>
      </w:r>
    </w:p>
    <w:p w14:paraId="3ED58C67" w14:textId="77777777" w:rsidR="00BF0D70" w:rsidRPr="00FE2E77" w:rsidRDefault="00BF0D70" w:rsidP="00FE2E77">
      <w:pPr>
        <w:spacing w:after="0" w:line="240" w:lineRule="auto"/>
        <w:jc w:val="both"/>
        <w:rPr>
          <w:rFonts w:ascii="Lucida Sans Unicode" w:eastAsia="Times New Roman" w:hAnsi="Lucida Sans Unicode" w:cs="Lucida Sans Unicode"/>
          <w:sz w:val="20"/>
          <w:szCs w:val="20"/>
        </w:rPr>
      </w:pPr>
    </w:p>
    <w:p w14:paraId="21781779" w14:textId="77777777" w:rsidR="00BF0D70" w:rsidRPr="00FE2E77" w:rsidRDefault="00BF0D70" w:rsidP="00FE2E77">
      <w:pPr>
        <w:spacing w:after="0" w:line="240" w:lineRule="auto"/>
        <w:jc w:val="both"/>
        <w:rPr>
          <w:rFonts w:ascii="Lucida Sans Unicode" w:eastAsia="Times New Roman" w:hAnsi="Lucida Sans Unicode" w:cs="Lucida Sans Unicode"/>
          <w:sz w:val="20"/>
          <w:szCs w:val="20"/>
        </w:rPr>
      </w:pPr>
      <w:r w:rsidRPr="00FE2E77">
        <w:rPr>
          <w:rFonts w:ascii="Lucida Sans Unicode" w:eastAsia="Times New Roman" w:hAnsi="Lucida Sans Unicode" w:cs="Lucida Sans Unicode"/>
          <w:sz w:val="20"/>
          <w:szCs w:val="20"/>
        </w:rPr>
        <w:t>Kraj in datum: ………………………………………</w:t>
      </w:r>
    </w:p>
    <w:p w14:paraId="17293E72" w14:textId="77777777" w:rsidR="00165CA2" w:rsidRPr="00FE2E77" w:rsidRDefault="00BF0D70" w:rsidP="00FE2E77">
      <w:pPr>
        <w:spacing w:after="0" w:line="240" w:lineRule="auto"/>
        <w:ind w:left="5664"/>
        <w:jc w:val="both"/>
        <w:rPr>
          <w:rFonts w:ascii="Lucida Sans Unicode" w:eastAsia="Times New Roman" w:hAnsi="Lucida Sans Unicode" w:cs="Lucida Sans Unicode"/>
          <w:sz w:val="20"/>
          <w:szCs w:val="20"/>
        </w:rPr>
      </w:pPr>
      <w:r w:rsidRPr="00FE2E77">
        <w:rPr>
          <w:rFonts w:ascii="Lucida Sans Unicode" w:eastAsia="Times New Roman" w:hAnsi="Lucida Sans Unicode" w:cs="Lucida Sans Unicode"/>
          <w:sz w:val="20"/>
          <w:szCs w:val="20"/>
        </w:rPr>
        <w:t>Žig in podpis</w:t>
      </w:r>
      <w:r w:rsidR="00815B3A" w:rsidRPr="00FE2E77">
        <w:rPr>
          <w:rFonts w:ascii="Lucida Sans Unicode" w:eastAsia="Times New Roman" w:hAnsi="Lucida Sans Unicode" w:cs="Lucida Sans Unicode"/>
          <w:sz w:val="20"/>
          <w:szCs w:val="20"/>
        </w:rPr>
        <w:t xml:space="preserve"> dajalca reference</w:t>
      </w:r>
      <w:r w:rsidR="00225B72" w:rsidRPr="00FE2E77">
        <w:rPr>
          <w:rFonts w:ascii="Lucida Sans Unicode" w:eastAsia="Times New Roman" w:hAnsi="Lucida Sans Unicode" w:cs="Lucida Sans Unicode"/>
          <w:sz w:val="20"/>
          <w:szCs w:val="20"/>
        </w:rPr>
        <w:t>:</w:t>
      </w:r>
      <w:bookmarkStart w:id="126" w:name="_Toc437258819"/>
    </w:p>
    <w:p w14:paraId="244D6BD0" w14:textId="77777777" w:rsidR="0081566A" w:rsidRPr="00FE2E77" w:rsidRDefault="0081566A" w:rsidP="00FE2E77">
      <w:pPr>
        <w:spacing w:after="0" w:line="240" w:lineRule="auto"/>
        <w:rPr>
          <w:rFonts w:ascii="Lucida Sans Unicode" w:hAnsi="Lucida Sans Unicode" w:cs="Lucida Sans Unicode"/>
          <w:sz w:val="20"/>
          <w:szCs w:val="20"/>
        </w:rPr>
      </w:pPr>
    </w:p>
    <w:p w14:paraId="492DE094" w14:textId="77777777" w:rsidR="0081566A" w:rsidRPr="00FE2E77" w:rsidRDefault="0081566A" w:rsidP="00FE2E77">
      <w:pPr>
        <w:spacing w:after="0" w:line="240" w:lineRule="auto"/>
        <w:rPr>
          <w:rFonts w:ascii="Lucida Sans Unicode" w:hAnsi="Lucida Sans Unicode" w:cs="Lucida Sans Unicode"/>
          <w:sz w:val="20"/>
          <w:szCs w:val="20"/>
        </w:rPr>
      </w:pPr>
    </w:p>
    <w:p w14:paraId="000D7BB1" w14:textId="77777777" w:rsidR="0081566A" w:rsidRPr="00FE2E77" w:rsidRDefault="0081566A" w:rsidP="00FE2E77">
      <w:pPr>
        <w:spacing w:after="0" w:line="240" w:lineRule="auto"/>
        <w:rPr>
          <w:rFonts w:ascii="Lucida Sans Unicode" w:hAnsi="Lucida Sans Unicode" w:cs="Lucida Sans Unicode"/>
          <w:sz w:val="20"/>
          <w:szCs w:val="20"/>
        </w:rPr>
      </w:pPr>
    </w:p>
    <w:p w14:paraId="204ED453" w14:textId="77777777" w:rsidR="0081566A" w:rsidRPr="00FE2E77" w:rsidRDefault="0081566A" w:rsidP="00FE2E77">
      <w:pPr>
        <w:spacing w:after="0" w:line="240" w:lineRule="auto"/>
        <w:rPr>
          <w:rFonts w:ascii="Lucida Sans Unicode" w:hAnsi="Lucida Sans Unicode" w:cs="Lucida Sans Unicode"/>
          <w:sz w:val="20"/>
          <w:szCs w:val="20"/>
        </w:rPr>
      </w:pPr>
    </w:p>
    <w:p w14:paraId="3952069A" w14:textId="77777777" w:rsidR="009016DB" w:rsidRPr="00FE2E77" w:rsidRDefault="009016DB" w:rsidP="00FE2E77">
      <w:pPr>
        <w:spacing w:after="0" w:line="240" w:lineRule="auto"/>
        <w:rPr>
          <w:rFonts w:ascii="Lucida Sans Unicode" w:hAnsi="Lucida Sans Unicode" w:cs="Lucida Sans Unicode"/>
          <w:sz w:val="20"/>
          <w:szCs w:val="20"/>
        </w:rPr>
      </w:pPr>
    </w:p>
    <w:p w14:paraId="1AD4248E" w14:textId="77777777" w:rsidR="009016DB" w:rsidRPr="00FE2E77" w:rsidRDefault="009016DB" w:rsidP="00FE2E77">
      <w:pPr>
        <w:spacing w:after="0" w:line="240" w:lineRule="auto"/>
        <w:rPr>
          <w:rFonts w:ascii="Lucida Sans Unicode" w:hAnsi="Lucida Sans Unicode" w:cs="Lucida Sans Unicode"/>
          <w:sz w:val="20"/>
          <w:szCs w:val="20"/>
        </w:rPr>
      </w:pPr>
    </w:p>
    <w:p w14:paraId="578B108F" w14:textId="77777777" w:rsidR="009016DB" w:rsidRPr="00FE2E77" w:rsidRDefault="009016DB" w:rsidP="00FE2E77">
      <w:pPr>
        <w:spacing w:after="0" w:line="240" w:lineRule="auto"/>
        <w:rPr>
          <w:rFonts w:ascii="Lucida Sans Unicode" w:hAnsi="Lucida Sans Unicode" w:cs="Lucida Sans Unicode"/>
          <w:sz w:val="20"/>
          <w:szCs w:val="20"/>
        </w:rPr>
      </w:pPr>
    </w:p>
    <w:p w14:paraId="0D0727E7" w14:textId="77777777" w:rsidR="009016DB" w:rsidRPr="00FE2E77" w:rsidRDefault="009016DB" w:rsidP="00FE2E77">
      <w:pPr>
        <w:spacing w:after="0" w:line="240" w:lineRule="auto"/>
        <w:rPr>
          <w:rFonts w:ascii="Lucida Sans Unicode" w:hAnsi="Lucida Sans Unicode" w:cs="Lucida Sans Unicode"/>
          <w:sz w:val="20"/>
          <w:szCs w:val="20"/>
        </w:rPr>
      </w:pPr>
    </w:p>
    <w:p w14:paraId="6692763F" w14:textId="77777777" w:rsidR="009016DB" w:rsidRPr="00FE2E77" w:rsidRDefault="009016DB" w:rsidP="00FE2E77">
      <w:pPr>
        <w:spacing w:after="0" w:line="240" w:lineRule="auto"/>
        <w:rPr>
          <w:rFonts w:ascii="Lucida Sans Unicode" w:hAnsi="Lucida Sans Unicode" w:cs="Lucida Sans Unicode"/>
          <w:sz w:val="20"/>
          <w:szCs w:val="20"/>
        </w:rPr>
      </w:pPr>
    </w:p>
    <w:p w14:paraId="1BCF4AF8" w14:textId="77777777" w:rsidR="009016DB" w:rsidRPr="00FE2E77" w:rsidRDefault="009016DB" w:rsidP="00FE2E77">
      <w:pPr>
        <w:spacing w:after="0" w:line="240" w:lineRule="auto"/>
        <w:rPr>
          <w:rFonts w:ascii="Lucida Sans Unicode" w:hAnsi="Lucida Sans Unicode" w:cs="Lucida Sans Unicode"/>
          <w:sz w:val="20"/>
          <w:szCs w:val="20"/>
        </w:rPr>
      </w:pPr>
    </w:p>
    <w:p w14:paraId="7A7BDE23" w14:textId="77777777" w:rsidR="009016DB" w:rsidRPr="00FE2E77" w:rsidRDefault="009016DB" w:rsidP="00FE2E77">
      <w:pPr>
        <w:spacing w:after="0" w:line="240" w:lineRule="auto"/>
        <w:rPr>
          <w:rFonts w:ascii="Lucida Sans Unicode" w:hAnsi="Lucida Sans Unicode" w:cs="Lucida Sans Unicode"/>
          <w:sz w:val="20"/>
          <w:szCs w:val="20"/>
        </w:rPr>
      </w:pPr>
    </w:p>
    <w:p w14:paraId="7D05E0F1" w14:textId="77777777" w:rsidR="0081566A" w:rsidRPr="007828F9" w:rsidRDefault="0081566A" w:rsidP="00FE2E77">
      <w:pPr>
        <w:spacing w:after="0" w:line="240" w:lineRule="auto"/>
        <w:rPr>
          <w:rFonts w:ascii="Lucida Sans" w:hAnsi="Lucida Sans" w:cs="Arial"/>
          <w:b/>
          <w:sz w:val="20"/>
          <w:szCs w:val="20"/>
          <w:lang w:eastAsia="sl-SI"/>
        </w:rPr>
      </w:pPr>
      <w:r w:rsidRPr="00FE2E77">
        <w:rPr>
          <w:rFonts w:ascii="Lucida Sans Unicode" w:hAnsi="Lucida Sans Unicode" w:cs="Lucida Sans Unicode"/>
          <w:sz w:val="20"/>
          <w:szCs w:val="20"/>
        </w:rPr>
        <w:t>Obrazec se fotokopira in se izpolni za vsako referenčno potrdilo posebej.</w:t>
      </w:r>
      <w:r w:rsidRPr="007828F9">
        <w:rPr>
          <w:rFonts w:ascii="Lucida Sans" w:hAnsi="Lucida Sans"/>
          <w:sz w:val="20"/>
          <w:szCs w:val="20"/>
        </w:rPr>
        <w:t xml:space="preserve"> </w:t>
      </w:r>
      <w:r w:rsidRPr="007828F9">
        <w:rPr>
          <w:rFonts w:ascii="Lucida Sans" w:hAnsi="Lucida Sans"/>
          <w:sz w:val="20"/>
          <w:szCs w:val="20"/>
        </w:rPr>
        <w:br w:type="page"/>
      </w:r>
    </w:p>
    <w:p w14:paraId="6593840C" w14:textId="719D5907" w:rsidR="0094229C" w:rsidRPr="00FE2E77" w:rsidRDefault="0094229C" w:rsidP="00FE2E77">
      <w:pPr>
        <w:pStyle w:val="Naslov1"/>
        <w:spacing w:line="240" w:lineRule="auto"/>
      </w:pPr>
      <w:bookmarkStart w:id="127" w:name="_Toc510602737"/>
      <w:r w:rsidRPr="00FE2E77">
        <w:lastRenderedPageBreak/>
        <w:t xml:space="preserve">Izjava po 35. členu </w:t>
      </w:r>
      <w:proofErr w:type="spellStart"/>
      <w:r w:rsidRPr="00FE2E77">
        <w:t>ZIntPK</w:t>
      </w:r>
      <w:bookmarkEnd w:id="126"/>
      <w:bookmarkEnd w:id="127"/>
      <w:proofErr w:type="spellEnd"/>
      <w:r w:rsidRPr="00FE2E77">
        <w:t xml:space="preserve"> </w:t>
      </w:r>
      <w:r w:rsidR="00835C20" w:rsidRPr="00FE2E77">
        <w:t xml:space="preserve">in o </w:t>
      </w:r>
      <w:proofErr w:type="spellStart"/>
      <w:r w:rsidR="00835C20" w:rsidRPr="00FE2E77">
        <w:t>neuvrstitvi</w:t>
      </w:r>
      <w:proofErr w:type="spellEnd"/>
      <w:r w:rsidR="00835C20" w:rsidRPr="00FE2E77">
        <w:t xml:space="preserve"> v evidenco gospodarskih subjektov z negativnimi referencami </w:t>
      </w:r>
      <w:r w:rsidR="00835C20" w:rsidRPr="00FE2E77">
        <w:tab/>
      </w:r>
    </w:p>
    <w:p w14:paraId="673D9BFF" w14:textId="5C6264C1" w:rsidR="0094229C" w:rsidRPr="00FE2E77" w:rsidRDefault="0094229C" w:rsidP="00FE2E77">
      <w:pPr>
        <w:shd w:val="clear" w:color="auto" w:fill="FFFFFF"/>
        <w:spacing w:after="0" w:line="240" w:lineRule="auto"/>
        <w:jc w:val="both"/>
        <w:rPr>
          <w:rFonts w:ascii="Lucida Sans Unicode" w:hAnsi="Lucida Sans Unicode" w:cs="Lucida Sans Unicode"/>
          <w:sz w:val="20"/>
          <w:szCs w:val="20"/>
        </w:rPr>
      </w:pPr>
    </w:p>
    <w:p w14:paraId="41966518" w14:textId="5A745AEA" w:rsidR="0094229C" w:rsidRPr="00FE2E77" w:rsidRDefault="0094229C" w:rsidP="00FE2E77">
      <w:pPr>
        <w:shd w:val="clear" w:color="auto" w:fill="FFFFFF"/>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V postopku za izvedbo javnega naročila </w:t>
      </w:r>
      <w:r w:rsidR="006C7E6D" w:rsidRPr="00FE2E77">
        <w:rPr>
          <w:rFonts w:ascii="Lucida Sans Unicode" w:hAnsi="Lucida Sans Unicode" w:cs="Lucida Sans Unicode"/>
          <w:sz w:val="20"/>
          <w:szCs w:val="20"/>
        </w:rPr>
        <w:t>»</w:t>
      </w:r>
      <w:r w:rsidR="00704286" w:rsidRPr="00FE2E77">
        <w:rPr>
          <w:rFonts w:ascii="Lucida Sans Unicode" w:hAnsi="Lucida Sans Unicode" w:cs="Lucida Sans Unicode"/>
          <w:sz w:val="20"/>
          <w:szCs w:val="20"/>
        </w:rPr>
        <w:t xml:space="preserve">Servisiranje osebnih vozil, nadgradenj, </w:t>
      </w:r>
      <w:r w:rsidR="00A40ABE" w:rsidRPr="00FE2E77">
        <w:rPr>
          <w:rFonts w:ascii="Lucida Sans Unicode" w:hAnsi="Lucida Sans Unicode" w:cs="Lucida Sans Unicode"/>
          <w:sz w:val="20"/>
          <w:szCs w:val="20"/>
        </w:rPr>
        <w:t>težke gradbene mehanizacije</w:t>
      </w:r>
      <w:r w:rsidR="00704286" w:rsidRPr="00FE2E77">
        <w:rPr>
          <w:rFonts w:ascii="Lucida Sans Unicode" w:hAnsi="Lucida Sans Unicode" w:cs="Lucida Sans Unicode"/>
          <w:sz w:val="20"/>
          <w:szCs w:val="20"/>
        </w:rPr>
        <w:t xml:space="preserve"> in tovornih vozil</w:t>
      </w:r>
      <w:r w:rsidR="006C7E6D" w:rsidRPr="00FE2E77">
        <w:rPr>
          <w:rFonts w:ascii="Lucida Sans Unicode" w:hAnsi="Lucida Sans Unicode" w:cs="Lucida Sans Unicode"/>
          <w:sz w:val="20"/>
          <w:szCs w:val="20"/>
        </w:rPr>
        <w:t>«</w:t>
      </w:r>
      <w:r w:rsidRPr="00FE2E77">
        <w:rPr>
          <w:rFonts w:ascii="Lucida Sans Unicode" w:hAnsi="Lucida Sans Unicode" w:cs="Lucida Sans Unicode"/>
          <w:sz w:val="20"/>
          <w:szCs w:val="20"/>
        </w:rPr>
        <w:t xml:space="preserve"> </w:t>
      </w:r>
    </w:p>
    <w:p w14:paraId="41B1334B" w14:textId="73F19013" w:rsidR="006C7E6D" w:rsidRPr="00FE2E77" w:rsidRDefault="006C7E6D" w:rsidP="00FE2E77">
      <w:pPr>
        <w:autoSpaceDE w:val="0"/>
        <w:autoSpaceDN w:val="0"/>
        <w:adjustRightInd w:val="0"/>
        <w:spacing w:after="0" w:line="240" w:lineRule="auto"/>
        <w:jc w:val="both"/>
        <w:rPr>
          <w:rFonts w:ascii="Lucida Sans Unicode" w:hAnsi="Lucida Sans Unicode" w:cs="Lucida Sans Unicode"/>
          <w:bCs/>
          <w:sz w:val="20"/>
          <w:szCs w:val="20"/>
        </w:rPr>
      </w:pPr>
    </w:p>
    <w:p w14:paraId="46099B76" w14:textId="21483D1C" w:rsidR="0094229C" w:rsidRPr="00FE2E77" w:rsidRDefault="0094229C" w:rsidP="00FE2E77">
      <w:pPr>
        <w:autoSpaceDE w:val="0"/>
        <w:autoSpaceDN w:val="0"/>
        <w:adjustRightInd w:val="0"/>
        <w:spacing w:after="0" w:line="240" w:lineRule="auto"/>
        <w:jc w:val="both"/>
        <w:rPr>
          <w:rFonts w:ascii="Lucida Sans Unicode" w:hAnsi="Lucida Sans Unicode" w:cs="Lucida Sans Unicode"/>
          <w:bCs/>
          <w:i/>
          <w:sz w:val="20"/>
          <w:szCs w:val="20"/>
        </w:rPr>
      </w:pPr>
      <w:r w:rsidRPr="00FE2E77">
        <w:rPr>
          <w:rFonts w:ascii="Lucida Sans Unicode" w:hAnsi="Lucida Sans Unicode" w:cs="Lucida Sans Unicode"/>
          <w:bCs/>
          <w:sz w:val="20"/>
          <w:szCs w:val="20"/>
        </w:rPr>
        <w:t>ponudnik</w:t>
      </w:r>
      <w:r w:rsidRPr="00FE2E77">
        <w:rPr>
          <w:rFonts w:ascii="Lucida Sans Unicode" w:hAnsi="Lucida Sans Unicode" w:cs="Lucida Sans Unicode"/>
          <w:sz w:val="20"/>
          <w:szCs w:val="20"/>
        </w:rPr>
        <w:t>:</w:t>
      </w:r>
      <w:r w:rsidRPr="00FE2E77">
        <w:rPr>
          <w:rFonts w:ascii="Lucida Sans Unicode" w:hAnsi="Lucida Sans Unicode" w:cs="Lucida Sans Unicode"/>
          <w:i/>
          <w:sz w:val="20"/>
          <w:szCs w:val="20"/>
        </w:rPr>
        <w:t xml:space="preserve"> </w:t>
      </w:r>
      <w:r w:rsidRPr="00FE2E77">
        <w:rPr>
          <w:rFonts w:ascii="Lucida Sans Unicode" w:hAnsi="Lucida Sans Unicode" w:cs="Lucida Sans Unicode"/>
          <w:bCs/>
          <w:i/>
          <w:sz w:val="20"/>
          <w:szCs w:val="20"/>
        </w:rPr>
        <w:t>…………………………………………………………</w:t>
      </w:r>
    </w:p>
    <w:p w14:paraId="799DE830" w14:textId="6B5D0E0C" w:rsidR="006C7E6D" w:rsidRPr="00FE2E77" w:rsidRDefault="006C7E6D" w:rsidP="00FE2E77">
      <w:pPr>
        <w:autoSpaceDE w:val="0"/>
        <w:autoSpaceDN w:val="0"/>
        <w:adjustRightInd w:val="0"/>
        <w:spacing w:after="0" w:line="240" w:lineRule="auto"/>
        <w:jc w:val="both"/>
        <w:rPr>
          <w:rFonts w:ascii="Lucida Sans Unicode" w:hAnsi="Lucida Sans Unicode" w:cs="Lucida Sans Unicode"/>
          <w:bCs/>
          <w:sz w:val="20"/>
          <w:szCs w:val="20"/>
        </w:rPr>
      </w:pPr>
    </w:p>
    <w:p w14:paraId="1BE1B939" w14:textId="0547DEBD" w:rsidR="00835C20" w:rsidRPr="00FE2E77" w:rsidRDefault="00835C20" w:rsidP="00FE2E77">
      <w:pPr>
        <w:autoSpaceDE w:val="0"/>
        <w:autoSpaceDN w:val="0"/>
        <w:adjustRightInd w:val="0"/>
        <w:spacing w:line="240" w:lineRule="auto"/>
        <w:jc w:val="both"/>
        <w:rPr>
          <w:rFonts w:ascii="Lucida Sans Unicode" w:hAnsi="Lucida Sans Unicode" w:cs="Lucida Sans Unicode"/>
          <w:sz w:val="20"/>
          <w:szCs w:val="20"/>
        </w:rPr>
      </w:pPr>
      <w:bookmarkStart w:id="128" w:name="__RefHeading__3243_419607910"/>
      <w:bookmarkStart w:id="129" w:name="_Toc440020521"/>
      <w:bookmarkStart w:id="130" w:name="_Toc510602738"/>
      <w:bookmarkEnd w:id="80"/>
      <w:r w:rsidRPr="00FE2E77">
        <w:rPr>
          <w:rFonts w:ascii="Lucida Sans Unicode" w:hAnsi="Lucida Sans Unicode" w:cs="Lucida Sans Unicode"/>
          <w:bCs/>
          <w:sz w:val="20"/>
          <w:szCs w:val="20"/>
        </w:rPr>
        <w:t xml:space="preserve">izjavlja, da ni nastopil položaj, kot ga ureja določilo 35. člena </w:t>
      </w:r>
      <w:r w:rsidRPr="00FE2E77">
        <w:rPr>
          <w:rFonts w:ascii="Lucida Sans Unicode" w:hAnsi="Lucida Sans Unicode" w:cs="Lucida Sans Unicode"/>
          <w:sz w:val="20"/>
          <w:szCs w:val="20"/>
        </w:rPr>
        <w:t xml:space="preserve">Zakona o integriteti in preprečevanju </w:t>
      </w:r>
      <w:r w:rsidRPr="00FE2E77">
        <w:rPr>
          <w:rFonts w:ascii="Lucida Sans Unicode" w:hAnsi="Lucida Sans Unicode" w:cs="Lucida Sans Unicode"/>
          <w:bCs/>
          <w:sz w:val="20"/>
          <w:szCs w:val="20"/>
        </w:rPr>
        <w:t>korupcije (</w:t>
      </w:r>
      <w:proofErr w:type="spellStart"/>
      <w:r w:rsidR="007C0F24" w:rsidRPr="00FE2E77">
        <w:rPr>
          <w:rFonts w:ascii="Lucida Sans Unicode" w:hAnsi="Lucida Sans Unicode" w:cs="Lucida Sans Unicode"/>
          <w:bCs/>
          <w:sz w:val="20"/>
          <w:szCs w:val="20"/>
        </w:rPr>
        <w:t>ZIntPK</w:t>
      </w:r>
      <w:proofErr w:type="spellEnd"/>
      <w:r w:rsidR="007C0F24" w:rsidRPr="00FE2E77">
        <w:rPr>
          <w:rFonts w:ascii="Lucida Sans Unicode" w:hAnsi="Lucida Sans Unicode" w:cs="Lucida Sans Unicode"/>
          <w:bCs/>
          <w:sz w:val="20"/>
          <w:szCs w:val="20"/>
        </w:rPr>
        <w:t xml:space="preserve">, </w:t>
      </w:r>
      <w:proofErr w:type="spellStart"/>
      <w:r w:rsidR="007C0F24" w:rsidRPr="00FE2E77">
        <w:rPr>
          <w:rFonts w:ascii="Lucida Sans Unicode" w:hAnsi="Lucida Sans Unicode" w:cs="Lucida Sans Unicode"/>
          <w:bCs/>
          <w:sz w:val="20"/>
          <w:szCs w:val="20"/>
        </w:rPr>
        <w:t>Ur.l</w:t>
      </w:r>
      <w:proofErr w:type="spellEnd"/>
      <w:r w:rsidR="007C0F24" w:rsidRPr="00FE2E77">
        <w:rPr>
          <w:rFonts w:ascii="Lucida Sans Unicode" w:hAnsi="Lucida Sans Unicode" w:cs="Lucida Sans Unicode"/>
          <w:bCs/>
          <w:sz w:val="20"/>
          <w:szCs w:val="20"/>
        </w:rPr>
        <w:t xml:space="preserve">. RS 45/2010 s sprem. in </w:t>
      </w:r>
      <w:proofErr w:type="spellStart"/>
      <w:r w:rsidR="007C0F24" w:rsidRPr="00FE2E77">
        <w:rPr>
          <w:rFonts w:ascii="Lucida Sans Unicode" w:hAnsi="Lucida Sans Unicode" w:cs="Lucida Sans Unicode"/>
          <w:bCs/>
          <w:sz w:val="20"/>
          <w:szCs w:val="20"/>
        </w:rPr>
        <w:t>dopol</w:t>
      </w:r>
      <w:proofErr w:type="spellEnd"/>
      <w:r w:rsidR="007C0F24" w:rsidRPr="00FE2E77">
        <w:rPr>
          <w:rFonts w:ascii="Lucida Sans Unicode" w:hAnsi="Lucida Sans Unicode" w:cs="Lucida Sans Unicode"/>
          <w:bCs/>
          <w:sz w:val="20"/>
          <w:szCs w:val="20"/>
        </w:rPr>
        <w:t>.</w:t>
      </w:r>
      <w:r w:rsidRPr="00FE2E77">
        <w:rPr>
          <w:rFonts w:ascii="Lucida Sans Unicode" w:hAnsi="Lucida Sans Unicode" w:cs="Lucida Sans Unicode"/>
          <w:bCs/>
          <w:sz w:val="20"/>
          <w:szCs w:val="20"/>
        </w:rPr>
        <w:t>).</w:t>
      </w:r>
    </w:p>
    <w:p w14:paraId="2E1E7216" w14:textId="77777777" w:rsidR="00835C20" w:rsidRPr="00FE2E77" w:rsidRDefault="00835C20" w:rsidP="00FE2E77">
      <w:pPr>
        <w:autoSpaceDE w:val="0"/>
        <w:autoSpaceDN w:val="0"/>
        <w:adjustRightInd w:val="0"/>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Določba 1. odst. 35. člena </w:t>
      </w:r>
      <w:proofErr w:type="spellStart"/>
      <w:r w:rsidRPr="00FE2E77">
        <w:rPr>
          <w:rFonts w:ascii="Lucida Sans Unicode" w:hAnsi="Lucida Sans Unicode" w:cs="Lucida Sans Unicode"/>
          <w:sz w:val="20"/>
          <w:szCs w:val="20"/>
        </w:rPr>
        <w:t>ZIntPK</w:t>
      </w:r>
      <w:proofErr w:type="spellEnd"/>
      <w:r w:rsidRPr="00FE2E77">
        <w:rPr>
          <w:rFonts w:ascii="Lucida Sans Unicode" w:hAnsi="Lucida Sans Unicode" w:cs="Lucida Sans Unicode"/>
          <w:sz w:val="20"/>
          <w:szCs w:val="20"/>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5-odstotnem deležu udeležen pri ustanoviteljskih pravicah, upravljanju ali kapitalu. Prepoved  velja tudi za poslovanje organa ali organizacije javnega sektorja s funkcionarjem ali njegovim družinskim članom kot fizično osebo.</w:t>
      </w:r>
    </w:p>
    <w:p w14:paraId="12188162" w14:textId="77777777" w:rsidR="00835C20" w:rsidRPr="00FE2E77" w:rsidRDefault="00835C20" w:rsidP="00FE2E77">
      <w:pPr>
        <w:autoSpaceDE w:val="0"/>
        <w:autoSpaceDN w:val="0"/>
        <w:adjustRightInd w:val="0"/>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V skladu z navedenim izjavljamo, da v poslovnem subjektu, ki je izvajalec v postopku javnega naročanja, funkcionar ali njegovi družinski člani, niso člani poslovodstva niti niso neposredno oziroma preko drugih pravnih oseb z več kot 5-odstotnim deležem udeleženi pri ustanoviteljskih pravicah, upravljanju oziroma kapitalu. </w:t>
      </w:r>
    </w:p>
    <w:p w14:paraId="12627798" w14:textId="77777777" w:rsidR="00835C20" w:rsidRPr="00FE2E77" w:rsidRDefault="00835C20" w:rsidP="00FE2E77">
      <w:pPr>
        <w:autoSpaceDE w:val="0"/>
        <w:autoSpaceDN w:val="0"/>
        <w:adjustRightInd w:val="0"/>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Pogodba, ki je v nasprotju z določbami 35. člena </w:t>
      </w:r>
      <w:proofErr w:type="spellStart"/>
      <w:r w:rsidRPr="00FE2E77">
        <w:rPr>
          <w:rFonts w:ascii="Lucida Sans Unicode" w:hAnsi="Lucida Sans Unicode" w:cs="Lucida Sans Unicode"/>
          <w:sz w:val="20"/>
          <w:szCs w:val="20"/>
        </w:rPr>
        <w:t>ZIntPK</w:t>
      </w:r>
      <w:proofErr w:type="spellEnd"/>
      <w:r w:rsidRPr="00FE2E77">
        <w:rPr>
          <w:rFonts w:ascii="Lucida Sans Unicode" w:hAnsi="Lucida Sans Unicode" w:cs="Lucida Sans Unicode"/>
          <w:sz w:val="20"/>
          <w:szCs w:val="20"/>
        </w:rPr>
        <w:t>, je nična.</w:t>
      </w:r>
    </w:p>
    <w:p w14:paraId="58D915A4" w14:textId="77777777" w:rsidR="007C0F24" w:rsidRPr="00FE2E77" w:rsidRDefault="007C0F24" w:rsidP="00FE2E77">
      <w:pPr>
        <w:autoSpaceDE w:val="0"/>
        <w:autoSpaceDN w:val="0"/>
        <w:adjustRightInd w:val="0"/>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Izjavljam tudi, da nisem povezan/a s funkcionarjem in po mojem vedenju nisem povezan z družinskim članom funkcionarja na način, določen v prvem odstavku 35. člena </w:t>
      </w:r>
      <w:proofErr w:type="spellStart"/>
      <w:r w:rsidRPr="00FE2E77">
        <w:rPr>
          <w:rFonts w:ascii="Lucida Sans Unicode" w:hAnsi="Lucida Sans Unicode" w:cs="Lucida Sans Unicode"/>
          <w:sz w:val="20"/>
          <w:szCs w:val="20"/>
        </w:rPr>
        <w:t>ZIntPK</w:t>
      </w:r>
      <w:proofErr w:type="spellEnd"/>
      <w:r w:rsidRPr="00FE2E77">
        <w:rPr>
          <w:rFonts w:ascii="Lucida Sans Unicode" w:hAnsi="Lucida Sans Unicode" w:cs="Lucida Sans Unicode"/>
          <w:sz w:val="20"/>
          <w:szCs w:val="20"/>
        </w:rPr>
        <w:t>.</w:t>
      </w:r>
    </w:p>
    <w:p w14:paraId="24EF83BC" w14:textId="6B3C4ECC" w:rsidR="00835C20" w:rsidRPr="00FE2E77" w:rsidRDefault="00835C20" w:rsidP="00FE2E77">
      <w:pPr>
        <w:autoSpaceDE w:val="0"/>
        <w:autoSpaceDN w:val="0"/>
        <w:adjustRightInd w:val="0"/>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Ponudnik prav tako izjavlja, da na dan, ko poteče rok za oddajo ponudbe, ni izločen iz postopkov oddaje javnih naročil zaradi uvrstitve v evidenco gospodarskih subjektov z negativnimi referencami.</w:t>
      </w:r>
    </w:p>
    <w:p w14:paraId="139D8F5A" w14:textId="77777777" w:rsidR="00835C20" w:rsidRPr="00FE2E77" w:rsidRDefault="00835C20" w:rsidP="00FE2E77">
      <w:pPr>
        <w:spacing w:line="240" w:lineRule="auto"/>
        <w:jc w:val="both"/>
        <w:rPr>
          <w:rFonts w:ascii="Lucida Sans Unicode" w:hAnsi="Lucida Sans Unicode" w:cs="Lucida Sans Unicode"/>
          <w:sz w:val="20"/>
          <w:szCs w:val="20"/>
        </w:rPr>
      </w:pPr>
    </w:p>
    <w:p w14:paraId="1E91312F" w14:textId="77777777" w:rsidR="00835C20" w:rsidRPr="00FE2E77" w:rsidRDefault="00835C20" w:rsidP="00FE2E77">
      <w:pPr>
        <w:spacing w:line="240" w:lineRule="auto"/>
        <w:jc w:val="both"/>
        <w:rPr>
          <w:rFonts w:ascii="Lucida Sans Unicode" w:hAnsi="Lucida Sans Unicode" w:cs="Lucida Sans Unicode"/>
          <w:sz w:val="20"/>
          <w:szCs w:val="20"/>
        </w:rPr>
      </w:pPr>
    </w:p>
    <w:p w14:paraId="4318A879" w14:textId="77777777" w:rsidR="00835C20" w:rsidRPr="00FE2E77" w:rsidRDefault="00835C20"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Kraj in datum:                                            Žig: </w:t>
      </w: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t>Podpis ponudnika:</w:t>
      </w:r>
    </w:p>
    <w:p w14:paraId="2403FFFA" w14:textId="77777777" w:rsidR="00835C20" w:rsidRPr="00FE2E77" w:rsidRDefault="00835C20" w:rsidP="00FE2E77">
      <w:pPr>
        <w:spacing w:line="240" w:lineRule="auto"/>
        <w:jc w:val="both"/>
        <w:rPr>
          <w:rFonts w:ascii="Lucida Sans Unicode" w:hAnsi="Lucida Sans Unicode" w:cs="Lucida Sans Unicode"/>
          <w:sz w:val="20"/>
          <w:szCs w:val="20"/>
        </w:rPr>
      </w:pPr>
    </w:p>
    <w:p w14:paraId="76112766" w14:textId="77777777" w:rsidR="00835C20" w:rsidRPr="00FE2E77" w:rsidRDefault="00835C20" w:rsidP="00FE2E77">
      <w:pPr>
        <w:spacing w:after="0" w:line="240" w:lineRule="auto"/>
        <w:rPr>
          <w:rFonts w:ascii="Lucida Sans Unicode" w:hAnsi="Lucida Sans Unicode" w:cs="Lucida Sans Unicode"/>
          <w:b/>
          <w:sz w:val="20"/>
          <w:szCs w:val="20"/>
          <w:lang w:eastAsia="sl-SI"/>
        </w:rPr>
      </w:pPr>
      <w:r w:rsidRPr="00FE2E77">
        <w:rPr>
          <w:rFonts w:ascii="Lucida Sans Unicode" w:hAnsi="Lucida Sans Unicode" w:cs="Lucida Sans Unicode"/>
        </w:rPr>
        <w:br w:type="page"/>
      </w:r>
    </w:p>
    <w:p w14:paraId="00D4CB15" w14:textId="631A00CD" w:rsidR="00F01743" w:rsidRPr="00FE2E77" w:rsidRDefault="00F01743" w:rsidP="00FE2E77">
      <w:pPr>
        <w:pStyle w:val="Naslov1"/>
        <w:tabs>
          <w:tab w:val="center" w:pos="4536"/>
        </w:tabs>
        <w:spacing w:line="240" w:lineRule="auto"/>
      </w:pPr>
      <w:r w:rsidRPr="00FE2E77">
        <w:lastRenderedPageBreak/>
        <w:t xml:space="preserve">Vzorec </w:t>
      </w:r>
      <w:bookmarkEnd w:id="128"/>
      <w:bookmarkEnd w:id="129"/>
      <w:r w:rsidR="005D2C43" w:rsidRPr="00FE2E77">
        <w:t>okvirnega sporazuma</w:t>
      </w:r>
      <w:bookmarkEnd w:id="130"/>
      <w:r w:rsidR="00704286" w:rsidRPr="00FE2E77">
        <w:tab/>
      </w:r>
    </w:p>
    <w:p w14:paraId="7E7FA2E4" w14:textId="77777777" w:rsidR="00971E56" w:rsidRPr="00FE2E77" w:rsidRDefault="00971E56" w:rsidP="00FE2E77">
      <w:pPr>
        <w:pStyle w:val="Telobesedila"/>
        <w:tabs>
          <w:tab w:val="left" w:pos="1597"/>
          <w:tab w:val="left" w:pos="3720"/>
        </w:tabs>
        <w:spacing w:before="1" w:line="240" w:lineRule="auto"/>
        <w:ind w:right="881"/>
        <w:jc w:val="both"/>
        <w:rPr>
          <w:rFonts w:ascii="Lucida Sans Unicode" w:hAnsi="Lucida Sans Unicode" w:cs="Lucida Sans Unicode"/>
          <w:sz w:val="20"/>
          <w:szCs w:val="20"/>
          <w:lang w:eastAsia="sl-SI"/>
        </w:rPr>
      </w:pPr>
    </w:p>
    <w:p w14:paraId="019902DD" w14:textId="77777777" w:rsidR="00F932F8" w:rsidRPr="00FE2E77" w:rsidRDefault="009C3873" w:rsidP="00FE2E77">
      <w:pPr>
        <w:pStyle w:val="Telobesedila"/>
        <w:tabs>
          <w:tab w:val="left" w:pos="1597"/>
          <w:tab w:val="left" w:pos="3720"/>
        </w:tabs>
        <w:spacing w:before="1" w:line="240" w:lineRule="auto"/>
        <w:ind w:right="881"/>
        <w:jc w:val="both"/>
        <w:rPr>
          <w:rFonts w:ascii="Lucida Sans Unicode" w:hAnsi="Lucida Sans Unicode" w:cs="Lucida Sans Unicode"/>
          <w:sz w:val="20"/>
          <w:szCs w:val="20"/>
        </w:rPr>
      </w:pPr>
      <w:r w:rsidRPr="00FE2E77">
        <w:rPr>
          <w:rFonts w:ascii="Lucida Sans Unicode" w:hAnsi="Lucida Sans Unicode" w:cs="Lucida Sans Unicode"/>
          <w:sz w:val="20"/>
          <w:szCs w:val="20"/>
        </w:rPr>
        <w:t>Javno komunalno podjetje Prodnik d.o.o.</w:t>
      </w:r>
      <w:r w:rsidR="00F932F8" w:rsidRPr="00FE2E77">
        <w:rPr>
          <w:rFonts w:ascii="Lucida Sans Unicode" w:hAnsi="Lucida Sans Unicode" w:cs="Lucida Sans Unicode"/>
          <w:sz w:val="20"/>
          <w:szCs w:val="20"/>
        </w:rPr>
        <w:t xml:space="preserve">, </w:t>
      </w:r>
      <w:r w:rsidRPr="00FE2E77">
        <w:rPr>
          <w:rFonts w:ascii="Lucida Sans Unicode" w:hAnsi="Lucida Sans Unicode" w:cs="Lucida Sans Unicode"/>
          <w:sz w:val="20"/>
          <w:szCs w:val="20"/>
        </w:rPr>
        <w:t xml:space="preserve">Savska </w:t>
      </w:r>
      <w:r w:rsidR="00D97D8F" w:rsidRPr="00FE2E77">
        <w:rPr>
          <w:rFonts w:ascii="Lucida Sans Unicode" w:hAnsi="Lucida Sans Unicode" w:cs="Lucida Sans Unicode"/>
          <w:sz w:val="20"/>
          <w:szCs w:val="20"/>
        </w:rPr>
        <w:t xml:space="preserve">cesta </w:t>
      </w:r>
      <w:r w:rsidRPr="00FE2E77">
        <w:rPr>
          <w:rFonts w:ascii="Lucida Sans Unicode" w:hAnsi="Lucida Sans Unicode" w:cs="Lucida Sans Unicode"/>
          <w:sz w:val="20"/>
          <w:szCs w:val="20"/>
        </w:rPr>
        <w:t>34</w:t>
      </w:r>
      <w:r w:rsidR="00F932F8" w:rsidRPr="00FE2E77">
        <w:rPr>
          <w:rFonts w:ascii="Lucida Sans Unicode" w:hAnsi="Lucida Sans Unicode" w:cs="Lucida Sans Unicode"/>
          <w:sz w:val="20"/>
          <w:szCs w:val="20"/>
        </w:rPr>
        <w:t xml:space="preserve">, </w:t>
      </w:r>
      <w:r w:rsidRPr="00FE2E77">
        <w:rPr>
          <w:rFonts w:ascii="Lucida Sans Unicode" w:hAnsi="Lucida Sans Unicode" w:cs="Lucida Sans Unicode"/>
          <w:sz w:val="20"/>
          <w:szCs w:val="20"/>
        </w:rPr>
        <w:t>1230</w:t>
      </w:r>
      <w:r w:rsidRPr="00FE2E77">
        <w:rPr>
          <w:rFonts w:ascii="Lucida Sans Unicode" w:hAnsi="Lucida Sans Unicode" w:cs="Lucida Sans Unicode"/>
          <w:spacing w:val="-3"/>
          <w:sz w:val="20"/>
          <w:szCs w:val="20"/>
        </w:rPr>
        <w:t xml:space="preserve"> </w:t>
      </w:r>
      <w:r w:rsidRPr="00FE2E77">
        <w:rPr>
          <w:rFonts w:ascii="Lucida Sans Unicode" w:hAnsi="Lucida Sans Unicode" w:cs="Lucida Sans Unicode"/>
          <w:sz w:val="20"/>
          <w:szCs w:val="20"/>
        </w:rPr>
        <w:t>Domžale</w:t>
      </w:r>
      <w:r w:rsidR="00F932F8" w:rsidRPr="00FE2E77">
        <w:rPr>
          <w:rFonts w:ascii="Lucida Sans Unicode" w:hAnsi="Lucida Sans Unicode" w:cs="Lucida Sans Unicode"/>
          <w:sz w:val="20"/>
          <w:szCs w:val="20"/>
        </w:rPr>
        <w:t>,</w:t>
      </w:r>
    </w:p>
    <w:p w14:paraId="660F84DE" w14:textId="77777777" w:rsidR="00971E56" w:rsidRPr="00FE2E77" w:rsidRDefault="009C3873" w:rsidP="00FE2E77">
      <w:pPr>
        <w:pStyle w:val="Telobesedila"/>
        <w:tabs>
          <w:tab w:val="left" w:pos="1597"/>
          <w:tab w:val="left" w:pos="3720"/>
        </w:tabs>
        <w:spacing w:before="1" w:line="240" w:lineRule="auto"/>
        <w:ind w:right="881"/>
        <w:jc w:val="both"/>
        <w:rPr>
          <w:rFonts w:ascii="Lucida Sans Unicode" w:hAnsi="Lucida Sans Unicode" w:cs="Lucida Sans Unicode"/>
          <w:sz w:val="20"/>
          <w:szCs w:val="20"/>
        </w:rPr>
      </w:pPr>
      <w:r w:rsidRPr="00FE2E77">
        <w:rPr>
          <w:rFonts w:ascii="Lucida Sans Unicode" w:hAnsi="Lucida Sans Unicode" w:cs="Lucida Sans Unicode"/>
          <w:sz w:val="20"/>
          <w:szCs w:val="20"/>
        </w:rPr>
        <w:t>ki ga</w:t>
      </w:r>
      <w:r w:rsidRPr="00FE2E77">
        <w:rPr>
          <w:rFonts w:ascii="Lucida Sans Unicode" w:hAnsi="Lucida Sans Unicode" w:cs="Lucida Sans Unicode"/>
          <w:spacing w:val="-5"/>
          <w:sz w:val="20"/>
          <w:szCs w:val="20"/>
        </w:rPr>
        <w:t xml:space="preserve"> </w:t>
      </w:r>
      <w:r w:rsidRPr="00FE2E77">
        <w:rPr>
          <w:rFonts w:ascii="Lucida Sans Unicode" w:hAnsi="Lucida Sans Unicode" w:cs="Lucida Sans Unicode"/>
          <w:sz w:val="20"/>
          <w:szCs w:val="20"/>
        </w:rPr>
        <w:t>zastopa</w:t>
      </w:r>
      <w:r w:rsidRPr="00FE2E77">
        <w:rPr>
          <w:rFonts w:ascii="Lucida Sans Unicode" w:hAnsi="Lucida Sans Unicode" w:cs="Lucida Sans Unicode"/>
          <w:spacing w:val="-3"/>
          <w:sz w:val="20"/>
          <w:szCs w:val="20"/>
        </w:rPr>
        <w:t xml:space="preserve"> </w:t>
      </w:r>
      <w:r w:rsidRPr="00FE2E77">
        <w:rPr>
          <w:rFonts w:ascii="Lucida Sans Unicode" w:hAnsi="Lucida Sans Unicode" w:cs="Lucida Sans Unicode"/>
          <w:sz w:val="20"/>
          <w:szCs w:val="20"/>
        </w:rPr>
        <w:t>direktor Marko</w:t>
      </w:r>
      <w:r w:rsidRPr="00FE2E77">
        <w:rPr>
          <w:rFonts w:ascii="Lucida Sans Unicode" w:hAnsi="Lucida Sans Unicode" w:cs="Lucida Sans Unicode"/>
          <w:spacing w:val="-7"/>
          <w:sz w:val="20"/>
          <w:szCs w:val="20"/>
        </w:rPr>
        <w:t xml:space="preserve"> </w:t>
      </w:r>
      <w:r w:rsidRPr="00FE2E77">
        <w:rPr>
          <w:rFonts w:ascii="Lucida Sans Unicode" w:hAnsi="Lucida Sans Unicode" w:cs="Lucida Sans Unicode"/>
          <w:sz w:val="20"/>
          <w:szCs w:val="20"/>
        </w:rPr>
        <w:t>Fatur</w:t>
      </w:r>
    </w:p>
    <w:p w14:paraId="7C691568" w14:textId="77777777" w:rsidR="00971E56" w:rsidRPr="00FE2E77" w:rsidRDefault="009C3873" w:rsidP="00FE2E77">
      <w:pPr>
        <w:pStyle w:val="Telobesedila"/>
        <w:tabs>
          <w:tab w:val="left" w:pos="1597"/>
          <w:tab w:val="left" w:pos="3720"/>
        </w:tabs>
        <w:spacing w:before="1" w:line="240" w:lineRule="auto"/>
        <w:ind w:right="881"/>
        <w:jc w:val="both"/>
        <w:rPr>
          <w:rFonts w:ascii="Lucida Sans Unicode" w:hAnsi="Lucida Sans Unicode" w:cs="Lucida Sans Unicode"/>
          <w:w w:val="95"/>
          <w:sz w:val="20"/>
          <w:szCs w:val="20"/>
        </w:rPr>
      </w:pPr>
      <w:r w:rsidRPr="00FE2E77">
        <w:rPr>
          <w:rFonts w:ascii="Lucida Sans Unicode" w:hAnsi="Lucida Sans Unicode" w:cs="Lucida Sans Unicode"/>
          <w:sz w:val="20"/>
          <w:szCs w:val="20"/>
        </w:rPr>
        <w:t>Identifikacijska</w:t>
      </w:r>
      <w:r w:rsidRPr="00FE2E77">
        <w:rPr>
          <w:rFonts w:ascii="Lucida Sans Unicode" w:hAnsi="Lucida Sans Unicode" w:cs="Lucida Sans Unicode"/>
          <w:spacing w:val="-3"/>
          <w:sz w:val="20"/>
          <w:szCs w:val="20"/>
        </w:rPr>
        <w:t xml:space="preserve"> </w:t>
      </w:r>
      <w:r w:rsidRPr="00FE2E77">
        <w:rPr>
          <w:rFonts w:ascii="Lucida Sans Unicode" w:hAnsi="Lucida Sans Unicode" w:cs="Lucida Sans Unicode"/>
          <w:sz w:val="20"/>
          <w:szCs w:val="20"/>
        </w:rPr>
        <w:t>številka za DDV:</w:t>
      </w:r>
      <w:r w:rsidR="00F932F8" w:rsidRPr="00FE2E77">
        <w:rPr>
          <w:rFonts w:ascii="Lucida Sans Unicode" w:hAnsi="Lucida Sans Unicode" w:cs="Lucida Sans Unicode"/>
          <w:sz w:val="20"/>
          <w:szCs w:val="20"/>
        </w:rPr>
        <w:t xml:space="preserve"> </w:t>
      </w:r>
      <w:r w:rsidRPr="00FE2E77">
        <w:rPr>
          <w:rFonts w:ascii="Lucida Sans Unicode" w:hAnsi="Lucida Sans Unicode" w:cs="Lucida Sans Unicode"/>
          <w:w w:val="95"/>
          <w:sz w:val="20"/>
          <w:szCs w:val="20"/>
        </w:rPr>
        <w:t>SI54471656</w:t>
      </w:r>
    </w:p>
    <w:p w14:paraId="66673D80" w14:textId="3771F491" w:rsidR="00D97D8F" w:rsidRPr="00FE2E77" w:rsidRDefault="009C3873" w:rsidP="00FE2E77">
      <w:pPr>
        <w:pStyle w:val="Telobesedila"/>
        <w:tabs>
          <w:tab w:val="left" w:pos="1597"/>
          <w:tab w:val="left" w:pos="3720"/>
        </w:tabs>
        <w:spacing w:before="1" w:line="240" w:lineRule="auto"/>
        <w:ind w:right="881"/>
        <w:jc w:val="both"/>
        <w:rPr>
          <w:rFonts w:ascii="Lucida Sans Unicode" w:hAnsi="Lucida Sans Unicode" w:cs="Lucida Sans Unicode"/>
          <w:sz w:val="20"/>
          <w:szCs w:val="20"/>
        </w:rPr>
      </w:pPr>
      <w:r w:rsidRPr="00FE2E77">
        <w:rPr>
          <w:rFonts w:ascii="Lucida Sans Unicode" w:hAnsi="Lucida Sans Unicode" w:cs="Lucida Sans Unicode"/>
          <w:sz w:val="20"/>
          <w:szCs w:val="20"/>
        </w:rPr>
        <w:t>Matična</w:t>
      </w:r>
      <w:r w:rsidRPr="00FE2E77">
        <w:rPr>
          <w:rFonts w:ascii="Lucida Sans Unicode" w:hAnsi="Lucida Sans Unicode" w:cs="Lucida Sans Unicode"/>
          <w:spacing w:val="-1"/>
          <w:sz w:val="20"/>
          <w:szCs w:val="20"/>
        </w:rPr>
        <w:t xml:space="preserve"> </w:t>
      </w:r>
      <w:r w:rsidRPr="00FE2E77">
        <w:rPr>
          <w:rFonts w:ascii="Lucida Sans Unicode" w:hAnsi="Lucida Sans Unicode" w:cs="Lucida Sans Unicode"/>
          <w:sz w:val="20"/>
          <w:szCs w:val="20"/>
        </w:rPr>
        <w:t>številka:</w:t>
      </w:r>
      <w:r w:rsidR="00FE2E77">
        <w:rPr>
          <w:rFonts w:ascii="Lucida Sans Unicode" w:hAnsi="Lucida Sans Unicode" w:cs="Lucida Sans Unicode"/>
          <w:sz w:val="20"/>
          <w:szCs w:val="20"/>
        </w:rPr>
        <w:t xml:space="preserve"> </w:t>
      </w:r>
      <w:r w:rsidRPr="00FE2E77">
        <w:rPr>
          <w:rFonts w:ascii="Lucida Sans Unicode" w:hAnsi="Lucida Sans Unicode" w:cs="Lucida Sans Unicode"/>
          <w:sz w:val="20"/>
          <w:szCs w:val="20"/>
        </w:rPr>
        <w:t>5227739</w:t>
      </w:r>
      <w:r w:rsidR="00D97D8F" w:rsidRPr="00FE2E77">
        <w:rPr>
          <w:rFonts w:ascii="Lucida Sans Unicode" w:hAnsi="Lucida Sans Unicode" w:cs="Lucida Sans Unicode"/>
          <w:sz w:val="20"/>
          <w:szCs w:val="20"/>
        </w:rPr>
        <w:t>000</w:t>
      </w:r>
    </w:p>
    <w:p w14:paraId="21AF481F" w14:textId="77777777" w:rsidR="00971E56" w:rsidRPr="00FE2E77" w:rsidRDefault="009C3873" w:rsidP="00FE2E77">
      <w:pPr>
        <w:pStyle w:val="Telobesedila"/>
        <w:tabs>
          <w:tab w:val="left" w:pos="1597"/>
          <w:tab w:val="left" w:pos="3720"/>
        </w:tabs>
        <w:spacing w:before="1" w:line="240" w:lineRule="auto"/>
        <w:ind w:right="881"/>
        <w:jc w:val="both"/>
        <w:rPr>
          <w:rFonts w:ascii="Lucida Sans Unicode" w:hAnsi="Lucida Sans Unicode" w:cs="Lucida Sans Unicode"/>
          <w:sz w:val="20"/>
          <w:szCs w:val="20"/>
        </w:rPr>
      </w:pPr>
      <w:r w:rsidRPr="00FE2E77">
        <w:rPr>
          <w:rFonts w:ascii="Lucida Sans Unicode" w:hAnsi="Lucida Sans Unicode" w:cs="Lucida Sans Unicode"/>
          <w:sz w:val="20"/>
          <w:szCs w:val="20"/>
        </w:rPr>
        <w:t>v nadaljevanju: naročnik</w:t>
      </w:r>
    </w:p>
    <w:p w14:paraId="5C6E80F6" w14:textId="77777777" w:rsidR="009C3873" w:rsidRPr="00FE2E77" w:rsidRDefault="009C3873" w:rsidP="00FE2E77">
      <w:pPr>
        <w:pStyle w:val="Telobesedila"/>
        <w:tabs>
          <w:tab w:val="left" w:pos="1597"/>
          <w:tab w:val="left" w:pos="3720"/>
        </w:tabs>
        <w:spacing w:before="1" w:line="240" w:lineRule="auto"/>
        <w:ind w:right="881"/>
        <w:jc w:val="both"/>
        <w:rPr>
          <w:rFonts w:ascii="Lucida Sans Unicode" w:hAnsi="Lucida Sans Unicode" w:cs="Lucida Sans Unicode"/>
          <w:sz w:val="20"/>
          <w:szCs w:val="20"/>
        </w:rPr>
      </w:pPr>
      <w:r w:rsidRPr="00FE2E77">
        <w:rPr>
          <w:rFonts w:ascii="Lucida Sans Unicode" w:hAnsi="Lucida Sans Unicode" w:cs="Lucida Sans Unicode"/>
          <w:sz w:val="20"/>
          <w:szCs w:val="20"/>
        </w:rPr>
        <w:t>in</w:t>
      </w:r>
    </w:p>
    <w:p w14:paraId="165643F2" w14:textId="77777777" w:rsidR="00F932F8" w:rsidRPr="00FE2E77" w:rsidRDefault="00F932F8" w:rsidP="00FE2E77">
      <w:pPr>
        <w:pStyle w:val="Telobesedila"/>
        <w:tabs>
          <w:tab w:val="left" w:pos="3720"/>
          <w:tab w:val="left" w:pos="5266"/>
        </w:tabs>
        <w:spacing w:line="240" w:lineRule="auto"/>
        <w:ind w:right="2349"/>
        <w:jc w:val="both"/>
        <w:rPr>
          <w:rFonts w:ascii="Lucida Sans Unicode" w:hAnsi="Lucida Sans Unicode" w:cs="Lucida Sans Unicode"/>
          <w:sz w:val="20"/>
          <w:szCs w:val="20"/>
        </w:rPr>
      </w:pPr>
    </w:p>
    <w:p w14:paraId="067967F2" w14:textId="77777777" w:rsidR="00F932F8" w:rsidRPr="00FE2E77" w:rsidRDefault="00F932F8" w:rsidP="00FE2E77">
      <w:pPr>
        <w:pStyle w:val="Telobesedila"/>
        <w:tabs>
          <w:tab w:val="left" w:pos="3720"/>
          <w:tab w:val="left" w:pos="5266"/>
        </w:tabs>
        <w:spacing w:line="240" w:lineRule="auto"/>
        <w:ind w:right="2349"/>
        <w:jc w:val="both"/>
        <w:rPr>
          <w:rFonts w:ascii="Lucida Sans Unicode" w:hAnsi="Lucida Sans Unicode" w:cs="Lucida Sans Unicode"/>
          <w:sz w:val="20"/>
          <w:szCs w:val="20"/>
        </w:rPr>
      </w:pPr>
      <w:r w:rsidRPr="00FE2E77">
        <w:rPr>
          <w:rFonts w:ascii="Lucida Sans Unicode" w:hAnsi="Lucida Sans Unicode" w:cs="Lucida Sans Unicode"/>
          <w:sz w:val="20"/>
          <w:szCs w:val="20"/>
        </w:rPr>
        <w:t>______________________________________,</w:t>
      </w:r>
    </w:p>
    <w:p w14:paraId="7A9557E6" w14:textId="77777777" w:rsidR="009C3873" w:rsidRPr="00FE2E77" w:rsidRDefault="009C3873" w:rsidP="00FE2E77">
      <w:pPr>
        <w:pStyle w:val="Telobesedila"/>
        <w:tabs>
          <w:tab w:val="left" w:pos="3720"/>
          <w:tab w:val="left" w:pos="5266"/>
        </w:tabs>
        <w:spacing w:line="240" w:lineRule="auto"/>
        <w:ind w:right="2349"/>
        <w:jc w:val="both"/>
        <w:rPr>
          <w:rFonts w:ascii="Lucida Sans Unicode" w:hAnsi="Lucida Sans Unicode" w:cs="Lucida Sans Unicode"/>
          <w:sz w:val="20"/>
          <w:szCs w:val="20"/>
        </w:rPr>
      </w:pPr>
      <w:r w:rsidRPr="00FE2E77">
        <w:rPr>
          <w:rFonts w:ascii="Lucida Sans Unicode" w:hAnsi="Lucida Sans Unicode" w:cs="Lucida Sans Unicode"/>
          <w:sz w:val="20"/>
          <w:szCs w:val="20"/>
        </w:rPr>
        <w:t>ki ga zastopa</w:t>
      </w:r>
      <w:r w:rsidRPr="00FE2E77">
        <w:rPr>
          <w:rFonts w:ascii="Lucida Sans Unicode" w:hAnsi="Lucida Sans Unicode" w:cs="Lucida Sans Unicode"/>
          <w:spacing w:val="-11"/>
          <w:sz w:val="20"/>
          <w:szCs w:val="20"/>
        </w:rPr>
        <w:t xml:space="preserve"> </w:t>
      </w:r>
      <w:r w:rsidRPr="00FE2E77">
        <w:rPr>
          <w:rFonts w:ascii="Lucida Sans Unicode" w:hAnsi="Lucida Sans Unicode" w:cs="Lucida Sans Unicode"/>
          <w:sz w:val="20"/>
          <w:szCs w:val="20"/>
        </w:rPr>
        <w:tab/>
      </w:r>
    </w:p>
    <w:p w14:paraId="4E59FA1B" w14:textId="77777777" w:rsidR="009C3873" w:rsidRPr="00FE2E77" w:rsidRDefault="009C3873" w:rsidP="00FE2E77">
      <w:pPr>
        <w:pStyle w:val="Telobesedila"/>
        <w:tabs>
          <w:tab w:val="left" w:pos="3720"/>
          <w:tab w:val="left" w:pos="5266"/>
        </w:tabs>
        <w:spacing w:line="240" w:lineRule="auto"/>
        <w:ind w:right="2349"/>
        <w:jc w:val="both"/>
        <w:rPr>
          <w:rFonts w:ascii="Lucida Sans Unicode" w:hAnsi="Lucida Sans Unicode" w:cs="Lucida Sans Unicode"/>
          <w:sz w:val="20"/>
          <w:szCs w:val="20"/>
        </w:rPr>
      </w:pPr>
      <w:r w:rsidRPr="00FE2E77">
        <w:rPr>
          <w:rFonts w:ascii="Lucida Sans Unicode" w:hAnsi="Lucida Sans Unicode" w:cs="Lucida Sans Unicode"/>
          <w:sz w:val="20"/>
          <w:szCs w:val="20"/>
        </w:rPr>
        <w:t>Identifikacijska</w:t>
      </w:r>
      <w:r w:rsidRPr="00FE2E77">
        <w:rPr>
          <w:rFonts w:ascii="Lucida Sans Unicode" w:hAnsi="Lucida Sans Unicode" w:cs="Lucida Sans Unicode"/>
          <w:spacing w:val="-10"/>
          <w:sz w:val="20"/>
          <w:szCs w:val="20"/>
        </w:rPr>
        <w:t xml:space="preserve"> </w:t>
      </w:r>
      <w:r w:rsidRPr="00FE2E77">
        <w:rPr>
          <w:rFonts w:ascii="Lucida Sans Unicode" w:hAnsi="Lucida Sans Unicode" w:cs="Lucida Sans Unicode"/>
          <w:sz w:val="20"/>
          <w:szCs w:val="20"/>
        </w:rPr>
        <w:t>številka za DDV:</w:t>
      </w:r>
    </w:p>
    <w:p w14:paraId="6CDCB8D8" w14:textId="77777777" w:rsidR="009C3873" w:rsidRPr="00FE2E77" w:rsidRDefault="009C3873" w:rsidP="00FE2E77">
      <w:pPr>
        <w:pStyle w:val="Telobesedila"/>
        <w:tabs>
          <w:tab w:val="left" w:pos="3720"/>
          <w:tab w:val="left" w:pos="5266"/>
        </w:tabs>
        <w:spacing w:line="240" w:lineRule="auto"/>
        <w:ind w:right="2349"/>
        <w:jc w:val="both"/>
        <w:rPr>
          <w:rFonts w:ascii="Lucida Sans Unicode" w:hAnsi="Lucida Sans Unicode" w:cs="Lucida Sans Unicode"/>
          <w:sz w:val="20"/>
          <w:szCs w:val="20"/>
        </w:rPr>
      </w:pPr>
      <w:r w:rsidRPr="00FE2E77">
        <w:rPr>
          <w:rFonts w:ascii="Lucida Sans Unicode" w:hAnsi="Lucida Sans Unicode" w:cs="Lucida Sans Unicode"/>
          <w:sz w:val="20"/>
          <w:szCs w:val="20"/>
        </w:rPr>
        <w:t>Matična</w:t>
      </w:r>
      <w:r w:rsidRPr="00FE2E77">
        <w:rPr>
          <w:rFonts w:ascii="Lucida Sans Unicode" w:hAnsi="Lucida Sans Unicode" w:cs="Lucida Sans Unicode"/>
          <w:spacing w:val="-9"/>
          <w:sz w:val="20"/>
          <w:szCs w:val="20"/>
        </w:rPr>
        <w:t xml:space="preserve"> </w:t>
      </w:r>
      <w:r w:rsidRPr="00FE2E77">
        <w:rPr>
          <w:rFonts w:ascii="Lucida Sans Unicode" w:hAnsi="Lucida Sans Unicode" w:cs="Lucida Sans Unicode"/>
          <w:sz w:val="20"/>
          <w:szCs w:val="20"/>
        </w:rPr>
        <w:t>številka:</w:t>
      </w:r>
    </w:p>
    <w:p w14:paraId="6AAC2AE8" w14:textId="77777777" w:rsidR="009C3873" w:rsidRPr="00FE2E77" w:rsidRDefault="00971E56" w:rsidP="00FE2E77">
      <w:pPr>
        <w:pStyle w:val="Telobesedila"/>
        <w:tabs>
          <w:tab w:val="left" w:pos="3720"/>
          <w:tab w:val="left" w:pos="5266"/>
        </w:tabs>
        <w:spacing w:line="240" w:lineRule="auto"/>
        <w:ind w:right="2349"/>
        <w:jc w:val="both"/>
        <w:rPr>
          <w:rFonts w:ascii="Lucida Sans Unicode" w:hAnsi="Lucida Sans Unicode" w:cs="Lucida Sans Unicode"/>
          <w:sz w:val="20"/>
          <w:szCs w:val="20"/>
        </w:rPr>
      </w:pPr>
      <w:r w:rsidRPr="00FE2E77">
        <w:rPr>
          <w:rFonts w:ascii="Lucida Sans Unicode" w:hAnsi="Lucida Sans Unicode" w:cs="Lucida Sans Unicode"/>
          <w:sz w:val="20"/>
          <w:szCs w:val="20"/>
        </w:rPr>
        <w:t>v</w:t>
      </w:r>
      <w:r w:rsidR="009C3873" w:rsidRPr="00FE2E77">
        <w:rPr>
          <w:rFonts w:ascii="Lucida Sans Unicode" w:hAnsi="Lucida Sans Unicode" w:cs="Lucida Sans Unicode"/>
          <w:sz w:val="20"/>
          <w:szCs w:val="20"/>
        </w:rPr>
        <w:t xml:space="preserve"> nadaljevanju: izvajalec</w:t>
      </w:r>
    </w:p>
    <w:p w14:paraId="69F6EA9C" w14:textId="77777777" w:rsidR="00971E56" w:rsidRPr="00FE2E77" w:rsidRDefault="00971E56" w:rsidP="00FE2E77">
      <w:pPr>
        <w:pStyle w:val="Telobesedila"/>
        <w:tabs>
          <w:tab w:val="left" w:pos="3720"/>
          <w:tab w:val="left" w:pos="5266"/>
        </w:tabs>
        <w:spacing w:line="240" w:lineRule="auto"/>
        <w:ind w:right="2349"/>
        <w:jc w:val="both"/>
        <w:rPr>
          <w:rFonts w:ascii="Lucida Sans Unicode" w:hAnsi="Lucida Sans Unicode" w:cs="Lucida Sans Unicode"/>
          <w:sz w:val="20"/>
          <w:szCs w:val="20"/>
        </w:rPr>
      </w:pPr>
    </w:p>
    <w:p w14:paraId="409344D4" w14:textId="77777777" w:rsidR="009C3873" w:rsidRPr="00FE2E77" w:rsidRDefault="009C3873" w:rsidP="00FE2E77">
      <w:pPr>
        <w:pStyle w:val="Telobesedila"/>
        <w:tabs>
          <w:tab w:val="left" w:pos="3720"/>
          <w:tab w:val="left" w:pos="5266"/>
        </w:tabs>
        <w:spacing w:line="240" w:lineRule="auto"/>
        <w:ind w:right="2349"/>
        <w:jc w:val="both"/>
        <w:rPr>
          <w:rFonts w:ascii="Lucida Sans Unicode" w:hAnsi="Lucida Sans Unicode" w:cs="Lucida Sans Unicode"/>
          <w:sz w:val="20"/>
          <w:szCs w:val="20"/>
        </w:rPr>
      </w:pPr>
      <w:r w:rsidRPr="00FE2E77">
        <w:rPr>
          <w:rFonts w:ascii="Lucida Sans Unicode" w:hAnsi="Lucida Sans Unicode" w:cs="Lucida Sans Unicode"/>
          <w:sz w:val="20"/>
          <w:szCs w:val="20"/>
        </w:rPr>
        <w:t>skleneta</w:t>
      </w:r>
    </w:p>
    <w:p w14:paraId="6CC450E7" w14:textId="77777777" w:rsidR="009C3873" w:rsidRPr="00FE2E77" w:rsidRDefault="009C3873" w:rsidP="00FE2E77">
      <w:pPr>
        <w:pStyle w:val="Telobesedila"/>
        <w:spacing w:before="15" w:line="240" w:lineRule="auto"/>
        <w:jc w:val="both"/>
        <w:rPr>
          <w:rFonts w:ascii="Lucida Sans Unicode" w:hAnsi="Lucida Sans Unicode" w:cs="Lucida Sans Unicode"/>
          <w:sz w:val="20"/>
          <w:szCs w:val="20"/>
        </w:rPr>
      </w:pPr>
    </w:p>
    <w:p w14:paraId="4260B098" w14:textId="77777777" w:rsidR="009C3873" w:rsidRPr="00FE2E77" w:rsidRDefault="001E02FC" w:rsidP="00FE2E77">
      <w:pPr>
        <w:spacing w:line="240" w:lineRule="auto"/>
        <w:rPr>
          <w:rFonts w:ascii="Lucida Sans Unicode" w:hAnsi="Lucida Sans Unicode" w:cs="Lucida Sans Unicode"/>
          <w:b/>
          <w:sz w:val="20"/>
          <w:szCs w:val="20"/>
        </w:rPr>
      </w:pPr>
      <w:r w:rsidRPr="00FE2E77">
        <w:rPr>
          <w:rFonts w:ascii="Lucida Sans Unicode" w:hAnsi="Lucida Sans Unicode" w:cs="Lucida Sans Unicode"/>
          <w:b/>
          <w:sz w:val="20"/>
          <w:szCs w:val="20"/>
        </w:rPr>
        <w:t xml:space="preserve">Okvirni sporazum </w:t>
      </w:r>
      <w:r w:rsidR="00BC5A28" w:rsidRPr="00FE2E77">
        <w:rPr>
          <w:rFonts w:ascii="Lucida Sans Unicode" w:hAnsi="Lucida Sans Unicode" w:cs="Lucida Sans Unicode"/>
          <w:b/>
          <w:sz w:val="20"/>
          <w:szCs w:val="20"/>
        </w:rPr>
        <w:t xml:space="preserve">o </w:t>
      </w:r>
      <w:r w:rsidR="005D2C43" w:rsidRPr="00FE2E77">
        <w:rPr>
          <w:rFonts w:ascii="Lucida Sans Unicode" w:hAnsi="Lucida Sans Unicode" w:cs="Lucida Sans Unicode"/>
          <w:b/>
          <w:sz w:val="20"/>
          <w:szCs w:val="20"/>
        </w:rPr>
        <w:t xml:space="preserve">izvajanju storitev servisiranja za sklop </w:t>
      </w:r>
      <w:r w:rsidR="00057225" w:rsidRPr="00FE2E77">
        <w:rPr>
          <w:rFonts w:ascii="Lucida Sans Unicode" w:hAnsi="Lucida Sans Unicode" w:cs="Lucida Sans Unicode"/>
          <w:b/>
          <w:sz w:val="20"/>
          <w:szCs w:val="20"/>
        </w:rPr>
        <w:t>______</w:t>
      </w:r>
    </w:p>
    <w:p w14:paraId="126388AB" w14:textId="77777777" w:rsidR="009C3873" w:rsidRPr="00FE2E77" w:rsidRDefault="009C3873" w:rsidP="00FE2E77">
      <w:pPr>
        <w:pStyle w:val="Telobesedila"/>
        <w:spacing w:line="240" w:lineRule="auto"/>
        <w:jc w:val="both"/>
        <w:rPr>
          <w:rFonts w:ascii="Lucida Sans Unicode" w:hAnsi="Lucida Sans Unicode" w:cs="Lucida Sans Unicode"/>
          <w:sz w:val="20"/>
          <w:szCs w:val="20"/>
        </w:rPr>
      </w:pPr>
    </w:p>
    <w:p w14:paraId="0F7ECC9C" w14:textId="77777777" w:rsidR="009C3873" w:rsidRPr="00FE2E77" w:rsidRDefault="00CC327A" w:rsidP="00FE2E77">
      <w:pPr>
        <w:spacing w:line="240" w:lineRule="auto"/>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t>Splošne določbe</w:t>
      </w:r>
    </w:p>
    <w:p w14:paraId="0E7C30E6" w14:textId="77777777" w:rsidR="009C3873" w:rsidRPr="00FE2E77" w:rsidRDefault="009C3873" w:rsidP="00FE2E77">
      <w:pPr>
        <w:pStyle w:val="Odstavekseznama"/>
        <w:widowControl w:val="0"/>
        <w:numPr>
          <w:ilvl w:val="0"/>
          <w:numId w:val="18"/>
        </w:numPr>
        <w:tabs>
          <w:tab w:val="left" w:pos="4643"/>
        </w:tabs>
        <w:spacing w:before="103"/>
        <w:ind w:hanging="249"/>
        <w:contextualSpacing w:val="0"/>
        <w:rPr>
          <w:rFonts w:ascii="Lucida Sans Unicode" w:hAnsi="Lucida Sans Unicode" w:cs="Lucida Sans Unicode"/>
          <w:szCs w:val="20"/>
        </w:rPr>
      </w:pPr>
      <w:r w:rsidRPr="00FE2E77">
        <w:rPr>
          <w:rFonts w:ascii="Lucida Sans Unicode" w:hAnsi="Lucida Sans Unicode" w:cs="Lucida Sans Unicode"/>
          <w:szCs w:val="20"/>
        </w:rPr>
        <w:t>člen</w:t>
      </w:r>
    </w:p>
    <w:p w14:paraId="4D6CB22F" w14:textId="77777777" w:rsidR="00CC327A" w:rsidRPr="00FE2E77" w:rsidRDefault="00CC327A"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Stranki ugotavljata, da: </w:t>
      </w:r>
    </w:p>
    <w:p w14:paraId="5DFC8B9D" w14:textId="5D5C44E8" w:rsidR="00E3072B" w:rsidRPr="00FE2E77" w:rsidRDefault="00CC327A" w:rsidP="00FE2E77">
      <w:pPr>
        <w:numPr>
          <w:ilvl w:val="0"/>
          <w:numId w:val="19"/>
        </w:num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je naročnik izvedel postopek oddaje javnega naročila »</w:t>
      </w:r>
      <w:r w:rsidR="00473F0E" w:rsidRPr="00FE2E77">
        <w:rPr>
          <w:rFonts w:ascii="Lucida Sans Unicode" w:hAnsi="Lucida Sans Unicode" w:cs="Lucida Sans Unicode"/>
          <w:sz w:val="20"/>
          <w:szCs w:val="20"/>
        </w:rPr>
        <w:t xml:space="preserve">Servisiranje osebnih vozil, nadgradenj, </w:t>
      </w:r>
      <w:r w:rsidR="00A40ABE" w:rsidRPr="00FE2E77">
        <w:rPr>
          <w:rFonts w:ascii="Lucida Sans Unicode" w:hAnsi="Lucida Sans Unicode" w:cs="Lucida Sans Unicode"/>
          <w:sz w:val="20"/>
          <w:szCs w:val="20"/>
        </w:rPr>
        <w:t>težke gradbene mehanizacije</w:t>
      </w:r>
      <w:r w:rsidR="00473F0E" w:rsidRPr="00FE2E77">
        <w:rPr>
          <w:rFonts w:ascii="Lucida Sans Unicode" w:hAnsi="Lucida Sans Unicode" w:cs="Lucida Sans Unicode"/>
          <w:sz w:val="20"/>
          <w:szCs w:val="20"/>
        </w:rPr>
        <w:t xml:space="preserve"> in tovornih vozil</w:t>
      </w:r>
      <w:r w:rsidRPr="00FE2E77">
        <w:rPr>
          <w:rFonts w:ascii="Lucida Sans Unicode" w:hAnsi="Lucida Sans Unicode" w:cs="Lucida Sans Unicode"/>
          <w:sz w:val="20"/>
          <w:szCs w:val="20"/>
        </w:rPr>
        <w:t>«, objavljen na Portalu javnih naročil z dne ................ 20</w:t>
      </w:r>
      <w:r w:rsidR="00D606A1" w:rsidRPr="00FE2E77">
        <w:rPr>
          <w:rFonts w:ascii="Lucida Sans Unicode" w:hAnsi="Lucida Sans Unicode" w:cs="Lucida Sans Unicode"/>
          <w:sz w:val="20"/>
          <w:szCs w:val="20"/>
        </w:rPr>
        <w:t>2</w:t>
      </w:r>
      <w:r w:rsidR="00F244D4" w:rsidRPr="00FE2E77">
        <w:rPr>
          <w:rFonts w:ascii="Lucida Sans Unicode" w:hAnsi="Lucida Sans Unicode" w:cs="Lucida Sans Unicode"/>
          <w:sz w:val="20"/>
          <w:szCs w:val="20"/>
        </w:rPr>
        <w:t>4</w:t>
      </w:r>
      <w:r w:rsidRPr="00FE2E77">
        <w:rPr>
          <w:rFonts w:ascii="Lucida Sans Unicode" w:hAnsi="Lucida Sans Unicode" w:cs="Lucida Sans Unicode"/>
          <w:sz w:val="20"/>
          <w:szCs w:val="20"/>
        </w:rPr>
        <w:t xml:space="preserve">, pod št. objave JN…………….. </w:t>
      </w:r>
    </w:p>
    <w:p w14:paraId="3C84FE5F" w14:textId="77777777" w:rsidR="00CC327A" w:rsidRPr="00FE2E77" w:rsidRDefault="00E3072B" w:rsidP="00FE2E77">
      <w:pPr>
        <w:numPr>
          <w:ilvl w:val="0"/>
          <w:numId w:val="19"/>
        </w:num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z</w:t>
      </w:r>
      <w:r w:rsidR="00CC327A" w:rsidRPr="00FE2E77">
        <w:rPr>
          <w:rFonts w:ascii="Lucida Sans Unicode" w:hAnsi="Lucida Sans Unicode" w:cs="Lucida Sans Unicode"/>
          <w:sz w:val="20"/>
          <w:szCs w:val="20"/>
        </w:rPr>
        <w:t xml:space="preserve"> odločitvijo o oddaji javnega naročila z dne __________ je bil </w:t>
      </w:r>
      <w:r w:rsidR="00ED2020" w:rsidRPr="00FE2E77">
        <w:rPr>
          <w:rFonts w:ascii="Lucida Sans Unicode" w:hAnsi="Lucida Sans Unicode" w:cs="Lucida Sans Unicode"/>
          <w:sz w:val="20"/>
          <w:szCs w:val="20"/>
        </w:rPr>
        <w:t xml:space="preserve">izvajalec </w:t>
      </w:r>
      <w:r w:rsidR="00CC327A" w:rsidRPr="00FE2E77">
        <w:rPr>
          <w:rFonts w:ascii="Lucida Sans Unicode" w:hAnsi="Lucida Sans Unicode" w:cs="Lucida Sans Unicode"/>
          <w:sz w:val="20"/>
          <w:szCs w:val="20"/>
        </w:rPr>
        <w:t>v predmetnem postopku oddaje javnega naročila izbran kot najugodnejši ponudnik</w:t>
      </w:r>
      <w:r w:rsidR="00215628" w:rsidRPr="00FE2E77">
        <w:rPr>
          <w:rFonts w:ascii="Lucida Sans Unicode" w:hAnsi="Lucida Sans Unicode" w:cs="Lucida Sans Unicode"/>
          <w:sz w:val="20"/>
          <w:szCs w:val="20"/>
        </w:rPr>
        <w:t xml:space="preserve"> za sklop____________</w:t>
      </w:r>
      <w:r w:rsidR="00CC327A" w:rsidRPr="00FE2E77">
        <w:rPr>
          <w:rFonts w:ascii="Lucida Sans Unicode" w:hAnsi="Lucida Sans Unicode" w:cs="Lucida Sans Unicode"/>
          <w:sz w:val="20"/>
          <w:szCs w:val="20"/>
        </w:rPr>
        <w:t>.</w:t>
      </w:r>
    </w:p>
    <w:p w14:paraId="551F5169" w14:textId="77777777" w:rsidR="00CC327A" w:rsidRPr="00FE2E77" w:rsidRDefault="00CC327A" w:rsidP="00FE2E77">
      <w:pPr>
        <w:numPr>
          <w:ilvl w:val="0"/>
          <w:numId w:val="19"/>
        </w:num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da je sestavni del </w:t>
      </w:r>
      <w:r w:rsidR="005D2C43" w:rsidRPr="00FE2E77">
        <w:rPr>
          <w:rFonts w:ascii="Lucida Sans Unicode" w:hAnsi="Lucida Sans Unicode" w:cs="Lucida Sans Unicode"/>
          <w:sz w:val="20"/>
          <w:szCs w:val="20"/>
        </w:rPr>
        <w:t xml:space="preserve">sporazuma </w:t>
      </w:r>
      <w:r w:rsidRPr="00FE2E77">
        <w:rPr>
          <w:rFonts w:ascii="Lucida Sans Unicode" w:hAnsi="Lucida Sans Unicode" w:cs="Lucida Sans Unicode"/>
          <w:sz w:val="20"/>
          <w:szCs w:val="20"/>
        </w:rPr>
        <w:t>razpisna dokumentacija, ponudbena dokumentacija predmetnega javnega naročila</w:t>
      </w:r>
      <w:r w:rsidR="0067206F" w:rsidRPr="00FE2E77">
        <w:rPr>
          <w:rFonts w:ascii="Lucida Sans Unicode" w:hAnsi="Lucida Sans Unicode" w:cs="Lucida Sans Unicode"/>
          <w:sz w:val="20"/>
          <w:szCs w:val="20"/>
        </w:rPr>
        <w:t xml:space="preserve"> ter ostale priloge</w:t>
      </w:r>
      <w:r w:rsidRPr="00FE2E77">
        <w:rPr>
          <w:rFonts w:ascii="Lucida Sans Unicode" w:hAnsi="Lucida Sans Unicode" w:cs="Lucida Sans Unicode"/>
          <w:sz w:val="20"/>
          <w:szCs w:val="20"/>
        </w:rPr>
        <w:t>.</w:t>
      </w:r>
    </w:p>
    <w:p w14:paraId="2D830D40" w14:textId="77777777" w:rsidR="00CC327A" w:rsidRPr="00FE2E77" w:rsidRDefault="00CC327A" w:rsidP="00FE2E77">
      <w:pPr>
        <w:pStyle w:val="Telobesedila"/>
        <w:tabs>
          <w:tab w:val="left" w:pos="2545"/>
          <w:tab w:val="left" w:pos="8331"/>
        </w:tabs>
        <w:spacing w:line="240" w:lineRule="auto"/>
        <w:ind w:left="184" w:right="110"/>
        <w:jc w:val="both"/>
        <w:rPr>
          <w:rFonts w:ascii="Lucida Sans Unicode" w:hAnsi="Lucida Sans Unicode" w:cs="Lucida Sans Unicode"/>
          <w:sz w:val="20"/>
          <w:szCs w:val="20"/>
        </w:rPr>
      </w:pPr>
    </w:p>
    <w:p w14:paraId="17A01D81" w14:textId="77777777" w:rsidR="00585752" w:rsidRPr="00FE2E77" w:rsidRDefault="00585752" w:rsidP="00FE2E77">
      <w:pPr>
        <w:pStyle w:val="Telobesedila"/>
        <w:spacing w:line="240" w:lineRule="auto"/>
        <w:ind w:left="3967" w:right="3182"/>
        <w:jc w:val="both"/>
        <w:rPr>
          <w:rFonts w:ascii="Lucida Sans Unicode" w:hAnsi="Lucida Sans Unicode" w:cs="Lucida Sans Unicode"/>
          <w:sz w:val="20"/>
          <w:szCs w:val="20"/>
        </w:rPr>
      </w:pPr>
      <w:r w:rsidRPr="00FE2E77">
        <w:rPr>
          <w:rFonts w:ascii="Lucida Sans Unicode" w:hAnsi="Lucida Sans Unicode" w:cs="Lucida Sans Unicode"/>
          <w:sz w:val="20"/>
          <w:szCs w:val="20"/>
        </w:rPr>
        <w:t>2 .člen</w:t>
      </w:r>
    </w:p>
    <w:p w14:paraId="74989BC0" w14:textId="6341AB9B" w:rsidR="00783C5D" w:rsidRPr="00FE2E77" w:rsidRDefault="00783C5D"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 xml:space="preserve">S </w:t>
      </w:r>
      <w:r w:rsidR="00B41254" w:rsidRPr="00FE2E77">
        <w:rPr>
          <w:rFonts w:ascii="Lucida Sans Unicode" w:eastAsiaTheme="minorHAnsi" w:hAnsi="Lucida Sans Unicode" w:cs="Lucida Sans Unicode"/>
          <w:sz w:val="20"/>
          <w:szCs w:val="20"/>
        </w:rPr>
        <w:t xml:space="preserve">tem okvirnim sporazumom </w:t>
      </w:r>
      <w:r w:rsidRPr="00FE2E77">
        <w:rPr>
          <w:rFonts w:ascii="Lucida Sans Unicode" w:eastAsiaTheme="minorHAnsi" w:hAnsi="Lucida Sans Unicode" w:cs="Lucida Sans Unicode"/>
          <w:sz w:val="20"/>
          <w:szCs w:val="20"/>
        </w:rPr>
        <w:t>naročnik oddaja, izvajalec pa prevzema v izvedbo dobavo rezervnih delov in servisiranje vozil</w:t>
      </w:r>
      <w:r w:rsidR="00803FF7" w:rsidRPr="00FE2E77">
        <w:rPr>
          <w:rFonts w:ascii="Lucida Sans Unicode" w:eastAsiaTheme="minorHAnsi" w:hAnsi="Lucida Sans Unicode" w:cs="Lucida Sans Unicode"/>
          <w:sz w:val="20"/>
          <w:szCs w:val="20"/>
        </w:rPr>
        <w:t>/</w:t>
      </w:r>
      <w:r w:rsidR="00803FF7" w:rsidRPr="007106A4">
        <w:rPr>
          <w:rFonts w:ascii="Lucida Sans Unicode" w:eastAsiaTheme="minorHAnsi" w:hAnsi="Lucida Sans Unicode" w:cs="Lucida Sans Unicode"/>
          <w:i/>
          <w:sz w:val="20"/>
          <w:szCs w:val="20"/>
        </w:rPr>
        <w:t>v primeru sklop 2: nadgradenj vozil</w:t>
      </w:r>
      <w:r w:rsidRPr="00FE2E77">
        <w:rPr>
          <w:rFonts w:ascii="Lucida Sans Unicode" w:eastAsiaTheme="minorHAnsi" w:hAnsi="Lucida Sans Unicode" w:cs="Lucida Sans Unicode"/>
          <w:sz w:val="20"/>
          <w:szCs w:val="20"/>
        </w:rPr>
        <w:t xml:space="preserve">. Obseg blaga in </w:t>
      </w:r>
      <w:r w:rsidRPr="00FE2E77">
        <w:rPr>
          <w:rFonts w:ascii="Lucida Sans Unicode" w:eastAsiaTheme="minorHAnsi" w:hAnsi="Lucida Sans Unicode" w:cs="Lucida Sans Unicode"/>
          <w:sz w:val="20"/>
          <w:szCs w:val="20"/>
        </w:rPr>
        <w:lastRenderedPageBreak/>
        <w:t xml:space="preserve">storitev je razviden tudi iz priloženega predračuna, ki izhaja iz prilog predmetne razpisne in ponudbene dokumentacije. </w:t>
      </w:r>
    </w:p>
    <w:p w14:paraId="1D9C164E" w14:textId="77777777" w:rsidR="00B41254" w:rsidRPr="00FE2E77" w:rsidRDefault="00B41254"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S tem okvirnim sporazumom se stranki dogovorita o splošnih pogojih izvajanja javnega naročila. </w:t>
      </w:r>
    </w:p>
    <w:p w14:paraId="08106410" w14:textId="77777777" w:rsidR="00B41254" w:rsidRPr="00FE2E77" w:rsidRDefault="00B41254"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Sestavni del tega okvirnega sporazuma so vse zahteve in pogoji, določeni z razpisno dokumentacijo in ponudbena dokumentacija ponudnika. </w:t>
      </w:r>
    </w:p>
    <w:p w14:paraId="77DB765A" w14:textId="05916CEE" w:rsidR="00B41254" w:rsidRPr="00FE2E77" w:rsidRDefault="00B41254" w:rsidP="00FE2E77">
      <w:pPr>
        <w:spacing w:line="240" w:lineRule="auto"/>
        <w:jc w:val="both"/>
        <w:rPr>
          <w:rFonts w:ascii="Lucida Sans Unicode" w:eastAsia="Arial Unicode MS" w:hAnsi="Lucida Sans Unicode" w:cs="Lucida Sans Unicode"/>
          <w:sz w:val="20"/>
          <w:szCs w:val="20"/>
        </w:rPr>
      </w:pPr>
      <w:r w:rsidRPr="00FE2E77">
        <w:rPr>
          <w:rFonts w:ascii="Lucida Sans Unicode" w:hAnsi="Lucida Sans Unicode" w:cs="Lucida Sans Unicode"/>
          <w:sz w:val="20"/>
          <w:szCs w:val="20"/>
        </w:rPr>
        <w:t xml:space="preserve">Predmet okvirnega sporazuma so naročila, ki jih naročnik po obsegu in časovno ne more vnaprej določiti. Količine in vrste del po predračunu so okvirne. Izvajalec in naročnik se izrecno dogovorita, da bo naročnik v obdobju veljavnosti tega sporazuma naročal le tiste storitve </w:t>
      </w:r>
      <w:r w:rsidR="00803FF7" w:rsidRPr="00FE2E77">
        <w:rPr>
          <w:rFonts w:ascii="Lucida Sans Unicode" w:hAnsi="Lucida Sans Unicode" w:cs="Lucida Sans Unicode"/>
          <w:sz w:val="20"/>
          <w:szCs w:val="20"/>
        </w:rPr>
        <w:t xml:space="preserve">in material </w:t>
      </w:r>
      <w:r w:rsidRPr="00FE2E77">
        <w:rPr>
          <w:rFonts w:ascii="Lucida Sans Unicode" w:hAnsi="Lucida Sans Unicode" w:cs="Lucida Sans Unicode"/>
          <w:sz w:val="20"/>
          <w:szCs w:val="20"/>
        </w:rPr>
        <w:t xml:space="preserve">iz ponudbenega predračuna, ki jih bo dejansko potreboval. </w:t>
      </w:r>
      <w:r w:rsidRPr="00FE2E77">
        <w:rPr>
          <w:rFonts w:ascii="Lucida Sans Unicode" w:eastAsia="Arial Unicode MS" w:hAnsi="Lucida Sans Unicode" w:cs="Lucida Sans Unicode"/>
          <w:sz w:val="20"/>
          <w:szCs w:val="20"/>
        </w:rPr>
        <w:t>Naročnik se tako ne zavezuje naročiti vseh razpisanih storitev</w:t>
      </w:r>
      <w:r w:rsidR="00803FF7" w:rsidRPr="00FE2E77">
        <w:rPr>
          <w:rFonts w:ascii="Lucida Sans Unicode" w:eastAsia="Arial Unicode MS" w:hAnsi="Lucida Sans Unicode" w:cs="Lucida Sans Unicode"/>
          <w:sz w:val="20"/>
          <w:szCs w:val="20"/>
        </w:rPr>
        <w:t xml:space="preserve"> in materiala</w:t>
      </w:r>
      <w:r w:rsidRPr="00FE2E77">
        <w:rPr>
          <w:rFonts w:ascii="Lucida Sans Unicode" w:eastAsia="Arial Unicode MS" w:hAnsi="Lucida Sans Unicode" w:cs="Lucida Sans Unicode"/>
          <w:sz w:val="20"/>
          <w:szCs w:val="20"/>
        </w:rPr>
        <w:t>, ampak zgolj storitve</w:t>
      </w:r>
      <w:r w:rsidR="00803FF7" w:rsidRPr="00FE2E77">
        <w:rPr>
          <w:rFonts w:ascii="Lucida Sans Unicode" w:eastAsia="Arial Unicode MS" w:hAnsi="Lucida Sans Unicode" w:cs="Lucida Sans Unicode"/>
          <w:sz w:val="20"/>
          <w:szCs w:val="20"/>
        </w:rPr>
        <w:t xml:space="preserve"> oz. material</w:t>
      </w:r>
      <w:r w:rsidRPr="00FE2E77">
        <w:rPr>
          <w:rFonts w:ascii="Lucida Sans Unicode" w:eastAsia="Arial Unicode MS" w:hAnsi="Lucida Sans Unicode" w:cs="Lucida Sans Unicode"/>
          <w:sz w:val="20"/>
          <w:szCs w:val="20"/>
        </w:rPr>
        <w:t xml:space="preserve">, ki jih bo dejansko potreboval v okviru razpoložljivih sredstev. </w:t>
      </w:r>
      <w:r w:rsidRPr="00FE2E77">
        <w:rPr>
          <w:rFonts w:ascii="Lucida Sans Unicode" w:hAnsi="Lucida Sans Unicode" w:cs="Lucida Sans Unicode"/>
          <w:sz w:val="20"/>
          <w:szCs w:val="20"/>
        </w:rPr>
        <w:t>Izvajalec zaradi naročenih manjših količin posamezne storitve</w:t>
      </w:r>
      <w:r w:rsidR="00803FF7" w:rsidRPr="00FE2E77">
        <w:rPr>
          <w:rFonts w:ascii="Lucida Sans Unicode" w:hAnsi="Lucida Sans Unicode" w:cs="Lucida Sans Unicode"/>
          <w:sz w:val="20"/>
          <w:szCs w:val="20"/>
        </w:rPr>
        <w:t xml:space="preserve"> oz. storitve</w:t>
      </w:r>
      <w:r w:rsidRPr="00FE2E77">
        <w:rPr>
          <w:rFonts w:ascii="Lucida Sans Unicode" w:hAnsi="Lucida Sans Unicode" w:cs="Lucida Sans Unicode"/>
          <w:sz w:val="20"/>
          <w:szCs w:val="20"/>
        </w:rPr>
        <w:t xml:space="preserve"> ni upravičen do kakršnegakoli odškodninskega zahtevka.</w:t>
      </w:r>
      <w:r w:rsidRPr="00FE2E77">
        <w:rPr>
          <w:rFonts w:ascii="Lucida Sans Unicode" w:eastAsia="Arial Unicode MS" w:hAnsi="Lucida Sans Unicode" w:cs="Lucida Sans Unicode"/>
          <w:sz w:val="20"/>
          <w:szCs w:val="20"/>
        </w:rPr>
        <w:t xml:space="preserve"> </w:t>
      </w:r>
    </w:p>
    <w:p w14:paraId="0C4B0AD3" w14:textId="454E27E0" w:rsidR="00B41254" w:rsidRPr="00FE2E77" w:rsidRDefault="00B41254" w:rsidP="00FE2E77">
      <w:pPr>
        <w:spacing w:line="240" w:lineRule="auto"/>
        <w:jc w:val="both"/>
        <w:rPr>
          <w:rFonts w:ascii="Lucida Sans Unicode" w:eastAsia="Arial Unicode MS" w:hAnsi="Lucida Sans Unicode" w:cs="Lucida Sans Unicode"/>
          <w:sz w:val="20"/>
          <w:szCs w:val="20"/>
        </w:rPr>
      </w:pPr>
      <w:r w:rsidRPr="00FE2E77">
        <w:rPr>
          <w:rFonts w:ascii="Lucida Sans Unicode" w:eastAsia="Arial Unicode MS" w:hAnsi="Lucida Sans Unicode" w:cs="Lucida Sans Unicode"/>
          <w:sz w:val="20"/>
          <w:szCs w:val="20"/>
        </w:rPr>
        <w:t>Predmet posameznih naročil so lahko tudi storitve</w:t>
      </w:r>
      <w:r w:rsidR="00803FF7" w:rsidRPr="00FE2E77">
        <w:rPr>
          <w:rFonts w:ascii="Lucida Sans Unicode" w:eastAsia="Arial Unicode MS" w:hAnsi="Lucida Sans Unicode" w:cs="Lucida Sans Unicode"/>
          <w:sz w:val="20"/>
          <w:szCs w:val="20"/>
        </w:rPr>
        <w:t xml:space="preserve"> oz. blago</w:t>
      </w:r>
      <w:r w:rsidRPr="00FE2E77">
        <w:rPr>
          <w:rFonts w:ascii="Lucida Sans Unicode" w:eastAsia="Arial Unicode MS" w:hAnsi="Lucida Sans Unicode" w:cs="Lucida Sans Unicode"/>
          <w:sz w:val="20"/>
          <w:szCs w:val="20"/>
        </w:rPr>
        <w:t>, ki niso navedene v ponudbenem predračunu, ki je priloga tega sporazuma, če v času izvajanja okvirnega sporazuma nastane potreba po naročanju drugih storitev</w:t>
      </w:r>
      <w:r w:rsidR="00803FF7" w:rsidRPr="00FE2E77">
        <w:rPr>
          <w:rFonts w:ascii="Lucida Sans Unicode" w:eastAsia="Arial Unicode MS" w:hAnsi="Lucida Sans Unicode" w:cs="Lucida Sans Unicode"/>
          <w:sz w:val="20"/>
          <w:szCs w:val="20"/>
        </w:rPr>
        <w:t xml:space="preserve"> oz. blaga</w:t>
      </w:r>
      <w:r w:rsidRPr="00FE2E77">
        <w:rPr>
          <w:rFonts w:ascii="Lucida Sans Unicode" w:eastAsia="Arial Unicode MS" w:hAnsi="Lucida Sans Unicode" w:cs="Lucida Sans Unicode"/>
          <w:sz w:val="20"/>
          <w:szCs w:val="20"/>
        </w:rPr>
        <w:t xml:space="preserve"> s področja predmeta javnega naročila.</w:t>
      </w:r>
      <w:r w:rsidR="002F1F92" w:rsidRPr="00FE2E77">
        <w:rPr>
          <w:rFonts w:ascii="Lucida Sans Unicode" w:eastAsia="Arial Unicode MS" w:hAnsi="Lucida Sans Unicode" w:cs="Lucida Sans Unicode"/>
          <w:sz w:val="20"/>
          <w:szCs w:val="20"/>
        </w:rPr>
        <w:t xml:space="preserve"> Naročnik si pridržuje pravico, da bo tekom veljavnosti sporazuma naročal tudi servisne storitve na drugih vozilih, ki jih bo pridobil tekom veljavnosti sporazuma, izvajalec pa bi zaračunaval storitve po cenah na enoto, kot izhajajo iz njegove ponudbe.</w:t>
      </w:r>
    </w:p>
    <w:p w14:paraId="223126F1" w14:textId="77777777" w:rsidR="002C448F" w:rsidRPr="00FE2E77" w:rsidRDefault="002C448F" w:rsidP="00FE2E77">
      <w:pPr>
        <w:spacing w:line="240" w:lineRule="auto"/>
        <w:jc w:val="both"/>
        <w:rPr>
          <w:rFonts w:ascii="Lucida Sans Unicode" w:hAnsi="Lucida Sans Unicode" w:cs="Lucida Sans Unicode"/>
          <w:b/>
          <w:sz w:val="20"/>
          <w:szCs w:val="20"/>
        </w:rPr>
      </w:pPr>
    </w:p>
    <w:p w14:paraId="11FD83A7" w14:textId="3CB5B6C3" w:rsidR="009C3873" w:rsidRPr="00FE2E77" w:rsidRDefault="00585752" w:rsidP="00FE2E77">
      <w:pPr>
        <w:spacing w:line="240" w:lineRule="auto"/>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t>Pogodbena vrednost</w:t>
      </w:r>
    </w:p>
    <w:p w14:paraId="45B06A65" w14:textId="77777777" w:rsidR="009C3873" w:rsidRPr="00FE2E77" w:rsidRDefault="009C3873" w:rsidP="00FE2E77">
      <w:pPr>
        <w:pStyle w:val="Telobesedila"/>
        <w:spacing w:before="103" w:line="240" w:lineRule="auto"/>
        <w:ind w:left="4115" w:right="4129"/>
        <w:jc w:val="both"/>
        <w:rPr>
          <w:rFonts w:ascii="Lucida Sans Unicode" w:hAnsi="Lucida Sans Unicode" w:cs="Lucida Sans Unicode"/>
          <w:sz w:val="20"/>
          <w:szCs w:val="20"/>
        </w:rPr>
      </w:pPr>
      <w:r w:rsidRPr="00FE2E77">
        <w:rPr>
          <w:rFonts w:ascii="Lucida Sans Unicode" w:hAnsi="Lucida Sans Unicode" w:cs="Lucida Sans Unicode"/>
          <w:sz w:val="20"/>
          <w:szCs w:val="20"/>
        </w:rPr>
        <w:t>3.člen</w:t>
      </w:r>
    </w:p>
    <w:p w14:paraId="1BEE7E88" w14:textId="0D6BCF4B" w:rsidR="00150360" w:rsidRPr="00FE2E77" w:rsidRDefault="00801473" w:rsidP="00FE2E77">
      <w:pPr>
        <w:spacing w:line="240" w:lineRule="auto"/>
        <w:jc w:val="both"/>
        <w:rPr>
          <w:rFonts w:ascii="Lucida Sans Unicode" w:eastAsia="Arial Unicode MS" w:hAnsi="Lucida Sans Unicode" w:cs="Lucida Sans Unicode"/>
          <w:sz w:val="20"/>
          <w:szCs w:val="20"/>
        </w:rPr>
      </w:pPr>
      <w:r w:rsidRPr="00FE2E77">
        <w:rPr>
          <w:rFonts w:ascii="Lucida Sans Unicode" w:eastAsia="Arial Unicode MS" w:hAnsi="Lucida Sans Unicode" w:cs="Lucida Sans Unicode"/>
          <w:sz w:val="20"/>
          <w:szCs w:val="20"/>
        </w:rPr>
        <w:t xml:space="preserve">Pogodbena vrednost je enaka ocenjeni vrednosti </w:t>
      </w:r>
      <w:r w:rsidR="00150360" w:rsidRPr="00FE2E77">
        <w:rPr>
          <w:rFonts w:ascii="Lucida Sans Unicode" w:eastAsia="Arial Unicode MS" w:hAnsi="Lucida Sans Unicode" w:cs="Lucida Sans Unicode"/>
          <w:sz w:val="20"/>
          <w:szCs w:val="20"/>
        </w:rPr>
        <w:t xml:space="preserve">za čas trajanja okvirnega sporazuma </w:t>
      </w:r>
      <w:r w:rsidR="007106A4">
        <w:rPr>
          <w:rFonts w:ascii="Lucida Sans Unicode" w:eastAsia="Arial Unicode MS" w:hAnsi="Lucida Sans Unicode" w:cs="Lucida Sans Unicode"/>
          <w:sz w:val="20"/>
          <w:szCs w:val="20"/>
        </w:rPr>
        <w:t xml:space="preserve">in </w:t>
      </w:r>
      <w:r w:rsidR="00150360" w:rsidRPr="00FE2E77">
        <w:rPr>
          <w:rFonts w:ascii="Lucida Sans Unicode" w:eastAsia="Arial Unicode MS" w:hAnsi="Lucida Sans Unicode" w:cs="Lucida Sans Unicode"/>
          <w:sz w:val="20"/>
          <w:szCs w:val="20"/>
        </w:rPr>
        <w:t>znaša ______________ EUR brez DDV</w:t>
      </w:r>
      <w:r w:rsidR="009016DB" w:rsidRPr="00FE2E77">
        <w:rPr>
          <w:rFonts w:ascii="Lucida Sans Unicode" w:eastAsia="Arial Unicode MS" w:hAnsi="Lucida Sans Unicode" w:cs="Lucida Sans Unicode"/>
          <w:sz w:val="20"/>
          <w:szCs w:val="20"/>
        </w:rPr>
        <w:t xml:space="preserve"> (</w:t>
      </w:r>
      <w:r w:rsidR="009016DB" w:rsidRPr="00FE2E77">
        <w:rPr>
          <w:rFonts w:ascii="Lucida Sans Unicode" w:eastAsia="Arial Unicode MS" w:hAnsi="Lucida Sans Unicode" w:cs="Lucida Sans Unicode"/>
          <w:i/>
          <w:sz w:val="20"/>
          <w:szCs w:val="20"/>
        </w:rPr>
        <w:t>odvisno od sklopa)</w:t>
      </w:r>
    </w:p>
    <w:p w14:paraId="66F84DA7" w14:textId="61B3DF0E" w:rsidR="00AD1606" w:rsidRPr="00FE2E77" w:rsidRDefault="00AD1606" w:rsidP="00FE2E77">
      <w:pPr>
        <w:spacing w:line="240" w:lineRule="auto"/>
        <w:jc w:val="both"/>
        <w:rPr>
          <w:rFonts w:ascii="Lucida Sans Unicode" w:eastAsia="Arial Unicode MS" w:hAnsi="Lucida Sans Unicode" w:cs="Lucida Sans Unicode"/>
          <w:i/>
          <w:sz w:val="20"/>
          <w:szCs w:val="20"/>
        </w:rPr>
      </w:pPr>
      <w:r w:rsidRPr="007106A4">
        <w:rPr>
          <w:rFonts w:ascii="Lucida Sans Unicode" w:eastAsia="Arial Unicode MS" w:hAnsi="Lucida Sans Unicode" w:cs="Lucida Sans Unicode"/>
          <w:sz w:val="20"/>
          <w:szCs w:val="20"/>
        </w:rPr>
        <w:t>Popust na veljaven cenik znaša ________ %</w:t>
      </w:r>
      <w:r w:rsidR="00803FF7" w:rsidRPr="007106A4">
        <w:rPr>
          <w:rFonts w:ascii="Lucida Sans Unicode" w:eastAsia="Arial Unicode MS" w:hAnsi="Lucida Sans Unicode" w:cs="Lucida Sans Unicode"/>
          <w:sz w:val="20"/>
          <w:szCs w:val="20"/>
        </w:rPr>
        <w:t xml:space="preserve"> </w:t>
      </w:r>
      <w:r w:rsidR="00803FF7" w:rsidRPr="007106A4">
        <w:rPr>
          <w:rFonts w:ascii="Lucida Sans Unicode" w:eastAsia="Arial Unicode MS" w:hAnsi="Lucida Sans Unicode" w:cs="Lucida Sans Unicode"/>
          <w:i/>
          <w:sz w:val="20"/>
          <w:szCs w:val="20"/>
        </w:rPr>
        <w:t>(velja za sklop</w:t>
      </w:r>
      <w:r w:rsidR="00EB799E" w:rsidRPr="007106A4">
        <w:rPr>
          <w:rFonts w:ascii="Lucida Sans Unicode" w:eastAsia="Arial Unicode MS" w:hAnsi="Lucida Sans Unicode" w:cs="Lucida Sans Unicode"/>
          <w:i/>
          <w:sz w:val="20"/>
          <w:szCs w:val="20"/>
        </w:rPr>
        <w:t>e</w:t>
      </w:r>
      <w:r w:rsidR="00803FF7" w:rsidRPr="007106A4">
        <w:rPr>
          <w:rFonts w:ascii="Lucida Sans Unicode" w:eastAsia="Arial Unicode MS" w:hAnsi="Lucida Sans Unicode" w:cs="Lucida Sans Unicode"/>
          <w:i/>
          <w:sz w:val="20"/>
          <w:szCs w:val="20"/>
        </w:rPr>
        <w:t xml:space="preserve"> 1</w:t>
      </w:r>
      <w:r w:rsidR="00EB799E" w:rsidRPr="007106A4">
        <w:rPr>
          <w:rFonts w:ascii="Lucida Sans Unicode" w:eastAsia="Arial Unicode MS" w:hAnsi="Lucida Sans Unicode" w:cs="Lucida Sans Unicode"/>
          <w:i/>
          <w:sz w:val="20"/>
          <w:szCs w:val="20"/>
        </w:rPr>
        <w:t>,</w:t>
      </w:r>
      <w:r w:rsidR="00803FF7" w:rsidRPr="007106A4">
        <w:rPr>
          <w:rFonts w:ascii="Lucida Sans Unicode" w:eastAsia="Arial Unicode MS" w:hAnsi="Lucida Sans Unicode" w:cs="Lucida Sans Unicode"/>
          <w:i/>
          <w:sz w:val="20"/>
          <w:szCs w:val="20"/>
        </w:rPr>
        <w:t xml:space="preserve"> 3</w:t>
      </w:r>
      <w:r w:rsidR="00EB799E" w:rsidRPr="007106A4">
        <w:rPr>
          <w:rFonts w:ascii="Lucida Sans Unicode" w:eastAsia="Arial Unicode MS" w:hAnsi="Lucida Sans Unicode" w:cs="Lucida Sans Unicode"/>
          <w:i/>
          <w:sz w:val="20"/>
          <w:szCs w:val="20"/>
        </w:rPr>
        <w:t>, 4</w:t>
      </w:r>
      <w:r w:rsidR="00803FF7" w:rsidRPr="007106A4">
        <w:rPr>
          <w:rFonts w:ascii="Lucida Sans Unicode" w:eastAsia="Arial Unicode MS" w:hAnsi="Lucida Sans Unicode" w:cs="Lucida Sans Unicode"/>
          <w:i/>
          <w:sz w:val="20"/>
          <w:szCs w:val="20"/>
        </w:rPr>
        <w:t>)</w:t>
      </w:r>
    </w:p>
    <w:p w14:paraId="5EC7F441" w14:textId="6DF0DD9C" w:rsidR="00D933B1" w:rsidRPr="00FE2E77" w:rsidRDefault="00D933B1" w:rsidP="00FE2E77">
      <w:pPr>
        <w:spacing w:line="240" w:lineRule="auto"/>
        <w:jc w:val="both"/>
        <w:rPr>
          <w:rFonts w:ascii="Lucida Sans Unicode" w:hAnsi="Lucida Sans Unicode" w:cs="Lucida Sans Unicode"/>
          <w:sz w:val="20"/>
          <w:szCs w:val="20"/>
        </w:rPr>
      </w:pPr>
      <w:r w:rsidRPr="00FE2E77">
        <w:rPr>
          <w:rFonts w:ascii="Lucida Sans Unicode" w:eastAsiaTheme="minorHAnsi" w:hAnsi="Lucida Sans Unicode" w:cs="Lucida Sans Unicode"/>
          <w:sz w:val="20"/>
          <w:szCs w:val="20"/>
        </w:rPr>
        <w:t xml:space="preserve">Pogodbena vrednost brez DDV vključuje vse elemente, iz katerih je sestavljena in vključuje vse stroške, davke tako, da naročnika ne bremenijo kakršnikoli stroški, povezani s predmetom javnega naročila. V pogodbeni vrednosti so upoštevani vsi </w:t>
      </w:r>
      <w:r w:rsidRPr="00FE2E77">
        <w:rPr>
          <w:rFonts w:ascii="Lucida Sans Unicode" w:hAnsi="Lucida Sans Unicode" w:cs="Lucida Sans Unicode"/>
          <w:sz w:val="20"/>
          <w:szCs w:val="20"/>
        </w:rPr>
        <w:t>elementi, ki vplivajo na izračun cene: dobavo, dostavo in montažo opreme ali rezervnih delov, opravljanje storitev in del v garancijski dobi in obdobju servisiranja, stroške dela serviserjev, kot so stroški osebja, ki skrbijo za delovanje vozil, zagotovitev potrebne tehnične opreme, ter vse ostale elemente, ki vplivajo na izračun cene. V ponudbeni ceni je zajeta tudi vrednost vseh pripravljalnih in pomožnih del za izvedbo pogodbenih del, stroškov meritev, preiskav in atestov, zavarovanj, varnosti pri delu in drugih stroškov vse do primopredaje servisirane opreme</w:t>
      </w:r>
      <w:r w:rsidR="003B24CD" w:rsidRPr="00FE2E77">
        <w:rPr>
          <w:rFonts w:ascii="Lucida Sans Unicode" w:hAnsi="Lucida Sans Unicode" w:cs="Lucida Sans Unicode"/>
          <w:sz w:val="20"/>
          <w:szCs w:val="20"/>
        </w:rPr>
        <w:t>, vključno prevzem vozil na sedežu naročnika in dostava nazaj</w:t>
      </w:r>
      <w:r w:rsidRPr="00FE2E77">
        <w:rPr>
          <w:rFonts w:ascii="Lucida Sans Unicode" w:hAnsi="Lucida Sans Unicode" w:cs="Lucida Sans Unicode"/>
          <w:sz w:val="20"/>
          <w:szCs w:val="20"/>
        </w:rPr>
        <w:t>.</w:t>
      </w:r>
    </w:p>
    <w:p w14:paraId="2B8D1F98" w14:textId="23F53DD9" w:rsidR="00B223F0" w:rsidRPr="00FE2E77" w:rsidRDefault="00D933B1" w:rsidP="00FE2E77">
      <w:pPr>
        <w:spacing w:line="240" w:lineRule="auto"/>
        <w:jc w:val="both"/>
        <w:rPr>
          <w:rFonts w:ascii="Lucida Sans Unicode" w:eastAsia="Arial Unicode MS" w:hAnsi="Lucida Sans Unicode" w:cs="Lucida Sans Unicode"/>
          <w:sz w:val="20"/>
          <w:szCs w:val="20"/>
        </w:rPr>
      </w:pPr>
      <w:r w:rsidRPr="00FE2E77">
        <w:rPr>
          <w:rFonts w:ascii="Lucida Sans Unicode" w:eastAsia="Arial Unicode MS" w:hAnsi="Lucida Sans Unicode" w:cs="Lucida Sans Unicode"/>
          <w:sz w:val="20"/>
          <w:szCs w:val="20"/>
        </w:rPr>
        <w:lastRenderedPageBreak/>
        <w:t xml:space="preserve">Pogodbena cena za stroške servisiranja so </w:t>
      </w:r>
      <w:r w:rsidRPr="00FE2E77">
        <w:rPr>
          <w:rFonts w:ascii="Lucida Sans Unicode" w:eastAsiaTheme="minorHAnsi" w:hAnsi="Lucida Sans Unicode" w:cs="Lucida Sans Unicode"/>
          <w:sz w:val="20"/>
          <w:szCs w:val="20"/>
        </w:rPr>
        <w:t xml:space="preserve">za čas trajanja </w:t>
      </w:r>
      <w:r w:rsidR="001E02FC" w:rsidRPr="00FE2E77">
        <w:rPr>
          <w:rFonts w:ascii="Lucida Sans Unicode" w:eastAsiaTheme="minorHAnsi" w:hAnsi="Lucida Sans Unicode" w:cs="Lucida Sans Unicode"/>
          <w:sz w:val="20"/>
          <w:szCs w:val="20"/>
        </w:rPr>
        <w:t>sporazuma</w:t>
      </w:r>
      <w:r w:rsidRPr="00FE2E77">
        <w:rPr>
          <w:rFonts w:ascii="Lucida Sans Unicode" w:eastAsiaTheme="minorHAnsi" w:hAnsi="Lucida Sans Unicode" w:cs="Lucida Sans Unicode"/>
          <w:sz w:val="20"/>
          <w:szCs w:val="20"/>
        </w:rPr>
        <w:t xml:space="preserve"> fiksne in so </w:t>
      </w:r>
      <w:r w:rsidRPr="00FE2E77">
        <w:rPr>
          <w:rFonts w:ascii="Lucida Sans Unicode" w:eastAsiaTheme="minorHAnsi" w:hAnsi="Lucida Sans Unicode" w:cs="Lucida Sans Unicode"/>
          <w:bCs/>
          <w:sz w:val="20"/>
          <w:szCs w:val="20"/>
        </w:rPr>
        <w:t>veljavne za ves čas trajanja obdobja servisiranja (ki se razteza tudi v obdobje garancije).</w:t>
      </w:r>
      <w:r w:rsidR="00150360" w:rsidRPr="00FE2E77">
        <w:rPr>
          <w:rFonts w:ascii="Lucida Sans Unicode" w:eastAsiaTheme="minorHAnsi" w:hAnsi="Lucida Sans Unicode" w:cs="Lucida Sans Unicode"/>
          <w:bCs/>
          <w:sz w:val="20"/>
          <w:szCs w:val="20"/>
        </w:rPr>
        <w:t xml:space="preserve"> </w:t>
      </w:r>
      <w:r w:rsidR="00B223F0" w:rsidRPr="00FE2E77">
        <w:rPr>
          <w:rFonts w:ascii="Lucida Sans Unicode" w:eastAsia="Arial Unicode MS" w:hAnsi="Lucida Sans Unicode" w:cs="Lucida Sans Unicode"/>
          <w:sz w:val="20"/>
          <w:szCs w:val="20"/>
        </w:rPr>
        <w:t>Ne glede na navedeno se lahko pogodbeni stranki v času trajanja pogodbe v primeru nastopa objektivnih okoliščin v skladu z veljavnimi predpisi (sprememba pozitivno pravnih predpisov in drugi objektivni razlogi) soglasno dogovorita za spremembo pogodbene cene (vrednosti postavk na enoto mere), s sklenitvijo posebnega dogovora v obliki aneksa k pogodbi.</w:t>
      </w:r>
    </w:p>
    <w:p w14:paraId="37F253BB" w14:textId="12526A87" w:rsidR="00D933B1" w:rsidRPr="00FE2E77" w:rsidRDefault="00B223F0"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Izvajalec lahko zaračuna polno servisno uro, če izvaja storitev več kot 45 minut, sicer sorazmerni del.</w:t>
      </w:r>
    </w:p>
    <w:p w14:paraId="6682F8E9" w14:textId="77777777" w:rsidR="00D933B1" w:rsidRPr="00FE2E77" w:rsidRDefault="00D933B1" w:rsidP="00FE2E77">
      <w:pPr>
        <w:suppressAutoHyphens/>
        <w:autoSpaceDN w:val="0"/>
        <w:spacing w:line="240" w:lineRule="auto"/>
        <w:jc w:val="both"/>
        <w:textAlignment w:val="baseline"/>
        <w:rPr>
          <w:rFonts w:ascii="Lucida Sans Unicode" w:hAnsi="Lucida Sans Unicode" w:cs="Lucida Sans Unicode"/>
          <w:kern w:val="3"/>
          <w:sz w:val="20"/>
          <w:szCs w:val="20"/>
          <w:lang w:eastAsia="zh-CN"/>
        </w:rPr>
      </w:pPr>
      <w:r w:rsidRPr="00FE2E77">
        <w:rPr>
          <w:rFonts w:ascii="Lucida Sans Unicode" w:hAnsi="Lucida Sans Unicode" w:cs="Lucida Sans Unicode"/>
          <w:kern w:val="3"/>
          <w:sz w:val="20"/>
          <w:szCs w:val="20"/>
          <w:lang w:eastAsia="zh-CN"/>
        </w:rPr>
        <w:t>Opravljeno delo-dobava in montaža rezervnih delov bo obračunana po izvedeni dobavi in montaži blaga, strošek servisiranja pa po dejansko izvršenih količinah.</w:t>
      </w:r>
    </w:p>
    <w:p w14:paraId="498C8690" w14:textId="77777777" w:rsidR="004379B3" w:rsidRPr="00FE2E77" w:rsidRDefault="004379B3" w:rsidP="00FE2E77">
      <w:pPr>
        <w:spacing w:after="0" w:line="240" w:lineRule="auto"/>
        <w:jc w:val="both"/>
        <w:rPr>
          <w:rFonts w:ascii="Lucida Sans Unicode" w:eastAsia="Times New Roman" w:hAnsi="Lucida Sans Unicode" w:cs="Lucida Sans Unicode"/>
          <w:sz w:val="20"/>
          <w:szCs w:val="20"/>
          <w:lang w:eastAsia="sl-SI"/>
        </w:rPr>
      </w:pPr>
      <w:r w:rsidRPr="00FE2E77">
        <w:rPr>
          <w:rFonts w:ascii="Lucida Sans Unicode" w:eastAsia="Times New Roman" w:hAnsi="Lucida Sans Unicode" w:cs="Lucida Sans Unicode"/>
          <w:sz w:val="20"/>
          <w:szCs w:val="20"/>
          <w:lang w:eastAsia="sl-SI"/>
        </w:rPr>
        <w:t xml:space="preserve">Naročnik se ne zavezuje naročiti okvirnih količin, pač pa bo tekom </w:t>
      </w:r>
      <w:r w:rsidR="00D933B1" w:rsidRPr="00FE2E77">
        <w:rPr>
          <w:rFonts w:ascii="Lucida Sans Unicode" w:eastAsia="Times New Roman" w:hAnsi="Lucida Sans Unicode" w:cs="Lucida Sans Unicode"/>
          <w:sz w:val="20"/>
          <w:szCs w:val="20"/>
          <w:lang w:eastAsia="sl-SI"/>
        </w:rPr>
        <w:t>veljavnosti okvirnega sporazuma</w:t>
      </w:r>
      <w:r w:rsidRPr="00FE2E77">
        <w:rPr>
          <w:rFonts w:ascii="Lucida Sans Unicode" w:eastAsia="Times New Roman" w:hAnsi="Lucida Sans Unicode" w:cs="Lucida Sans Unicode"/>
          <w:sz w:val="20"/>
          <w:szCs w:val="20"/>
          <w:lang w:eastAsia="sl-SI"/>
        </w:rPr>
        <w:t xml:space="preserve"> naročal le tiste storitve v tolikšnem obsegu, kolikor jih bo dejansko potrebova</w:t>
      </w:r>
      <w:r w:rsidR="0072140B" w:rsidRPr="00FE2E77">
        <w:rPr>
          <w:rFonts w:ascii="Lucida Sans Unicode" w:eastAsia="Times New Roman" w:hAnsi="Lucida Sans Unicode" w:cs="Lucida Sans Unicode"/>
          <w:sz w:val="20"/>
          <w:szCs w:val="20"/>
          <w:lang w:eastAsia="sl-SI"/>
        </w:rPr>
        <w:t>l</w:t>
      </w:r>
      <w:r w:rsidRPr="00FE2E77">
        <w:rPr>
          <w:rFonts w:ascii="Lucida Sans Unicode" w:eastAsia="Times New Roman" w:hAnsi="Lucida Sans Unicode" w:cs="Lucida Sans Unicode"/>
          <w:sz w:val="20"/>
          <w:szCs w:val="20"/>
          <w:lang w:eastAsia="sl-SI"/>
        </w:rPr>
        <w:t>.</w:t>
      </w:r>
    </w:p>
    <w:p w14:paraId="2F1317F5" w14:textId="77777777" w:rsidR="00E3072B" w:rsidRPr="00FE2E77" w:rsidRDefault="00E3072B" w:rsidP="00FE2E77">
      <w:pPr>
        <w:spacing w:after="0" w:line="240" w:lineRule="auto"/>
        <w:jc w:val="both"/>
        <w:rPr>
          <w:rFonts w:ascii="Lucida Sans Unicode" w:eastAsia="Times New Roman" w:hAnsi="Lucida Sans Unicode" w:cs="Lucida Sans Unicode"/>
          <w:sz w:val="20"/>
          <w:szCs w:val="20"/>
          <w:lang w:eastAsia="sl-SI"/>
        </w:rPr>
      </w:pPr>
    </w:p>
    <w:p w14:paraId="0A8ADD16" w14:textId="77777777" w:rsidR="009C3873" w:rsidRPr="00FE2E77" w:rsidRDefault="001E1D39" w:rsidP="00FE2E77">
      <w:pPr>
        <w:pStyle w:val="Telobesedila"/>
        <w:spacing w:line="240" w:lineRule="auto"/>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t>Način obračunavanja</w:t>
      </w:r>
      <w:r w:rsidR="0067658E" w:rsidRPr="00FE2E77">
        <w:rPr>
          <w:rFonts w:ascii="Lucida Sans Unicode" w:hAnsi="Lucida Sans Unicode" w:cs="Lucida Sans Unicode"/>
          <w:b/>
          <w:sz w:val="20"/>
          <w:szCs w:val="20"/>
        </w:rPr>
        <w:t xml:space="preserve"> in plačevanja</w:t>
      </w:r>
      <w:r w:rsidRPr="00FE2E77">
        <w:rPr>
          <w:rFonts w:ascii="Lucida Sans Unicode" w:hAnsi="Lucida Sans Unicode" w:cs="Lucida Sans Unicode"/>
          <w:b/>
          <w:sz w:val="20"/>
          <w:szCs w:val="20"/>
        </w:rPr>
        <w:t xml:space="preserve"> opravljenih storitev</w:t>
      </w:r>
    </w:p>
    <w:p w14:paraId="0C50489F" w14:textId="77777777" w:rsidR="00057225" w:rsidRPr="00FE2E77" w:rsidRDefault="007C057F" w:rsidP="00FE2E77">
      <w:pPr>
        <w:pStyle w:val="Telobesedila"/>
        <w:spacing w:before="103" w:line="240" w:lineRule="auto"/>
        <w:ind w:left="4115" w:right="4129"/>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4. </w:t>
      </w:r>
      <w:r w:rsidR="009C3873" w:rsidRPr="00FE2E77">
        <w:rPr>
          <w:rFonts w:ascii="Lucida Sans Unicode" w:hAnsi="Lucida Sans Unicode" w:cs="Lucida Sans Unicode"/>
          <w:sz w:val="20"/>
          <w:szCs w:val="20"/>
        </w:rPr>
        <w:t>člen</w:t>
      </w:r>
    </w:p>
    <w:p w14:paraId="7EFEB501" w14:textId="77777777" w:rsidR="001E1D39" w:rsidRPr="00FE2E77" w:rsidRDefault="001E1D39" w:rsidP="00FE2E77">
      <w:pPr>
        <w:suppressAutoHyphens/>
        <w:autoSpaceDN w:val="0"/>
        <w:spacing w:line="240" w:lineRule="auto"/>
        <w:jc w:val="both"/>
        <w:textAlignment w:val="baseline"/>
        <w:rPr>
          <w:rFonts w:ascii="Lucida Sans Unicode" w:hAnsi="Lucida Sans Unicode" w:cs="Lucida Sans Unicode"/>
          <w:kern w:val="3"/>
          <w:sz w:val="20"/>
          <w:szCs w:val="20"/>
          <w:lang w:eastAsia="zh-CN"/>
        </w:rPr>
      </w:pPr>
      <w:r w:rsidRPr="00FE2E77">
        <w:rPr>
          <w:rFonts w:ascii="Lucida Sans Unicode" w:hAnsi="Lucida Sans Unicode" w:cs="Lucida Sans Unicode"/>
          <w:sz w:val="20"/>
          <w:szCs w:val="20"/>
        </w:rPr>
        <w:t xml:space="preserve">Izvajalec bo </w:t>
      </w:r>
      <w:r w:rsidRPr="00FE2E77">
        <w:rPr>
          <w:rFonts w:ascii="Lucida Sans Unicode" w:eastAsia="Times New Roman" w:hAnsi="Lucida Sans Unicode" w:cs="Lucida Sans Unicode"/>
          <w:kern w:val="3"/>
          <w:sz w:val="20"/>
          <w:szCs w:val="20"/>
          <w:lang w:eastAsia="zh-CN"/>
        </w:rPr>
        <w:t xml:space="preserve">opravljene storitve obračunal po dejansko izvršenih količinah ter fiksnih </w:t>
      </w:r>
      <w:r w:rsidRPr="00FE2E77">
        <w:rPr>
          <w:rFonts w:ascii="Lucida Sans Unicode" w:hAnsi="Lucida Sans Unicode" w:cs="Lucida Sans Unicode"/>
          <w:kern w:val="3"/>
          <w:sz w:val="20"/>
          <w:szCs w:val="20"/>
          <w:lang w:eastAsia="zh-CN"/>
        </w:rPr>
        <w:t xml:space="preserve">nespremenljivih cenah na enoto mere, kot izhajajo iz ponudbe izvajalca. </w:t>
      </w:r>
    </w:p>
    <w:p w14:paraId="2DDD066D" w14:textId="77777777" w:rsidR="00EF3712" w:rsidRPr="00FE2E77" w:rsidRDefault="00EF3712" w:rsidP="00FE2E77">
      <w:pPr>
        <w:suppressAutoHyphens/>
        <w:autoSpaceDN w:val="0"/>
        <w:spacing w:line="240" w:lineRule="auto"/>
        <w:jc w:val="both"/>
        <w:textAlignment w:val="baseline"/>
        <w:rPr>
          <w:rFonts w:ascii="Lucida Sans Unicode" w:hAnsi="Lucida Sans Unicode" w:cs="Lucida Sans Unicode"/>
          <w:sz w:val="20"/>
          <w:szCs w:val="20"/>
        </w:rPr>
      </w:pPr>
      <w:r w:rsidRPr="00FE2E77">
        <w:rPr>
          <w:rFonts w:ascii="Lucida Sans Unicode" w:hAnsi="Lucida Sans Unicode" w:cs="Lucida Sans Unicode"/>
          <w:kern w:val="3"/>
          <w:sz w:val="20"/>
          <w:szCs w:val="20"/>
          <w:lang w:eastAsia="zh-CN"/>
        </w:rPr>
        <w:t>Storitve</w:t>
      </w:r>
      <w:r w:rsidRPr="00FE2E77">
        <w:rPr>
          <w:rFonts w:ascii="Lucida Sans Unicode" w:hAnsi="Lucida Sans Unicode" w:cs="Lucida Sans Unicode"/>
          <w:sz w:val="20"/>
          <w:szCs w:val="20"/>
        </w:rPr>
        <w:t xml:space="preserve"> servisiranja in vzdrževanja vozil ponudnik obračunava na podlagi urne postavke po tovarniških normativih, navodilih in priporočilih proizvajalca. V obračunu opravljenih storitev napačno upoštevani tovarniški normativ, ki je v škodo naročnika, se šteje za kršitev pogodbene obveznosti in je lahko razlog za odstop od </w:t>
      </w:r>
      <w:r w:rsidR="001E02FC" w:rsidRPr="00FE2E77">
        <w:rPr>
          <w:rFonts w:ascii="Lucida Sans Unicode" w:hAnsi="Lucida Sans Unicode" w:cs="Lucida Sans Unicode"/>
          <w:sz w:val="20"/>
          <w:szCs w:val="20"/>
        </w:rPr>
        <w:t>sporazuma</w:t>
      </w:r>
      <w:r w:rsidRPr="00FE2E77">
        <w:rPr>
          <w:rFonts w:ascii="Lucida Sans Unicode" w:hAnsi="Lucida Sans Unicode" w:cs="Lucida Sans Unicode"/>
          <w:sz w:val="20"/>
          <w:szCs w:val="20"/>
        </w:rPr>
        <w:t xml:space="preserve"> zaradi razlogov, ki so nastali na strani ponudnika. Naročnik lahko kadarkoli med trajanjem </w:t>
      </w:r>
      <w:r w:rsidR="001E02FC" w:rsidRPr="00FE2E77">
        <w:rPr>
          <w:rFonts w:ascii="Lucida Sans Unicode" w:hAnsi="Lucida Sans Unicode" w:cs="Lucida Sans Unicode"/>
          <w:sz w:val="20"/>
          <w:szCs w:val="20"/>
        </w:rPr>
        <w:t>sporazuma</w:t>
      </w:r>
      <w:r w:rsidRPr="00FE2E77">
        <w:rPr>
          <w:rFonts w:ascii="Lucida Sans Unicode" w:hAnsi="Lucida Sans Unicode" w:cs="Lucida Sans Unicode"/>
          <w:sz w:val="20"/>
          <w:szCs w:val="20"/>
        </w:rPr>
        <w:t xml:space="preserve"> preveri tovarniške normative časa izvedbe posameznih storitev pri generalnem zastopniku blagovne znamke.</w:t>
      </w:r>
    </w:p>
    <w:p w14:paraId="718A1BCD" w14:textId="77777777" w:rsidR="00EF3712" w:rsidRPr="00FE2E77" w:rsidRDefault="00EF3712" w:rsidP="00FE2E77">
      <w:pPr>
        <w:suppressAutoHyphens/>
        <w:autoSpaceDN w:val="0"/>
        <w:spacing w:line="240" w:lineRule="auto"/>
        <w:jc w:val="both"/>
        <w:textAlignment w:val="baseline"/>
        <w:rPr>
          <w:rFonts w:ascii="Lucida Sans Unicode" w:hAnsi="Lucida Sans Unicode" w:cs="Lucida Sans Unicode"/>
          <w:sz w:val="20"/>
          <w:szCs w:val="20"/>
        </w:rPr>
      </w:pPr>
      <w:r w:rsidRPr="00FE2E77">
        <w:rPr>
          <w:rFonts w:ascii="Lucida Sans Unicode" w:hAnsi="Lucida Sans Unicode" w:cs="Lucida Sans Unicode"/>
          <w:sz w:val="20"/>
          <w:szCs w:val="20"/>
        </w:rPr>
        <w:t xml:space="preserve">Ponudnik bo vgrajene originalne nadomestne dele in drobni ter potrošni material obračunal po vsakokratnem veljavnem ceniku, veljavnem na dan sprejema vozila v servisno delavnico, z upoštevanim pogodbeno dogovorjenim popustom. </w:t>
      </w:r>
    </w:p>
    <w:p w14:paraId="44906193" w14:textId="7F85E3FD" w:rsidR="00897386" w:rsidRPr="00FE2E77" w:rsidRDefault="00897386" w:rsidP="00FE2E77">
      <w:pPr>
        <w:suppressAutoHyphens/>
        <w:autoSpaceDN w:val="0"/>
        <w:spacing w:line="240" w:lineRule="auto"/>
        <w:jc w:val="both"/>
        <w:textAlignment w:val="baseline"/>
        <w:rPr>
          <w:rFonts w:ascii="Lucida Sans Unicode" w:hAnsi="Lucida Sans Unicode" w:cs="Lucida Sans Unicode"/>
          <w:sz w:val="20"/>
          <w:szCs w:val="20"/>
        </w:rPr>
      </w:pPr>
      <w:r w:rsidRPr="00FE2E77">
        <w:rPr>
          <w:rFonts w:ascii="Lucida Sans Unicode" w:hAnsi="Lucida Sans Unicode" w:cs="Lucida Sans Unicode"/>
          <w:sz w:val="20"/>
          <w:szCs w:val="20"/>
        </w:rPr>
        <w:t>V kolikor ponudnik v določenih obdobjih prodaja blago</w:t>
      </w:r>
      <w:r w:rsidR="00FC55FF" w:rsidRPr="00FE2E77">
        <w:rPr>
          <w:rFonts w:ascii="Lucida Sans Unicode" w:hAnsi="Lucida Sans Unicode" w:cs="Lucida Sans Unicode"/>
          <w:sz w:val="20"/>
          <w:szCs w:val="20"/>
        </w:rPr>
        <w:t xml:space="preserve"> ali izvaja storitve</w:t>
      </w:r>
      <w:r w:rsidRPr="00FE2E77">
        <w:rPr>
          <w:rFonts w:ascii="Lucida Sans Unicode" w:hAnsi="Lucida Sans Unicode" w:cs="Lucida Sans Unicode"/>
          <w:sz w:val="20"/>
          <w:szCs w:val="20"/>
        </w:rPr>
        <w:t xml:space="preserve">, ki </w:t>
      </w:r>
      <w:r w:rsidR="00FC55FF" w:rsidRPr="00FE2E77">
        <w:rPr>
          <w:rFonts w:ascii="Lucida Sans Unicode" w:hAnsi="Lucida Sans Unicode" w:cs="Lucida Sans Unicode"/>
          <w:sz w:val="20"/>
          <w:szCs w:val="20"/>
        </w:rPr>
        <w:t>so</w:t>
      </w:r>
      <w:r w:rsidRPr="00FE2E77">
        <w:rPr>
          <w:rFonts w:ascii="Lucida Sans Unicode" w:hAnsi="Lucida Sans Unicode" w:cs="Lucida Sans Unicode"/>
          <w:sz w:val="20"/>
          <w:szCs w:val="20"/>
        </w:rPr>
        <w:t xml:space="preserve"> predmet tega razpisa, po znižanih - akcijskih cenah, ki so ugodnejše od cen iz ponudbenega predračuna, mora naročnika o tem pisno seznaniti ter mu zagotoviti blago </w:t>
      </w:r>
      <w:r w:rsidR="00FC55FF" w:rsidRPr="00FE2E77">
        <w:rPr>
          <w:rFonts w:ascii="Lucida Sans Unicode" w:hAnsi="Lucida Sans Unicode" w:cs="Lucida Sans Unicode"/>
          <w:sz w:val="20"/>
          <w:szCs w:val="20"/>
        </w:rPr>
        <w:t xml:space="preserve">oz. storitve </w:t>
      </w:r>
      <w:r w:rsidRPr="00FE2E77">
        <w:rPr>
          <w:rFonts w:ascii="Lucida Sans Unicode" w:hAnsi="Lucida Sans Unicode" w:cs="Lucida Sans Unicode"/>
          <w:sz w:val="20"/>
          <w:szCs w:val="20"/>
        </w:rPr>
        <w:t>pod enakimi - akcijskimi pogoji.</w:t>
      </w:r>
    </w:p>
    <w:p w14:paraId="33A35877" w14:textId="7155C151" w:rsidR="00EF3712" w:rsidRPr="00FE2E77" w:rsidRDefault="00EF3712" w:rsidP="00FE2E77">
      <w:pPr>
        <w:suppressAutoHyphens/>
        <w:autoSpaceDN w:val="0"/>
        <w:spacing w:line="240" w:lineRule="auto"/>
        <w:jc w:val="both"/>
        <w:textAlignment w:val="baseline"/>
        <w:rPr>
          <w:rFonts w:ascii="Lucida Sans Unicode" w:hAnsi="Lucida Sans Unicode" w:cs="Lucida Sans Unicode"/>
          <w:sz w:val="20"/>
          <w:szCs w:val="20"/>
        </w:rPr>
      </w:pPr>
      <w:r w:rsidRPr="00FE2E77">
        <w:rPr>
          <w:rFonts w:ascii="Lucida Sans Unicode" w:hAnsi="Lucida Sans Unicode" w:cs="Lucida Sans Unicode"/>
          <w:sz w:val="20"/>
          <w:szCs w:val="20"/>
        </w:rPr>
        <w:t>Porabljeni drobni in potrošni material lahko ponudnik zaračuna največ 1% od cen vgrajenih nadomestnih delov in porabljenega materiala, vendar ne več kot 6,00 EUR brez DDV</w:t>
      </w:r>
      <w:r w:rsidR="003B24CD" w:rsidRPr="00FE2E77">
        <w:rPr>
          <w:rFonts w:ascii="Lucida Sans Unicode" w:hAnsi="Lucida Sans Unicode" w:cs="Lucida Sans Unicode"/>
          <w:sz w:val="20"/>
          <w:szCs w:val="20"/>
        </w:rPr>
        <w:t xml:space="preserve"> na storitev</w:t>
      </w:r>
      <w:r w:rsidRPr="00FE2E77">
        <w:rPr>
          <w:rFonts w:ascii="Lucida Sans Unicode" w:hAnsi="Lucida Sans Unicode" w:cs="Lucida Sans Unicode"/>
          <w:sz w:val="20"/>
          <w:szCs w:val="20"/>
        </w:rPr>
        <w:t>.</w:t>
      </w:r>
    </w:p>
    <w:p w14:paraId="4E4D5060" w14:textId="77777777" w:rsidR="00EF3712" w:rsidRPr="00FE2E77" w:rsidRDefault="00EF3712" w:rsidP="00FE2E77">
      <w:pPr>
        <w:suppressAutoHyphens/>
        <w:autoSpaceDN w:val="0"/>
        <w:spacing w:line="240" w:lineRule="auto"/>
        <w:jc w:val="both"/>
        <w:textAlignment w:val="baseline"/>
        <w:rPr>
          <w:rFonts w:ascii="Lucida Sans Unicode" w:hAnsi="Lucida Sans Unicode" w:cs="Lucida Sans Unicode"/>
          <w:sz w:val="20"/>
          <w:szCs w:val="20"/>
        </w:rPr>
      </w:pPr>
      <w:r w:rsidRPr="00FE2E77">
        <w:rPr>
          <w:rFonts w:ascii="Lucida Sans Unicode" w:hAnsi="Lucida Sans Unicode" w:cs="Lucida Sans Unicode"/>
          <w:sz w:val="20"/>
          <w:szCs w:val="20"/>
        </w:rPr>
        <w:t xml:space="preserve">Cene servisne ure in višina popusta so fiksni ves čas veljavnosti </w:t>
      </w:r>
      <w:r w:rsidR="001E02FC" w:rsidRPr="00FE2E77">
        <w:rPr>
          <w:rFonts w:ascii="Lucida Sans Unicode" w:hAnsi="Lucida Sans Unicode" w:cs="Lucida Sans Unicode"/>
          <w:sz w:val="20"/>
          <w:szCs w:val="20"/>
        </w:rPr>
        <w:t>okvirnega sporazuma</w:t>
      </w:r>
      <w:r w:rsidRPr="00FE2E77">
        <w:rPr>
          <w:rFonts w:ascii="Lucida Sans Unicode" w:hAnsi="Lucida Sans Unicode" w:cs="Lucida Sans Unicode"/>
          <w:sz w:val="20"/>
          <w:szCs w:val="20"/>
        </w:rPr>
        <w:t xml:space="preserve"> in se ne spreminjajo. </w:t>
      </w:r>
    </w:p>
    <w:p w14:paraId="07114AFF" w14:textId="77777777" w:rsidR="00404035" w:rsidRPr="00FE2E77" w:rsidRDefault="00404035" w:rsidP="00FE2E77">
      <w:pPr>
        <w:pStyle w:val="Telobesedila"/>
        <w:tabs>
          <w:tab w:val="left" w:pos="8699"/>
        </w:tabs>
        <w:spacing w:before="120" w:line="240" w:lineRule="auto"/>
        <w:ind w:right="113"/>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K računu bo moral izvajalec predložiti dokumentacijo, ki bo izkazovala ustrezno izvedene storitve. </w:t>
      </w:r>
    </w:p>
    <w:p w14:paraId="3D76BD21" w14:textId="77777777" w:rsidR="00C61DAD" w:rsidRPr="00FE2E77" w:rsidRDefault="00F35CF0" w:rsidP="00FE2E77">
      <w:pPr>
        <w:pStyle w:val="Telobesedila"/>
        <w:tabs>
          <w:tab w:val="left" w:pos="8699"/>
        </w:tabs>
        <w:spacing w:before="120" w:line="240" w:lineRule="auto"/>
        <w:ind w:right="113"/>
        <w:jc w:val="both"/>
        <w:rPr>
          <w:rFonts w:ascii="Lucida Sans Unicode" w:hAnsi="Lucida Sans Unicode" w:cs="Lucida Sans Unicode"/>
          <w:sz w:val="20"/>
          <w:szCs w:val="20"/>
        </w:rPr>
      </w:pPr>
      <w:r w:rsidRPr="00FE2E77">
        <w:rPr>
          <w:rFonts w:ascii="Lucida Sans Unicode" w:hAnsi="Lucida Sans Unicode" w:cs="Lucida Sans Unicode"/>
          <w:sz w:val="20"/>
          <w:szCs w:val="20"/>
        </w:rPr>
        <w:lastRenderedPageBreak/>
        <w:t>Obvezna priloga računa</w:t>
      </w:r>
      <w:r w:rsidR="00C61DAD" w:rsidRPr="00FE2E77">
        <w:rPr>
          <w:rFonts w:ascii="Lucida Sans Unicode" w:hAnsi="Lucida Sans Unicode" w:cs="Lucida Sans Unicode"/>
          <w:sz w:val="20"/>
          <w:szCs w:val="20"/>
        </w:rPr>
        <w:t xml:space="preserve"> je del delovni nalog, ki mora biti obojestransko podpisan.</w:t>
      </w:r>
    </w:p>
    <w:p w14:paraId="006C7E84" w14:textId="77777777" w:rsidR="00C7214F" w:rsidRPr="00FE2E77" w:rsidRDefault="00C7214F" w:rsidP="00FE2E77">
      <w:pPr>
        <w:pStyle w:val="Telobesedila"/>
        <w:spacing w:before="103" w:line="240" w:lineRule="auto"/>
        <w:ind w:left="4115" w:right="4129"/>
        <w:jc w:val="both"/>
        <w:rPr>
          <w:rFonts w:ascii="Lucida Sans Unicode" w:hAnsi="Lucida Sans Unicode" w:cs="Lucida Sans Unicode"/>
          <w:sz w:val="20"/>
          <w:szCs w:val="20"/>
        </w:rPr>
      </w:pPr>
      <w:r w:rsidRPr="00FE2E77">
        <w:rPr>
          <w:rFonts w:ascii="Lucida Sans Unicode" w:hAnsi="Lucida Sans Unicode" w:cs="Lucida Sans Unicode"/>
          <w:sz w:val="20"/>
          <w:szCs w:val="20"/>
        </w:rPr>
        <w:t>5. člen</w:t>
      </w:r>
    </w:p>
    <w:p w14:paraId="009F023A" w14:textId="6C4CEE11" w:rsidR="00306C49" w:rsidRPr="00FE2E77" w:rsidRDefault="00306C49" w:rsidP="00FE2E77">
      <w:pPr>
        <w:suppressAutoHyphens/>
        <w:autoSpaceDN w:val="0"/>
        <w:spacing w:line="240" w:lineRule="auto"/>
        <w:jc w:val="both"/>
        <w:textAlignment w:val="baseline"/>
        <w:rPr>
          <w:rFonts w:ascii="Lucida Sans Unicode" w:hAnsi="Lucida Sans Unicode" w:cs="Lucida Sans Unicode"/>
          <w:sz w:val="20"/>
          <w:szCs w:val="20"/>
        </w:rPr>
      </w:pPr>
      <w:r w:rsidRPr="00FE2E77">
        <w:rPr>
          <w:rFonts w:ascii="Lucida Sans Unicode" w:hAnsi="Lucida Sans Unicode" w:cs="Lucida Sans Unicode"/>
          <w:sz w:val="20"/>
          <w:szCs w:val="20"/>
        </w:rPr>
        <w:t>Izvajalec bo račun za opravljeno storitev izstavljal naročniku v obliki e-računa. Izvajalec se zavezuje, da bo račun izdan najkasneje do 8. dne v mesecu za pretekli mesec. V primeru, da račun ne bo poslan v predpisani obliki bo zavrnjen.</w:t>
      </w:r>
    </w:p>
    <w:p w14:paraId="6F250FDC" w14:textId="77777777" w:rsidR="00306C49" w:rsidRPr="00FE2E77" w:rsidRDefault="00306C49" w:rsidP="00FE2E77">
      <w:pPr>
        <w:suppressAutoHyphens/>
        <w:autoSpaceDN w:val="0"/>
        <w:spacing w:line="240" w:lineRule="auto"/>
        <w:jc w:val="both"/>
        <w:textAlignment w:val="baseline"/>
        <w:rPr>
          <w:rFonts w:ascii="Lucida Sans Unicode" w:hAnsi="Lucida Sans Unicode" w:cs="Lucida Sans Unicode"/>
          <w:sz w:val="20"/>
          <w:szCs w:val="20"/>
        </w:rPr>
      </w:pPr>
      <w:r w:rsidRPr="00FE2E77">
        <w:rPr>
          <w:rFonts w:ascii="Lucida Sans Unicode" w:hAnsi="Lucida Sans Unicode" w:cs="Lucida Sans Unicode"/>
          <w:sz w:val="20"/>
          <w:szCs w:val="20"/>
        </w:rPr>
        <w:t>K računu mora biti priložena vse navedena dokumentacija za obračun storitev, kot to izhaja iz prejšnjega člena.</w:t>
      </w:r>
    </w:p>
    <w:p w14:paraId="0B0DFE08" w14:textId="3A211371" w:rsidR="00C7214F" w:rsidRPr="00FE2E77" w:rsidRDefault="0067658E" w:rsidP="00FE2E77">
      <w:pPr>
        <w:pStyle w:val="Telobesedila"/>
        <w:spacing w:before="103" w:line="240" w:lineRule="auto"/>
        <w:ind w:left="4115" w:right="4129"/>
        <w:jc w:val="both"/>
        <w:rPr>
          <w:rFonts w:ascii="Lucida Sans Unicode" w:hAnsi="Lucida Sans Unicode" w:cs="Lucida Sans Unicode"/>
          <w:sz w:val="20"/>
          <w:szCs w:val="20"/>
        </w:rPr>
      </w:pPr>
      <w:r w:rsidRPr="00FE2E77">
        <w:rPr>
          <w:rFonts w:ascii="Lucida Sans Unicode" w:hAnsi="Lucida Sans Unicode" w:cs="Lucida Sans Unicode"/>
          <w:sz w:val="20"/>
          <w:szCs w:val="20"/>
        </w:rPr>
        <w:t>6. člen</w:t>
      </w:r>
    </w:p>
    <w:p w14:paraId="32D73467" w14:textId="6E1721CB" w:rsidR="00CF66CF" w:rsidRPr="00FE2E77" w:rsidRDefault="00CF66CF" w:rsidP="00FE2E77">
      <w:p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Naročnik bo izvajalcu za opravljena </w:t>
      </w:r>
      <w:r w:rsidRPr="00FE7328">
        <w:rPr>
          <w:rFonts w:ascii="Lucida Sans Unicode" w:hAnsi="Lucida Sans Unicode" w:cs="Lucida Sans Unicode"/>
          <w:sz w:val="20"/>
          <w:szCs w:val="20"/>
        </w:rPr>
        <w:t xml:space="preserve">dela plačal </w:t>
      </w:r>
      <w:r w:rsidR="00FE7328" w:rsidRPr="00FE7328">
        <w:rPr>
          <w:rFonts w:ascii="Lucida Sans Unicode" w:hAnsi="Lucida Sans Unicode" w:cs="Lucida Sans Unicode"/>
          <w:sz w:val="20"/>
          <w:szCs w:val="20"/>
        </w:rPr>
        <w:t xml:space="preserve">v roku </w:t>
      </w:r>
      <w:r w:rsidRPr="00FE7328">
        <w:rPr>
          <w:rFonts w:ascii="Lucida Sans Unicode" w:hAnsi="Lucida Sans Unicode" w:cs="Lucida Sans Unicode"/>
          <w:sz w:val="20"/>
          <w:szCs w:val="20"/>
        </w:rPr>
        <w:t>30</w:t>
      </w:r>
      <w:r w:rsidR="00FE7328" w:rsidRPr="00FE7328">
        <w:rPr>
          <w:rFonts w:ascii="Lucida Sans Unicode" w:hAnsi="Lucida Sans Unicode" w:cs="Lucida Sans Unicode"/>
          <w:sz w:val="20"/>
          <w:szCs w:val="20"/>
        </w:rPr>
        <w:t xml:space="preserve"> dni</w:t>
      </w:r>
      <w:r w:rsidRPr="00FE7328">
        <w:rPr>
          <w:rFonts w:ascii="Lucida Sans Unicode" w:hAnsi="Lucida Sans Unicode" w:cs="Lucida Sans Unicode"/>
          <w:sz w:val="20"/>
          <w:szCs w:val="20"/>
        </w:rPr>
        <w:t xml:space="preserve"> po </w:t>
      </w:r>
      <w:r w:rsidR="005413C7" w:rsidRPr="00FE7328">
        <w:rPr>
          <w:rFonts w:ascii="Lucida Sans Unicode" w:hAnsi="Lucida Sans Unicode" w:cs="Lucida Sans Unicode"/>
          <w:sz w:val="20"/>
          <w:szCs w:val="20"/>
        </w:rPr>
        <w:t>prejemu</w:t>
      </w:r>
      <w:r w:rsidR="005413C7" w:rsidRPr="00FE2E77">
        <w:rPr>
          <w:rFonts w:ascii="Lucida Sans Unicode" w:hAnsi="Lucida Sans Unicode" w:cs="Lucida Sans Unicode"/>
          <w:sz w:val="20"/>
          <w:szCs w:val="20"/>
        </w:rPr>
        <w:t xml:space="preserve"> </w:t>
      </w:r>
      <w:r w:rsidRPr="00FE2E77">
        <w:rPr>
          <w:rFonts w:ascii="Lucida Sans Unicode" w:hAnsi="Lucida Sans Unicode" w:cs="Lucida Sans Unicode"/>
          <w:sz w:val="20"/>
          <w:szCs w:val="20"/>
        </w:rPr>
        <w:t>računa</w:t>
      </w:r>
      <w:r w:rsidR="005413C7" w:rsidRPr="00FE2E77">
        <w:rPr>
          <w:rFonts w:ascii="Lucida Sans Unicode" w:hAnsi="Lucida Sans Unicode" w:cs="Lucida Sans Unicode"/>
          <w:sz w:val="20"/>
          <w:szCs w:val="20"/>
        </w:rPr>
        <w:t>, ki mora biti potrjen s strani naročnika.</w:t>
      </w:r>
      <w:r w:rsidRPr="00FE2E77">
        <w:rPr>
          <w:rFonts w:ascii="Lucida Sans Unicode" w:hAnsi="Lucida Sans Unicode" w:cs="Lucida Sans Unicode"/>
          <w:sz w:val="20"/>
          <w:szCs w:val="20"/>
        </w:rPr>
        <w:t xml:space="preserve"> </w:t>
      </w:r>
    </w:p>
    <w:p w14:paraId="05020F71" w14:textId="77777777" w:rsidR="00CF66CF" w:rsidRPr="00FE2E77" w:rsidRDefault="00CF66CF" w:rsidP="00FE2E77">
      <w:pPr>
        <w:spacing w:after="0" w:line="240" w:lineRule="auto"/>
        <w:jc w:val="both"/>
        <w:rPr>
          <w:rFonts w:ascii="Lucida Sans Unicode" w:hAnsi="Lucida Sans Unicode" w:cs="Lucida Sans Unicode"/>
          <w:sz w:val="20"/>
          <w:szCs w:val="20"/>
        </w:rPr>
      </w:pPr>
    </w:p>
    <w:p w14:paraId="3B17021F" w14:textId="77777777" w:rsidR="00CF66CF" w:rsidRPr="00FE2E77" w:rsidRDefault="00DF5A15" w:rsidP="00FE2E77">
      <w:pPr>
        <w:pStyle w:val="Telobesedila"/>
        <w:spacing w:before="15"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V kolikor se vrednost računa ne bo skladala s </w:t>
      </w:r>
      <w:r w:rsidR="00755A17" w:rsidRPr="00FE2E77">
        <w:rPr>
          <w:rFonts w:ascii="Lucida Sans Unicode" w:hAnsi="Lucida Sans Unicode" w:cs="Lucida Sans Unicode"/>
          <w:sz w:val="20"/>
          <w:szCs w:val="20"/>
        </w:rPr>
        <w:t>podatki iz dokumentov, ki so obvezna priloga k računu oziroma bodo storitve opravljene neustrezno,</w:t>
      </w:r>
      <w:r w:rsidR="00A127B5" w:rsidRPr="00FE2E77">
        <w:rPr>
          <w:rFonts w:ascii="Lucida Sans Unicode" w:hAnsi="Lucida Sans Unicode" w:cs="Lucida Sans Unicode"/>
          <w:sz w:val="20"/>
          <w:szCs w:val="20"/>
        </w:rPr>
        <w:t xml:space="preserve"> </w:t>
      </w:r>
      <w:r w:rsidR="00755A17" w:rsidRPr="00FE2E77">
        <w:rPr>
          <w:rFonts w:ascii="Lucida Sans Unicode" w:hAnsi="Lucida Sans Unicode" w:cs="Lucida Sans Unicode"/>
          <w:sz w:val="20"/>
          <w:szCs w:val="20"/>
        </w:rPr>
        <w:t xml:space="preserve">bo naročnik račun v celoti zavrnil. </w:t>
      </w:r>
      <w:r w:rsidR="005413C7" w:rsidRPr="00FE2E77">
        <w:rPr>
          <w:rFonts w:ascii="Lucida Sans Unicode" w:hAnsi="Lucida Sans Unicode" w:cs="Lucida Sans Unicode"/>
          <w:sz w:val="20"/>
          <w:szCs w:val="20"/>
        </w:rPr>
        <w:t>Če naročnik reklamira del zneska po računu, se zavrne celoten račun.</w:t>
      </w:r>
    </w:p>
    <w:p w14:paraId="7CB92F35" w14:textId="77777777" w:rsidR="00A805A9" w:rsidRPr="00FE2E77" w:rsidRDefault="00A805A9" w:rsidP="00FE2E77">
      <w:pPr>
        <w:spacing w:after="0" w:line="240" w:lineRule="auto"/>
        <w:jc w:val="both"/>
        <w:rPr>
          <w:rFonts w:ascii="Lucida Sans Unicode" w:hAnsi="Lucida Sans Unicode" w:cs="Lucida Sans Unicode"/>
          <w:sz w:val="20"/>
          <w:szCs w:val="20"/>
        </w:rPr>
      </w:pPr>
    </w:p>
    <w:p w14:paraId="6754FD30" w14:textId="77777777" w:rsidR="00A805A9" w:rsidRPr="00FE2E77" w:rsidRDefault="00A805A9" w:rsidP="00FE2E77">
      <w:p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Plačila potrjenih </w:t>
      </w:r>
      <w:r w:rsidR="00295C20" w:rsidRPr="00FE2E77">
        <w:rPr>
          <w:rFonts w:ascii="Lucida Sans Unicode" w:hAnsi="Lucida Sans Unicode" w:cs="Lucida Sans Unicode"/>
          <w:sz w:val="20"/>
          <w:szCs w:val="20"/>
        </w:rPr>
        <w:t xml:space="preserve">računov </w:t>
      </w:r>
      <w:r w:rsidRPr="00FE2E77">
        <w:rPr>
          <w:rFonts w:ascii="Lucida Sans Unicode" w:hAnsi="Lucida Sans Unicode" w:cs="Lucida Sans Unicode"/>
          <w:sz w:val="20"/>
          <w:szCs w:val="20"/>
        </w:rPr>
        <w:t>se nakazuje na transakcijski račun izvajalca št. _______________________</w:t>
      </w:r>
      <w:r w:rsidR="008A5059" w:rsidRPr="00FE2E77">
        <w:rPr>
          <w:rFonts w:ascii="Lucida Sans Unicode" w:hAnsi="Lucida Sans Unicode" w:cs="Lucida Sans Unicode"/>
          <w:sz w:val="20"/>
          <w:szCs w:val="20"/>
        </w:rPr>
        <w:t>________________________</w:t>
      </w:r>
      <w:r w:rsidRPr="00FE2E77">
        <w:rPr>
          <w:rFonts w:ascii="Lucida Sans Unicode" w:hAnsi="Lucida Sans Unicode" w:cs="Lucida Sans Unicode"/>
          <w:sz w:val="20"/>
          <w:szCs w:val="20"/>
        </w:rPr>
        <w:t>_, odprt pri ____________________________.</w:t>
      </w:r>
    </w:p>
    <w:p w14:paraId="4281FADF" w14:textId="77777777" w:rsidR="00A805A9" w:rsidRPr="00FE2E77" w:rsidRDefault="00A805A9" w:rsidP="00FE2E77">
      <w:p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V primeru plačilne zamude naročnika lahko izvajalec obračuna zakonske zamudne obresti.</w:t>
      </w:r>
    </w:p>
    <w:p w14:paraId="0F820E16" w14:textId="77777777" w:rsidR="00A805A9" w:rsidRPr="00FE2E77" w:rsidRDefault="00A805A9" w:rsidP="00FE2E77">
      <w:pPr>
        <w:spacing w:after="0" w:line="240" w:lineRule="auto"/>
        <w:jc w:val="both"/>
        <w:rPr>
          <w:rFonts w:ascii="Lucida Sans Unicode" w:hAnsi="Lucida Sans Unicode" w:cs="Lucida Sans Unicode"/>
          <w:sz w:val="20"/>
          <w:szCs w:val="20"/>
        </w:rPr>
      </w:pPr>
    </w:p>
    <w:p w14:paraId="0B632A00" w14:textId="77777777" w:rsidR="00A805A9" w:rsidRPr="00FE2E77" w:rsidRDefault="00A805A9" w:rsidP="00FE2E77">
      <w:p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Kadar je kot najugodnejša izbrana skupna ponudba skupine izvajalcev, bodo plačila izvedena na transakcijski račun partnerja, ki je naročnik bančne garancije za dobro izvedbo pogodbenih obveznosti. </w:t>
      </w:r>
    </w:p>
    <w:p w14:paraId="764F0AD4" w14:textId="77777777" w:rsidR="008A5059" w:rsidRPr="00FE2E77" w:rsidRDefault="008A5059" w:rsidP="00FE2E77">
      <w:pPr>
        <w:spacing w:after="0" w:line="240" w:lineRule="auto"/>
        <w:jc w:val="both"/>
        <w:rPr>
          <w:rFonts w:ascii="Lucida Sans Unicode" w:hAnsi="Lucida Sans Unicode" w:cs="Lucida Sans Unicode"/>
          <w:sz w:val="20"/>
          <w:szCs w:val="20"/>
        </w:rPr>
      </w:pPr>
    </w:p>
    <w:p w14:paraId="515F5622" w14:textId="77777777" w:rsidR="008A5059" w:rsidRPr="00FE2E77" w:rsidRDefault="008A5059" w:rsidP="00FE2E77">
      <w:p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w:t>
      </w:r>
      <w:r w:rsidR="004D4BCF" w:rsidRPr="00FE2E77">
        <w:rPr>
          <w:rFonts w:ascii="Lucida Sans Unicode" w:hAnsi="Lucida Sans Unicode" w:cs="Lucida Sans Unicode"/>
          <w:sz w:val="20"/>
          <w:szCs w:val="20"/>
        </w:rPr>
        <w:t xml:space="preserve">tekst s podizvajalci </w:t>
      </w:r>
      <w:r w:rsidRPr="00FE2E77">
        <w:rPr>
          <w:rFonts w:ascii="Lucida Sans Unicode" w:hAnsi="Lucida Sans Unicode" w:cs="Lucida Sans Unicode"/>
          <w:sz w:val="20"/>
          <w:szCs w:val="20"/>
        </w:rPr>
        <w:t>se upošteva le v primeru, da izvajalec nastopa s podizvajalci/</w:t>
      </w:r>
    </w:p>
    <w:p w14:paraId="51783E93" w14:textId="77777777" w:rsidR="00A805A9" w:rsidRPr="00FE2E77" w:rsidRDefault="00A805A9" w:rsidP="00FE2E77">
      <w:p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V kolikor bo podizvajalec zahteval neposredno plačilo so obvezne priloge računu glavnega izvajalca računi podizvajalcev, ki jih je glavni izvajalec predhodno potrdil podizvajalcem. Roki plačil v primeru neposrednih plačil podizvajalcem so enaki kot za izvajalca.</w:t>
      </w:r>
    </w:p>
    <w:p w14:paraId="0D0580A5" w14:textId="77777777" w:rsidR="00A805A9" w:rsidRPr="00FE2E77" w:rsidRDefault="00A805A9" w:rsidP="00FE2E77">
      <w:pPr>
        <w:spacing w:after="0" w:line="240" w:lineRule="auto"/>
        <w:jc w:val="both"/>
        <w:rPr>
          <w:rFonts w:ascii="Lucida Sans Unicode" w:hAnsi="Lucida Sans Unicode" w:cs="Lucida Sans Unicode"/>
          <w:sz w:val="20"/>
          <w:szCs w:val="20"/>
        </w:rPr>
      </w:pPr>
    </w:p>
    <w:p w14:paraId="2724FB5B" w14:textId="77777777" w:rsidR="00A805A9" w:rsidRPr="00FE2E77" w:rsidRDefault="00A805A9"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50CB9B7D" w14:textId="77777777" w:rsidR="00A805A9" w:rsidRPr="00FE2E77" w:rsidRDefault="00A805A9" w:rsidP="00FE2E77">
      <w:p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Podlaga za določitev vrednosti dodatnih in več del so cene na enoto in drugi </w:t>
      </w:r>
      <w:proofErr w:type="spellStart"/>
      <w:r w:rsidRPr="00FE2E77">
        <w:rPr>
          <w:rFonts w:ascii="Lucida Sans Unicode" w:hAnsi="Lucida Sans Unicode" w:cs="Lucida Sans Unicode"/>
          <w:sz w:val="20"/>
          <w:szCs w:val="20"/>
        </w:rPr>
        <w:t>kalkulativni</w:t>
      </w:r>
      <w:proofErr w:type="spellEnd"/>
      <w:r w:rsidRPr="00FE2E77">
        <w:rPr>
          <w:rFonts w:ascii="Lucida Sans Unicode" w:hAnsi="Lucida Sans Unicode" w:cs="Lucida Sans Unicode"/>
          <w:sz w:val="20"/>
          <w:szCs w:val="20"/>
        </w:rPr>
        <w:t xml:space="preserve"> elementi iz </w:t>
      </w:r>
      <w:r w:rsidR="001E02FC" w:rsidRPr="00FE2E77">
        <w:rPr>
          <w:rFonts w:ascii="Lucida Sans Unicode" w:hAnsi="Lucida Sans Unicode" w:cs="Lucida Sans Unicode"/>
          <w:sz w:val="20"/>
          <w:szCs w:val="20"/>
        </w:rPr>
        <w:t>ponudbe.</w:t>
      </w:r>
    </w:p>
    <w:p w14:paraId="2E18E48D" w14:textId="77777777" w:rsidR="00A805A9" w:rsidRPr="00FE2E77" w:rsidRDefault="00A805A9" w:rsidP="00FE2E77">
      <w:pPr>
        <w:spacing w:after="0" w:line="240" w:lineRule="auto"/>
        <w:jc w:val="both"/>
        <w:rPr>
          <w:rFonts w:ascii="Lucida Sans Unicode" w:hAnsi="Lucida Sans Unicode" w:cs="Lucida Sans Unicode"/>
          <w:sz w:val="20"/>
          <w:szCs w:val="20"/>
          <w:lang w:eastAsia="sl-SI"/>
        </w:rPr>
      </w:pPr>
    </w:p>
    <w:p w14:paraId="0C04BC68" w14:textId="77777777" w:rsidR="002D03D6" w:rsidRPr="00FE2E77" w:rsidRDefault="002D03D6" w:rsidP="00FE2E77">
      <w:pPr>
        <w:pStyle w:val="Telobesedila"/>
        <w:spacing w:line="240" w:lineRule="auto"/>
        <w:jc w:val="both"/>
        <w:rPr>
          <w:rFonts w:ascii="Lucida Sans Unicode" w:hAnsi="Lucida Sans Unicode" w:cs="Lucida Sans Unicode"/>
          <w:sz w:val="20"/>
          <w:szCs w:val="20"/>
        </w:rPr>
      </w:pPr>
      <w:r w:rsidRPr="00FE2E77">
        <w:rPr>
          <w:rFonts w:ascii="Lucida Sans Unicode" w:hAnsi="Lucida Sans Unicode" w:cs="Lucida Sans Unicode"/>
          <w:b/>
          <w:sz w:val="20"/>
          <w:szCs w:val="20"/>
        </w:rPr>
        <w:t>Obveznosti naročnika</w:t>
      </w:r>
    </w:p>
    <w:p w14:paraId="2CBCAAB0" w14:textId="77777777" w:rsidR="002D03D6" w:rsidRPr="00FE2E77" w:rsidRDefault="002D03D6" w:rsidP="00FE2E77">
      <w:pPr>
        <w:pStyle w:val="Telobesedila"/>
        <w:spacing w:before="103" w:line="240" w:lineRule="auto"/>
        <w:ind w:left="4115" w:right="4129"/>
        <w:jc w:val="both"/>
        <w:rPr>
          <w:rFonts w:ascii="Lucida Sans Unicode" w:hAnsi="Lucida Sans Unicode" w:cs="Lucida Sans Unicode"/>
          <w:sz w:val="20"/>
          <w:szCs w:val="20"/>
        </w:rPr>
      </w:pPr>
      <w:r w:rsidRPr="00FE2E77">
        <w:rPr>
          <w:rFonts w:ascii="Lucida Sans Unicode" w:hAnsi="Lucida Sans Unicode" w:cs="Lucida Sans Unicode"/>
          <w:sz w:val="20"/>
          <w:szCs w:val="20"/>
        </w:rPr>
        <w:t>7. člen</w:t>
      </w:r>
    </w:p>
    <w:p w14:paraId="5CECF1A9" w14:textId="77777777" w:rsidR="00550C58" w:rsidRPr="00FE2E77" w:rsidRDefault="00550C58" w:rsidP="00FE2E77">
      <w:pPr>
        <w:spacing w:after="0" w:line="240" w:lineRule="auto"/>
        <w:ind w:left="720"/>
        <w:contextualSpacing/>
        <w:jc w:val="both"/>
        <w:rPr>
          <w:rFonts w:ascii="Lucida Sans Unicode" w:hAnsi="Lucida Sans Unicode" w:cs="Lucida Sans Unicode"/>
          <w:sz w:val="20"/>
          <w:szCs w:val="20"/>
          <w:lang w:eastAsia="sl-SI"/>
        </w:rPr>
      </w:pPr>
    </w:p>
    <w:p w14:paraId="08FFC46D" w14:textId="77777777" w:rsidR="00C50AB8" w:rsidRPr="00FE2E77" w:rsidRDefault="002D03D6" w:rsidP="00FE2E77">
      <w:p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V času</w:t>
      </w:r>
      <w:r w:rsidR="00550C58" w:rsidRPr="00FE2E77">
        <w:rPr>
          <w:rFonts w:ascii="Lucida Sans Unicode" w:hAnsi="Lucida Sans Unicode" w:cs="Lucida Sans Unicode"/>
          <w:sz w:val="20"/>
          <w:szCs w:val="20"/>
        </w:rPr>
        <w:t xml:space="preserve"> storitev </w:t>
      </w:r>
      <w:r w:rsidRPr="00FE2E77">
        <w:rPr>
          <w:rFonts w:ascii="Lucida Sans Unicode" w:hAnsi="Lucida Sans Unicode" w:cs="Lucida Sans Unicode"/>
          <w:sz w:val="20"/>
          <w:szCs w:val="20"/>
        </w:rPr>
        <w:t>se naročnik obvezuje:</w:t>
      </w:r>
    </w:p>
    <w:p w14:paraId="571F4FE1" w14:textId="77777777" w:rsidR="00C50AB8" w:rsidRPr="00FE2E77" w:rsidRDefault="002D03D6" w:rsidP="00FE2E77">
      <w:pPr>
        <w:pStyle w:val="Odstavekseznama"/>
        <w:numPr>
          <w:ilvl w:val="0"/>
          <w:numId w:val="20"/>
        </w:numPr>
        <w:rPr>
          <w:rFonts w:ascii="Lucida Sans Unicode" w:hAnsi="Lucida Sans Unicode" w:cs="Lucida Sans Unicode"/>
          <w:szCs w:val="20"/>
        </w:rPr>
      </w:pPr>
      <w:r w:rsidRPr="00FE2E77">
        <w:rPr>
          <w:rFonts w:ascii="Lucida Sans Unicode" w:hAnsi="Lucida Sans Unicode" w:cs="Lucida Sans Unicode"/>
          <w:szCs w:val="20"/>
        </w:rPr>
        <w:lastRenderedPageBreak/>
        <w:t>sodelovati z izvajalcem s ciljem, da se prevzete storitve izvršijo pravočasno in v obojestransko zadovoljstvo,</w:t>
      </w:r>
    </w:p>
    <w:p w14:paraId="6748531C" w14:textId="77777777" w:rsidR="002D03D6" w:rsidRPr="00FE2E77" w:rsidRDefault="002D03D6" w:rsidP="00FE2E77">
      <w:pPr>
        <w:pStyle w:val="Odstavekseznama"/>
        <w:numPr>
          <w:ilvl w:val="0"/>
          <w:numId w:val="20"/>
        </w:numPr>
        <w:rPr>
          <w:rFonts w:ascii="Lucida Sans Unicode" w:hAnsi="Lucida Sans Unicode" w:cs="Lucida Sans Unicode"/>
          <w:szCs w:val="20"/>
        </w:rPr>
      </w:pPr>
      <w:r w:rsidRPr="00FE2E77">
        <w:rPr>
          <w:rFonts w:ascii="Lucida Sans Unicode" w:hAnsi="Lucida Sans Unicode" w:cs="Lucida Sans Unicode"/>
          <w:szCs w:val="20"/>
        </w:rPr>
        <w:t>tekoče obveščati izvajalca o vseh spremembah in novo nastalih situacijah, ki bi lahko imele vpliv na izvršitev prevzetih storitev</w:t>
      </w:r>
      <w:r w:rsidR="00520D94" w:rsidRPr="00FE2E77">
        <w:rPr>
          <w:rFonts w:ascii="Lucida Sans Unicode" w:hAnsi="Lucida Sans Unicode" w:cs="Lucida Sans Unicode"/>
          <w:szCs w:val="20"/>
        </w:rPr>
        <w:t>,</w:t>
      </w:r>
    </w:p>
    <w:p w14:paraId="5CA95A59" w14:textId="77777777" w:rsidR="00051D9C" w:rsidRPr="00FE2E77" w:rsidRDefault="00051D9C" w:rsidP="00FE2E77">
      <w:pPr>
        <w:pStyle w:val="Odstavekseznama"/>
        <w:widowControl w:val="0"/>
        <w:numPr>
          <w:ilvl w:val="0"/>
          <w:numId w:val="20"/>
        </w:numPr>
        <w:tabs>
          <w:tab w:val="left" w:pos="853"/>
        </w:tabs>
        <w:ind w:right="111"/>
        <w:rPr>
          <w:rFonts w:ascii="Lucida Sans Unicode" w:hAnsi="Lucida Sans Unicode" w:cs="Lucida Sans Unicode"/>
          <w:szCs w:val="20"/>
        </w:rPr>
      </w:pPr>
      <w:r w:rsidRPr="00FE2E77">
        <w:rPr>
          <w:rFonts w:ascii="Lucida Sans Unicode" w:hAnsi="Lucida Sans Unicode" w:cs="Lucida Sans Unicode"/>
          <w:szCs w:val="20"/>
        </w:rPr>
        <w:t>pred pričetkom izvajanja storitev</w:t>
      </w:r>
      <w:r w:rsidR="00520D94" w:rsidRPr="00FE2E77">
        <w:rPr>
          <w:rFonts w:ascii="Lucida Sans Unicode" w:hAnsi="Lucida Sans Unicode" w:cs="Lucida Sans Unicode"/>
          <w:szCs w:val="20"/>
        </w:rPr>
        <w:t>,</w:t>
      </w:r>
      <w:r w:rsidRPr="00FE2E77">
        <w:rPr>
          <w:rFonts w:ascii="Lucida Sans Unicode" w:hAnsi="Lucida Sans Unicode" w:cs="Lucida Sans Unicode"/>
          <w:szCs w:val="20"/>
        </w:rPr>
        <w:t xml:space="preserve"> in sicer na zahtevo izvajalca posredovati potrebne</w:t>
      </w:r>
    </w:p>
    <w:p w14:paraId="67FBE7DD" w14:textId="77777777" w:rsidR="00051D9C" w:rsidRPr="00FE2E77" w:rsidRDefault="00051D9C" w:rsidP="00FE2E77">
      <w:pPr>
        <w:pStyle w:val="Odstavekseznama"/>
        <w:widowControl w:val="0"/>
        <w:tabs>
          <w:tab w:val="left" w:pos="853"/>
        </w:tabs>
        <w:ind w:right="111"/>
        <w:rPr>
          <w:rFonts w:ascii="Lucida Sans Unicode" w:hAnsi="Lucida Sans Unicode" w:cs="Lucida Sans Unicode"/>
          <w:szCs w:val="20"/>
        </w:rPr>
      </w:pPr>
      <w:r w:rsidRPr="00FE2E77">
        <w:rPr>
          <w:rFonts w:ascii="Lucida Sans Unicode" w:hAnsi="Lucida Sans Unicode" w:cs="Lucida Sans Unicode"/>
          <w:szCs w:val="20"/>
        </w:rPr>
        <w:t>podatke s katerimi naročnik razpolaga in jih izvajalec potrebuje pri izpeljavi predmeta</w:t>
      </w:r>
      <w:r w:rsidRPr="00FE2E77">
        <w:rPr>
          <w:rFonts w:ascii="Lucida Sans Unicode" w:hAnsi="Lucida Sans Unicode" w:cs="Lucida Sans Unicode"/>
          <w:spacing w:val="-10"/>
          <w:szCs w:val="20"/>
        </w:rPr>
        <w:t xml:space="preserve"> </w:t>
      </w:r>
      <w:r w:rsidRPr="00FE2E77">
        <w:rPr>
          <w:rFonts w:ascii="Lucida Sans Unicode" w:hAnsi="Lucida Sans Unicode" w:cs="Lucida Sans Unicode"/>
          <w:szCs w:val="20"/>
        </w:rPr>
        <w:t>naročila</w:t>
      </w:r>
      <w:r w:rsidR="00520D94" w:rsidRPr="00FE2E77">
        <w:rPr>
          <w:rFonts w:ascii="Lucida Sans Unicode" w:hAnsi="Lucida Sans Unicode" w:cs="Lucida Sans Unicode"/>
          <w:szCs w:val="20"/>
        </w:rPr>
        <w:t>.</w:t>
      </w:r>
    </w:p>
    <w:p w14:paraId="2ABC5F49" w14:textId="77777777" w:rsidR="00306C49" w:rsidRPr="00FE2E77" w:rsidRDefault="00306C49" w:rsidP="00FE2E77">
      <w:pPr>
        <w:pStyle w:val="Telobesedila"/>
        <w:spacing w:line="240" w:lineRule="auto"/>
        <w:jc w:val="both"/>
        <w:rPr>
          <w:rFonts w:ascii="Lucida Sans Unicode" w:hAnsi="Lucida Sans Unicode" w:cs="Lucida Sans Unicode"/>
          <w:sz w:val="20"/>
          <w:szCs w:val="20"/>
        </w:rPr>
      </w:pPr>
    </w:p>
    <w:p w14:paraId="1BB6D5DF" w14:textId="77777777" w:rsidR="009C3873" w:rsidRPr="00FE2E77" w:rsidRDefault="00550C58" w:rsidP="00FE2E77">
      <w:pPr>
        <w:pStyle w:val="Telobesedila"/>
        <w:spacing w:line="240" w:lineRule="auto"/>
        <w:ind w:left="101" w:right="4825"/>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t>Obveznosti izvajalca</w:t>
      </w:r>
    </w:p>
    <w:p w14:paraId="503798AA" w14:textId="77777777" w:rsidR="009C3873" w:rsidRPr="00FE2E77" w:rsidRDefault="00550C58" w:rsidP="00FE2E77">
      <w:pPr>
        <w:pStyle w:val="Odstavekseznama"/>
        <w:widowControl w:val="0"/>
        <w:tabs>
          <w:tab w:val="left" w:pos="4417"/>
        </w:tabs>
        <w:spacing w:before="23"/>
        <w:ind w:left="4416" w:right="17"/>
        <w:contextualSpacing w:val="0"/>
        <w:rPr>
          <w:rFonts w:ascii="Lucida Sans Unicode" w:hAnsi="Lucida Sans Unicode" w:cs="Lucida Sans Unicode"/>
          <w:szCs w:val="20"/>
        </w:rPr>
      </w:pPr>
      <w:r w:rsidRPr="00FE2E77">
        <w:rPr>
          <w:rFonts w:ascii="Lucida Sans Unicode" w:hAnsi="Lucida Sans Unicode" w:cs="Lucida Sans Unicode"/>
          <w:szCs w:val="20"/>
        </w:rPr>
        <w:t xml:space="preserve">8. </w:t>
      </w:r>
      <w:r w:rsidR="009C3873" w:rsidRPr="00FE2E77">
        <w:rPr>
          <w:rFonts w:ascii="Lucida Sans Unicode" w:hAnsi="Lucida Sans Unicode" w:cs="Lucida Sans Unicode"/>
          <w:szCs w:val="20"/>
        </w:rPr>
        <w:t>člen</w:t>
      </w:r>
    </w:p>
    <w:p w14:paraId="7FE884A0" w14:textId="705F5892" w:rsidR="001B09CB" w:rsidRPr="00FE2E77" w:rsidRDefault="001B09CB"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V zvezi z izvajanjem s tem sporazumom prevzetih del se izvajalec obvezuje</w:t>
      </w:r>
      <w:r w:rsidR="003B24CD" w:rsidRPr="00FE2E77">
        <w:rPr>
          <w:rFonts w:ascii="Lucida Sans Unicode" w:eastAsiaTheme="minorHAnsi" w:hAnsi="Lucida Sans Unicode" w:cs="Lucida Sans Unicode"/>
          <w:sz w:val="20"/>
          <w:szCs w:val="20"/>
        </w:rPr>
        <w:t>,</w:t>
      </w:r>
      <w:r w:rsidRPr="00FE2E77">
        <w:rPr>
          <w:rFonts w:ascii="Lucida Sans Unicode" w:eastAsiaTheme="minorHAnsi" w:hAnsi="Lucida Sans Unicode" w:cs="Lucida Sans Unicode"/>
          <w:sz w:val="20"/>
          <w:szCs w:val="20"/>
        </w:rPr>
        <w:t xml:space="preserve"> da bo:</w:t>
      </w:r>
    </w:p>
    <w:p w14:paraId="1634EA49" w14:textId="77777777" w:rsidR="001B09CB" w:rsidRPr="00FE2E77" w:rsidRDefault="001B09CB" w:rsidP="00FE2E77">
      <w:pPr>
        <w:numPr>
          <w:ilvl w:val="0"/>
          <w:numId w:val="6"/>
        </w:numPr>
        <w:spacing w:line="240" w:lineRule="auto"/>
        <w:ind w:left="714" w:hanging="357"/>
        <w:contextualSpacing/>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 xml:space="preserve">vsa dela izvajal v skladu s tehničnimi predpisi, standardi, pravili stroke in z dobrimi običaji v skladu z načeli dobrega strokovnjaka ter v skladu s </w:t>
      </w:r>
      <w:r w:rsidR="001E02FC" w:rsidRPr="00FE2E77">
        <w:rPr>
          <w:rFonts w:ascii="Lucida Sans Unicode" w:eastAsiaTheme="minorHAnsi" w:hAnsi="Lucida Sans Unicode" w:cs="Lucida Sans Unicode"/>
          <w:sz w:val="20"/>
          <w:szCs w:val="20"/>
        </w:rPr>
        <w:t>sporazumom</w:t>
      </w:r>
      <w:r w:rsidRPr="00FE2E77">
        <w:rPr>
          <w:rFonts w:ascii="Lucida Sans Unicode" w:eastAsiaTheme="minorHAnsi" w:hAnsi="Lucida Sans Unicode" w:cs="Lucida Sans Unicode"/>
          <w:sz w:val="20"/>
          <w:szCs w:val="20"/>
        </w:rPr>
        <w:t>,</w:t>
      </w:r>
    </w:p>
    <w:p w14:paraId="070CA540" w14:textId="77777777" w:rsidR="001B09CB" w:rsidRPr="00FE2E77" w:rsidRDefault="001B09CB" w:rsidP="00FE2E77">
      <w:pPr>
        <w:numPr>
          <w:ilvl w:val="0"/>
          <w:numId w:val="6"/>
        </w:numPr>
        <w:spacing w:line="240" w:lineRule="auto"/>
        <w:ind w:left="714" w:hanging="357"/>
        <w:contextualSpacing/>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vsa dela izvajal v skladu z navodili in pravili naročnika,</w:t>
      </w:r>
    </w:p>
    <w:p w14:paraId="0B2C3A9B" w14:textId="77777777" w:rsidR="001B09CB" w:rsidRPr="00FE2E77" w:rsidRDefault="001B09CB" w:rsidP="00FE2E77">
      <w:pPr>
        <w:numPr>
          <w:ilvl w:val="0"/>
          <w:numId w:val="6"/>
        </w:numPr>
        <w:spacing w:line="240" w:lineRule="auto"/>
        <w:ind w:left="714" w:hanging="357"/>
        <w:contextualSpacing/>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za vgrajene dele predal naročniku dokumentacijo o predpisani kvaliteti,</w:t>
      </w:r>
    </w:p>
    <w:p w14:paraId="3AD1022F" w14:textId="77777777" w:rsidR="001B09CB" w:rsidRPr="00FE2E77" w:rsidRDefault="001B09CB" w:rsidP="00FE2E77">
      <w:pPr>
        <w:numPr>
          <w:ilvl w:val="0"/>
          <w:numId w:val="6"/>
        </w:numPr>
        <w:spacing w:line="240" w:lineRule="auto"/>
        <w:ind w:left="714" w:hanging="357"/>
        <w:contextualSpacing/>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izvajalec se zaveže poskrbeti za varnost ljudi in premoženja ter vseh ostalih morebitnih škod nastalih kot posledica izvajanja tega posla, saj v primeru nastanka škode nosi vso kazensko in civilno odgovornost,</w:t>
      </w:r>
    </w:p>
    <w:p w14:paraId="7F4D8F8D" w14:textId="77777777" w:rsidR="001B09CB" w:rsidRPr="00FE2E77" w:rsidRDefault="001B09CB" w:rsidP="00FE2E77">
      <w:pPr>
        <w:numPr>
          <w:ilvl w:val="0"/>
          <w:numId w:val="6"/>
        </w:numPr>
        <w:spacing w:line="240" w:lineRule="auto"/>
        <w:ind w:left="714" w:hanging="357"/>
        <w:contextualSpacing/>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med izvajanjem pogodbenih del samostojno poskrbel za vse potrebne ukrepe varstva pri delu in pred požarom in za izvajanje teh ukrepov, za posledice njihove morebitne opustitve pa prevzema polno odgovornost,</w:t>
      </w:r>
    </w:p>
    <w:p w14:paraId="5D890331" w14:textId="5253E97B" w:rsidR="001B09CB" w:rsidRPr="00FE2E77" w:rsidRDefault="001B09CB" w:rsidP="00FE2E77">
      <w:pPr>
        <w:numPr>
          <w:ilvl w:val="0"/>
          <w:numId w:val="6"/>
        </w:numPr>
        <w:spacing w:line="240" w:lineRule="auto"/>
        <w:ind w:left="714" w:hanging="357"/>
        <w:contextualSpacing/>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 xml:space="preserve">naročnika </w:t>
      </w:r>
      <w:r w:rsidR="003B24CD" w:rsidRPr="00FE2E77">
        <w:rPr>
          <w:rFonts w:ascii="Lucida Sans Unicode" w:eastAsiaTheme="minorHAnsi" w:hAnsi="Lucida Sans Unicode" w:cs="Lucida Sans Unicode"/>
          <w:sz w:val="20"/>
          <w:szCs w:val="20"/>
        </w:rPr>
        <w:t xml:space="preserve">obvestil </w:t>
      </w:r>
      <w:r w:rsidRPr="00FE2E77">
        <w:rPr>
          <w:rFonts w:ascii="Lucida Sans Unicode" w:eastAsiaTheme="minorHAnsi" w:hAnsi="Lucida Sans Unicode" w:cs="Lucida Sans Unicode"/>
          <w:sz w:val="20"/>
          <w:szCs w:val="20"/>
        </w:rPr>
        <w:t>o pričetku in dokončanju del,</w:t>
      </w:r>
    </w:p>
    <w:p w14:paraId="6C4C4916" w14:textId="7831044C" w:rsidR="001B09CB" w:rsidRPr="00FE2E77" w:rsidRDefault="001B09CB" w:rsidP="00FE2E77">
      <w:pPr>
        <w:numPr>
          <w:ilvl w:val="0"/>
          <w:numId w:val="6"/>
        </w:numPr>
        <w:spacing w:line="240" w:lineRule="auto"/>
        <w:ind w:left="714" w:hanging="357"/>
        <w:contextualSpacing/>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 xml:space="preserve">hranil vso dokumentacijo, povezano z izvedbo </w:t>
      </w:r>
      <w:r w:rsidR="003B24CD" w:rsidRPr="00FE2E77">
        <w:rPr>
          <w:rFonts w:ascii="Lucida Sans Unicode" w:eastAsiaTheme="minorHAnsi" w:hAnsi="Lucida Sans Unicode" w:cs="Lucida Sans Unicode"/>
          <w:sz w:val="20"/>
          <w:szCs w:val="20"/>
        </w:rPr>
        <w:t>del</w:t>
      </w:r>
      <w:r w:rsidR="0016733F" w:rsidRPr="00FE2E77">
        <w:rPr>
          <w:rFonts w:ascii="Lucida Sans Unicode" w:eastAsiaTheme="minorHAnsi" w:hAnsi="Lucida Sans Unicode" w:cs="Lucida Sans Unicode"/>
          <w:sz w:val="20"/>
          <w:szCs w:val="20"/>
        </w:rPr>
        <w:t>,</w:t>
      </w:r>
      <w:r w:rsidRPr="00FE2E77">
        <w:rPr>
          <w:rFonts w:ascii="Lucida Sans Unicode" w:eastAsiaTheme="minorHAnsi" w:hAnsi="Lucida Sans Unicode" w:cs="Lucida Sans Unicode"/>
          <w:sz w:val="20"/>
          <w:szCs w:val="20"/>
        </w:rPr>
        <w:t xml:space="preserve"> </w:t>
      </w:r>
    </w:p>
    <w:p w14:paraId="459CCC79" w14:textId="62588219" w:rsidR="001B09CB" w:rsidRPr="00FE2E77" w:rsidRDefault="001B09CB" w:rsidP="00FE2E77">
      <w:pPr>
        <w:numPr>
          <w:ilvl w:val="0"/>
          <w:numId w:val="6"/>
        </w:numPr>
        <w:spacing w:line="240" w:lineRule="auto"/>
        <w:ind w:left="714" w:hanging="357"/>
        <w:contextualSpacing/>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v okviru garancije in garancijskega obdobja odpravljal morebitne pomanjkljivosti vgrajenega blaga</w:t>
      </w:r>
      <w:r w:rsidR="003B24CD" w:rsidRPr="00FE2E77">
        <w:rPr>
          <w:rFonts w:ascii="Lucida Sans Unicode" w:eastAsiaTheme="minorHAnsi" w:hAnsi="Lucida Sans Unicode" w:cs="Lucida Sans Unicode"/>
          <w:sz w:val="20"/>
          <w:szCs w:val="20"/>
        </w:rPr>
        <w:t xml:space="preserve"> in izvedenih storitev</w:t>
      </w:r>
      <w:r w:rsidRPr="00FE2E77">
        <w:rPr>
          <w:rFonts w:ascii="Lucida Sans Unicode" w:eastAsiaTheme="minorHAnsi" w:hAnsi="Lucida Sans Unicode" w:cs="Lucida Sans Unicode"/>
          <w:sz w:val="20"/>
          <w:szCs w:val="20"/>
        </w:rPr>
        <w:t>, ki se raztezajo na vse karakteristike, kot izhajajo iz tehničnih zahtev, določenih v popisu del ter na brezhibno delovanje vseh vgrajenih rezervnih delov in na odpravo posledic nastalih zaradi neustrezne vgradnje opreme</w:t>
      </w:r>
      <w:r w:rsidR="003B24CD" w:rsidRPr="00FE2E77">
        <w:rPr>
          <w:rFonts w:ascii="Lucida Sans Unicode" w:eastAsiaTheme="minorHAnsi" w:hAnsi="Lucida Sans Unicode" w:cs="Lucida Sans Unicode"/>
          <w:sz w:val="20"/>
          <w:szCs w:val="20"/>
        </w:rPr>
        <w:t xml:space="preserve"> ali izvedenih storitev</w:t>
      </w:r>
      <w:r w:rsidR="0016733F" w:rsidRPr="00FE2E77">
        <w:rPr>
          <w:rFonts w:ascii="Lucida Sans Unicode" w:eastAsiaTheme="minorHAnsi" w:hAnsi="Lucida Sans Unicode" w:cs="Lucida Sans Unicode"/>
          <w:sz w:val="20"/>
          <w:szCs w:val="20"/>
        </w:rPr>
        <w:t xml:space="preserve"> vsaj v obdobju enega leta od vgradnje</w:t>
      </w:r>
      <w:r w:rsidR="003B24CD" w:rsidRPr="00FE2E77">
        <w:rPr>
          <w:rFonts w:ascii="Lucida Sans Unicode" w:eastAsiaTheme="minorHAnsi" w:hAnsi="Lucida Sans Unicode" w:cs="Lucida Sans Unicode"/>
          <w:sz w:val="20"/>
          <w:szCs w:val="20"/>
        </w:rPr>
        <w:t xml:space="preserve"> oz. izvedbe storitev</w:t>
      </w:r>
      <w:r w:rsidR="0016733F" w:rsidRPr="00FE2E77">
        <w:rPr>
          <w:rFonts w:ascii="Lucida Sans Unicode" w:eastAsiaTheme="minorHAnsi" w:hAnsi="Lucida Sans Unicode" w:cs="Lucida Sans Unicode"/>
          <w:sz w:val="20"/>
          <w:szCs w:val="20"/>
        </w:rPr>
        <w:t>,</w:t>
      </w:r>
    </w:p>
    <w:p w14:paraId="2B5D24FC" w14:textId="26EB8429" w:rsidR="001B09CB" w:rsidRPr="00FE2E77" w:rsidRDefault="001B09CB" w:rsidP="00FE2E77">
      <w:pPr>
        <w:numPr>
          <w:ilvl w:val="0"/>
          <w:numId w:val="6"/>
        </w:numPr>
        <w:spacing w:line="240" w:lineRule="auto"/>
        <w:ind w:left="714" w:hanging="357"/>
        <w:contextualSpacing/>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zagotavljal servisne storitve tudi v času garancije na vgrajene rezervne dele, po ceni za servisiranje, dogovorjenih s to</w:t>
      </w:r>
      <w:r w:rsidR="001E02FC" w:rsidRPr="00FE2E77">
        <w:rPr>
          <w:rFonts w:ascii="Lucida Sans Unicode" w:eastAsiaTheme="minorHAnsi" w:hAnsi="Lucida Sans Unicode" w:cs="Lucida Sans Unicode"/>
          <w:sz w:val="20"/>
          <w:szCs w:val="20"/>
        </w:rPr>
        <w:t xml:space="preserve"> sporazumom</w:t>
      </w:r>
      <w:r w:rsidRPr="00FE2E77">
        <w:rPr>
          <w:rFonts w:ascii="Lucida Sans Unicode" w:eastAsiaTheme="minorHAnsi" w:hAnsi="Lucida Sans Unicode" w:cs="Lucida Sans Unicode"/>
          <w:sz w:val="20"/>
          <w:szCs w:val="20"/>
        </w:rPr>
        <w:t>, četudi se obdobje garancije razteza preko veljavnosti te</w:t>
      </w:r>
      <w:r w:rsidR="00F552E4" w:rsidRPr="00FE2E77">
        <w:rPr>
          <w:rFonts w:ascii="Lucida Sans Unicode" w:eastAsiaTheme="minorHAnsi" w:hAnsi="Lucida Sans Unicode" w:cs="Lucida Sans Unicode"/>
          <w:sz w:val="20"/>
          <w:szCs w:val="20"/>
        </w:rPr>
        <w:t>ga sporazuma</w:t>
      </w:r>
      <w:r w:rsidRPr="00FE2E77">
        <w:rPr>
          <w:rFonts w:ascii="Lucida Sans Unicode" w:eastAsiaTheme="minorHAnsi" w:hAnsi="Lucida Sans Unicode" w:cs="Lucida Sans Unicode"/>
          <w:sz w:val="20"/>
          <w:szCs w:val="20"/>
        </w:rPr>
        <w:t>.</w:t>
      </w:r>
    </w:p>
    <w:p w14:paraId="3C030D1B" w14:textId="203C85DA" w:rsidR="00C95179" w:rsidRPr="00FE2E77" w:rsidRDefault="00C95179" w:rsidP="00FE2E77">
      <w:pPr>
        <w:pStyle w:val="Telobesedila"/>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Izvajalec mora v primeru, da znaša vrednost posamezne storitve</w:t>
      </w:r>
      <w:r w:rsidR="000B5ABA" w:rsidRPr="00FE2E77">
        <w:rPr>
          <w:rFonts w:ascii="Lucida Sans Unicode" w:hAnsi="Lucida Sans Unicode" w:cs="Lucida Sans Unicode"/>
          <w:sz w:val="20"/>
          <w:szCs w:val="20"/>
        </w:rPr>
        <w:t xml:space="preserve"> </w:t>
      </w:r>
      <w:r w:rsidRPr="00FE2E77">
        <w:rPr>
          <w:rFonts w:ascii="Lucida Sans Unicode" w:hAnsi="Lucida Sans Unicode" w:cs="Lucida Sans Unicode"/>
          <w:sz w:val="20"/>
          <w:szCs w:val="20"/>
        </w:rPr>
        <w:t>več kot 150 EUR</w:t>
      </w:r>
      <w:r w:rsidR="000B5ABA" w:rsidRPr="00FE2E77">
        <w:rPr>
          <w:rFonts w:ascii="Lucida Sans Unicode" w:hAnsi="Lucida Sans Unicode" w:cs="Lucida Sans Unicode"/>
          <w:sz w:val="20"/>
          <w:szCs w:val="20"/>
        </w:rPr>
        <w:t>,</w:t>
      </w:r>
      <w:r w:rsidRPr="00FE2E77">
        <w:rPr>
          <w:rFonts w:ascii="Lucida Sans Unicode" w:hAnsi="Lucida Sans Unicode" w:cs="Lucida Sans Unicode"/>
          <w:sz w:val="20"/>
          <w:szCs w:val="20"/>
        </w:rPr>
        <w:t xml:space="preserve">  brezplačno opraviti tudi notranje in zunanje čiščenje vozila</w:t>
      </w:r>
      <w:r w:rsidR="00523559" w:rsidRPr="00FE2E77">
        <w:rPr>
          <w:rFonts w:ascii="Lucida Sans Unicode" w:hAnsi="Lucida Sans Unicode" w:cs="Lucida Sans Unicode"/>
          <w:sz w:val="20"/>
          <w:szCs w:val="20"/>
        </w:rPr>
        <w:t xml:space="preserve"> </w:t>
      </w:r>
      <w:r w:rsidR="00644C5C" w:rsidRPr="00FE2E77">
        <w:rPr>
          <w:rFonts w:ascii="Lucida Sans Unicode" w:hAnsi="Lucida Sans Unicode" w:cs="Lucida Sans Unicode"/>
          <w:sz w:val="20"/>
          <w:szCs w:val="20"/>
        </w:rPr>
        <w:t>(velja za sklop 1)</w:t>
      </w:r>
      <w:r w:rsidRPr="00FE2E77">
        <w:rPr>
          <w:rFonts w:ascii="Lucida Sans Unicode" w:hAnsi="Lucida Sans Unicode" w:cs="Lucida Sans Unicode"/>
          <w:sz w:val="20"/>
          <w:szCs w:val="20"/>
        </w:rPr>
        <w:t>.</w:t>
      </w:r>
    </w:p>
    <w:p w14:paraId="3439EE3D" w14:textId="77777777" w:rsidR="00C95179" w:rsidRPr="00FE2E77" w:rsidRDefault="00C95179" w:rsidP="00FE2E77">
      <w:pPr>
        <w:pStyle w:val="Telobesedila"/>
        <w:spacing w:after="0" w:line="240" w:lineRule="auto"/>
        <w:jc w:val="both"/>
        <w:rPr>
          <w:rFonts w:ascii="Lucida Sans Unicode" w:hAnsi="Lucida Sans Unicode" w:cs="Lucida Sans Unicode"/>
          <w:sz w:val="20"/>
          <w:szCs w:val="20"/>
        </w:rPr>
      </w:pPr>
    </w:p>
    <w:p w14:paraId="2A1AA4CE" w14:textId="77777777" w:rsidR="008318BB" w:rsidRPr="00FE2E77" w:rsidRDefault="008318BB" w:rsidP="00FE2E77">
      <w:pPr>
        <w:pStyle w:val="Telobesedila"/>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Izvajalec si ves čas izvajanja storitev prizadeva, da dela opravlja strokovno, v dogovorjenem obsegu in s čim manj obremenitev za naročnika. </w:t>
      </w:r>
    </w:p>
    <w:p w14:paraId="5B313645" w14:textId="6D075E4F" w:rsidR="00223182" w:rsidRPr="00FE2E77" w:rsidRDefault="00223182" w:rsidP="00FE2E77">
      <w:pPr>
        <w:pStyle w:val="Telobesedila"/>
        <w:spacing w:after="0" w:line="240" w:lineRule="auto"/>
        <w:jc w:val="both"/>
        <w:rPr>
          <w:rFonts w:ascii="Lucida Sans Unicode" w:hAnsi="Lucida Sans Unicode" w:cs="Lucida Sans Unicode"/>
          <w:sz w:val="20"/>
          <w:szCs w:val="20"/>
        </w:rPr>
      </w:pPr>
      <w:bookmarkStart w:id="131" w:name="_Hlk510511893"/>
    </w:p>
    <w:p w14:paraId="09FBE131" w14:textId="77777777" w:rsidR="0025385C" w:rsidRPr="00FE2E77" w:rsidRDefault="0025385C" w:rsidP="00FE2E77">
      <w:pPr>
        <w:pStyle w:val="Telobesedila"/>
        <w:spacing w:after="0" w:line="240" w:lineRule="auto"/>
        <w:rPr>
          <w:rFonts w:ascii="Lucida Sans Unicode" w:hAnsi="Lucida Sans Unicode" w:cs="Lucida Sans Unicode"/>
          <w:b/>
          <w:sz w:val="20"/>
          <w:szCs w:val="20"/>
        </w:rPr>
      </w:pPr>
      <w:r w:rsidRPr="00FE2E77">
        <w:rPr>
          <w:rFonts w:ascii="Lucida Sans Unicode" w:hAnsi="Lucida Sans Unicode" w:cs="Lucida Sans Unicode"/>
          <w:b/>
          <w:sz w:val="20"/>
          <w:szCs w:val="20"/>
        </w:rPr>
        <w:t>Vgradnja rezervnih delov</w:t>
      </w:r>
    </w:p>
    <w:p w14:paraId="1EFACC66" w14:textId="77777777" w:rsidR="00223182" w:rsidRPr="00FE2E77" w:rsidRDefault="00223182" w:rsidP="00FE2E77">
      <w:pPr>
        <w:pStyle w:val="Telobesedila"/>
        <w:spacing w:after="0" w:line="240" w:lineRule="auto"/>
        <w:jc w:val="both"/>
        <w:rPr>
          <w:rFonts w:ascii="Lucida Sans Unicode" w:hAnsi="Lucida Sans Unicode" w:cs="Lucida Sans Unicode"/>
          <w:sz w:val="20"/>
          <w:szCs w:val="20"/>
        </w:rPr>
      </w:pPr>
    </w:p>
    <w:p w14:paraId="1680365B" w14:textId="77777777" w:rsidR="00223182" w:rsidRPr="00FE2E77" w:rsidRDefault="00223182" w:rsidP="00FE2E77">
      <w:pPr>
        <w:pStyle w:val="Telobesedila"/>
        <w:spacing w:after="0" w:line="240" w:lineRule="auto"/>
        <w:jc w:val="both"/>
        <w:rPr>
          <w:rFonts w:ascii="Lucida Sans Unicode" w:hAnsi="Lucida Sans Unicode" w:cs="Lucida Sans Unicode"/>
          <w:sz w:val="20"/>
          <w:szCs w:val="20"/>
          <w:lang w:eastAsia="sl-SI"/>
        </w:rPr>
      </w:pPr>
      <w:r w:rsidRPr="00FE2E77">
        <w:rPr>
          <w:rFonts w:ascii="Lucida Sans Unicode" w:hAnsi="Lucida Sans Unicode" w:cs="Lucida Sans Unicode"/>
          <w:sz w:val="20"/>
          <w:szCs w:val="20"/>
        </w:rPr>
        <w:t xml:space="preserve">                                                                         9</w:t>
      </w:r>
      <w:r w:rsidRPr="00FE2E77">
        <w:rPr>
          <w:rFonts w:ascii="Lucida Sans Unicode" w:hAnsi="Lucida Sans Unicode" w:cs="Lucida Sans Unicode"/>
          <w:sz w:val="20"/>
          <w:szCs w:val="20"/>
          <w:lang w:eastAsia="sl-SI"/>
        </w:rPr>
        <w:t xml:space="preserve">. člen </w:t>
      </w:r>
    </w:p>
    <w:p w14:paraId="4FB1F79B" w14:textId="0B7ED80A" w:rsidR="0025385C" w:rsidRPr="00FE2E77" w:rsidRDefault="0025385C" w:rsidP="00FE2E77">
      <w:pPr>
        <w:pStyle w:val="Telobesedila"/>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lastRenderedPageBreak/>
        <w:t xml:space="preserve">Izvajalec bo pri vgradnji nadomestnih delov in materiala vgradil nadomestne dele, ki so </w:t>
      </w:r>
      <w:r w:rsidRPr="00282558">
        <w:rPr>
          <w:rFonts w:ascii="Lucida Sans Unicode" w:hAnsi="Lucida Sans Unicode" w:cs="Lucida Sans Unicode"/>
          <w:sz w:val="20"/>
          <w:szCs w:val="20"/>
        </w:rPr>
        <w:t>tovarniško novi</w:t>
      </w:r>
      <w:r w:rsidR="003B24CD" w:rsidRPr="00282558">
        <w:rPr>
          <w:rFonts w:ascii="Lucida Sans Unicode" w:hAnsi="Lucida Sans Unicode" w:cs="Lucida Sans Unicode"/>
          <w:sz w:val="20"/>
          <w:szCs w:val="20"/>
        </w:rPr>
        <w:t xml:space="preserve">, </w:t>
      </w:r>
      <w:proofErr w:type="spellStart"/>
      <w:r w:rsidR="003B24CD" w:rsidRPr="00282558">
        <w:rPr>
          <w:rFonts w:ascii="Lucida Sans Unicode" w:hAnsi="Lucida Sans Unicode" w:cs="Lucida Sans Unicode"/>
          <w:sz w:val="20"/>
          <w:szCs w:val="20"/>
        </w:rPr>
        <w:t>neobnovljeni</w:t>
      </w:r>
      <w:proofErr w:type="spellEnd"/>
      <w:r w:rsidR="003B24CD" w:rsidRPr="00282558">
        <w:rPr>
          <w:rFonts w:ascii="Lucida Sans Unicode" w:hAnsi="Lucida Sans Unicode" w:cs="Lucida Sans Unicode"/>
          <w:sz w:val="20"/>
          <w:szCs w:val="20"/>
        </w:rPr>
        <w:t xml:space="preserve"> in nerabljeni</w:t>
      </w:r>
      <w:r w:rsidRPr="00282558">
        <w:rPr>
          <w:rFonts w:ascii="Lucida Sans Unicode" w:hAnsi="Lucida Sans Unicode" w:cs="Lucida Sans Unicode"/>
          <w:sz w:val="20"/>
          <w:szCs w:val="20"/>
        </w:rPr>
        <w:t xml:space="preserve">. V primeru, da je </w:t>
      </w:r>
      <w:r w:rsidR="003B24CD" w:rsidRPr="00282558">
        <w:rPr>
          <w:rFonts w:ascii="Lucida Sans Unicode" w:hAnsi="Lucida Sans Unicode" w:cs="Lucida Sans Unicode"/>
          <w:sz w:val="20"/>
          <w:szCs w:val="20"/>
        </w:rPr>
        <w:t xml:space="preserve">vozilo/oziroma nadgradnja </w:t>
      </w:r>
      <w:r w:rsidR="003B24CD" w:rsidRPr="00282558">
        <w:rPr>
          <w:rFonts w:ascii="Lucida Sans Unicode" w:hAnsi="Lucida Sans Unicode" w:cs="Lucida Sans Unicode"/>
          <w:i/>
          <w:sz w:val="20"/>
          <w:szCs w:val="20"/>
        </w:rPr>
        <w:t>pri</w:t>
      </w:r>
      <w:r w:rsidR="003B24CD" w:rsidRPr="00FE2E77">
        <w:rPr>
          <w:rFonts w:ascii="Lucida Sans Unicode" w:hAnsi="Lucida Sans Unicode" w:cs="Lucida Sans Unicode"/>
          <w:i/>
          <w:sz w:val="20"/>
          <w:szCs w:val="20"/>
        </w:rPr>
        <w:t xml:space="preserve"> sklopu 2</w:t>
      </w:r>
      <w:r w:rsidR="003B24CD" w:rsidRPr="00FE2E77">
        <w:rPr>
          <w:rFonts w:ascii="Lucida Sans Unicode" w:hAnsi="Lucida Sans Unicode" w:cs="Lucida Sans Unicode"/>
          <w:sz w:val="20"/>
          <w:szCs w:val="20"/>
        </w:rPr>
        <w:t xml:space="preserve">  </w:t>
      </w:r>
      <w:r w:rsidRPr="00FE2E77">
        <w:rPr>
          <w:rFonts w:ascii="Lucida Sans Unicode" w:hAnsi="Lucida Sans Unicode" w:cs="Lucida Sans Unicode"/>
          <w:sz w:val="20"/>
          <w:szCs w:val="20"/>
        </w:rPr>
        <w:t>še v garanciji</w:t>
      </w:r>
      <w:r w:rsidR="003B24CD" w:rsidRPr="00FE2E77">
        <w:rPr>
          <w:rFonts w:ascii="Lucida Sans Unicode" w:hAnsi="Lucida Sans Unicode" w:cs="Lucida Sans Unicode"/>
          <w:sz w:val="20"/>
          <w:szCs w:val="20"/>
        </w:rPr>
        <w:t>,</w:t>
      </w:r>
      <w:r w:rsidRPr="00FE2E77">
        <w:rPr>
          <w:rFonts w:ascii="Lucida Sans Unicode" w:hAnsi="Lucida Sans Unicode" w:cs="Lucida Sans Unicode"/>
          <w:sz w:val="20"/>
          <w:szCs w:val="20"/>
        </w:rPr>
        <w:t xml:space="preserve"> se bodo vgradili rezervni deli, ki v celoti izpolnjujejo garancijske zahteve. </w:t>
      </w:r>
    </w:p>
    <w:p w14:paraId="7974D823" w14:textId="77777777" w:rsidR="00223182" w:rsidRPr="00FE2E77" w:rsidRDefault="00223182" w:rsidP="00FE2E77">
      <w:pPr>
        <w:pStyle w:val="Telobesedila"/>
        <w:spacing w:after="0" w:line="240" w:lineRule="auto"/>
        <w:jc w:val="both"/>
        <w:rPr>
          <w:rFonts w:ascii="Lucida Sans Unicode" w:hAnsi="Lucida Sans Unicode" w:cs="Lucida Sans Unicode"/>
          <w:sz w:val="20"/>
          <w:szCs w:val="20"/>
        </w:rPr>
      </w:pPr>
    </w:p>
    <w:p w14:paraId="1294A6F6" w14:textId="77777777" w:rsidR="007543A0" w:rsidRPr="00FE2E77" w:rsidRDefault="006E6B6F" w:rsidP="00FE2E77">
      <w:pPr>
        <w:pStyle w:val="Telobesedila"/>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O</w:t>
      </w:r>
      <w:r w:rsidR="007543A0" w:rsidRPr="00FE2E77">
        <w:rPr>
          <w:rFonts w:ascii="Lucida Sans Unicode" w:hAnsi="Lucida Sans Unicode" w:cs="Lucida Sans Unicode"/>
          <w:sz w:val="20"/>
          <w:szCs w:val="20"/>
        </w:rPr>
        <w:t>riginalni in neoriginalni, po ključnih lastnostih enakovredni nadomestni deli, so nadomestni deli, ki se vgrajujejo v vozila in imajo v primeru originalnih nadomestnih delov tovarniško kataloško številko oziroma oznako in v primeru neoriginalnega, po ključnih lastnostih enakovrednega nadomestnega dela kataloško številko oziroma oznako proizvajalca določenega nadomestnega dela, ki je podan v ceniku nadomestnih delov in se uporablja izključno kot nadomestni del vozila.</w:t>
      </w:r>
    </w:p>
    <w:p w14:paraId="6BD5E2BD" w14:textId="17A0408C" w:rsidR="007543A0" w:rsidRPr="00FE2E77" w:rsidRDefault="007543A0" w:rsidP="00FE2E77">
      <w:pPr>
        <w:pStyle w:val="Telobesedila"/>
        <w:spacing w:after="0" w:line="240" w:lineRule="auto"/>
        <w:ind w:left="720"/>
        <w:jc w:val="both"/>
        <w:rPr>
          <w:rFonts w:ascii="Lucida Sans Unicode" w:hAnsi="Lucida Sans Unicode" w:cs="Lucida Sans Unicode"/>
          <w:sz w:val="20"/>
          <w:szCs w:val="20"/>
        </w:rPr>
      </w:pPr>
    </w:p>
    <w:p w14:paraId="79D90A35" w14:textId="77777777" w:rsidR="00306C49" w:rsidRPr="00FE2E77" w:rsidRDefault="00306C49" w:rsidP="00FE2E77">
      <w:pPr>
        <w:pStyle w:val="Telobesedila"/>
        <w:spacing w:after="0" w:line="240" w:lineRule="auto"/>
        <w:ind w:left="720"/>
        <w:jc w:val="both"/>
        <w:rPr>
          <w:rFonts w:ascii="Lucida Sans Unicode" w:hAnsi="Lucida Sans Unicode" w:cs="Lucida Sans Unicode"/>
          <w:sz w:val="20"/>
          <w:szCs w:val="20"/>
        </w:rPr>
      </w:pPr>
    </w:p>
    <w:bookmarkEnd w:id="131"/>
    <w:p w14:paraId="07684F6B" w14:textId="5067611A" w:rsidR="008318BB" w:rsidRPr="00FE2E77" w:rsidRDefault="00225192" w:rsidP="00FE2E77">
      <w:pPr>
        <w:pStyle w:val="Telobesedila"/>
        <w:spacing w:line="240" w:lineRule="auto"/>
        <w:ind w:right="112"/>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t>Naročanje, o</w:t>
      </w:r>
      <w:r w:rsidR="008318BB" w:rsidRPr="00FE2E77">
        <w:rPr>
          <w:rFonts w:ascii="Lucida Sans Unicode" w:hAnsi="Lucida Sans Unicode" w:cs="Lucida Sans Unicode"/>
          <w:b/>
          <w:sz w:val="20"/>
          <w:szCs w:val="20"/>
        </w:rPr>
        <w:t xml:space="preserve">dzivni čas in </w:t>
      </w:r>
      <w:r w:rsidR="00550BB0" w:rsidRPr="00FE2E77">
        <w:rPr>
          <w:rFonts w:ascii="Lucida Sans Unicode" w:hAnsi="Lucida Sans Unicode" w:cs="Lucida Sans Unicode"/>
          <w:b/>
          <w:sz w:val="20"/>
          <w:szCs w:val="20"/>
        </w:rPr>
        <w:t>obdobje servisiranja</w:t>
      </w:r>
    </w:p>
    <w:p w14:paraId="47BB7EEF" w14:textId="77777777" w:rsidR="008318BB" w:rsidRPr="00FE2E77" w:rsidRDefault="00550BB0" w:rsidP="00FE2E77">
      <w:pPr>
        <w:pStyle w:val="Telobesedila"/>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                                                                       10. člen</w:t>
      </w:r>
    </w:p>
    <w:p w14:paraId="7F01601A" w14:textId="77777777" w:rsidR="00225192" w:rsidRPr="00FE2E77" w:rsidRDefault="00225192" w:rsidP="00FE2E77">
      <w:pPr>
        <w:pStyle w:val="Telobesedila"/>
        <w:spacing w:after="0" w:line="240" w:lineRule="auto"/>
        <w:jc w:val="both"/>
        <w:rPr>
          <w:rFonts w:ascii="Lucida Sans Unicode" w:hAnsi="Lucida Sans Unicode" w:cs="Lucida Sans Unicode"/>
          <w:sz w:val="20"/>
          <w:szCs w:val="20"/>
        </w:rPr>
      </w:pPr>
    </w:p>
    <w:p w14:paraId="72D0B802" w14:textId="77777777" w:rsidR="00225192" w:rsidRPr="00FE2E77" w:rsidRDefault="00225192" w:rsidP="00FE2E77">
      <w:pPr>
        <w:pStyle w:val="Telobesedila"/>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Storitve bo izvajalec izvedel na podlagi podpisanih delovnih nalogov s strani predstavnika naročnika. Ob prevzemu vozila v popravilo bo izvajalec predstavniku naročnika predloži v podpis delovni nalog za popravilo vozila. S podpisom delovnega naloga se le-ta strinja z naročilom del navedenih na njem. Delovni nalog mora biti obojestransko podpisan in je </w:t>
      </w:r>
      <w:r w:rsidR="00C84770" w:rsidRPr="00FE2E77">
        <w:rPr>
          <w:rFonts w:ascii="Lucida Sans Unicode" w:hAnsi="Lucida Sans Unicode" w:cs="Lucida Sans Unicode"/>
          <w:sz w:val="20"/>
          <w:szCs w:val="20"/>
        </w:rPr>
        <w:t xml:space="preserve">obvezna </w:t>
      </w:r>
      <w:r w:rsidRPr="00FE2E77">
        <w:rPr>
          <w:rFonts w:ascii="Lucida Sans Unicode" w:hAnsi="Lucida Sans Unicode" w:cs="Lucida Sans Unicode"/>
          <w:sz w:val="20"/>
          <w:szCs w:val="20"/>
        </w:rPr>
        <w:t xml:space="preserve">priloga računa za opravljeno storitev. </w:t>
      </w:r>
    </w:p>
    <w:p w14:paraId="4C301A97" w14:textId="77777777" w:rsidR="00225192" w:rsidRPr="00FE2E77" w:rsidRDefault="00225192" w:rsidP="00FE2E77">
      <w:pPr>
        <w:pStyle w:val="Telobesedila"/>
        <w:spacing w:after="0" w:line="240" w:lineRule="auto"/>
        <w:jc w:val="both"/>
        <w:rPr>
          <w:rFonts w:ascii="Lucida Sans Unicode" w:hAnsi="Lucida Sans Unicode" w:cs="Lucida Sans Unicode"/>
          <w:sz w:val="20"/>
          <w:szCs w:val="20"/>
        </w:rPr>
      </w:pPr>
    </w:p>
    <w:p w14:paraId="2F451229" w14:textId="77777777" w:rsidR="00EE1CF6" w:rsidRPr="00FE2E77" w:rsidRDefault="00EE1CF6" w:rsidP="00FE2E77">
      <w:pPr>
        <w:pStyle w:val="Telobesedila"/>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Kadar bo izvajalec ocenil, da so potrebna večja in dražja popravila, ki bi presegla 2</w:t>
      </w:r>
      <w:r w:rsidRPr="00FE2E77">
        <w:rPr>
          <w:rFonts w:ascii="Lucida Sans Unicode" w:hAnsi="Lucida Sans Unicode" w:cs="Lucida Sans Unicode"/>
          <w:color w:val="000000"/>
          <w:sz w:val="20"/>
          <w:szCs w:val="20"/>
        </w:rPr>
        <w:t>00,00 EUR</w:t>
      </w:r>
      <w:r w:rsidRPr="00FE2E77">
        <w:rPr>
          <w:rFonts w:ascii="Lucida Sans Unicode" w:hAnsi="Lucida Sans Unicode" w:cs="Lucida Sans Unicode"/>
          <w:sz w:val="20"/>
          <w:szCs w:val="20"/>
        </w:rPr>
        <w:t xml:space="preserve"> z DDV, bo naročniku brezplačno poslal predračun del in stroškov oziroma ga na drug način obvestil o njih, ter pred izvedbo popravil pridobil soglasje naročnika. </w:t>
      </w:r>
    </w:p>
    <w:p w14:paraId="07D66E5D" w14:textId="77777777" w:rsidR="00EE1CF6" w:rsidRPr="00FE2E77" w:rsidRDefault="00EE1CF6" w:rsidP="00FE2E77">
      <w:pPr>
        <w:pStyle w:val="Telobesedila"/>
        <w:spacing w:after="0" w:line="240" w:lineRule="auto"/>
        <w:jc w:val="both"/>
        <w:rPr>
          <w:rFonts w:ascii="Lucida Sans Unicode" w:hAnsi="Lucida Sans Unicode" w:cs="Lucida Sans Unicode"/>
          <w:sz w:val="20"/>
          <w:szCs w:val="20"/>
        </w:rPr>
      </w:pPr>
    </w:p>
    <w:p w14:paraId="4854937E" w14:textId="77777777" w:rsidR="007B2EB5" w:rsidRPr="00FE2E77" w:rsidRDefault="007B2EB5" w:rsidP="00FE2E77">
      <w:pPr>
        <w:pStyle w:val="Telobesedila"/>
        <w:spacing w:after="0" w:line="240" w:lineRule="auto"/>
        <w:jc w:val="both"/>
        <w:rPr>
          <w:rFonts w:ascii="Lucida Sans Unicode" w:hAnsi="Lucida Sans Unicode" w:cs="Lucida Sans Unicode"/>
          <w:sz w:val="20"/>
          <w:szCs w:val="20"/>
        </w:rPr>
      </w:pPr>
    </w:p>
    <w:p w14:paraId="6FAB1AF8" w14:textId="77777777" w:rsidR="007B2EB5" w:rsidRPr="00FE2E77" w:rsidRDefault="007B2EB5" w:rsidP="00FE2E77">
      <w:pPr>
        <w:pStyle w:val="Telobesedila"/>
        <w:spacing w:after="0" w:line="240" w:lineRule="auto"/>
        <w:jc w:val="center"/>
        <w:rPr>
          <w:rFonts w:ascii="Lucida Sans Unicode" w:hAnsi="Lucida Sans Unicode" w:cs="Lucida Sans Unicode"/>
          <w:sz w:val="20"/>
          <w:szCs w:val="20"/>
        </w:rPr>
      </w:pPr>
      <w:r w:rsidRPr="00FE2E77">
        <w:rPr>
          <w:rFonts w:ascii="Lucida Sans Unicode" w:hAnsi="Lucida Sans Unicode" w:cs="Lucida Sans Unicode"/>
          <w:sz w:val="20"/>
          <w:szCs w:val="20"/>
        </w:rPr>
        <w:t>11. člen</w:t>
      </w:r>
    </w:p>
    <w:p w14:paraId="12367FE7" w14:textId="4DE3B1ED" w:rsidR="00F36F32" w:rsidRPr="00FE2E77" w:rsidRDefault="003155A8" w:rsidP="00FE2E77">
      <w:pPr>
        <w:spacing w:line="240" w:lineRule="auto"/>
        <w:jc w:val="both"/>
        <w:rPr>
          <w:rFonts w:ascii="Lucida Sans Unicode" w:eastAsia="Arial Unicode MS" w:hAnsi="Lucida Sans Unicode" w:cs="Lucida Sans Unicode"/>
          <w:sz w:val="20"/>
          <w:szCs w:val="20"/>
        </w:rPr>
      </w:pPr>
      <w:r w:rsidRPr="00FE2E77">
        <w:rPr>
          <w:rFonts w:ascii="Lucida Sans Unicode" w:hAnsi="Lucida Sans Unicode" w:cs="Lucida Sans Unicode"/>
          <w:sz w:val="20"/>
          <w:szCs w:val="20"/>
          <w:lang w:eastAsia="sl-SI"/>
        </w:rPr>
        <w:t>Ponudnik mora zagotoviti odzivni čas za prevzem vozila</w:t>
      </w:r>
      <w:r w:rsidR="00997828" w:rsidRPr="00FE2E77">
        <w:rPr>
          <w:rFonts w:ascii="Lucida Sans Unicode" w:hAnsi="Lucida Sans Unicode" w:cs="Lucida Sans Unicode"/>
          <w:sz w:val="20"/>
          <w:szCs w:val="20"/>
          <w:lang w:eastAsia="sl-SI"/>
        </w:rPr>
        <w:t>,</w:t>
      </w:r>
      <w:r w:rsidRPr="00FE2E77">
        <w:rPr>
          <w:rFonts w:ascii="Lucida Sans Unicode" w:hAnsi="Lucida Sans Unicode" w:cs="Lucida Sans Unicode"/>
          <w:sz w:val="20"/>
          <w:szCs w:val="20"/>
          <w:lang w:eastAsia="sl-SI"/>
        </w:rPr>
        <w:t xml:space="preserve"> in sicer v roku </w:t>
      </w:r>
      <w:r w:rsidR="002D1889" w:rsidRPr="00FE2E77">
        <w:rPr>
          <w:rFonts w:ascii="Lucida Sans Unicode" w:hAnsi="Lucida Sans Unicode" w:cs="Lucida Sans Unicode"/>
          <w:sz w:val="20"/>
          <w:szCs w:val="20"/>
          <w:lang w:eastAsia="sl-SI"/>
        </w:rPr>
        <w:t>največ enega delovnega dne od prejema obvestila o naročilu storitve. Naročnik bo</w:t>
      </w:r>
      <w:r w:rsidR="00F36F32" w:rsidRPr="00FE2E77">
        <w:rPr>
          <w:rFonts w:ascii="Lucida Sans Unicode" w:hAnsi="Lucida Sans Unicode" w:cs="Lucida Sans Unicode"/>
          <w:sz w:val="20"/>
          <w:szCs w:val="20"/>
          <w:lang w:eastAsia="sl-SI"/>
        </w:rPr>
        <w:t xml:space="preserve"> o potrebi servisnih storitev izvajalca </w:t>
      </w:r>
      <w:r w:rsidR="00F36F32" w:rsidRPr="00FE2E77">
        <w:rPr>
          <w:rFonts w:ascii="Lucida Sans Unicode" w:hAnsi="Lucida Sans Unicode" w:cs="Lucida Sans Unicode"/>
          <w:sz w:val="20"/>
          <w:szCs w:val="20"/>
        </w:rPr>
        <w:t xml:space="preserve">obvestil </w:t>
      </w:r>
      <w:r w:rsidR="00F36F32" w:rsidRPr="00FE2E77">
        <w:rPr>
          <w:rFonts w:ascii="Lucida Sans Unicode" w:eastAsia="Arial Unicode MS" w:hAnsi="Lucida Sans Unicode" w:cs="Lucida Sans Unicode"/>
          <w:sz w:val="20"/>
          <w:szCs w:val="20"/>
        </w:rPr>
        <w:t>preko navadne</w:t>
      </w:r>
      <w:r w:rsidR="00BE2E59">
        <w:rPr>
          <w:rFonts w:ascii="Lucida Sans Unicode" w:eastAsia="Arial Unicode MS" w:hAnsi="Lucida Sans Unicode" w:cs="Lucida Sans Unicode"/>
          <w:sz w:val="20"/>
          <w:szCs w:val="20"/>
        </w:rPr>
        <w:t xml:space="preserve"> </w:t>
      </w:r>
      <w:r w:rsidR="00F36F32" w:rsidRPr="00FE2E77">
        <w:rPr>
          <w:rFonts w:ascii="Lucida Sans Unicode" w:eastAsia="Arial Unicode MS" w:hAnsi="Lucida Sans Unicode" w:cs="Lucida Sans Unicode"/>
          <w:sz w:val="20"/>
          <w:szCs w:val="20"/>
        </w:rPr>
        <w:t xml:space="preserve">ali elektronske pošte ali po telefonu. </w:t>
      </w:r>
    </w:p>
    <w:p w14:paraId="4FD5724C" w14:textId="657B7466" w:rsidR="007F11DB" w:rsidRPr="00FE2E77" w:rsidRDefault="007F11DB" w:rsidP="00FE2E77">
      <w:pPr>
        <w:spacing w:line="240" w:lineRule="auto"/>
        <w:jc w:val="both"/>
        <w:rPr>
          <w:rFonts w:ascii="Lucida Sans Unicode" w:eastAsia="Arial Unicode MS" w:hAnsi="Lucida Sans Unicode" w:cs="Lucida Sans Unicode"/>
          <w:sz w:val="20"/>
          <w:szCs w:val="20"/>
        </w:rPr>
      </w:pPr>
      <w:r w:rsidRPr="00FE2E77">
        <w:rPr>
          <w:rFonts w:ascii="Lucida Sans Unicode" w:hAnsi="Lucida Sans Unicode" w:cs="Lucida Sans Unicode"/>
          <w:sz w:val="20"/>
          <w:szCs w:val="20"/>
        </w:rPr>
        <w:t xml:space="preserve">Vsak delovni nalog za popravilo mora imeti navedeno število prevoženih kilometrov. V primeru </w:t>
      </w:r>
      <w:r w:rsidR="00997828" w:rsidRPr="00FE2E77">
        <w:rPr>
          <w:rFonts w:ascii="Lucida Sans Unicode" w:hAnsi="Lucida Sans Unicode" w:cs="Lucida Sans Unicode"/>
          <w:sz w:val="20"/>
          <w:szCs w:val="20"/>
        </w:rPr>
        <w:t xml:space="preserve">prevzema vozila </w:t>
      </w:r>
      <w:r w:rsidRPr="00FE2E77">
        <w:rPr>
          <w:rFonts w:ascii="Lucida Sans Unicode" w:hAnsi="Lucida Sans Unicode" w:cs="Lucida Sans Unicode"/>
          <w:sz w:val="20"/>
          <w:szCs w:val="20"/>
        </w:rPr>
        <w:t>mora dobiti voznik potrdilo o prevzemu vozila</w:t>
      </w:r>
      <w:r w:rsidR="00997828" w:rsidRPr="00FE2E77">
        <w:rPr>
          <w:rFonts w:ascii="Lucida Sans Unicode" w:hAnsi="Lucida Sans Unicode" w:cs="Lucida Sans Unicode"/>
          <w:sz w:val="20"/>
          <w:szCs w:val="20"/>
        </w:rPr>
        <w:t>.</w:t>
      </w:r>
    </w:p>
    <w:p w14:paraId="4A8E9BFC" w14:textId="77777777" w:rsidR="007362AF" w:rsidRPr="00FE2E77" w:rsidRDefault="007362AF" w:rsidP="00FE2E77">
      <w:pPr>
        <w:pStyle w:val="Telobesedila"/>
        <w:spacing w:after="0" w:line="240" w:lineRule="auto"/>
        <w:jc w:val="center"/>
        <w:rPr>
          <w:rFonts w:ascii="Lucida Sans Unicode" w:hAnsi="Lucida Sans Unicode" w:cs="Lucida Sans Unicode"/>
          <w:sz w:val="20"/>
          <w:szCs w:val="20"/>
        </w:rPr>
      </w:pPr>
    </w:p>
    <w:p w14:paraId="5C02EC3C" w14:textId="77777777" w:rsidR="007362AF" w:rsidRPr="00FE2E77" w:rsidRDefault="007362AF" w:rsidP="00FE2E77">
      <w:pPr>
        <w:pStyle w:val="Telobesedila"/>
        <w:spacing w:after="0" w:line="240" w:lineRule="auto"/>
        <w:jc w:val="center"/>
        <w:rPr>
          <w:rFonts w:ascii="Lucida Sans Unicode" w:hAnsi="Lucida Sans Unicode" w:cs="Lucida Sans Unicode"/>
          <w:sz w:val="20"/>
          <w:szCs w:val="20"/>
        </w:rPr>
      </w:pPr>
      <w:r w:rsidRPr="00FE2E77">
        <w:rPr>
          <w:rFonts w:ascii="Lucida Sans Unicode" w:hAnsi="Lucida Sans Unicode" w:cs="Lucida Sans Unicode"/>
          <w:sz w:val="20"/>
          <w:szCs w:val="20"/>
        </w:rPr>
        <w:t>12. člen</w:t>
      </w:r>
    </w:p>
    <w:p w14:paraId="2CF569D3" w14:textId="32A7F799" w:rsidR="007362AF" w:rsidRPr="00FE2E77" w:rsidRDefault="007362AF"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Popravila bo </w:t>
      </w:r>
      <w:r w:rsidRPr="00FE2E77">
        <w:rPr>
          <w:rFonts w:ascii="Lucida Sans Unicode" w:eastAsiaTheme="minorHAnsi" w:hAnsi="Lucida Sans Unicode" w:cs="Lucida Sans Unicode"/>
          <w:sz w:val="20"/>
          <w:szCs w:val="20"/>
        </w:rPr>
        <w:t xml:space="preserve"> izvajalec izvedel v najkrajšem možnem času, vendar lahko odzivni čas za redni servis znaša največ </w:t>
      </w:r>
      <w:r w:rsidRPr="00FE2E77">
        <w:rPr>
          <w:rFonts w:ascii="Lucida Sans Unicode" w:hAnsi="Lucida Sans Unicode" w:cs="Lucida Sans Unicode"/>
          <w:sz w:val="20"/>
          <w:szCs w:val="20"/>
        </w:rPr>
        <w:t>24 ur, od prejema naročila na redni servis.</w:t>
      </w:r>
    </w:p>
    <w:p w14:paraId="5DE99134" w14:textId="786B5D38" w:rsidR="007362AF" w:rsidRPr="00FE2E77" w:rsidRDefault="007362AF" w:rsidP="00FE2E77">
      <w:pPr>
        <w:spacing w:line="240" w:lineRule="auto"/>
        <w:jc w:val="both"/>
        <w:rPr>
          <w:rFonts w:ascii="Lucida Sans Unicode" w:hAnsi="Lucida Sans Unicode" w:cs="Lucida Sans Unicode"/>
          <w:i/>
          <w:sz w:val="20"/>
          <w:szCs w:val="20"/>
        </w:rPr>
      </w:pPr>
      <w:r w:rsidRPr="00FE2E77">
        <w:rPr>
          <w:rFonts w:ascii="Lucida Sans Unicode" w:hAnsi="Lucida Sans Unicode" w:cs="Lucida Sans Unicode"/>
          <w:sz w:val="20"/>
          <w:szCs w:val="20"/>
        </w:rPr>
        <w:t xml:space="preserve">Za večja popravila je najdaljši dopustni čas za izvedbo popravila 4/3 delovne dni </w:t>
      </w:r>
      <w:r w:rsidRPr="00FE2E77">
        <w:rPr>
          <w:rFonts w:ascii="Lucida Sans Unicode" w:hAnsi="Lucida Sans Unicode" w:cs="Lucida Sans Unicode"/>
          <w:i/>
          <w:sz w:val="20"/>
          <w:szCs w:val="20"/>
        </w:rPr>
        <w:t>(odvisno od sklopa)</w:t>
      </w:r>
      <w:r w:rsidRPr="00FE2E77">
        <w:rPr>
          <w:rFonts w:ascii="Lucida Sans Unicode" w:hAnsi="Lucida Sans Unicode" w:cs="Lucida Sans Unicode"/>
          <w:sz w:val="20"/>
          <w:szCs w:val="20"/>
        </w:rPr>
        <w:t xml:space="preserve"> od prejema naročil.</w:t>
      </w:r>
    </w:p>
    <w:p w14:paraId="647451A7" w14:textId="70D2850A" w:rsidR="007362AF" w:rsidRPr="00FE2E77" w:rsidRDefault="007362AF"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Rok za izvedbo storitev prične teči od </w:t>
      </w:r>
      <w:r w:rsidR="00322592" w:rsidRPr="00FE2E77">
        <w:rPr>
          <w:rFonts w:ascii="Lucida Sans Unicode" w:hAnsi="Lucida Sans Unicode" w:cs="Lucida Sans Unicode"/>
          <w:sz w:val="20"/>
          <w:szCs w:val="20"/>
        </w:rPr>
        <w:t xml:space="preserve">dneva prevzema vozila. </w:t>
      </w:r>
    </w:p>
    <w:p w14:paraId="5D6D64BC" w14:textId="5617B521" w:rsidR="007362AF" w:rsidRPr="00FE2E77" w:rsidRDefault="007362AF"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lastRenderedPageBreak/>
        <w:t xml:space="preserve">Izvajalec je dolžan </w:t>
      </w:r>
      <w:r w:rsidR="00322592" w:rsidRPr="00FE2E77">
        <w:rPr>
          <w:rFonts w:ascii="Lucida Sans Unicode" w:eastAsiaTheme="minorHAnsi" w:hAnsi="Lucida Sans Unicode" w:cs="Lucida Sans Unicode"/>
          <w:sz w:val="20"/>
          <w:szCs w:val="20"/>
        </w:rPr>
        <w:t xml:space="preserve">v zgoraj navedenih rokih </w:t>
      </w:r>
      <w:r w:rsidRPr="00FE2E77">
        <w:rPr>
          <w:rFonts w:ascii="Lucida Sans Unicode" w:eastAsiaTheme="minorHAnsi" w:hAnsi="Lucida Sans Unicode" w:cs="Lucida Sans Unicode"/>
          <w:sz w:val="20"/>
          <w:szCs w:val="20"/>
        </w:rPr>
        <w:t xml:space="preserve">vozilo popraviti, oziroma </w:t>
      </w:r>
      <w:r w:rsidR="00322592" w:rsidRPr="00FE2E77">
        <w:rPr>
          <w:rFonts w:ascii="Lucida Sans Unicode" w:eastAsiaTheme="minorHAnsi" w:hAnsi="Lucida Sans Unicode" w:cs="Lucida Sans Unicode"/>
          <w:sz w:val="20"/>
          <w:szCs w:val="20"/>
        </w:rPr>
        <w:t xml:space="preserve">v daljšem časovnem obdobju </w:t>
      </w:r>
      <w:r w:rsidR="003155A8" w:rsidRPr="00FE2E77">
        <w:rPr>
          <w:rFonts w:ascii="Lucida Sans Unicode" w:eastAsiaTheme="minorHAnsi" w:hAnsi="Lucida Sans Unicode" w:cs="Lucida Sans Unicode"/>
          <w:sz w:val="20"/>
          <w:szCs w:val="20"/>
        </w:rPr>
        <w:t xml:space="preserve">le v primeru </w:t>
      </w:r>
      <w:r w:rsidRPr="00FE2E77">
        <w:rPr>
          <w:rFonts w:ascii="Lucida Sans Unicode" w:eastAsiaTheme="minorHAnsi" w:hAnsi="Lucida Sans Unicode" w:cs="Lucida Sans Unicode"/>
          <w:sz w:val="20"/>
          <w:szCs w:val="20"/>
        </w:rPr>
        <w:t>soglasj</w:t>
      </w:r>
      <w:r w:rsidR="003155A8" w:rsidRPr="00FE2E77">
        <w:rPr>
          <w:rFonts w:ascii="Lucida Sans Unicode" w:eastAsiaTheme="minorHAnsi" w:hAnsi="Lucida Sans Unicode" w:cs="Lucida Sans Unicode"/>
          <w:sz w:val="20"/>
          <w:szCs w:val="20"/>
        </w:rPr>
        <w:t>a</w:t>
      </w:r>
      <w:r w:rsidRPr="00FE2E77">
        <w:rPr>
          <w:rFonts w:ascii="Lucida Sans Unicode" w:eastAsiaTheme="minorHAnsi" w:hAnsi="Lucida Sans Unicode" w:cs="Lucida Sans Unicode"/>
          <w:sz w:val="20"/>
          <w:szCs w:val="20"/>
        </w:rPr>
        <w:t xml:space="preserve"> naročnika.</w:t>
      </w:r>
    </w:p>
    <w:p w14:paraId="3CB52824" w14:textId="3DA138DB" w:rsidR="00C95179" w:rsidRPr="00FE2E77" w:rsidRDefault="00C95179" w:rsidP="00FE2E77">
      <w:pPr>
        <w:pStyle w:val="Telobesedila"/>
        <w:spacing w:after="0"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Izvajalec se zavezuje, da bo v primeru, da so na vozilu potrebni večji posegi  in servis ne bo opravljen v enem delovnem dnevu, naročniku zagotovil brezplačno uporabo nadomestnega vozila (velja za sklop 1)</w:t>
      </w:r>
      <w:r w:rsidR="0089796C" w:rsidRPr="00FE2E77">
        <w:rPr>
          <w:rFonts w:ascii="Lucida Sans Unicode" w:eastAsiaTheme="minorHAnsi" w:hAnsi="Lucida Sans Unicode" w:cs="Lucida Sans Unicode"/>
          <w:sz w:val="20"/>
          <w:szCs w:val="20"/>
        </w:rPr>
        <w:t>.</w:t>
      </w:r>
    </w:p>
    <w:p w14:paraId="4A219C0D" w14:textId="6E414F62" w:rsidR="007362AF" w:rsidRPr="00FE2E77" w:rsidRDefault="00885F8D" w:rsidP="00FE2E77">
      <w:pPr>
        <w:spacing w:line="240" w:lineRule="auto"/>
        <w:jc w:val="center"/>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13. člen</w:t>
      </w:r>
    </w:p>
    <w:p w14:paraId="066C6E00" w14:textId="77777777" w:rsidR="007362AF" w:rsidRPr="00FE2E77" w:rsidRDefault="007362AF"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 xml:space="preserve">Izvajanje kakršnih koli posegov na napravah brez ustreznega naloga naročnika, se šteje za samovoljno dejanje izvajalca in predstavlja hujšo kršitev te </w:t>
      </w:r>
      <w:r w:rsidR="001E02FC" w:rsidRPr="00FE2E77">
        <w:rPr>
          <w:rFonts w:ascii="Lucida Sans Unicode" w:eastAsiaTheme="minorHAnsi" w:hAnsi="Lucida Sans Unicode" w:cs="Lucida Sans Unicode"/>
          <w:sz w:val="20"/>
          <w:szCs w:val="20"/>
        </w:rPr>
        <w:t>sporazuma</w:t>
      </w:r>
      <w:r w:rsidRPr="00FE2E77">
        <w:rPr>
          <w:rFonts w:ascii="Lucida Sans Unicode" w:eastAsiaTheme="minorHAnsi" w:hAnsi="Lucida Sans Unicode" w:cs="Lucida Sans Unicode"/>
          <w:sz w:val="20"/>
          <w:szCs w:val="20"/>
        </w:rPr>
        <w:t>. Izvajalec se zavezuje, da bodo vso opremo strokovno in kvalitetno vzdrževali le strokovno usposobljeni serviserji, ki izpolnjujejo pogoje proizvajalca ponujene opreme. V času veljavnosti garancije bo izvajalec v opremo bo vgrajeval originalne rezervne dele in potrošni material, na katero daje garancijo, skladno z zakonom, po preteku garancijskega obdobja pa lahko, samo na podlagi predhodnega soglasja naročnika, vgradi rezervne dele in potrošni material primerljive kakovosti.</w:t>
      </w:r>
    </w:p>
    <w:p w14:paraId="08C4B039" w14:textId="77777777" w:rsidR="007362AF" w:rsidRPr="00FE2E77" w:rsidRDefault="007362AF"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V kolikor izvajalec tekom izvajanja pogodbenega razmerja krši zahteve v zvezi z odzivnim časom, popravila, ali popravila ne izvaja z usposobljenim serviserjem, ima naročnik pravico zaračunati pogodbeno kazen, unovčiti finančno zavarovanje za dobro izvedbo pogodbenih obveznosti, naročiti popravilo pri drugem izvajalcu in celotno vrednost popravila zaračunati ponudniku, oziroma zahtevati odškodnino po pravilih civilnega prava.</w:t>
      </w:r>
    </w:p>
    <w:p w14:paraId="31F3595F" w14:textId="77777777" w:rsidR="00D80ACE" w:rsidRPr="00FE2E77" w:rsidRDefault="00BF550F" w:rsidP="00FE2E77">
      <w:pPr>
        <w:spacing w:line="240" w:lineRule="auto"/>
        <w:contextualSpacing/>
        <w:jc w:val="both"/>
        <w:rPr>
          <w:rFonts w:ascii="Lucida Sans Unicode" w:eastAsiaTheme="minorHAnsi" w:hAnsi="Lucida Sans Unicode" w:cs="Lucida Sans Unicode"/>
          <w:b/>
          <w:sz w:val="20"/>
          <w:szCs w:val="20"/>
        </w:rPr>
      </w:pPr>
      <w:r w:rsidRPr="00FE2E77">
        <w:rPr>
          <w:rFonts w:ascii="Lucida Sans Unicode" w:eastAsiaTheme="minorHAnsi" w:hAnsi="Lucida Sans Unicode" w:cs="Lucida Sans Unicode"/>
          <w:b/>
          <w:sz w:val="20"/>
          <w:szCs w:val="20"/>
        </w:rPr>
        <w:t>Napake p</w:t>
      </w:r>
      <w:r w:rsidR="00D80ACE" w:rsidRPr="00FE2E77">
        <w:rPr>
          <w:rFonts w:ascii="Lucida Sans Unicode" w:eastAsiaTheme="minorHAnsi" w:hAnsi="Lucida Sans Unicode" w:cs="Lucida Sans Unicode"/>
          <w:b/>
          <w:sz w:val="20"/>
          <w:szCs w:val="20"/>
        </w:rPr>
        <w:t>revze</w:t>
      </w:r>
      <w:r w:rsidRPr="00FE2E77">
        <w:rPr>
          <w:rFonts w:ascii="Lucida Sans Unicode" w:eastAsiaTheme="minorHAnsi" w:hAnsi="Lucida Sans Unicode" w:cs="Lucida Sans Unicode"/>
          <w:b/>
          <w:sz w:val="20"/>
          <w:szCs w:val="20"/>
        </w:rPr>
        <w:t xml:space="preserve">tih </w:t>
      </w:r>
      <w:r w:rsidR="00D80ACE" w:rsidRPr="00FE2E77">
        <w:rPr>
          <w:rFonts w:ascii="Lucida Sans Unicode" w:eastAsiaTheme="minorHAnsi" w:hAnsi="Lucida Sans Unicode" w:cs="Lucida Sans Unicode"/>
          <w:b/>
          <w:sz w:val="20"/>
          <w:szCs w:val="20"/>
        </w:rPr>
        <w:t>del</w:t>
      </w:r>
    </w:p>
    <w:p w14:paraId="5FB864FB" w14:textId="77777777" w:rsidR="007B2EB5" w:rsidRPr="00FE2E77" w:rsidRDefault="00D80ACE" w:rsidP="00FE2E77">
      <w:pPr>
        <w:pStyle w:val="Telobesedila"/>
        <w:spacing w:after="0" w:line="240" w:lineRule="auto"/>
        <w:rPr>
          <w:rFonts w:ascii="Lucida Sans Unicode" w:hAnsi="Lucida Sans Unicode" w:cs="Lucida Sans Unicode"/>
          <w:sz w:val="20"/>
          <w:szCs w:val="20"/>
        </w:rPr>
      </w:pPr>
      <w:r w:rsidRPr="00FE2E77">
        <w:rPr>
          <w:rFonts w:ascii="Lucida Sans Unicode" w:hAnsi="Lucida Sans Unicode" w:cs="Lucida Sans Unicode"/>
          <w:sz w:val="20"/>
          <w:szCs w:val="20"/>
        </w:rPr>
        <w:t xml:space="preserve">                                                                 14. člen</w:t>
      </w:r>
    </w:p>
    <w:p w14:paraId="61A71FD4" w14:textId="77777777" w:rsidR="00225192" w:rsidRPr="00FE2E77" w:rsidRDefault="00225192" w:rsidP="00FE2E77">
      <w:pPr>
        <w:pStyle w:val="Telobesedila"/>
        <w:spacing w:after="0" w:line="240" w:lineRule="auto"/>
        <w:jc w:val="both"/>
        <w:rPr>
          <w:rFonts w:ascii="Lucida Sans Unicode" w:hAnsi="Lucida Sans Unicode" w:cs="Lucida Sans Unicode"/>
          <w:sz w:val="20"/>
          <w:szCs w:val="20"/>
        </w:rPr>
      </w:pPr>
    </w:p>
    <w:p w14:paraId="637D031F" w14:textId="77777777" w:rsidR="00D80ACE" w:rsidRPr="00FE2E77" w:rsidRDefault="00D80ACE"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Kvalitetni in količinski prevzem</w:t>
      </w:r>
      <w:r w:rsidR="001E02FC" w:rsidRPr="00FE2E77">
        <w:rPr>
          <w:rFonts w:ascii="Lucida Sans Unicode" w:eastAsiaTheme="minorHAnsi" w:hAnsi="Lucida Sans Unicode" w:cs="Lucida Sans Unicode"/>
          <w:sz w:val="20"/>
          <w:szCs w:val="20"/>
        </w:rPr>
        <w:t xml:space="preserve"> izvedenih storitev</w:t>
      </w:r>
      <w:r w:rsidRPr="00FE2E77">
        <w:rPr>
          <w:rFonts w:ascii="Lucida Sans Unicode" w:eastAsiaTheme="minorHAnsi" w:hAnsi="Lucida Sans Unicode" w:cs="Lucida Sans Unicode"/>
          <w:sz w:val="20"/>
          <w:szCs w:val="20"/>
        </w:rPr>
        <w:t xml:space="preserve"> opravijo pooblaščenci naročnika in izvajalca po uspešni dostavi vozila in pregledu. </w:t>
      </w:r>
      <w:r w:rsidR="00350DD6" w:rsidRPr="00FE2E77">
        <w:rPr>
          <w:rFonts w:ascii="Lucida Sans Unicode" w:eastAsiaTheme="minorHAnsi" w:hAnsi="Lucida Sans Unicode" w:cs="Lucida Sans Unicode"/>
          <w:sz w:val="20"/>
          <w:szCs w:val="20"/>
        </w:rPr>
        <w:t>Izvedba pregleda se vpiše v delovni nalog.</w:t>
      </w:r>
      <w:r w:rsidRPr="00FE2E77">
        <w:rPr>
          <w:rFonts w:ascii="Lucida Sans Unicode" w:eastAsiaTheme="minorHAnsi" w:hAnsi="Lucida Sans Unicode" w:cs="Lucida Sans Unicode"/>
          <w:sz w:val="20"/>
          <w:szCs w:val="20"/>
        </w:rPr>
        <w:t xml:space="preserve"> </w:t>
      </w:r>
    </w:p>
    <w:p w14:paraId="4DEDA6CF" w14:textId="77777777" w:rsidR="00D80ACE" w:rsidRPr="00FE2E77" w:rsidRDefault="00D80ACE"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 xml:space="preserve">Ob prevzemu vozila so naročnik ter izvajalec dolžni pregledati izvršena dela. Morebitne napake se vpišejo v poročilo o prevzemu in se sporazumno določi rok za njihovo odpravo, ki je določen v </w:t>
      </w:r>
      <w:r w:rsidR="00E03FA2" w:rsidRPr="00FE2E77">
        <w:rPr>
          <w:rFonts w:ascii="Lucida Sans Unicode" w:eastAsiaTheme="minorHAnsi" w:hAnsi="Lucida Sans Unicode" w:cs="Lucida Sans Unicode"/>
          <w:sz w:val="20"/>
          <w:szCs w:val="20"/>
        </w:rPr>
        <w:t>delovnem nalogu</w:t>
      </w:r>
      <w:r w:rsidRPr="00FE2E77">
        <w:rPr>
          <w:rFonts w:ascii="Lucida Sans Unicode" w:eastAsiaTheme="minorHAnsi" w:hAnsi="Lucida Sans Unicode" w:cs="Lucida Sans Unicode"/>
          <w:sz w:val="20"/>
          <w:szCs w:val="20"/>
        </w:rPr>
        <w:t>. Če izvajalec ne odpravi napak v dogovorjenem roku jih je po načelu dobrega gospodarja, upravičen odpraviti naročnik na račun izvajalca. Za pokritje teh stroškov lahko naročnik unovči zavarovanje za dobro izvedbo del, ki mora biti brezpogojno in nepreklicno in mora veljati do predvidenega datuma po dokončanju del.</w:t>
      </w:r>
    </w:p>
    <w:p w14:paraId="31253847" w14:textId="77777777" w:rsidR="00D80ACE" w:rsidRPr="00FE2E77" w:rsidRDefault="00D80ACE"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Naročnik si v tem primeru zaračuna v breme izvajalca 5% na vrednost storitve za kritje svojih manipulativnih stroškov.</w:t>
      </w:r>
    </w:p>
    <w:p w14:paraId="7BECD6E7" w14:textId="77777777" w:rsidR="00D80ACE" w:rsidRPr="00FE2E77" w:rsidRDefault="00D80ACE"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Če izvajalec ne odpravi ugotovljenih napak v določenem roku, je po načelu dobrega gospodarja upravičen naročnik na račun izvajalca naročiti odpravo pri drugem izvajalcu.</w:t>
      </w:r>
    </w:p>
    <w:p w14:paraId="47FD5753" w14:textId="77777777" w:rsidR="00D80ACE" w:rsidRPr="00FE2E77" w:rsidRDefault="00D80ACE"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Za pokritje stroškov drugega izvajalca ima naročnik pravico unovčiti zavarovanje za dobro izvedbo pogodbenih obveznosti.</w:t>
      </w:r>
    </w:p>
    <w:p w14:paraId="5D0BEB49" w14:textId="77777777" w:rsidR="00E03FA2" w:rsidRPr="00FE2E77" w:rsidRDefault="00E03FA2" w:rsidP="00FE2E77">
      <w:pPr>
        <w:pStyle w:val="Telobesedila"/>
        <w:spacing w:line="240" w:lineRule="auto"/>
        <w:jc w:val="both"/>
        <w:rPr>
          <w:rFonts w:ascii="Lucida Sans Unicode" w:hAnsi="Lucida Sans Unicode" w:cs="Lucida Sans Unicode"/>
          <w:b/>
          <w:sz w:val="20"/>
          <w:szCs w:val="20"/>
        </w:rPr>
      </w:pPr>
    </w:p>
    <w:p w14:paraId="2D4E2B15" w14:textId="77777777" w:rsidR="009C3873" w:rsidRPr="00FE2E77" w:rsidRDefault="00451E1A" w:rsidP="00FE2E77">
      <w:pPr>
        <w:pStyle w:val="Telobesedila"/>
        <w:spacing w:line="240" w:lineRule="auto"/>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lastRenderedPageBreak/>
        <w:t>Pogodbena kazen</w:t>
      </w:r>
    </w:p>
    <w:p w14:paraId="2AD79D1F" w14:textId="77777777" w:rsidR="00451E1A" w:rsidRPr="00FE2E77" w:rsidRDefault="00451E1A" w:rsidP="00FE2E77">
      <w:pPr>
        <w:widowControl w:val="0"/>
        <w:tabs>
          <w:tab w:val="left" w:pos="4417"/>
        </w:tabs>
        <w:spacing w:line="240" w:lineRule="auto"/>
        <w:ind w:left="4166"/>
        <w:jc w:val="both"/>
        <w:rPr>
          <w:rFonts w:ascii="Lucida Sans Unicode" w:hAnsi="Lucida Sans Unicode" w:cs="Lucida Sans Unicode"/>
          <w:sz w:val="20"/>
          <w:szCs w:val="20"/>
        </w:rPr>
      </w:pPr>
      <w:r w:rsidRPr="00FE2E77">
        <w:rPr>
          <w:rFonts w:ascii="Lucida Sans Unicode" w:hAnsi="Lucida Sans Unicode" w:cs="Lucida Sans Unicode"/>
          <w:sz w:val="20"/>
          <w:szCs w:val="20"/>
        </w:rPr>
        <w:t>1</w:t>
      </w:r>
      <w:r w:rsidR="00BF550F" w:rsidRPr="00FE2E77">
        <w:rPr>
          <w:rFonts w:ascii="Lucida Sans Unicode" w:hAnsi="Lucida Sans Unicode" w:cs="Lucida Sans Unicode"/>
          <w:sz w:val="20"/>
          <w:szCs w:val="20"/>
        </w:rPr>
        <w:t>5</w:t>
      </w:r>
      <w:r w:rsidRPr="00FE2E77">
        <w:rPr>
          <w:rFonts w:ascii="Lucida Sans Unicode" w:hAnsi="Lucida Sans Unicode" w:cs="Lucida Sans Unicode"/>
          <w:sz w:val="20"/>
          <w:szCs w:val="20"/>
        </w:rPr>
        <w:t>.</w:t>
      </w:r>
      <w:r w:rsidR="00231D1E" w:rsidRPr="00FE2E77">
        <w:rPr>
          <w:rFonts w:ascii="Lucida Sans Unicode" w:hAnsi="Lucida Sans Unicode" w:cs="Lucida Sans Unicode"/>
          <w:sz w:val="20"/>
          <w:szCs w:val="20"/>
        </w:rPr>
        <w:t xml:space="preserve"> </w:t>
      </w:r>
      <w:r w:rsidRPr="00FE2E77">
        <w:rPr>
          <w:rFonts w:ascii="Lucida Sans Unicode" w:hAnsi="Lucida Sans Unicode" w:cs="Lucida Sans Unicode"/>
          <w:sz w:val="20"/>
          <w:szCs w:val="20"/>
        </w:rPr>
        <w:t>člen</w:t>
      </w:r>
    </w:p>
    <w:p w14:paraId="2CB37598" w14:textId="60386327" w:rsidR="00E5756D" w:rsidRPr="00FA382B" w:rsidRDefault="00451E1A" w:rsidP="00FE2E77">
      <w:pPr>
        <w:pStyle w:val="Telobesedila"/>
        <w:spacing w:before="23" w:line="240" w:lineRule="auto"/>
        <w:ind w:right="113"/>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V primeru, da izvajalec ne </w:t>
      </w:r>
      <w:r w:rsidR="00BF550F" w:rsidRPr="00FE2E77">
        <w:rPr>
          <w:rFonts w:ascii="Lucida Sans Unicode" w:hAnsi="Lucida Sans Unicode" w:cs="Lucida Sans Unicode"/>
          <w:sz w:val="20"/>
          <w:szCs w:val="20"/>
        </w:rPr>
        <w:t>izvaja dela v rokih, določenih s tem sporazumom</w:t>
      </w:r>
      <w:r w:rsidRPr="00FE2E77">
        <w:rPr>
          <w:rFonts w:ascii="Lucida Sans Unicode" w:hAnsi="Lucida Sans Unicode" w:cs="Lucida Sans Unicode"/>
          <w:sz w:val="20"/>
          <w:szCs w:val="20"/>
        </w:rPr>
        <w:t xml:space="preserve">, </w:t>
      </w:r>
      <w:r w:rsidR="0098032A" w:rsidRPr="00FE2E77">
        <w:rPr>
          <w:rFonts w:ascii="Lucida Sans Unicode" w:hAnsi="Lucida Sans Unicode" w:cs="Lucida Sans Unicode"/>
          <w:sz w:val="20"/>
          <w:szCs w:val="20"/>
        </w:rPr>
        <w:t>storitve opravlja z neustrezni</w:t>
      </w:r>
      <w:r w:rsidR="007B2856" w:rsidRPr="00FE2E77">
        <w:rPr>
          <w:rFonts w:ascii="Lucida Sans Unicode" w:hAnsi="Lucida Sans Unicode" w:cs="Lucida Sans Unicode"/>
          <w:sz w:val="20"/>
          <w:szCs w:val="20"/>
        </w:rPr>
        <w:t>m</w:t>
      </w:r>
      <w:r w:rsidR="0098032A" w:rsidRPr="00FE2E77">
        <w:rPr>
          <w:rFonts w:ascii="Lucida Sans Unicode" w:hAnsi="Lucida Sans Unicode" w:cs="Lucida Sans Unicode"/>
          <w:sz w:val="20"/>
          <w:szCs w:val="20"/>
        </w:rPr>
        <w:t xml:space="preserve"> kadro</w:t>
      </w:r>
      <w:r w:rsidR="007B2856" w:rsidRPr="00FE2E77">
        <w:rPr>
          <w:rFonts w:ascii="Lucida Sans Unicode" w:hAnsi="Lucida Sans Unicode" w:cs="Lucida Sans Unicode"/>
          <w:sz w:val="20"/>
          <w:szCs w:val="20"/>
        </w:rPr>
        <w:t>m</w:t>
      </w:r>
      <w:r w:rsidR="0098032A" w:rsidRPr="00FE2E77">
        <w:rPr>
          <w:rFonts w:ascii="Lucida Sans Unicode" w:hAnsi="Lucida Sans Unicode" w:cs="Lucida Sans Unicode"/>
          <w:sz w:val="20"/>
          <w:szCs w:val="20"/>
        </w:rPr>
        <w:t xml:space="preserve"> ali opremo, </w:t>
      </w:r>
      <w:r w:rsidRPr="00FE2E77">
        <w:rPr>
          <w:rFonts w:ascii="Lucida Sans Unicode" w:hAnsi="Lucida Sans Unicode" w:cs="Lucida Sans Unicode"/>
          <w:sz w:val="20"/>
          <w:szCs w:val="20"/>
        </w:rPr>
        <w:t xml:space="preserve">ali </w:t>
      </w:r>
      <w:r w:rsidR="00EE7747" w:rsidRPr="00FE2E77">
        <w:rPr>
          <w:rFonts w:ascii="Lucida Sans Unicode" w:hAnsi="Lucida Sans Unicode" w:cs="Lucida Sans Unicode"/>
          <w:sz w:val="20"/>
          <w:szCs w:val="20"/>
        </w:rPr>
        <w:t xml:space="preserve">zamuja z izvedbo naročenih storitev oziroma jih ne </w:t>
      </w:r>
      <w:r w:rsidR="00EE7747" w:rsidRPr="00FA382B">
        <w:rPr>
          <w:rFonts w:ascii="Lucida Sans Unicode" w:hAnsi="Lucida Sans Unicode" w:cs="Lucida Sans Unicode"/>
          <w:sz w:val="20"/>
          <w:szCs w:val="20"/>
        </w:rPr>
        <w:t xml:space="preserve">opravi v roku, dogovorjenih s </w:t>
      </w:r>
      <w:r w:rsidR="00BF550F" w:rsidRPr="00FA382B">
        <w:rPr>
          <w:rFonts w:ascii="Lucida Sans Unicode" w:hAnsi="Lucida Sans Unicode" w:cs="Lucida Sans Unicode"/>
          <w:sz w:val="20"/>
          <w:szCs w:val="20"/>
        </w:rPr>
        <w:t xml:space="preserve">sporazumom </w:t>
      </w:r>
      <w:r w:rsidR="0034601B" w:rsidRPr="00FA382B">
        <w:rPr>
          <w:rFonts w:ascii="Lucida Sans Unicode" w:hAnsi="Lucida Sans Unicode" w:cs="Lucida Sans Unicode"/>
          <w:sz w:val="20"/>
          <w:szCs w:val="20"/>
        </w:rPr>
        <w:t xml:space="preserve">ali storitve izpolni z napako ali pomanjkljivostmi </w:t>
      </w:r>
      <w:r w:rsidR="00BF550F" w:rsidRPr="00FA382B">
        <w:rPr>
          <w:rFonts w:ascii="Lucida Sans Unicode" w:hAnsi="Lucida Sans Unicode" w:cs="Lucida Sans Unicode"/>
          <w:sz w:val="20"/>
          <w:szCs w:val="20"/>
        </w:rPr>
        <w:t>tako, da vozila</w:t>
      </w:r>
      <w:r w:rsidR="00997828" w:rsidRPr="00FA382B">
        <w:rPr>
          <w:rFonts w:ascii="Lucida Sans Unicode" w:hAnsi="Lucida Sans Unicode" w:cs="Lucida Sans Unicode"/>
          <w:sz w:val="20"/>
          <w:szCs w:val="20"/>
        </w:rPr>
        <w:t>/</w:t>
      </w:r>
      <w:r w:rsidR="00997828" w:rsidRPr="00FA382B">
        <w:rPr>
          <w:rFonts w:ascii="Lucida Sans Unicode" w:hAnsi="Lucida Sans Unicode" w:cs="Lucida Sans Unicode"/>
          <w:i/>
          <w:sz w:val="20"/>
          <w:szCs w:val="20"/>
        </w:rPr>
        <w:t>oz. nadgradnje v sklopu 2</w:t>
      </w:r>
      <w:r w:rsidR="00997828" w:rsidRPr="00FA382B">
        <w:rPr>
          <w:rFonts w:ascii="Lucida Sans Unicode" w:hAnsi="Lucida Sans Unicode" w:cs="Lucida Sans Unicode"/>
          <w:sz w:val="20"/>
          <w:szCs w:val="20"/>
        </w:rPr>
        <w:t xml:space="preserve">/  </w:t>
      </w:r>
      <w:r w:rsidR="00BF550F" w:rsidRPr="00FA382B">
        <w:rPr>
          <w:rFonts w:ascii="Lucida Sans Unicode" w:hAnsi="Lucida Sans Unicode" w:cs="Lucida Sans Unicode"/>
          <w:sz w:val="20"/>
          <w:szCs w:val="20"/>
        </w:rPr>
        <w:t>ni</w:t>
      </w:r>
      <w:r w:rsidR="00E5756D" w:rsidRPr="00FA382B">
        <w:rPr>
          <w:rFonts w:ascii="Lucida Sans Unicode" w:hAnsi="Lucida Sans Unicode" w:cs="Lucida Sans Unicode"/>
          <w:sz w:val="20"/>
          <w:szCs w:val="20"/>
        </w:rPr>
        <w:t xml:space="preserve"> mogoče uporabljati</w:t>
      </w:r>
      <w:r w:rsidRPr="00FA382B">
        <w:rPr>
          <w:rFonts w:ascii="Lucida Sans Unicode" w:hAnsi="Lucida Sans Unicode" w:cs="Lucida Sans Unicode"/>
          <w:sz w:val="20"/>
          <w:szCs w:val="20"/>
        </w:rPr>
        <w:t xml:space="preserve">, je dolžan </w:t>
      </w:r>
      <w:r w:rsidR="0098032A" w:rsidRPr="00FA382B">
        <w:rPr>
          <w:rFonts w:ascii="Lucida Sans Unicode" w:hAnsi="Lucida Sans Unicode" w:cs="Lucida Sans Unicode"/>
          <w:sz w:val="20"/>
          <w:szCs w:val="20"/>
        </w:rPr>
        <w:t xml:space="preserve">izvajalec </w:t>
      </w:r>
      <w:r w:rsidRPr="00FA382B">
        <w:rPr>
          <w:rFonts w:ascii="Lucida Sans Unicode" w:hAnsi="Lucida Sans Unicode" w:cs="Lucida Sans Unicode"/>
          <w:sz w:val="20"/>
          <w:szCs w:val="20"/>
        </w:rPr>
        <w:t>plačati naročniku pogodbeno kazen v višini</w:t>
      </w:r>
      <w:r w:rsidR="00E5756D" w:rsidRPr="00FA382B">
        <w:rPr>
          <w:rFonts w:ascii="Lucida Sans Unicode" w:hAnsi="Lucida Sans Unicode" w:cs="Lucida Sans Unicode"/>
          <w:sz w:val="20"/>
          <w:szCs w:val="20"/>
        </w:rPr>
        <w:t>:</w:t>
      </w:r>
    </w:p>
    <w:p w14:paraId="7BB31F0F" w14:textId="49E436D6" w:rsidR="005215C1" w:rsidRPr="00FA382B" w:rsidRDefault="005215C1" w:rsidP="00FE2E77">
      <w:pPr>
        <w:pStyle w:val="Telobesedila"/>
        <w:spacing w:before="23" w:line="240" w:lineRule="auto"/>
        <w:ind w:right="113"/>
        <w:jc w:val="both"/>
        <w:rPr>
          <w:rFonts w:ascii="Lucida Sans Unicode" w:hAnsi="Lucida Sans Unicode" w:cs="Lucida Sans Unicode"/>
          <w:i/>
          <w:sz w:val="20"/>
          <w:szCs w:val="20"/>
        </w:rPr>
      </w:pPr>
      <w:r w:rsidRPr="00FA382B">
        <w:rPr>
          <w:rFonts w:ascii="Lucida Sans Unicode" w:hAnsi="Lucida Sans Unicode" w:cs="Lucida Sans Unicode"/>
          <w:sz w:val="20"/>
          <w:szCs w:val="20"/>
        </w:rPr>
        <w:t xml:space="preserve">- </w:t>
      </w:r>
      <w:r w:rsidR="00B253F5" w:rsidRPr="00FA382B">
        <w:rPr>
          <w:rFonts w:ascii="Lucida Sans Unicode" w:hAnsi="Lucida Sans Unicode" w:cs="Lucida Sans Unicode"/>
          <w:sz w:val="20"/>
          <w:szCs w:val="20"/>
        </w:rPr>
        <w:t>35</w:t>
      </w:r>
      <w:r w:rsidR="0034601B" w:rsidRPr="00FA382B">
        <w:rPr>
          <w:rFonts w:ascii="Lucida Sans Unicode" w:hAnsi="Lucida Sans Unicode" w:cs="Lucida Sans Unicode"/>
          <w:sz w:val="20"/>
          <w:szCs w:val="20"/>
        </w:rPr>
        <w:t>0,00 EUR</w:t>
      </w:r>
      <w:r w:rsidR="00EE7747" w:rsidRPr="00FA382B">
        <w:rPr>
          <w:rFonts w:ascii="Lucida Sans Unicode" w:hAnsi="Lucida Sans Unicode" w:cs="Lucida Sans Unicode"/>
          <w:sz w:val="20"/>
          <w:szCs w:val="20"/>
        </w:rPr>
        <w:t xml:space="preserve"> za vsak koledarski dan zamude</w:t>
      </w:r>
      <w:r w:rsidR="0034601B" w:rsidRPr="00FA382B">
        <w:rPr>
          <w:rFonts w:ascii="Lucida Sans Unicode" w:hAnsi="Lucida Sans Unicode" w:cs="Lucida Sans Unicode"/>
          <w:sz w:val="20"/>
          <w:szCs w:val="20"/>
        </w:rPr>
        <w:t xml:space="preserve"> </w:t>
      </w:r>
      <w:r w:rsidRPr="00FA382B">
        <w:rPr>
          <w:rFonts w:ascii="Lucida Sans Unicode" w:hAnsi="Lucida Sans Unicode" w:cs="Lucida Sans Unicode"/>
          <w:sz w:val="20"/>
          <w:szCs w:val="20"/>
        </w:rPr>
        <w:t xml:space="preserve">glede odzivnega časa </w:t>
      </w:r>
    </w:p>
    <w:p w14:paraId="2ECFD22D" w14:textId="58C1FF5F" w:rsidR="005215C1" w:rsidRPr="00FA382B" w:rsidRDefault="005215C1" w:rsidP="00FE2E77">
      <w:pPr>
        <w:pStyle w:val="Telobesedila"/>
        <w:spacing w:before="23" w:line="240" w:lineRule="auto"/>
        <w:ind w:right="113"/>
        <w:jc w:val="both"/>
        <w:rPr>
          <w:rFonts w:ascii="Lucida Sans Unicode" w:hAnsi="Lucida Sans Unicode" w:cs="Lucida Sans Unicode"/>
          <w:sz w:val="20"/>
          <w:szCs w:val="20"/>
        </w:rPr>
      </w:pPr>
      <w:r w:rsidRPr="00FA382B">
        <w:rPr>
          <w:rFonts w:ascii="Lucida Sans Unicode" w:hAnsi="Lucida Sans Unicode" w:cs="Lucida Sans Unicode"/>
          <w:sz w:val="20"/>
          <w:szCs w:val="20"/>
        </w:rPr>
        <w:t>-</w:t>
      </w:r>
      <w:r w:rsidR="00FA382B" w:rsidRPr="00FA382B">
        <w:rPr>
          <w:rFonts w:ascii="Lucida Sans Unicode" w:hAnsi="Lucida Sans Unicode" w:cs="Lucida Sans Unicode"/>
          <w:sz w:val="20"/>
          <w:szCs w:val="20"/>
        </w:rPr>
        <w:t xml:space="preserve"> </w:t>
      </w:r>
      <w:r w:rsidRPr="00FA382B">
        <w:rPr>
          <w:rFonts w:ascii="Lucida Sans Unicode" w:hAnsi="Lucida Sans Unicode" w:cs="Lucida Sans Unicode"/>
          <w:sz w:val="20"/>
          <w:szCs w:val="20"/>
        </w:rPr>
        <w:t>350,00 EUR</w:t>
      </w:r>
      <w:r w:rsidR="00FA382B" w:rsidRPr="00FA382B">
        <w:rPr>
          <w:rFonts w:ascii="Lucida Sans Unicode" w:hAnsi="Lucida Sans Unicode" w:cs="Lucida Sans Unicode"/>
          <w:sz w:val="20"/>
          <w:szCs w:val="20"/>
        </w:rPr>
        <w:t xml:space="preserve"> za vsak koledarski dan</w:t>
      </w:r>
      <w:r w:rsidRPr="00FA382B">
        <w:rPr>
          <w:rFonts w:ascii="Lucida Sans Unicode" w:hAnsi="Lucida Sans Unicode" w:cs="Lucida Sans Unicode"/>
          <w:sz w:val="20"/>
          <w:szCs w:val="20"/>
        </w:rPr>
        <w:t xml:space="preserve"> za kršitev roka glede obdobja servisiranja, razen ob morebitno predhodnem soglasju naročnika za podaljšanje časa izvedbe servisiranja. </w:t>
      </w:r>
    </w:p>
    <w:p w14:paraId="75BED585" w14:textId="77777777" w:rsidR="00EE7747" w:rsidRPr="00FE2E77" w:rsidRDefault="00EE7747" w:rsidP="00FE2E77">
      <w:pPr>
        <w:pStyle w:val="Telobesedila"/>
        <w:spacing w:line="240" w:lineRule="auto"/>
        <w:ind w:right="113"/>
        <w:jc w:val="both"/>
        <w:rPr>
          <w:rFonts w:ascii="Lucida Sans Unicode" w:hAnsi="Lucida Sans Unicode" w:cs="Lucida Sans Unicode"/>
          <w:sz w:val="20"/>
          <w:szCs w:val="20"/>
        </w:rPr>
      </w:pPr>
      <w:r w:rsidRPr="00FA382B">
        <w:rPr>
          <w:rFonts w:ascii="Lucida Sans Unicode" w:hAnsi="Lucida Sans Unicode" w:cs="Lucida Sans Unicode"/>
          <w:sz w:val="20"/>
          <w:szCs w:val="20"/>
        </w:rPr>
        <w:t>Naročnik je upravičen odtegniti tako pogodbeno kazen kot škodo od kateregakoli zneska, ki</w:t>
      </w:r>
      <w:r w:rsidRPr="00FE2E77">
        <w:rPr>
          <w:rFonts w:ascii="Lucida Sans Unicode" w:hAnsi="Lucida Sans Unicode" w:cs="Lucida Sans Unicode"/>
          <w:sz w:val="20"/>
          <w:szCs w:val="20"/>
        </w:rPr>
        <w:t xml:space="preserve"> ga dolguje izvajalcu oziroma se pogodbena kazen obračuna </w:t>
      </w:r>
      <w:r w:rsidR="00E00635" w:rsidRPr="00FE2E77">
        <w:rPr>
          <w:rFonts w:ascii="Lucida Sans Unicode" w:hAnsi="Lucida Sans Unicode" w:cs="Lucida Sans Unicode"/>
          <w:sz w:val="20"/>
          <w:szCs w:val="20"/>
        </w:rPr>
        <w:t>z</w:t>
      </w:r>
      <w:r w:rsidRPr="00FE2E77">
        <w:rPr>
          <w:rFonts w:ascii="Lucida Sans Unicode" w:hAnsi="Lucida Sans Unicode" w:cs="Lucida Sans Unicode"/>
          <w:sz w:val="20"/>
          <w:szCs w:val="20"/>
        </w:rPr>
        <w:t xml:space="preserve"> mesečnim poplačilom.</w:t>
      </w:r>
    </w:p>
    <w:p w14:paraId="351252F7" w14:textId="77777777" w:rsidR="00EE7747" w:rsidRPr="00FE2E77" w:rsidRDefault="00EE7747" w:rsidP="00FE2E77">
      <w:pPr>
        <w:pStyle w:val="Telobesedila"/>
        <w:spacing w:line="240" w:lineRule="auto"/>
        <w:ind w:right="116"/>
        <w:jc w:val="both"/>
        <w:rPr>
          <w:rFonts w:ascii="Lucida Sans Unicode" w:hAnsi="Lucida Sans Unicode" w:cs="Lucida Sans Unicode"/>
          <w:sz w:val="20"/>
          <w:szCs w:val="20"/>
        </w:rPr>
      </w:pPr>
      <w:r w:rsidRPr="00FE2E77">
        <w:rPr>
          <w:rFonts w:ascii="Lucida Sans Unicode" w:hAnsi="Lucida Sans Unicode" w:cs="Lucida Sans Unicode"/>
          <w:sz w:val="20"/>
          <w:szCs w:val="20"/>
        </w:rPr>
        <w:t>Naročnik in izvajalec soglašata, da pravica zaračunavanja pogodbene kazni ni pogojena z nastankom škode naročniku. Povračilo tako nastale škode bo naročnik uveljavljal po splošnih načelih odškodninske odgovornosti, neodvisno od uveljavljanja pogodbene kazni.</w:t>
      </w:r>
    </w:p>
    <w:p w14:paraId="1B05AD1E" w14:textId="77777777" w:rsidR="00EE7747" w:rsidRPr="00FE2E77" w:rsidRDefault="00EE7747" w:rsidP="00FE2E77">
      <w:pPr>
        <w:pStyle w:val="Telobesedila"/>
        <w:spacing w:line="240" w:lineRule="auto"/>
        <w:ind w:right="114"/>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V primeru kršitev pogodbenih obveznosti lahko naročnik uveljavi tudi zavarovanje </w:t>
      </w:r>
      <w:r w:rsidRPr="00FE2E77">
        <w:rPr>
          <w:rFonts w:ascii="Lucida Sans Unicode" w:hAnsi="Lucida Sans Unicode" w:cs="Lucida Sans Unicode"/>
          <w:spacing w:val="-30"/>
          <w:sz w:val="20"/>
          <w:szCs w:val="20"/>
        </w:rPr>
        <w:t xml:space="preserve"> </w:t>
      </w:r>
      <w:r w:rsidRPr="00FE2E77">
        <w:rPr>
          <w:rFonts w:ascii="Lucida Sans Unicode" w:hAnsi="Lucida Sans Unicode" w:cs="Lucida Sans Unicode"/>
          <w:sz w:val="20"/>
          <w:szCs w:val="20"/>
        </w:rPr>
        <w:t>za dobro izvedbo pogodbenih</w:t>
      </w:r>
      <w:r w:rsidRPr="00FE2E77">
        <w:rPr>
          <w:rFonts w:ascii="Lucida Sans Unicode" w:hAnsi="Lucida Sans Unicode" w:cs="Lucida Sans Unicode"/>
          <w:spacing w:val="-14"/>
          <w:sz w:val="20"/>
          <w:szCs w:val="20"/>
        </w:rPr>
        <w:t xml:space="preserve"> </w:t>
      </w:r>
      <w:r w:rsidRPr="00FE2E77">
        <w:rPr>
          <w:rFonts w:ascii="Lucida Sans Unicode" w:hAnsi="Lucida Sans Unicode" w:cs="Lucida Sans Unicode"/>
          <w:sz w:val="20"/>
          <w:szCs w:val="20"/>
        </w:rPr>
        <w:t>obveznosti.</w:t>
      </w:r>
    </w:p>
    <w:p w14:paraId="43CF1424" w14:textId="77777777" w:rsidR="00451E1A" w:rsidRPr="00FE2E77" w:rsidRDefault="00451E1A"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Skupni znesek </w:t>
      </w:r>
      <w:r w:rsidR="0034601B" w:rsidRPr="00FE2E77">
        <w:rPr>
          <w:rFonts w:ascii="Lucida Sans Unicode" w:hAnsi="Lucida Sans Unicode" w:cs="Lucida Sans Unicode"/>
          <w:sz w:val="20"/>
          <w:szCs w:val="20"/>
        </w:rPr>
        <w:t xml:space="preserve">vsakokratne </w:t>
      </w:r>
      <w:r w:rsidRPr="00FE2E77">
        <w:rPr>
          <w:rFonts w:ascii="Lucida Sans Unicode" w:hAnsi="Lucida Sans Unicode" w:cs="Lucida Sans Unicode"/>
          <w:sz w:val="20"/>
          <w:szCs w:val="20"/>
        </w:rPr>
        <w:t>pogodbene kazni ne sme presegati 1</w:t>
      </w:r>
      <w:r w:rsidR="000F3BEA" w:rsidRPr="00FE2E77">
        <w:rPr>
          <w:rFonts w:ascii="Lucida Sans Unicode" w:hAnsi="Lucida Sans Unicode" w:cs="Lucida Sans Unicode"/>
          <w:sz w:val="20"/>
          <w:szCs w:val="20"/>
        </w:rPr>
        <w:t>5</w:t>
      </w:r>
      <w:r w:rsidRPr="00FE2E77">
        <w:rPr>
          <w:rFonts w:ascii="Lucida Sans Unicode" w:hAnsi="Lucida Sans Unicode" w:cs="Lucida Sans Unicode"/>
          <w:sz w:val="20"/>
          <w:szCs w:val="20"/>
        </w:rPr>
        <w:t>% (odstotkov) od vrednosti po</w:t>
      </w:r>
      <w:r w:rsidR="000F3BEA" w:rsidRPr="00FE2E77">
        <w:rPr>
          <w:rFonts w:ascii="Lucida Sans Unicode" w:hAnsi="Lucida Sans Unicode" w:cs="Lucida Sans Unicode"/>
          <w:sz w:val="20"/>
          <w:szCs w:val="20"/>
        </w:rPr>
        <w:t>godbene vrednosti</w:t>
      </w:r>
      <w:r w:rsidRPr="00FE2E77">
        <w:rPr>
          <w:rFonts w:ascii="Lucida Sans Unicode" w:hAnsi="Lucida Sans Unicode" w:cs="Lucida Sans Unicode"/>
          <w:sz w:val="20"/>
          <w:szCs w:val="20"/>
        </w:rPr>
        <w:t>.</w:t>
      </w:r>
    </w:p>
    <w:p w14:paraId="7A44846A" w14:textId="77777777" w:rsidR="00451E1A" w:rsidRPr="00FE2E77" w:rsidRDefault="00451E1A"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198C075" w14:textId="77777777" w:rsidR="00451E1A" w:rsidRPr="00FE2E77" w:rsidRDefault="0087146B"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Naročnik</w:t>
      </w:r>
      <w:r w:rsidR="00451E1A" w:rsidRPr="00FE2E77">
        <w:rPr>
          <w:rFonts w:ascii="Lucida Sans Unicode" w:hAnsi="Lucida Sans Unicode" w:cs="Lucida Sans Unicode"/>
          <w:sz w:val="20"/>
          <w:szCs w:val="20"/>
        </w:rPr>
        <w:t xml:space="preserve"> lahko na stroške </w:t>
      </w:r>
      <w:r w:rsidRPr="00FE2E77">
        <w:rPr>
          <w:rFonts w:ascii="Lucida Sans Unicode" w:hAnsi="Lucida Sans Unicode" w:cs="Lucida Sans Unicode"/>
          <w:sz w:val="20"/>
          <w:szCs w:val="20"/>
        </w:rPr>
        <w:t>izvajalca</w:t>
      </w:r>
      <w:r w:rsidR="00451E1A" w:rsidRPr="00FE2E77">
        <w:rPr>
          <w:rFonts w:ascii="Lucida Sans Unicode" w:hAnsi="Lucida Sans Unicode" w:cs="Lucida Sans Unicode"/>
          <w:sz w:val="20"/>
          <w:szCs w:val="20"/>
        </w:rPr>
        <w:t xml:space="preserve"> poveri dela drugemu izvajalcu</w:t>
      </w:r>
      <w:r w:rsidRPr="00FE2E77">
        <w:rPr>
          <w:rFonts w:ascii="Lucida Sans Unicode" w:hAnsi="Lucida Sans Unicode" w:cs="Lucida Sans Unicode"/>
          <w:sz w:val="20"/>
          <w:szCs w:val="20"/>
        </w:rPr>
        <w:t xml:space="preserve"> ali jih izvede sam</w:t>
      </w:r>
      <w:r w:rsidR="00451E1A" w:rsidRPr="00FE2E77">
        <w:rPr>
          <w:rFonts w:ascii="Lucida Sans Unicode" w:hAnsi="Lucida Sans Unicode" w:cs="Lucida Sans Unicode"/>
          <w:sz w:val="20"/>
          <w:szCs w:val="20"/>
        </w:rPr>
        <w:t>. Za poplačilo nastalih stroškov in škode lahko naročnik vedno unovči zavarovanje za dobro izvedbo pogodbenih obveznosti, v kolikor le ta zadošča.</w:t>
      </w:r>
      <w:r w:rsidRPr="00FE2E77">
        <w:rPr>
          <w:rFonts w:ascii="Lucida Sans Unicode" w:hAnsi="Lucida Sans Unicode" w:cs="Lucida Sans Unicode"/>
          <w:sz w:val="20"/>
          <w:szCs w:val="20"/>
        </w:rPr>
        <w:t xml:space="preserve"> V tem primeru si bo naročnik obračunal tudi manipulativne stroške v višini 5% vrednosti drugje naročenih storitev.</w:t>
      </w:r>
    </w:p>
    <w:p w14:paraId="6D7865FC" w14:textId="77777777" w:rsidR="00D72221" w:rsidRPr="00FE2E77" w:rsidRDefault="00EF001B" w:rsidP="00FE2E77">
      <w:pPr>
        <w:pStyle w:val="Telobesedila"/>
        <w:spacing w:line="240" w:lineRule="auto"/>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t>Zavarovanje za dobro izvedbo pogodbenih obveznosti</w:t>
      </w:r>
    </w:p>
    <w:p w14:paraId="3EED64B7" w14:textId="77777777" w:rsidR="00D72221" w:rsidRPr="00FE2E77" w:rsidRDefault="00EF001B" w:rsidP="00FE2E77">
      <w:pPr>
        <w:widowControl w:val="0"/>
        <w:tabs>
          <w:tab w:val="left" w:pos="4417"/>
        </w:tabs>
        <w:spacing w:line="240" w:lineRule="auto"/>
        <w:ind w:left="4166"/>
        <w:jc w:val="both"/>
        <w:rPr>
          <w:rFonts w:ascii="Lucida Sans Unicode" w:hAnsi="Lucida Sans Unicode" w:cs="Lucida Sans Unicode"/>
          <w:sz w:val="20"/>
          <w:szCs w:val="20"/>
        </w:rPr>
      </w:pPr>
      <w:r w:rsidRPr="00FE2E77">
        <w:rPr>
          <w:rFonts w:ascii="Lucida Sans Unicode" w:hAnsi="Lucida Sans Unicode" w:cs="Lucida Sans Unicode"/>
          <w:sz w:val="20"/>
          <w:szCs w:val="20"/>
        </w:rPr>
        <w:t>1</w:t>
      </w:r>
      <w:r w:rsidR="00EF4D46" w:rsidRPr="00FE2E77">
        <w:rPr>
          <w:rFonts w:ascii="Lucida Sans Unicode" w:hAnsi="Lucida Sans Unicode" w:cs="Lucida Sans Unicode"/>
          <w:sz w:val="20"/>
          <w:szCs w:val="20"/>
        </w:rPr>
        <w:t>6</w:t>
      </w:r>
      <w:r w:rsidRPr="00FE2E77">
        <w:rPr>
          <w:rFonts w:ascii="Lucida Sans Unicode" w:hAnsi="Lucida Sans Unicode" w:cs="Lucida Sans Unicode"/>
          <w:sz w:val="20"/>
          <w:szCs w:val="20"/>
        </w:rPr>
        <w:t>. člen</w:t>
      </w:r>
    </w:p>
    <w:p w14:paraId="343D972C" w14:textId="77777777" w:rsidR="00EF001B" w:rsidRPr="00FE2E77" w:rsidRDefault="00EF001B"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Izvajalec jamči, da bo storitve po tej </w:t>
      </w:r>
      <w:r w:rsidR="001E02FC" w:rsidRPr="00FE2E77">
        <w:rPr>
          <w:rFonts w:ascii="Lucida Sans Unicode" w:hAnsi="Lucida Sans Unicode" w:cs="Lucida Sans Unicode"/>
          <w:sz w:val="20"/>
          <w:szCs w:val="20"/>
        </w:rPr>
        <w:t>sporazumu</w:t>
      </w:r>
      <w:r w:rsidRPr="00FE2E77">
        <w:rPr>
          <w:rFonts w:ascii="Lucida Sans Unicode" w:hAnsi="Lucida Sans Unicode" w:cs="Lucida Sans Unicode"/>
          <w:sz w:val="20"/>
          <w:szCs w:val="20"/>
        </w:rPr>
        <w:t xml:space="preserve"> izvedel tako, da bodo v celoti in v vseh svojih delih ustrezala zakonskim in tehničnim predpisom ter standardom, veljavnim za tovrstne storitve.</w:t>
      </w:r>
    </w:p>
    <w:p w14:paraId="39DD52E5" w14:textId="2EA4931A" w:rsidR="00EF001B" w:rsidRPr="00FE2E77" w:rsidRDefault="00BF73B4"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lastRenderedPageBreak/>
        <w:t xml:space="preserve">Izvajalec </w:t>
      </w:r>
      <w:r w:rsidR="003A53C5" w:rsidRPr="00FE2E77">
        <w:rPr>
          <w:rFonts w:ascii="Lucida Sans Unicode" w:hAnsi="Lucida Sans Unicode" w:cs="Lucida Sans Unicode"/>
          <w:sz w:val="20"/>
          <w:szCs w:val="20"/>
        </w:rPr>
        <w:t xml:space="preserve">je </w:t>
      </w:r>
      <w:r w:rsidRPr="00FE2E77">
        <w:rPr>
          <w:rFonts w:ascii="Lucida Sans Unicode" w:hAnsi="Lucida Sans Unicode" w:cs="Lucida Sans Unicode"/>
          <w:sz w:val="20"/>
          <w:szCs w:val="20"/>
        </w:rPr>
        <w:t xml:space="preserve">kot jamstvo, za kakovostno in pravočasno izvedbo storitev po </w:t>
      </w:r>
      <w:r w:rsidR="001E02FC" w:rsidRPr="00FE2E77">
        <w:rPr>
          <w:rFonts w:ascii="Lucida Sans Unicode" w:hAnsi="Lucida Sans Unicode" w:cs="Lucida Sans Unicode"/>
          <w:sz w:val="20"/>
          <w:szCs w:val="20"/>
        </w:rPr>
        <w:t>sporazumu</w:t>
      </w:r>
      <w:r w:rsidRPr="00FE2E77">
        <w:rPr>
          <w:rFonts w:ascii="Lucida Sans Unicode" w:hAnsi="Lucida Sans Unicode" w:cs="Lucida Sans Unicode"/>
          <w:sz w:val="20"/>
          <w:szCs w:val="20"/>
        </w:rPr>
        <w:t xml:space="preserve"> </w:t>
      </w:r>
      <w:r w:rsidR="003A53C5" w:rsidRPr="00FE2E77">
        <w:rPr>
          <w:rFonts w:ascii="Lucida Sans Unicode" w:hAnsi="Lucida Sans Unicode" w:cs="Lucida Sans Unicode"/>
          <w:sz w:val="20"/>
          <w:szCs w:val="20"/>
        </w:rPr>
        <w:t xml:space="preserve">predložil </w:t>
      </w:r>
      <w:r w:rsidR="00EF001B" w:rsidRPr="00FE2E77">
        <w:rPr>
          <w:rFonts w:ascii="Lucida Sans Unicode" w:hAnsi="Lucida Sans Unicode" w:cs="Lucida Sans Unicode"/>
          <w:sz w:val="20"/>
          <w:szCs w:val="20"/>
        </w:rPr>
        <w:t>bančno garancijo</w:t>
      </w:r>
      <w:r w:rsidR="00BB2632" w:rsidRPr="00FE2E77">
        <w:rPr>
          <w:rFonts w:ascii="Lucida Sans Unicode" w:hAnsi="Lucida Sans Unicode" w:cs="Lucida Sans Unicode"/>
          <w:sz w:val="20"/>
          <w:szCs w:val="20"/>
        </w:rPr>
        <w:t xml:space="preserve"> oz. kavcijsko zavarovanje</w:t>
      </w:r>
      <w:r w:rsidR="00EF001B" w:rsidRPr="00FE2E77">
        <w:rPr>
          <w:rFonts w:ascii="Lucida Sans Unicode" w:hAnsi="Lucida Sans Unicode" w:cs="Lucida Sans Unicode"/>
          <w:sz w:val="20"/>
          <w:szCs w:val="20"/>
        </w:rPr>
        <w:t xml:space="preserve"> za dobro izvedbo </w:t>
      </w:r>
      <w:r w:rsidR="003A53C5" w:rsidRPr="00FE2E77">
        <w:rPr>
          <w:rFonts w:ascii="Lucida Sans Unicode" w:hAnsi="Lucida Sans Unicode" w:cs="Lucida Sans Unicode"/>
          <w:sz w:val="20"/>
          <w:szCs w:val="20"/>
        </w:rPr>
        <w:t xml:space="preserve">pogodbenih obveznosti, ki jo </w:t>
      </w:r>
      <w:r w:rsidR="00EF001B" w:rsidRPr="00FE2E77">
        <w:rPr>
          <w:rFonts w:ascii="Lucida Sans Unicode" w:hAnsi="Lucida Sans Unicode" w:cs="Lucida Sans Unicode"/>
          <w:sz w:val="20"/>
          <w:szCs w:val="20"/>
        </w:rPr>
        <w:t>naročnik lahko unovči:</w:t>
      </w:r>
    </w:p>
    <w:p w14:paraId="7AC1E1D8" w14:textId="677DBAD1" w:rsidR="00EF001B" w:rsidRPr="00FE2E77" w:rsidRDefault="00EF001B" w:rsidP="00FE2E77">
      <w:pPr>
        <w:pStyle w:val="Odstavekseznama"/>
        <w:numPr>
          <w:ilvl w:val="0"/>
          <w:numId w:val="25"/>
        </w:numPr>
        <w:ind w:left="426" w:hanging="426"/>
        <w:rPr>
          <w:rFonts w:ascii="Lucida Sans Unicode" w:hAnsi="Lucida Sans Unicode" w:cs="Lucida Sans Unicode"/>
          <w:szCs w:val="20"/>
        </w:rPr>
      </w:pPr>
      <w:r w:rsidRPr="00FE2E77">
        <w:rPr>
          <w:rFonts w:ascii="Lucida Sans Unicode" w:hAnsi="Lucida Sans Unicode" w:cs="Lucida Sans Unicode"/>
          <w:szCs w:val="20"/>
        </w:rPr>
        <w:t xml:space="preserve">v primeru izvajalčevega odstopa od </w:t>
      </w:r>
      <w:r w:rsidR="00EF4D46" w:rsidRPr="00FE2E77">
        <w:rPr>
          <w:rFonts w:ascii="Lucida Sans Unicode" w:hAnsi="Lucida Sans Unicode" w:cs="Lucida Sans Unicode"/>
          <w:szCs w:val="20"/>
        </w:rPr>
        <w:t>sporazuma</w:t>
      </w:r>
      <w:r w:rsidRPr="00FE2E77">
        <w:rPr>
          <w:rFonts w:ascii="Lucida Sans Unicode" w:hAnsi="Lucida Sans Unicode" w:cs="Lucida Sans Unicode"/>
          <w:szCs w:val="20"/>
        </w:rPr>
        <w:t xml:space="preserve"> pred ali med izvedbo del po izvajalčevi krivdi,</w:t>
      </w:r>
    </w:p>
    <w:p w14:paraId="7B0226AF" w14:textId="77777777" w:rsidR="00EF001B" w:rsidRPr="00FE2E77" w:rsidRDefault="00EF001B" w:rsidP="00FE2E77">
      <w:pPr>
        <w:pStyle w:val="Odstavekseznama"/>
        <w:numPr>
          <w:ilvl w:val="0"/>
          <w:numId w:val="25"/>
        </w:numPr>
        <w:ind w:left="426" w:hanging="426"/>
        <w:rPr>
          <w:rFonts w:ascii="Lucida Sans Unicode" w:hAnsi="Lucida Sans Unicode" w:cs="Lucida Sans Unicode"/>
          <w:szCs w:val="20"/>
        </w:rPr>
      </w:pPr>
      <w:r w:rsidRPr="00FE2E77">
        <w:rPr>
          <w:rFonts w:ascii="Lucida Sans Unicode" w:hAnsi="Lucida Sans Unicode" w:cs="Lucida Sans Unicode"/>
          <w:szCs w:val="20"/>
        </w:rPr>
        <w:t>v primeru nekvalitetne izvedbe storitev,</w:t>
      </w:r>
    </w:p>
    <w:p w14:paraId="1C92F44C" w14:textId="77777777" w:rsidR="00EF001B" w:rsidRPr="00FE2E77" w:rsidRDefault="00EF001B" w:rsidP="00FE2E77">
      <w:pPr>
        <w:pStyle w:val="Odstavekseznama"/>
        <w:numPr>
          <w:ilvl w:val="0"/>
          <w:numId w:val="25"/>
        </w:numPr>
        <w:ind w:left="426" w:hanging="426"/>
        <w:rPr>
          <w:rFonts w:ascii="Lucida Sans Unicode" w:hAnsi="Lucida Sans Unicode" w:cs="Lucida Sans Unicode"/>
          <w:szCs w:val="20"/>
        </w:rPr>
      </w:pPr>
      <w:r w:rsidRPr="00FE2E77">
        <w:rPr>
          <w:rFonts w:ascii="Lucida Sans Unicode" w:hAnsi="Lucida Sans Unicode" w:cs="Lucida Sans Unicode"/>
          <w:szCs w:val="20"/>
        </w:rPr>
        <w:t xml:space="preserve">v primeru nepravočasnega oz. neažurnega izvajanja </w:t>
      </w:r>
      <w:r w:rsidR="00EF4D46" w:rsidRPr="00FE2E77">
        <w:rPr>
          <w:rFonts w:ascii="Lucida Sans Unicode" w:hAnsi="Lucida Sans Unicode" w:cs="Lucida Sans Unicode"/>
          <w:szCs w:val="20"/>
        </w:rPr>
        <w:t>storitev,</w:t>
      </w:r>
    </w:p>
    <w:p w14:paraId="4CB2D0AA" w14:textId="77777777" w:rsidR="00C15F78" w:rsidRPr="00FE2E77" w:rsidRDefault="00C15F78" w:rsidP="00FE2E77">
      <w:pPr>
        <w:pStyle w:val="Odstavekseznama"/>
        <w:numPr>
          <w:ilvl w:val="0"/>
          <w:numId w:val="25"/>
        </w:numPr>
        <w:ind w:left="426" w:hanging="426"/>
        <w:rPr>
          <w:rFonts w:ascii="Lucida Sans Unicode" w:hAnsi="Lucida Sans Unicode" w:cs="Lucida Sans Unicode"/>
          <w:szCs w:val="20"/>
        </w:rPr>
      </w:pPr>
      <w:r w:rsidRPr="00FE2E77">
        <w:rPr>
          <w:rFonts w:ascii="Lucida Sans Unicode" w:hAnsi="Lucida Sans Unicode" w:cs="Lucida Sans Unicode"/>
          <w:szCs w:val="20"/>
        </w:rPr>
        <w:t>v primeru izvajanja storitev z neustrezno opremo ali kadrom,</w:t>
      </w:r>
    </w:p>
    <w:p w14:paraId="02FBE76C" w14:textId="5F881FD0" w:rsidR="003A53C5" w:rsidRPr="00FE2E77" w:rsidRDefault="003A53C5" w:rsidP="00FE2E77">
      <w:pPr>
        <w:pStyle w:val="Odstavekseznama"/>
        <w:numPr>
          <w:ilvl w:val="0"/>
          <w:numId w:val="25"/>
        </w:numPr>
        <w:ind w:left="426" w:hanging="426"/>
        <w:rPr>
          <w:rFonts w:ascii="Lucida Sans Unicode" w:hAnsi="Lucida Sans Unicode" w:cs="Lucida Sans Unicode"/>
          <w:szCs w:val="20"/>
        </w:rPr>
      </w:pPr>
      <w:r w:rsidRPr="00FE2E77">
        <w:rPr>
          <w:rFonts w:ascii="Lucida Sans Unicode" w:hAnsi="Lucida Sans Unicode" w:cs="Lucida Sans Unicode"/>
          <w:szCs w:val="20"/>
        </w:rPr>
        <w:t>v primeru nastanka škode na premo</w:t>
      </w:r>
      <w:r w:rsidR="00C75FCB" w:rsidRPr="00FE2E77">
        <w:rPr>
          <w:rFonts w:ascii="Lucida Sans Unicode" w:hAnsi="Lucida Sans Unicode" w:cs="Lucida Sans Unicode"/>
          <w:szCs w:val="20"/>
        </w:rPr>
        <w:t>ženju</w:t>
      </w:r>
      <w:r w:rsidR="003E29E3" w:rsidRPr="00FE2E77">
        <w:rPr>
          <w:rFonts w:ascii="Lucida Sans Unicode" w:hAnsi="Lucida Sans Unicode" w:cs="Lucida Sans Unicode"/>
          <w:szCs w:val="20"/>
        </w:rPr>
        <w:t xml:space="preserve"> naročnika </w:t>
      </w:r>
      <w:r w:rsidR="00C75FCB" w:rsidRPr="00FE2E77">
        <w:rPr>
          <w:rFonts w:ascii="Lucida Sans Unicode" w:hAnsi="Lucida Sans Unicode" w:cs="Lucida Sans Unicode"/>
          <w:szCs w:val="20"/>
        </w:rPr>
        <w:t xml:space="preserve">zaradi </w:t>
      </w:r>
      <w:r w:rsidR="00C15F78" w:rsidRPr="00FE2E77">
        <w:rPr>
          <w:rFonts w:ascii="Lucida Sans Unicode" w:hAnsi="Lucida Sans Unicode" w:cs="Lucida Sans Unicode"/>
          <w:szCs w:val="20"/>
        </w:rPr>
        <w:t xml:space="preserve">nepravilnega </w:t>
      </w:r>
      <w:r w:rsidR="00C75FCB" w:rsidRPr="00FE2E77">
        <w:rPr>
          <w:rFonts w:ascii="Lucida Sans Unicode" w:hAnsi="Lucida Sans Unicode" w:cs="Lucida Sans Unicode"/>
          <w:szCs w:val="20"/>
        </w:rPr>
        <w:t>izvajanja storitev</w:t>
      </w:r>
      <w:r w:rsidR="00C95179" w:rsidRPr="00FE2E77">
        <w:rPr>
          <w:rFonts w:ascii="Lucida Sans Unicode" w:hAnsi="Lucida Sans Unicode" w:cs="Lucida Sans Unicode"/>
          <w:szCs w:val="20"/>
        </w:rPr>
        <w:t xml:space="preserve"> in montaže neustreznega blaga</w:t>
      </w:r>
      <w:r w:rsidR="00306C49" w:rsidRPr="00FE2E77">
        <w:rPr>
          <w:rFonts w:ascii="Lucida Sans Unicode" w:hAnsi="Lucida Sans Unicode" w:cs="Lucida Sans Unicode"/>
          <w:szCs w:val="20"/>
        </w:rPr>
        <w:t>.</w:t>
      </w:r>
    </w:p>
    <w:p w14:paraId="2DA612E6" w14:textId="77777777" w:rsidR="00306C49" w:rsidRPr="00FE2E77" w:rsidRDefault="00306C49" w:rsidP="00FE2E77">
      <w:pPr>
        <w:spacing w:line="240" w:lineRule="auto"/>
        <w:jc w:val="both"/>
        <w:rPr>
          <w:rFonts w:ascii="Lucida Sans Unicode" w:hAnsi="Lucida Sans Unicode" w:cs="Lucida Sans Unicode"/>
          <w:sz w:val="20"/>
          <w:szCs w:val="20"/>
        </w:rPr>
      </w:pPr>
    </w:p>
    <w:p w14:paraId="55A90DB9" w14:textId="77777777" w:rsidR="00C83819" w:rsidRPr="00FE2E77" w:rsidRDefault="00E03FA2" w:rsidP="00FE2E77">
      <w:pPr>
        <w:spacing w:line="240" w:lineRule="auto"/>
        <w:jc w:val="both"/>
        <w:rPr>
          <w:rFonts w:ascii="Lucida Sans Unicode" w:eastAsiaTheme="minorHAnsi" w:hAnsi="Lucida Sans Unicode" w:cs="Lucida Sans Unicode"/>
          <w:b/>
          <w:sz w:val="20"/>
          <w:szCs w:val="20"/>
        </w:rPr>
      </w:pPr>
      <w:r w:rsidRPr="00FE2E77">
        <w:rPr>
          <w:rFonts w:ascii="Lucida Sans Unicode" w:eastAsiaTheme="minorHAnsi" w:hAnsi="Lucida Sans Unicode" w:cs="Lucida Sans Unicode"/>
          <w:b/>
          <w:sz w:val="20"/>
          <w:szCs w:val="20"/>
        </w:rPr>
        <w:t>G</w:t>
      </w:r>
      <w:r w:rsidR="00C83819" w:rsidRPr="00FE2E77">
        <w:rPr>
          <w:rFonts w:ascii="Lucida Sans Unicode" w:eastAsiaTheme="minorHAnsi" w:hAnsi="Lucida Sans Unicode" w:cs="Lucida Sans Unicode"/>
          <w:b/>
          <w:sz w:val="20"/>
          <w:szCs w:val="20"/>
        </w:rPr>
        <w:t>arancijska doba</w:t>
      </w:r>
    </w:p>
    <w:p w14:paraId="5180564F" w14:textId="77777777" w:rsidR="00C83819" w:rsidRPr="00FE2E77" w:rsidRDefault="00C83819"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 xml:space="preserve">                                                                17. člen</w:t>
      </w:r>
    </w:p>
    <w:p w14:paraId="437C0850" w14:textId="2039A28F" w:rsidR="00C83819" w:rsidRPr="00FE2E77" w:rsidRDefault="00C83819"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Predmet sporazuma je dobava in montaža rezervnih delov in storitve servisiranja ter odprava vseh napak in pomanjkljivosti v času garancijske dobe na posamezno blago, kot ga določi proizvajalec blaga, minimalno 12 mesecev od vgradnje.</w:t>
      </w:r>
    </w:p>
    <w:p w14:paraId="0857C952" w14:textId="77777777" w:rsidR="00C83819" w:rsidRPr="00FE2E77" w:rsidRDefault="00C83819"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Izvajalec jamči, da bo obveznosti izvajal tako, da bodo v celoti in v vseh svojih delih ustrezala zakonskim in tehničnim predpisom ter standardom, veljavnim za tovrstno blago.</w:t>
      </w:r>
    </w:p>
    <w:p w14:paraId="2AD3039D" w14:textId="77777777" w:rsidR="00C83819" w:rsidRPr="00FE2E77" w:rsidRDefault="00C83819"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Izvajalec jamči, da bodo njegove dobave in storitve v okviru tega sporazuma pravočasne, kompletne in tehnično brezhibne.</w:t>
      </w:r>
    </w:p>
    <w:p w14:paraId="7C3E7A0B" w14:textId="77777777" w:rsidR="00C83819" w:rsidRPr="00FE2E77" w:rsidRDefault="00C83819"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 xml:space="preserve">V primeru, da se ob tehničnem pregledu izvedenih del pokaže, da niso izpolnjene garantirane karakteristike, mora izvajalec v okviru pogodbenega roka dokončanja izvesti potrebne zamenjave, spremembe oz. popravila, v nasprotnem primeru lahko naročnik unovči bančno garancijo za dobro izvedbo pogodbenih obveznosti. </w:t>
      </w:r>
    </w:p>
    <w:p w14:paraId="03DCFA4D" w14:textId="0439603C" w:rsidR="00C83819" w:rsidRPr="00FE2E77" w:rsidRDefault="00C83819"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 xml:space="preserve">Izvajalec mora v  okviru garancijske dobe za posamezno blago odpravljati napake dobavljene in montirane opreme ter  zagotavljati servisiranje. </w:t>
      </w:r>
    </w:p>
    <w:p w14:paraId="22850081" w14:textId="77777777" w:rsidR="00ED03DF" w:rsidRPr="00FE2E77" w:rsidRDefault="00ED03DF" w:rsidP="00FE2E77">
      <w:pPr>
        <w:spacing w:line="240" w:lineRule="auto"/>
        <w:ind w:left="360"/>
        <w:contextualSpacing/>
        <w:jc w:val="center"/>
        <w:rPr>
          <w:rFonts w:ascii="Lucida Sans Unicode" w:eastAsiaTheme="minorHAnsi" w:hAnsi="Lucida Sans Unicode" w:cs="Lucida Sans Unicode"/>
          <w:sz w:val="20"/>
          <w:szCs w:val="20"/>
        </w:rPr>
      </w:pPr>
    </w:p>
    <w:p w14:paraId="3E5488BA" w14:textId="5B4FE159" w:rsidR="00C83819" w:rsidRPr="00FE2E77" w:rsidRDefault="0044539A" w:rsidP="00FE2E77">
      <w:pPr>
        <w:spacing w:line="240" w:lineRule="auto"/>
        <w:ind w:left="360"/>
        <w:contextualSpacing/>
        <w:jc w:val="center"/>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 xml:space="preserve">18. </w:t>
      </w:r>
      <w:r w:rsidR="00C83819" w:rsidRPr="00FE2E77">
        <w:rPr>
          <w:rFonts w:ascii="Lucida Sans Unicode" w:eastAsiaTheme="minorHAnsi" w:hAnsi="Lucida Sans Unicode" w:cs="Lucida Sans Unicode"/>
          <w:sz w:val="20"/>
          <w:szCs w:val="20"/>
        </w:rPr>
        <w:t>člen</w:t>
      </w:r>
    </w:p>
    <w:p w14:paraId="4C0E1C2A" w14:textId="77777777" w:rsidR="00C83819" w:rsidRPr="00FE2E77" w:rsidRDefault="00C83819"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Izvajalec se obvezuje, da bo na svoje stroške na naročnikovo zahtevo, ugotovljene napake v garancijski dobi odpravil v dogovorjenem roku.</w:t>
      </w:r>
    </w:p>
    <w:p w14:paraId="545B53DE" w14:textId="77777777" w:rsidR="00C83819" w:rsidRPr="00FE2E77" w:rsidRDefault="00C83819"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Če izvajalec ne odpravi napak v dogovorjenem roku, jih je po načelu dobrega gospodarja upravičen odpraviti naročnik in to na račun izvajalca. Za pokritje teh stroškov bo izvajalec ob prevzemu del. V primeru, da se v garancijskem roku odkrijejo napake, ki ne bodo odpravljene pred iztekom tega roka, je izvajalec dolžan podaljšati veljavnost zavarovanja za dobro izvedbo pogodbenih obveznosti.</w:t>
      </w:r>
    </w:p>
    <w:p w14:paraId="4EAD58F8" w14:textId="77777777" w:rsidR="00C83819" w:rsidRPr="00FE2E77" w:rsidRDefault="00C83819" w:rsidP="00FE2E77">
      <w:pPr>
        <w:spacing w:line="240" w:lineRule="auto"/>
        <w:jc w:val="both"/>
        <w:rPr>
          <w:rFonts w:ascii="Lucida Sans Unicode" w:eastAsiaTheme="minorHAnsi" w:hAnsi="Lucida Sans Unicode" w:cs="Lucida Sans Unicode"/>
          <w:sz w:val="20"/>
          <w:szCs w:val="20"/>
        </w:rPr>
      </w:pPr>
      <w:r w:rsidRPr="00FE2E77">
        <w:rPr>
          <w:rFonts w:ascii="Lucida Sans Unicode" w:eastAsiaTheme="minorHAnsi" w:hAnsi="Lucida Sans Unicode" w:cs="Lucida Sans Unicode"/>
          <w:sz w:val="20"/>
          <w:szCs w:val="20"/>
        </w:rPr>
        <w:t xml:space="preserve">Izvajalec se obvezuje ugotovljene napake v garancijski dobi odpraviti v najkrajšem možnem času. Če izvajalec ne odpravi napak v tehnično realnem roku, ki sta ga sporazumno določila </w:t>
      </w:r>
      <w:r w:rsidRPr="00FE2E77">
        <w:rPr>
          <w:rFonts w:ascii="Lucida Sans Unicode" w:eastAsiaTheme="minorHAnsi" w:hAnsi="Lucida Sans Unicode" w:cs="Lucida Sans Unicode"/>
          <w:sz w:val="20"/>
          <w:szCs w:val="20"/>
        </w:rPr>
        <w:lastRenderedPageBreak/>
        <w:t xml:space="preserve">naročnik in izvajalec, oziroma, če blago po sporazumno določenem roku za odpravo napak ne dosežejo garantirane tehnične kvalitete, sme naročnik po načelu dobrega gospodarja ta dela poveriti drugemu izvajalcu na račun izvajalca iz </w:t>
      </w:r>
      <w:r w:rsidR="0044539A" w:rsidRPr="00FE2E77">
        <w:rPr>
          <w:rFonts w:ascii="Lucida Sans Unicode" w:eastAsiaTheme="minorHAnsi" w:hAnsi="Lucida Sans Unicode" w:cs="Lucida Sans Unicode"/>
          <w:sz w:val="20"/>
          <w:szCs w:val="20"/>
        </w:rPr>
        <w:t>sporazuma</w:t>
      </w:r>
      <w:r w:rsidRPr="00FE2E77">
        <w:rPr>
          <w:rFonts w:ascii="Lucida Sans Unicode" w:eastAsiaTheme="minorHAnsi" w:hAnsi="Lucida Sans Unicode" w:cs="Lucida Sans Unicode"/>
          <w:sz w:val="20"/>
          <w:szCs w:val="20"/>
        </w:rPr>
        <w:t xml:space="preserve">. </w:t>
      </w:r>
    </w:p>
    <w:p w14:paraId="6B3AFC74" w14:textId="77777777" w:rsidR="0094649E" w:rsidRPr="00FE2E77" w:rsidRDefault="0094649E" w:rsidP="00FE2E77">
      <w:pPr>
        <w:pStyle w:val="Telobesedila"/>
        <w:spacing w:line="240" w:lineRule="auto"/>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t>O</w:t>
      </w:r>
      <w:r w:rsidR="009E2516" w:rsidRPr="00FE2E77">
        <w:rPr>
          <w:rFonts w:ascii="Lucida Sans Unicode" w:hAnsi="Lucida Sans Unicode" w:cs="Lucida Sans Unicode"/>
          <w:b/>
          <w:sz w:val="20"/>
          <w:szCs w:val="20"/>
        </w:rPr>
        <w:t>dstop od</w:t>
      </w:r>
      <w:r w:rsidRPr="00FE2E77">
        <w:rPr>
          <w:rFonts w:ascii="Lucida Sans Unicode" w:hAnsi="Lucida Sans Unicode" w:cs="Lucida Sans Unicode"/>
          <w:b/>
          <w:sz w:val="20"/>
          <w:szCs w:val="20"/>
        </w:rPr>
        <w:t xml:space="preserve"> </w:t>
      </w:r>
      <w:r w:rsidR="00E03FA2" w:rsidRPr="00FE2E77">
        <w:rPr>
          <w:rFonts w:ascii="Lucida Sans Unicode" w:hAnsi="Lucida Sans Unicode" w:cs="Lucida Sans Unicode"/>
          <w:b/>
          <w:sz w:val="20"/>
          <w:szCs w:val="20"/>
        </w:rPr>
        <w:t>sporazuma</w:t>
      </w:r>
      <w:r w:rsidRPr="00FE2E77">
        <w:rPr>
          <w:rFonts w:ascii="Lucida Sans Unicode" w:hAnsi="Lucida Sans Unicode" w:cs="Lucida Sans Unicode"/>
          <w:b/>
          <w:sz w:val="20"/>
          <w:szCs w:val="20"/>
        </w:rPr>
        <w:t xml:space="preserve"> </w:t>
      </w:r>
    </w:p>
    <w:p w14:paraId="50F3F097" w14:textId="77777777" w:rsidR="0094649E" w:rsidRPr="00FE2E77" w:rsidRDefault="0094649E" w:rsidP="00FE2E77">
      <w:pPr>
        <w:widowControl w:val="0"/>
        <w:tabs>
          <w:tab w:val="left" w:pos="4417"/>
        </w:tabs>
        <w:spacing w:line="240" w:lineRule="auto"/>
        <w:ind w:left="4166"/>
        <w:jc w:val="both"/>
        <w:rPr>
          <w:rFonts w:ascii="Lucida Sans Unicode" w:hAnsi="Lucida Sans Unicode" w:cs="Lucida Sans Unicode"/>
          <w:sz w:val="20"/>
          <w:szCs w:val="20"/>
        </w:rPr>
      </w:pPr>
      <w:r w:rsidRPr="00FE2E77">
        <w:rPr>
          <w:rFonts w:ascii="Lucida Sans Unicode" w:hAnsi="Lucida Sans Unicode" w:cs="Lucida Sans Unicode"/>
          <w:sz w:val="20"/>
          <w:szCs w:val="20"/>
        </w:rPr>
        <w:t>1</w:t>
      </w:r>
      <w:r w:rsidR="0044539A" w:rsidRPr="00FE2E77">
        <w:rPr>
          <w:rFonts w:ascii="Lucida Sans Unicode" w:hAnsi="Lucida Sans Unicode" w:cs="Lucida Sans Unicode"/>
          <w:sz w:val="20"/>
          <w:szCs w:val="20"/>
        </w:rPr>
        <w:t>9</w:t>
      </w:r>
      <w:r w:rsidRPr="00FE2E77">
        <w:rPr>
          <w:rFonts w:ascii="Lucida Sans Unicode" w:hAnsi="Lucida Sans Unicode" w:cs="Lucida Sans Unicode"/>
          <w:sz w:val="20"/>
          <w:szCs w:val="20"/>
        </w:rPr>
        <w:t>. člen</w:t>
      </w:r>
    </w:p>
    <w:p w14:paraId="3961B3D6" w14:textId="77777777" w:rsidR="00CA2C79" w:rsidRPr="00FE2E77" w:rsidRDefault="00CA2C79"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Naročnik je prost zaveze naročanja storitev po </w:t>
      </w:r>
      <w:r w:rsidR="0044539A" w:rsidRPr="00FE2E77">
        <w:rPr>
          <w:rFonts w:ascii="Lucida Sans Unicode" w:hAnsi="Lucida Sans Unicode" w:cs="Lucida Sans Unicode"/>
          <w:sz w:val="20"/>
          <w:szCs w:val="20"/>
        </w:rPr>
        <w:t>sporazumu</w:t>
      </w:r>
      <w:r w:rsidRPr="00FE2E77">
        <w:rPr>
          <w:rFonts w:ascii="Lucida Sans Unicode" w:hAnsi="Lucida Sans Unicode" w:cs="Lucida Sans Unicode"/>
          <w:sz w:val="20"/>
          <w:szCs w:val="20"/>
        </w:rPr>
        <w:t>, v kolikor nastopijo okoliščine, zaradi katerih bo naročnik odstopil od</w:t>
      </w:r>
      <w:r w:rsidR="001E02FC" w:rsidRPr="00FE2E77">
        <w:rPr>
          <w:rFonts w:ascii="Lucida Sans Unicode" w:hAnsi="Lucida Sans Unicode" w:cs="Lucida Sans Unicode"/>
          <w:sz w:val="20"/>
          <w:szCs w:val="20"/>
        </w:rPr>
        <w:t xml:space="preserve"> sporazuma</w:t>
      </w:r>
      <w:r w:rsidRPr="00FE2E77">
        <w:rPr>
          <w:rFonts w:ascii="Lucida Sans Unicode" w:hAnsi="Lucida Sans Unicode" w:cs="Lucida Sans Unicode"/>
          <w:sz w:val="20"/>
          <w:szCs w:val="20"/>
        </w:rPr>
        <w:t>. Okoliščine, ki lahko privedejo do odstopa so zlasti izvajalčevo (primeroma, a ne izključno):</w:t>
      </w:r>
    </w:p>
    <w:p w14:paraId="743CF08E" w14:textId="77777777" w:rsidR="00CA2C79" w:rsidRPr="00FE2E77" w:rsidRDefault="00CA2C79" w:rsidP="00FE2E77">
      <w:pPr>
        <w:numPr>
          <w:ilvl w:val="1"/>
          <w:numId w:val="21"/>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E2E77">
        <w:rPr>
          <w:rFonts w:ascii="Lucida Sans Unicode" w:hAnsi="Lucida Sans Unicode" w:cs="Lucida Sans Unicode"/>
          <w:sz w:val="20"/>
          <w:szCs w:val="20"/>
        </w:rPr>
        <w:t>neizpolnjevanje pogojev za priznanje sposobnosti,</w:t>
      </w:r>
    </w:p>
    <w:p w14:paraId="60E5734A" w14:textId="77777777" w:rsidR="00CA2C79" w:rsidRPr="00FE2E77" w:rsidRDefault="00CA2C79" w:rsidP="00FE2E77">
      <w:pPr>
        <w:numPr>
          <w:ilvl w:val="1"/>
          <w:numId w:val="21"/>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E2E77">
        <w:rPr>
          <w:rFonts w:ascii="Lucida Sans Unicode" w:hAnsi="Lucida Sans Unicode" w:cs="Lucida Sans Unicode"/>
          <w:sz w:val="20"/>
          <w:szCs w:val="20"/>
        </w:rPr>
        <w:t>prenehanje poslovanja izvajalca,</w:t>
      </w:r>
    </w:p>
    <w:p w14:paraId="5D84D9E3" w14:textId="77777777" w:rsidR="00CA2C79" w:rsidRPr="00FE2E77" w:rsidRDefault="00CA2C79" w:rsidP="00FE2E77">
      <w:pPr>
        <w:numPr>
          <w:ilvl w:val="1"/>
          <w:numId w:val="21"/>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neustrezno izpolnjevanje določil </w:t>
      </w:r>
      <w:r w:rsidR="001E02FC" w:rsidRPr="00FE2E77">
        <w:rPr>
          <w:rFonts w:ascii="Lucida Sans Unicode" w:hAnsi="Lucida Sans Unicode" w:cs="Lucida Sans Unicode"/>
          <w:sz w:val="20"/>
          <w:szCs w:val="20"/>
        </w:rPr>
        <w:t>okvirnega sporazuma</w:t>
      </w:r>
      <w:r w:rsidR="00742341" w:rsidRPr="00FE2E77">
        <w:rPr>
          <w:rFonts w:ascii="Lucida Sans Unicode" w:hAnsi="Lucida Sans Unicode" w:cs="Lucida Sans Unicode"/>
          <w:sz w:val="20"/>
          <w:szCs w:val="20"/>
        </w:rPr>
        <w:t xml:space="preserve"> (navedeno primeroma: neustrezno, nepravočasno izvajanje storitev, izvajanje storitev z neustrezno opremo)</w:t>
      </w:r>
      <w:r w:rsidR="0093402A" w:rsidRPr="00FE2E77">
        <w:rPr>
          <w:rFonts w:ascii="Lucida Sans Unicode" w:hAnsi="Lucida Sans Unicode" w:cs="Lucida Sans Unicode"/>
          <w:sz w:val="20"/>
          <w:szCs w:val="20"/>
        </w:rPr>
        <w:t>,</w:t>
      </w:r>
    </w:p>
    <w:p w14:paraId="4CA7CAE8" w14:textId="77777777" w:rsidR="00CA2C79" w:rsidRPr="00FE2E77" w:rsidRDefault="00CA2C79" w:rsidP="00FE2E77">
      <w:pPr>
        <w:numPr>
          <w:ilvl w:val="1"/>
          <w:numId w:val="21"/>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E2E77">
        <w:rPr>
          <w:rFonts w:ascii="Lucida Sans Unicode" w:hAnsi="Lucida Sans Unicode" w:cs="Lucida Sans Unicode"/>
          <w:sz w:val="20"/>
          <w:szCs w:val="20"/>
        </w:rPr>
        <w:t>izvedba storitev, ki ne ustreza dogovorjeni vrsti, kvaliteti in strokovnih zahtevam,</w:t>
      </w:r>
    </w:p>
    <w:p w14:paraId="5C200045" w14:textId="77777777" w:rsidR="00CA2C79" w:rsidRPr="00FE2E77" w:rsidRDefault="00CA2C79" w:rsidP="00FE2E77">
      <w:pPr>
        <w:numPr>
          <w:ilvl w:val="1"/>
          <w:numId w:val="21"/>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neupoštevanje dogovorjenih cen storitev v nasprotju z določili </w:t>
      </w:r>
      <w:r w:rsidR="001E02FC" w:rsidRPr="00FE2E77">
        <w:rPr>
          <w:rFonts w:ascii="Lucida Sans Unicode" w:hAnsi="Lucida Sans Unicode" w:cs="Lucida Sans Unicode"/>
          <w:sz w:val="20"/>
          <w:szCs w:val="20"/>
        </w:rPr>
        <w:t>sporazuma</w:t>
      </w:r>
      <w:r w:rsidRPr="00FE2E77">
        <w:rPr>
          <w:rFonts w:ascii="Lucida Sans Unicode" w:hAnsi="Lucida Sans Unicode" w:cs="Lucida Sans Unicode"/>
          <w:sz w:val="20"/>
          <w:szCs w:val="20"/>
        </w:rPr>
        <w:t xml:space="preserve"> in ponudbe izvajalca,</w:t>
      </w:r>
    </w:p>
    <w:p w14:paraId="52B736AD" w14:textId="77777777" w:rsidR="00CA2C79" w:rsidRPr="00FE2E77" w:rsidRDefault="00CA2C79" w:rsidP="00FE2E77">
      <w:pPr>
        <w:numPr>
          <w:ilvl w:val="1"/>
          <w:numId w:val="21"/>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izvajanje obveznosti v nasprotju z dano ponudbo ter v nasprotju s </w:t>
      </w:r>
      <w:r w:rsidR="001E02FC" w:rsidRPr="00FE2E77">
        <w:rPr>
          <w:rFonts w:ascii="Lucida Sans Unicode" w:hAnsi="Lucida Sans Unicode" w:cs="Lucida Sans Unicode"/>
          <w:sz w:val="20"/>
          <w:szCs w:val="20"/>
        </w:rPr>
        <w:t>sporazumom</w:t>
      </w:r>
      <w:r w:rsidRPr="00FE2E77">
        <w:rPr>
          <w:rFonts w:ascii="Lucida Sans Unicode" w:hAnsi="Lucida Sans Unicode" w:cs="Lucida Sans Unicode"/>
          <w:sz w:val="20"/>
          <w:szCs w:val="20"/>
        </w:rPr>
        <w:t>,</w:t>
      </w:r>
    </w:p>
    <w:p w14:paraId="370B149D" w14:textId="2F021F91" w:rsidR="00CA2C79" w:rsidRPr="00FE2E77" w:rsidRDefault="00CA2C79" w:rsidP="00FE2E77">
      <w:pPr>
        <w:numPr>
          <w:ilvl w:val="1"/>
          <w:numId w:val="21"/>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E2E77">
        <w:rPr>
          <w:rFonts w:ascii="Lucida Sans Unicode" w:hAnsi="Lucida Sans Unicode" w:cs="Lucida Sans Unicode"/>
          <w:sz w:val="20"/>
          <w:szCs w:val="20"/>
        </w:rPr>
        <w:t>drugih utemeljenih in objektivno preverljivih razlogov.</w:t>
      </w:r>
    </w:p>
    <w:p w14:paraId="7F81B7D1" w14:textId="77777777" w:rsidR="00ED03DF" w:rsidRPr="00FE2E77" w:rsidRDefault="00ED03DF" w:rsidP="00FE2E77">
      <w:pPr>
        <w:spacing w:after="0" w:line="240" w:lineRule="auto"/>
        <w:ind w:left="284"/>
        <w:jc w:val="both"/>
        <w:rPr>
          <w:rFonts w:ascii="Lucida Sans Unicode" w:hAnsi="Lucida Sans Unicode" w:cs="Lucida Sans Unicode"/>
          <w:sz w:val="20"/>
          <w:szCs w:val="20"/>
        </w:rPr>
      </w:pPr>
    </w:p>
    <w:p w14:paraId="3F228FBF" w14:textId="7A3F11DB" w:rsidR="00CA2C79" w:rsidRPr="00FE2E77" w:rsidRDefault="00CA2C79"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V primeru neizpolnjevanja določil te</w:t>
      </w:r>
      <w:r w:rsidR="001E02FC" w:rsidRPr="00FE2E77">
        <w:rPr>
          <w:rFonts w:ascii="Lucida Sans Unicode" w:hAnsi="Lucida Sans Unicode" w:cs="Lucida Sans Unicode"/>
          <w:sz w:val="20"/>
          <w:szCs w:val="20"/>
        </w:rPr>
        <w:t xml:space="preserve">ga okvirnega sporazuma </w:t>
      </w:r>
      <w:r w:rsidR="00234F0E" w:rsidRPr="00FE2E77">
        <w:rPr>
          <w:rFonts w:ascii="Lucida Sans Unicode" w:hAnsi="Lucida Sans Unicode" w:cs="Lucida Sans Unicode"/>
          <w:sz w:val="20"/>
          <w:szCs w:val="20"/>
        </w:rPr>
        <w:t>na</w:t>
      </w:r>
      <w:r w:rsidR="00742341" w:rsidRPr="00FE2E77">
        <w:rPr>
          <w:rFonts w:ascii="Lucida Sans Unicode" w:hAnsi="Lucida Sans Unicode" w:cs="Lucida Sans Unicode"/>
          <w:sz w:val="20"/>
          <w:szCs w:val="20"/>
        </w:rPr>
        <w:t xml:space="preserve"> </w:t>
      </w:r>
      <w:r w:rsidRPr="00FE2E77">
        <w:rPr>
          <w:rFonts w:ascii="Lucida Sans Unicode" w:hAnsi="Lucida Sans Unicode" w:cs="Lucida Sans Unicode"/>
          <w:sz w:val="20"/>
          <w:szCs w:val="20"/>
        </w:rPr>
        <w:t xml:space="preserve">strani naročnika, ki se nanaša na neplačilo </w:t>
      </w:r>
      <w:r w:rsidR="00234F0E" w:rsidRPr="00FE2E77">
        <w:rPr>
          <w:rFonts w:ascii="Lucida Sans Unicode" w:hAnsi="Lucida Sans Unicode" w:cs="Lucida Sans Unicode"/>
          <w:sz w:val="20"/>
          <w:szCs w:val="20"/>
        </w:rPr>
        <w:t xml:space="preserve">nespornih </w:t>
      </w:r>
      <w:r w:rsidRPr="00FE2E77">
        <w:rPr>
          <w:rFonts w:ascii="Lucida Sans Unicode" w:hAnsi="Lucida Sans Unicode" w:cs="Lucida Sans Unicode"/>
          <w:sz w:val="20"/>
          <w:szCs w:val="20"/>
        </w:rPr>
        <w:t>opravljenih storitev, ima izvajalec pravico odstopiti</w:t>
      </w:r>
      <w:r w:rsidR="001E02FC" w:rsidRPr="00FE2E77">
        <w:rPr>
          <w:rFonts w:ascii="Lucida Sans Unicode" w:hAnsi="Lucida Sans Unicode" w:cs="Lucida Sans Unicode"/>
          <w:sz w:val="20"/>
          <w:szCs w:val="20"/>
        </w:rPr>
        <w:t xml:space="preserve"> od sporazuma</w:t>
      </w:r>
      <w:r w:rsidRPr="00FE2E77">
        <w:rPr>
          <w:rFonts w:ascii="Lucida Sans Unicode" w:hAnsi="Lucida Sans Unicode" w:cs="Lucida Sans Unicode"/>
          <w:sz w:val="20"/>
          <w:szCs w:val="20"/>
        </w:rPr>
        <w:t>, o čemer mora pisno obvestiti naročnika, in sicer najmanj tri mesece pred nameravanim odstopom.</w:t>
      </w:r>
    </w:p>
    <w:p w14:paraId="6550BB94" w14:textId="77777777" w:rsidR="00C212FD" w:rsidRPr="00FE2E77" w:rsidRDefault="00742341"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V kolikor bi </w:t>
      </w:r>
      <w:r w:rsidR="00C212FD" w:rsidRPr="00FE2E77">
        <w:rPr>
          <w:rFonts w:ascii="Lucida Sans Unicode" w:hAnsi="Lucida Sans Unicode" w:cs="Lucida Sans Unicode"/>
          <w:sz w:val="20"/>
          <w:szCs w:val="20"/>
        </w:rPr>
        <w:t>izvajalec odstopil od pogodbe iz drugih razlogov (v celoti ali delno) je naročnik upravičen do unovčitve bančne garancije za dobro izvedbo pogodbenih obveznosti v celotni vrednosti ter bo zahteval  povračilo vseh stroškov</w:t>
      </w:r>
      <w:r w:rsidR="008E3FA9" w:rsidRPr="00FE2E77">
        <w:rPr>
          <w:rFonts w:ascii="Lucida Sans Unicode" w:hAnsi="Lucida Sans Unicode" w:cs="Lucida Sans Unicode"/>
          <w:sz w:val="20"/>
          <w:szCs w:val="20"/>
        </w:rPr>
        <w:t xml:space="preserve"> in druge škode</w:t>
      </w:r>
      <w:r w:rsidR="00C212FD" w:rsidRPr="00FE2E77">
        <w:rPr>
          <w:rFonts w:ascii="Lucida Sans Unicode" w:hAnsi="Lucida Sans Unicode" w:cs="Lucida Sans Unicode"/>
          <w:sz w:val="20"/>
          <w:szCs w:val="20"/>
        </w:rPr>
        <w:t>, ki bi jih zaradi odstopa izvajalca imel.</w:t>
      </w:r>
    </w:p>
    <w:p w14:paraId="65391ACB" w14:textId="77777777" w:rsidR="00CA2C79" w:rsidRPr="00FE2E77" w:rsidRDefault="00CA2C79"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Ne glede na določbe prvega, drugega in tretjega odstavka tega člena lahko naročnik brez razloga odstopi od</w:t>
      </w:r>
      <w:r w:rsidR="00394795" w:rsidRPr="00FE2E77">
        <w:rPr>
          <w:rFonts w:ascii="Lucida Sans Unicode" w:hAnsi="Lucida Sans Unicode" w:cs="Lucida Sans Unicode"/>
          <w:sz w:val="20"/>
          <w:szCs w:val="20"/>
        </w:rPr>
        <w:t xml:space="preserve"> pogodbe</w:t>
      </w:r>
      <w:r w:rsidRPr="00FE2E77">
        <w:rPr>
          <w:rFonts w:ascii="Lucida Sans Unicode" w:hAnsi="Lucida Sans Unicode" w:cs="Lucida Sans Unicode"/>
          <w:sz w:val="20"/>
          <w:szCs w:val="20"/>
        </w:rPr>
        <w:t>. V tem primeru mora pisno obvestiti nasprotno stranko, in sicer najmanj en mesec pred nameravanim odstopom.</w:t>
      </w:r>
    </w:p>
    <w:p w14:paraId="6E9F65F2" w14:textId="77777777" w:rsidR="00F07CFA" w:rsidRPr="00FE2E77" w:rsidRDefault="00F07CFA" w:rsidP="00FE2E77">
      <w:pPr>
        <w:spacing w:line="240" w:lineRule="auto"/>
        <w:jc w:val="both"/>
        <w:rPr>
          <w:rFonts w:ascii="Lucida Sans Unicode" w:hAnsi="Lucida Sans Unicode" w:cs="Lucida Sans Unicode"/>
          <w:b/>
          <w:sz w:val="20"/>
          <w:szCs w:val="20"/>
        </w:rPr>
      </w:pPr>
    </w:p>
    <w:p w14:paraId="5964578A" w14:textId="575B8F90" w:rsidR="00143420" w:rsidRPr="00FE2E77" w:rsidRDefault="00CC7CF5" w:rsidP="00FE2E77">
      <w:pPr>
        <w:spacing w:line="240" w:lineRule="auto"/>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t xml:space="preserve">Varovanje </w:t>
      </w:r>
      <w:r w:rsidR="009C734A" w:rsidRPr="00FE2E77">
        <w:rPr>
          <w:rFonts w:ascii="Lucida Sans Unicode" w:hAnsi="Lucida Sans Unicode" w:cs="Lucida Sans Unicode"/>
          <w:b/>
          <w:sz w:val="20"/>
          <w:szCs w:val="20"/>
        </w:rPr>
        <w:t>s</w:t>
      </w:r>
      <w:r w:rsidRPr="00FE2E77">
        <w:rPr>
          <w:rFonts w:ascii="Lucida Sans Unicode" w:hAnsi="Lucida Sans Unicode" w:cs="Lucida Sans Unicode"/>
          <w:b/>
          <w:sz w:val="20"/>
          <w:szCs w:val="20"/>
        </w:rPr>
        <w:t>krivnosti</w:t>
      </w:r>
    </w:p>
    <w:p w14:paraId="797F322E" w14:textId="002BA482" w:rsidR="001C2442" w:rsidRPr="00FE2E77" w:rsidRDefault="00CC7CF5" w:rsidP="00FE2E77">
      <w:pPr>
        <w:spacing w:line="240" w:lineRule="auto"/>
        <w:jc w:val="both"/>
        <w:rPr>
          <w:rFonts w:ascii="Lucida Sans Unicode" w:hAnsi="Lucida Sans Unicode" w:cs="Lucida Sans Unicode"/>
          <w:spacing w:val="-2"/>
          <w:sz w:val="20"/>
          <w:szCs w:val="20"/>
        </w:rPr>
      </w:pPr>
      <w:r w:rsidRPr="00FE2E77">
        <w:rPr>
          <w:rFonts w:ascii="Lucida Sans Unicode" w:hAnsi="Lucida Sans Unicode" w:cs="Lucida Sans Unicode"/>
          <w:spacing w:val="-2"/>
          <w:sz w:val="20"/>
          <w:szCs w:val="20"/>
        </w:rPr>
        <w:t xml:space="preserve">                                                           </w:t>
      </w:r>
      <w:r w:rsidR="0031398B" w:rsidRPr="00FE2E77">
        <w:rPr>
          <w:rFonts w:ascii="Lucida Sans Unicode" w:hAnsi="Lucida Sans Unicode" w:cs="Lucida Sans Unicode"/>
          <w:spacing w:val="-2"/>
          <w:sz w:val="20"/>
          <w:szCs w:val="20"/>
        </w:rPr>
        <w:t>20</w:t>
      </w:r>
      <w:r w:rsidR="001C2442" w:rsidRPr="00FE2E77">
        <w:rPr>
          <w:rFonts w:ascii="Lucida Sans Unicode" w:hAnsi="Lucida Sans Unicode" w:cs="Lucida Sans Unicode"/>
          <w:spacing w:val="-2"/>
          <w:sz w:val="20"/>
          <w:szCs w:val="20"/>
        </w:rPr>
        <w:t>. člen</w:t>
      </w:r>
    </w:p>
    <w:p w14:paraId="1FB501E1" w14:textId="77777777" w:rsidR="001C2442" w:rsidRPr="00FE2E77" w:rsidRDefault="001C2442"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Stranki sta sporazumni, da vsi podatki</w:t>
      </w:r>
      <w:r w:rsidR="00EE7747" w:rsidRPr="00FE2E77">
        <w:rPr>
          <w:rFonts w:ascii="Lucida Sans Unicode" w:hAnsi="Lucida Sans Unicode" w:cs="Lucida Sans Unicode"/>
          <w:sz w:val="20"/>
          <w:szCs w:val="20"/>
        </w:rPr>
        <w:t xml:space="preserve"> (poslovne skrivnosti, osebni podatki, tajni podatki)</w:t>
      </w:r>
      <w:r w:rsidRPr="00FE2E77">
        <w:rPr>
          <w:rFonts w:ascii="Lucida Sans Unicode" w:hAnsi="Lucida Sans Unicode" w:cs="Lucida Sans Unicode"/>
          <w:sz w:val="20"/>
          <w:szCs w:val="20"/>
        </w:rPr>
        <w:t xml:space="preserve">, do katerih bi prišli z izvedbo pogodbe, z izjemo podatkov, ki so javni na podlagi zakonodaje, predstavljajo poslovno skrivnost in se zavezujeta, da bosta vse podatke skrbno varovali. </w:t>
      </w:r>
    </w:p>
    <w:p w14:paraId="7E15CF41" w14:textId="77777777" w:rsidR="001C2442" w:rsidRPr="00FE2E77" w:rsidRDefault="001C2442"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Izvajalec je dolžan obvestiti svoje delavce, da lahko pri svojem delu pridejo v stik z zaupnimi podatki, pri delu z njimi pa morajo ti ravnati z največjo mero skrbnosti. Izvajalec mora </w:t>
      </w:r>
      <w:r w:rsidRPr="00FE2E77">
        <w:rPr>
          <w:rFonts w:ascii="Lucida Sans Unicode" w:hAnsi="Lucida Sans Unicode" w:cs="Lucida Sans Unicode"/>
          <w:sz w:val="20"/>
          <w:szCs w:val="20"/>
        </w:rPr>
        <w:lastRenderedPageBreak/>
        <w:t xml:space="preserve">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w:t>
      </w:r>
      <w:r w:rsidR="00E3072B" w:rsidRPr="00FE2E77">
        <w:rPr>
          <w:rFonts w:ascii="Lucida Sans Unicode" w:hAnsi="Lucida Sans Unicode" w:cs="Lucida Sans Unicode"/>
          <w:sz w:val="20"/>
          <w:szCs w:val="20"/>
        </w:rPr>
        <w:t>pogodbe</w:t>
      </w:r>
      <w:r w:rsidRPr="00FE2E77">
        <w:rPr>
          <w:rFonts w:ascii="Lucida Sans Unicode" w:hAnsi="Lucida Sans Unicode" w:cs="Lucida Sans Unicode"/>
          <w:sz w:val="20"/>
          <w:szCs w:val="20"/>
        </w:rPr>
        <w:t>.</w:t>
      </w:r>
    </w:p>
    <w:p w14:paraId="25BCEB7F" w14:textId="77777777" w:rsidR="001C2442" w:rsidRPr="00FE2E77" w:rsidRDefault="001C2442"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Za izvajalca, ki opravlja za naročnika pogodbene obveznosti, velja glede teh obveznosti enako strog način varovanja podatkov, kot jih ima naročnik. </w:t>
      </w:r>
    </w:p>
    <w:p w14:paraId="5BA33CC7" w14:textId="77777777" w:rsidR="001C2442" w:rsidRPr="00FE2E77" w:rsidRDefault="001C2442"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Obveznost varovanja podatkov se nanašata tako na čas izvrševanja</w:t>
      </w:r>
      <w:r w:rsidR="00CC7CF5" w:rsidRPr="00FE2E77">
        <w:rPr>
          <w:rFonts w:ascii="Lucida Sans Unicode" w:hAnsi="Lucida Sans Unicode" w:cs="Lucida Sans Unicode"/>
          <w:sz w:val="20"/>
          <w:szCs w:val="20"/>
        </w:rPr>
        <w:t xml:space="preserve"> pogodbe</w:t>
      </w:r>
      <w:r w:rsidRPr="00FE2E77">
        <w:rPr>
          <w:rFonts w:ascii="Lucida Sans Unicode" w:hAnsi="Lucida Sans Unicode" w:cs="Lucida Sans Unicode"/>
          <w:sz w:val="20"/>
          <w:szCs w:val="20"/>
        </w:rPr>
        <w:t xml:space="preserve">, kot tudi za čas po tem. V primeru kršitve določb o varovanju poslovne skrivnosti, je izvajalec naročniku odškodninsko odgovoren za vso posredno in neposredno škodo. </w:t>
      </w:r>
    </w:p>
    <w:p w14:paraId="205F8FBD" w14:textId="77777777" w:rsidR="00143420" w:rsidRPr="00FE2E77" w:rsidRDefault="00143420" w:rsidP="00FE2E77">
      <w:pPr>
        <w:spacing w:line="240" w:lineRule="auto"/>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t>Protikorupcijska klavzula</w:t>
      </w:r>
    </w:p>
    <w:p w14:paraId="0D19F94A" w14:textId="715DB812" w:rsidR="00143420" w:rsidRPr="00FE2E77" w:rsidRDefault="00143420" w:rsidP="00FE2E77">
      <w:pPr>
        <w:pStyle w:val="Odstavekseznama"/>
        <w:spacing w:before="0"/>
        <w:ind w:left="360"/>
        <w:rPr>
          <w:rFonts w:ascii="Lucida Sans Unicode" w:hAnsi="Lucida Sans Unicode" w:cs="Lucida Sans Unicode"/>
          <w:spacing w:val="-2"/>
          <w:szCs w:val="20"/>
        </w:rPr>
      </w:pPr>
      <w:r w:rsidRPr="00FE2E77">
        <w:rPr>
          <w:rFonts w:ascii="Lucida Sans Unicode" w:hAnsi="Lucida Sans Unicode" w:cs="Lucida Sans Unicode"/>
          <w:spacing w:val="-2"/>
          <w:szCs w:val="20"/>
        </w:rPr>
        <w:t xml:space="preserve">                                                                  </w:t>
      </w:r>
      <w:r w:rsidR="0031398B" w:rsidRPr="00FE2E77">
        <w:rPr>
          <w:rFonts w:ascii="Lucida Sans Unicode" w:hAnsi="Lucida Sans Unicode" w:cs="Lucida Sans Unicode"/>
          <w:spacing w:val="-2"/>
          <w:szCs w:val="20"/>
        </w:rPr>
        <w:t>21</w:t>
      </w:r>
      <w:r w:rsidRPr="00FE2E77">
        <w:rPr>
          <w:rFonts w:ascii="Lucida Sans Unicode" w:hAnsi="Lucida Sans Unicode" w:cs="Lucida Sans Unicode"/>
          <w:spacing w:val="-2"/>
          <w:szCs w:val="20"/>
        </w:rPr>
        <w:t>. člen</w:t>
      </w:r>
    </w:p>
    <w:p w14:paraId="340E990D" w14:textId="77777777" w:rsidR="005127F9" w:rsidRPr="00FE2E77" w:rsidRDefault="005127F9" w:rsidP="00FE2E77">
      <w:pPr>
        <w:pStyle w:val="Odstavekseznama"/>
        <w:spacing w:before="0"/>
        <w:ind w:left="360"/>
        <w:rPr>
          <w:rFonts w:ascii="Lucida Sans Unicode" w:hAnsi="Lucida Sans Unicode" w:cs="Lucida Sans Unicode"/>
          <w:spacing w:val="-2"/>
          <w:szCs w:val="20"/>
        </w:rPr>
      </w:pPr>
    </w:p>
    <w:p w14:paraId="5484D39F" w14:textId="77777777" w:rsidR="005127F9" w:rsidRPr="00FE2E77" w:rsidRDefault="005127F9" w:rsidP="00FE2E77">
      <w:pPr>
        <w:spacing w:after="0" w:line="240" w:lineRule="auto"/>
        <w:rPr>
          <w:rFonts w:ascii="Lucida Sans Unicode" w:hAnsi="Lucida Sans Unicode" w:cs="Lucida Sans Unicode"/>
          <w:sz w:val="20"/>
          <w:szCs w:val="20"/>
        </w:rPr>
      </w:pPr>
      <w:r w:rsidRPr="00FE2E77">
        <w:rPr>
          <w:rFonts w:ascii="Lucida Sans Unicode" w:hAnsi="Lucida Sans Unicode" w:cs="Lucida Sans Unicode"/>
          <w:sz w:val="20"/>
          <w:szCs w:val="20"/>
        </w:rPr>
        <w:t>Izvajalec in naročnik vsak zase izrecno izjavljata, da naročniku, predstavniku naročnika, posredniku naročnika ali njegovemu organu izvajalec oz. tretja oseba v imenu ali na račun izvajalca, ni obljubil, ponudil ali dal kakšno nedovoljeno korist za:</w:t>
      </w:r>
    </w:p>
    <w:p w14:paraId="06B76550" w14:textId="77777777" w:rsidR="005127F9" w:rsidRPr="00FE2E77" w:rsidRDefault="005127F9" w:rsidP="00FE2E77">
      <w:pPr>
        <w:numPr>
          <w:ilvl w:val="0"/>
          <w:numId w:val="39"/>
        </w:numPr>
        <w:tabs>
          <w:tab w:val="clear" w:pos="720"/>
          <w:tab w:val="num" w:pos="567"/>
        </w:tabs>
        <w:spacing w:before="120" w:after="0" w:line="240" w:lineRule="auto"/>
        <w:ind w:left="568" w:hanging="284"/>
        <w:jc w:val="both"/>
        <w:rPr>
          <w:rFonts w:ascii="Lucida Sans Unicode" w:hAnsi="Lucida Sans Unicode" w:cs="Lucida Sans Unicode"/>
          <w:sz w:val="20"/>
          <w:szCs w:val="20"/>
        </w:rPr>
      </w:pPr>
      <w:r w:rsidRPr="00FE2E77">
        <w:rPr>
          <w:rFonts w:ascii="Lucida Sans Unicode" w:hAnsi="Lucida Sans Unicode" w:cs="Lucida Sans Unicode"/>
          <w:sz w:val="20"/>
          <w:szCs w:val="20"/>
        </w:rPr>
        <w:t>pridobitev posla,</w:t>
      </w:r>
    </w:p>
    <w:p w14:paraId="44B66CC7" w14:textId="77777777" w:rsidR="005127F9" w:rsidRPr="00FE2E77" w:rsidRDefault="005127F9" w:rsidP="00FE2E77">
      <w:pPr>
        <w:numPr>
          <w:ilvl w:val="0"/>
          <w:numId w:val="39"/>
        </w:numPr>
        <w:tabs>
          <w:tab w:val="clear" w:pos="720"/>
          <w:tab w:val="num" w:pos="567"/>
        </w:tabs>
        <w:spacing w:before="120" w:after="0" w:line="240" w:lineRule="auto"/>
        <w:ind w:left="568" w:hanging="284"/>
        <w:jc w:val="both"/>
        <w:rPr>
          <w:rFonts w:ascii="Lucida Sans Unicode" w:hAnsi="Lucida Sans Unicode" w:cs="Lucida Sans Unicode"/>
          <w:sz w:val="20"/>
          <w:szCs w:val="20"/>
        </w:rPr>
      </w:pPr>
      <w:r w:rsidRPr="00FE2E77">
        <w:rPr>
          <w:rFonts w:ascii="Lucida Sans Unicode" w:hAnsi="Lucida Sans Unicode" w:cs="Lucida Sans Unicode"/>
          <w:sz w:val="20"/>
          <w:szCs w:val="20"/>
        </w:rPr>
        <w:t>sklenitev posla pod ugodnejšimi pogoji,</w:t>
      </w:r>
    </w:p>
    <w:p w14:paraId="2577E968" w14:textId="77777777" w:rsidR="005127F9" w:rsidRPr="00FE2E77" w:rsidRDefault="005127F9" w:rsidP="00FE2E77">
      <w:pPr>
        <w:numPr>
          <w:ilvl w:val="0"/>
          <w:numId w:val="39"/>
        </w:numPr>
        <w:tabs>
          <w:tab w:val="clear" w:pos="720"/>
          <w:tab w:val="num" w:pos="567"/>
        </w:tabs>
        <w:spacing w:before="120" w:after="0" w:line="240" w:lineRule="auto"/>
        <w:ind w:left="568" w:hanging="284"/>
        <w:jc w:val="both"/>
        <w:rPr>
          <w:rFonts w:ascii="Lucida Sans Unicode" w:hAnsi="Lucida Sans Unicode" w:cs="Lucida Sans Unicode"/>
          <w:sz w:val="20"/>
          <w:szCs w:val="20"/>
        </w:rPr>
      </w:pPr>
      <w:r w:rsidRPr="00FE2E77">
        <w:rPr>
          <w:rFonts w:ascii="Lucida Sans Unicode" w:hAnsi="Lucida Sans Unicode" w:cs="Lucida Sans Unicode"/>
          <w:sz w:val="20"/>
          <w:szCs w:val="20"/>
        </w:rPr>
        <w:t>opustitev dolžnega nadzora nad izvajanjem pogodbenih obveznosti ali</w:t>
      </w:r>
    </w:p>
    <w:p w14:paraId="04420FD4" w14:textId="77777777" w:rsidR="005127F9" w:rsidRPr="00FE2E77" w:rsidRDefault="005127F9" w:rsidP="00FE2E77">
      <w:pPr>
        <w:numPr>
          <w:ilvl w:val="0"/>
          <w:numId w:val="39"/>
        </w:numPr>
        <w:tabs>
          <w:tab w:val="clear" w:pos="720"/>
          <w:tab w:val="num" w:pos="567"/>
        </w:tabs>
        <w:spacing w:before="120" w:after="0" w:line="240" w:lineRule="auto"/>
        <w:ind w:left="568" w:hanging="284"/>
        <w:jc w:val="both"/>
        <w:rPr>
          <w:rFonts w:ascii="Lucida Sans Unicode" w:hAnsi="Lucida Sans Unicode" w:cs="Lucida Sans Unicode"/>
          <w:sz w:val="20"/>
          <w:szCs w:val="20"/>
        </w:rPr>
      </w:pPr>
      <w:r w:rsidRPr="00FE2E77">
        <w:rPr>
          <w:rFonts w:ascii="Lucida Sans Unicode" w:hAnsi="Lucida Sans Unicode" w:cs="Lucida Sans Unicode"/>
          <w:sz w:val="20"/>
          <w:szCs w:val="20"/>
        </w:rPr>
        <w:t>drugo ravnanje ali opustitev, s kateri je naročniku povzročena škoda ali je omogočena pridobitev nedovoljene koristi predstavniku naročnika, posredniku naročnika, izvajalcu ali njegovemu predstavniku, zastopniku ali posredniku.</w:t>
      </w:r>
    </w:p>
    <w:p w14:paraId="7565F1B5" w14:textId="77777777" w:rsidR="005127F9" w:rsidRPr="00FE2E77" w:rsidRDefault="005127F9" w:rsidP="00FE2E77">
      <w:pPr>
        <w:spacing w:after="0" w:line="240" w:lineRule="auto"/>
        <w:rPr>
          <w:rFonts w:ascii="Lucida Sans Unicode" w:hAnsi="Lucida Sans Unicode" w:cs="Lucida Sans Unicode"/>
          <w:sz w:val="20"/>
          <w:szCs w:val="20"/>
        </w:rPr>
      </w:pPr>
      <w:r w:rsidRPr="00FE2E77">
        <w:rPr>
          <w:rFonts w:ascii="Lucida Sans Unicode" w:hAnsi="Lucida Sans Unicode" w:cs="Lucida Sans Unicode"/>
          <w:sz w:val="20"/>
          <w:szCs w:val="20"/>
        </w:rPr>
        <w:t>V primeru kršitve določil protikorupcijske klavzule je pogodba nična.</w:t>
      </w:r>
    </w:p>
    <w:p w14:paraId="64C411B0" w14:textId="7416DE8F" w:rsidR="00BB63BA" w:rsidRPr="00FE2E77" w:rsidRDefault="00BB63BA" w:rsidP="00FE2E77">
      <w:pPr>
        <w:spacing w:after="0" w:line="240" w:lineRule="auto"/>
        <w:jc w:val="both"/>
        <w:rPr>
          <w:rFonts w:ascii="Lucida Sans Unicode" w:hAnsi="Lucida Sans Unicode" w:cs="Lucida Sans Unicode"/>
          <w:b/>
          <w:sz w:val="20"/>
          <w:szCs w:val="20"/>
        </w:rPr>
      </w:pPr>
    </w:p>
    <w:p w14:paraId="72ED9488" w14:textId="77777777" w:rsidR="00F07CFA" w:rsidRPr="00FE2E77" w:rsidRDefault="00F07CFA" w:rsidP="00FE2E77">
      <w:pPr>
        <w:spacing w:line="240" w:lineRule="auto"/>
        <w:jc w:val="both"/>
        <w:rPr>
          <w:rFonts w:ascii="Lucida Sans Unicode" w:eastAsia="Arial Unicode MS" w:hAnsi="Lucida Sans Unicode" w:cs="Lucida Sans Unicode"/>
          <w:b/>
          <w:sz w:val="20"/>
          <w:szCs w:val="20"/>
        </w:rPr>
      </w:pPr>
      <w:r w:rsidRPr="00FE2E77">
        <w:rPr>
          <w:rFonts w:ascii="Lucida Sans Unicode" w:eastAsia="Arial Unicode MS" w:hAnsi="Lucida Sans Unicode" w:cs="Lucida Sans Unicode"/>
          <w:b/>
          <w:sz w:val="20"/>
          <w:szCs w:val="20"/>
        </w:rPr>
        <w:t>Razvezni pogoj</w:t>
      </w:r>
    </w:p>
    <w:p w14:paraId="1F6829D8" w14:textId="36F22526" w:rsidR="00F07CFA" w:rsidRPr="00FE2E77" w:rsidRDefault="00F07CFA" w:rsidP="00FE2E77">
      <w:pPr>
        <w:pStyle w:val="Odstavekseznama"/>
        <w:ind w:left="4471"/>
        <w:rPr>
          <w:rFonts w:ascii="Lucida Sans Unicode" w:hAnsi="Lucida Sans Unicode" w:cs="Lucida Sans Unicode"/>
          <w:szCs w:val="20"/>
        </w:rPr>
      </w:pPr>
      <w:r w:rsidRPr="00FE2E77">
        <w:rPr>
          <w:rFonts w:ascii="Lucida Sans Unicode" w:hAnsi="Lucida Sans Unicode" w:cs="Lucida Sans Unicode"/>
          <w:szCs w:val="20"/>
        </w:rPr>
        <w:t>22. člen</w:t>
      </w:r>
    </w:p>
    <w:p w14:paraId="33D2FC0F" w14:textId="77777777" w:rsidR="00F43FBD" w:rsidRPr="00FE2E77" w:rsidRDefault="00F43FBD" w:rsidP="00FE2E77">
      <w:pPr>
        <w:spacing w:line="240" w:lineRule="auto"/>
        <w:jc w:val="both"/>
        <w:rPr>
          <w:rFonts w:ascii="Lucida Sans Unicode" w:hAnsi="Lucida Sans Unicode" w:cs="Lucida Sans Unicode"/>
          <w:sz w:val="20"/>
          <w:szCs w:val="20"/>
        </w:rPr>
      </w:pPr>
    </w:p>
    <w:p w14:paraId="42B8D540"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Okvirni sporazum je sklenjen pod razveznim pogojem, ki se uresniči:</w:t>
      </w:r>
    </w:p>
    <w:p w14:paraId="47D9BFF5"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p>
    <w:p w14:paraId="07A5ED54"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 če je naročnik seznanjen, da je sodišče s pravnomočno odločitvijo ugotovilo kršitev obveznosti iz drugega odstavka 3. člena ZJN-3 s strani izvajalca pogodbe o izvedbi javnega naročila ali njegovega podizvajalca ali </w:t>
      </w:r>
    </w:p>
    <w:p w14:paraId="038E6265"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p>
    <w:p w14:paraId="08617CFC"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F047D2E"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p>
    <w:p w14:paraId="0A4318F1"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V primeru seznanitve naročnika s kršitvijo mora ta o tem obvestiti izvajalca v desetih dneh. </w:t>
      </w:r>
    </w:p>
    <w:p w14:paraId="4B20971D"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p>
    <w:p w14:paraId="3C520AE7"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27911D1"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p>
    <w:p w14:paraId="69AD46DB"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FE2E77">
        <w:rPr>
          <w:rFonts w:ascii="Lucida Sans Unicode" w:hAnsi="Lucida Sans Unicode" w:cs="Lucida Sans Unicode"/>
          <w:sz w:val="20"/>
          <w:szCs w:val="20"/>
        </w:rPr>
        <w:t>podizvajanje</w:t>
      </w:r>
      <w:proofErr w:type="spellEnd"/>
      <w:r w:rsidRPr="00FE2E77">
        <w:rPr>
          <w:rFonts w:ascii="Lucida Sans Unicode" w:hAnsi="Lucida Sans Unicode" w:cs="Lucida Sans Unicode"/>
          <w:sz w:val="20"/>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78427C9"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p>
    <w:p w14:paraId="63F716E5" w14:textId="77777777" w:rsidR="00F43FBD" w:rsidRPr="00FE2E77" w:rsidRDefault="00F43FBD" w:rsidP="00FE2E77">
      <w:pPr>
        <w:widowControl w:val="0"/>
        <w:tabs>
          <w:tab w:val="left" w:pos="284"/>
          <w:tab w:val="left" w:pos="1702"/>
        </w:tabs>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FFF71D9" w14:textId="77777777" w:rsidR="005735BD" w:rsidRPr="00FE2E77" w:rsidRDefault="005735BD" w:rsidP="00FE2E77">
      <w:pPr>
        <w:spacing w:after="0" w:line="240" w:lineRule="auto"/>
        <w:jc w:val="both"/>
        <w:rPr>
          <w:rFonts w:ascii="Lucida Sans Unicode" w:hAnsi="Lucida Sans Unicode" w:cs="Lucida Sans Unicode"/>
          <w:b/>
          <w:sz w:val="20"/>
          <w:szCs w:val="20"/>
        </w:rPr>
      </w:pPr>
    </w:p>
    <w:p w14:paraId="5B543DF4" w14:textId="77777777" w:rsidR="00F07CFA" w:rsidRPr="00FE2E77" w:rsidRDefault="00F07CFA" w:rsidP="00FE2E77">
      <w:pPr>
        <w:spacing w:after="0" w:line="240" w:lineRule="auto"/>
        <w:jc w:val="both"/>
        <w:rPr>
          <w:rFonts w:ascii="Lucida Sans Unicode" w:hAnsi="Lucida Sans Unicode" w:cs="Lucida Sans Unicode"/>
          <w:b/>
          <w:sz w:val="20"/>
          <w:szCs w:val="20"/>
        </w:rPr>
      </w:pPr>
    </w:p>
    <w:p w14:paraId="50E77802" w14:textId="77777777" w:rsidR="00FD1698" w:rsidRPr="00FE2E77" w:rsidRDefault="00FD1698" w:rsidP="00FE2E77">
      <w:pPr>
        <w:spacing w:after="0" w:line="240" w:lineRule="auto"/>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t xml:space="preserve">Trajanje </w:t>
      </w:r>
      <w:r w:rsidR="00D94CD3" w:rsidRPr="00FE2E77">
        <w:rPr>
          <w:rFonts w:ascii="Lucida Sans Unicode" w:hAnsi="Lucida Sans Unicode" w:cs="Lucida Sans Unicode"/>
          <w:b/>
          <w:sz w:val="20"/>
          <w:szCs w:val="20"/>
        </w:rPr>
        <w:t>sporazuma</w:t>
      </w:r>
    </w:p>
    <w:p w14:paraId="5AF3D438" w14:textId="5B259396" w:rsidR="00FD1698" w:rsidRPr="00FE2E77" w:rsidRDefault="00BB63BA"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b/>
          <w:sz w:val="20"/>
          <w:szCs w:val="20"/>
        </w:rPr>
        <w:t xml:space="preserve">     </w:t>
      </w: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r>
      <w:r w:rsidR="00FD1698" w:rsidRPr="00FE2E77">
        <w:rPr>
          <w:rFonts w:ascii="Lucida Sans Unicode" w:hAnsi="Lucida Sans Unicode" w:cs="Lucida Sans Unicode"/>
          <w:sz w:val="20"/>
          <w:szCs w:val="20"/>
        </w:rPr>
        <w:tab/>
      </w:r>
      <w:r w:rsidR="00FD1698" w:rsidRPr="00FE2E77">
        <w:rPr>
          <w:rFonts w:ascii="Lucida Sans Unicode" w:hAnsi="Lucida Sans Unicode" w:cs="Lucida Sans Unicode"/>
          <w:sz w:val="20"/>
          <w:szCs w:val="20"/>
        </w:rPr>
        <w:tab/>
      </w:r>
      <w:r w:rsidR="00FD1698" w:rsidRPr="00FE2E77">
        <w:rPr>
          <w:rFonts w:ascii="Lucida Sans Unicode" w:hAnsi="Lucida Sans Unicode" w:cs="Lucida Sans Unicode"/>
          <w:sz w:val="20"/>
          <w:szCs w:val="20"/>
        </w:rPr>
        <w:tab/>
      </w:r>
      <w:r w:rsidR="00FD1698" w:rsidRPr="00FE2E77">
        <w:rPr>
          <w:rFonts w:ascii="Lucida Sans Unicode" w:hAnsi="Lucida Sans Unicode" w:cs="Lucida Sans Unicode"/>
          <w:sz w:val="20"/>
          <w:szCs w:val="20"/>
        </w:rPr>
        <w:tab/>
      </w:r>
      <w:r w:rsidR="0031398B" w:rsidRPr="00FE2E77">
        <w:rPr>
          <w:rFonts w:ascii="Lucida Sans Unicode" w:hAnsi="Lucida Sans Unicode" w:cs="Lucida Sans Unicode"/>
          <w:sz w:val="20"/>
          <w:szCs w:val="20"/>
        </w:rPr>
        <w:t>2</w:t>
      </w:r>
      <w:r w:rsidR="004703A2" w:rsidRPr="00FE2E77">
        <w:rPr>
          <w:rFonts w:ascii="Lucida Sans Unicode" w:hAnsi="Lucida Sans Unicode" w:cs="Lucida Sans Unicode"/>
          <w:sz w:val="20"/>
          <w:szCs w:val="20"/>
        </w:rPr>
        <w:t>3</w:t>
      </w:r>
      <w:r w:rsidR="00FD1698" w:rsidRPr="00FE2E77">
        <w:rPr>
          <w:rFonts w:ascii="Lucida Sans Unicode" w:hAnsi="Lucida Sans Unicode" w:cs="Lucida Sans Unicode"/>
          <w:sz w:val="20"/>
          <w:szCs w:val="20"/>
        </w:rPr>
        <w:t>. člen</w:t>
      </w:r>
    </w:p>
    <w:p w14:paraId="57214CF9" w14:textId="77777777" w:rsidR="00FD1698" w:rsidRPr="00FE2E77" w:rsidRDefault="00D94CD3"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Okvirni sporazum</w:t>
      </w:r>
      <w:r w:rsidR="00FD1698" w:rsidRPr="00FE2E77">
        <w:rPr>
          <w:rFonts w:ascii="Lucida Sans Unicode" w:hAnsi="Lucida Sans Unicode" w:cs="Lucida Sans Unicode"/>
          <w:sz w:val="20"/>
          <w:szCs w:val="20"/>
        </w:rPr>
        <w:t xml:space="preserve"> je sklenjen, ko ga podpišeta obe pogodbeni stranki in začne veljati, ko naročnik prejme zavarovanje za dobro izvedbo pogodbenih obveznosti.</w:t>
      </w:r>
    </w:p>
    <w:p w14:paraId="3392C420" w14:textId="4CCB9C2C" w:rsidR="00FD1698" w:rsidRPr="00FE2E77" w:rsidRDefault="00D94CD3"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Okvirni sporazum je</w:t>
      </w:r>
      <w:r w:rsidR="00FD1698" w:rsidRPr="00FE2E77">
        <w:rPr>
          <w:rFonts w:ascii="Lucida Sans Unicode" w:hAnsi="Lucida Sans Unicode" w:cs="Lucida Sans Unicode"/>
          <w:sz w:val="20"/>
          <w:szCs w:val="20"/>
        </w:rPr>
        <w:t xml:space="preserve"> sklenje</w:t>
      </w:r>
      <w:r w:rsidRPr="00FE2E77">
        <w:rPr>
          <w:rFonts w:ascii="Lucida Sans Unicode" w:hAnsi="Lucida Sans Unicode" w:cs="Lucida Sans Unicode"/>
          <w:sz w:val="20"/>
          <w:szCs w:val="20"/>
        </w:rPr>
        <w:t>n</w:t>
      </w:r>
      <w:r w:rsidR="00FD1698" w:rsidRPr="00FE2E77">
        <w:rPr>
          <w:rFonts w:ascii="Lucida Sans Unicode" w:hAnsi="Lucida Sans Unicode" w:cs="Lucida Sans Unicode"/>
          <w:sz w:val="20"/>
          <w:szCs w:val="20"/>
        </w:rPr>
        <w:t xml:space="preserve"> za določen čas</w:t>
      </w:r>
      <w:r w:rsidR="00AF650B" w:rsidRPr="00FE2E77">
        <w:rPr>
          <w:rFonts w:ascii="Lucida Sans Unicode" w:hAnsi="Lucida Sans Unicode" w:cs="Lucida Sans Unicode"/>
          <w:sz w:val="20"/>
          <w:szCs w:val="20"/>
        </w:rPr>
        <w:t>,</w:t>
      </w:r>
      <w:r w:rsidR="00FD1698" w:rsidRPr="00FE2E77">
        <w:rPr>
          <w:rFonts w:ascii="Lucida Sans Unicode" w:hAnsi="Lucida Sans Unicode" w:cs="Lucida Sans Unicode"/>
          <w:sz w:val="20"/>
          <w:szCs w:val="20"/>
        </w:rPr>
        <w:t xml:space="preserve"> in sicer za čas </w:t>
      </w:r>
      <w:r w:rsidRPr="00FE2E77">
        <w:rPr>
          <w:rFonts w:ascii="Lucida Sans Unicode" w:hAnsi="Lucida Sans Unicode" w:cs="Lucida Sans Unicode"/>
          <w:sz w:val="20"/>
          <w:szCs w:val="20"/>
        </w:rPr>
        <w:t>24</w:t>
      </w:r>
      <w:r w:rsidR="00231D1E" w:rsidRPr="00FE2E77">
        <w:rPr>
          <w:rFonts w:ascii="Lucida Sans Unicode" w:hAnsi="Lucida Sans Unicode" w:cs="Lucida Sans Unicode"/>
          <w:sz w:val="20"/>
          <w:szCs w:val="20"/>
        </w:rPr>
        <w:t xml:space="preserve"> </w:t>
      </w:r>
      <w:r w:rsidR="00FD1698" w:rsidRPr="00FE2E77">
        <w:rPr>
          <w:rFonts w:ascii="Lucida Sans Unicode" w:hAnsi="Lucida Sans Unicode" w:cs="Lucida Sans Unicode"/>
          <w:sz w:val="20"/>
          <w:szCs w:val="20"/>
        </w:rPr>
        <w:t>mesecev od dneva</w:t>
      </w:r>
      <w:r w:rsidR="00FB293C">
        <w:rPr>
          <w:rFonts w:ascii="Lucida Sans Unicode" w:hAnsi="Lucida Sans Unicode" w:cs="Lucida Sans Unicode"/>
          <w:sz w:val="20"/>
          <w:szCs w:val="20"/>
        </w:rPr>
        <w:t>, ko stopi v veljavo</w:t>
      </w:r>
      <w:r w:rsidR="00FD1698" w:rsidRPr="00FE2E77">
        <w:rPr>
          <w:rFonts w:ascii="Lucida Sans Unicode" w:hAnsi="Lucida Sans Unicode" w:cs="Lucida Sans Unicode"/>
          <w:sz w:val="20"/>
          <w:szCs w:val="20"/>
        </w:rPr>
        <w:t xml:space="preserve">. </w:t>
      </w:r>
    </w:p>
    <w:p w14:paraId="207AC709" w14:textId="77777777" w:rsidR="00FD1698" w:rsidRPr="00FE2E77" w:rsidRDefault="00EE7A27" w:rsidP="00FE2E77">
      <w:pPr>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Izvajalec se zavezuje da bo pričel z izvajanjem pogodbenih del takoj po</w:t>
      </w:r>
      <w:r w:rsidR="00D94CD3" w:rsidRPr="00FE2E77">
        <w:rPr>
          <w:rFonts w:ascii="Lucida Sans Unicode" w:hAnsi="Lucida Sans Unicode" w:cs="Lucida Sans Unicode"/>
          <w:sz w:val="20"/>
          <w:szCs w:val="20"/>
        </w:rPr>
        <w:t xml:space="preserve"> veljavnosti tega sporazuma</w:t>
      </w:r>
      <w:r w:rsidRPr="00FE2E77">
        <w:rPr>
          <w:rFonts w:ascii="Lucida Sans Unicode" w:hAnsi="Lucida Sans Unicode" w:cs="Lucida Sans Unicode"/>
          <w:sz w:val="20"/>
          <w:szCs w:val="20"/>
        </w:rPr>
        <w:t>.</w:t>
      </w:r>
    </w:p>
    <w:p w14:paraId="21325BB8" w14:textId="77777777" w:rsidR="00EE7A27" w:rsidRPr="00FE2E77" w:rsidRDefault="00EE7A27" w:rsidP="00FE2E77">
      <w:pPr>
        <w:spacing w:after="0" w:line="240" w:lineRule="auto"/>
        <w:jc w:val="both"/>
        <w:rPr>
          <w:rFonts w:ascii="Lucida Sans Unicode" w:hAnsi="Lucida Sans Unicode" w:cs="Lucida Sans Unicode"/>
          <w:sz w:val="20"/>
          <w:szCs w:val="20"/>
        </w:rPr>
      </w:pPr>
    </w:p>
    <w:p w14:paraId="23F56535" w14:textId="77777777" w:rsidR="00CA2C79" w:rsidRPr="00FE2E77" w:rsidRDefault="00B86373" w:rsidP="00FE2E77">
      <w:pPr>
        <w:spacing w:after="0" w:line="240" w:lineRule="auto"/>
        <w:jc w:val="both"/>
        <w:rPr>
          <w:rFonts w:ascii="Lucida Sans Unicode" w:hAnsi="Lucida Sans Unicode" w:cs="Lucida Sans Unicode"/>
          <w:b/>
          <w:sz w:val="20"/>
          <w:szCs w:val="20"/>
        </w:rPr>
      </w:pPr>
      <w:r w:rsidRPr="00FE2E77">
        <w:rPr>
          <w:rFonts w:ascii="Lucida Sans Unicode" w:hAnsi="Lucida Sans Unicode" w:cs="Lucida Sans Unicode"/>
          <w:b/>
          <w:sz w:val="20"/>
          <w:szCs w:val="20"/>
        </w:rPr>
        <w:t>Druge</w:t>
      </w:r>
      <w:r w:rsidR="00B22023" w:rsidRPr="00FE2E77">
        <w:rPr>
          <w:rFonts w:ascii="Lucida Sans Unicode" w:hAnsi="Lucida Sans Unicode" w:cs="Lucida Sans Unicode"/>
          <w:b/>
          <w:sz w:val="20"/>
          <w:szCs w:val="20"/>
        </w:rPr>
        <w:t xml:space="preserve"> določbe</w:t>
      </w:r>
    </w:p>
    <w:p w14:paraId="1838610C" w14:textId="303DAB37" w:rsidR="00FD1698" w:rsidRPr="00FE2E77" w:rsidRDefault="00FD1698"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                                                                      </w:t>
      </w:r>
      <w:r w:rsidR="0031398B" w:rsidRPr="00FE2E77">
        <w:rPr>
          <w:rFonts w:ascii="Lucida Sans Unicode" w:hAnsi="Lucida Sans Unicode" w:cs="Lucida Sans Unicode"/>
          <w:sz w:val="20"/>
          <w:szCs w:val="20"/>
        </w:rPr>
        <w:t>2</w:t>
      </w:r>
      <w:r w:rsidR="004703A2" w:rsidRPr="00FE2E77">
        <w:rPr>
          <w:rFonts w:ascii="Lucida Sans Unicode" w:hAnsi="Lucida Sans Unicode" w:cs="Lucida Sans Unicode"/>
          <w:sz w:val="20"/>
          <w:szCs w:val="20"/>
        </w:rPr>
        <w:t>4</w:t>
      </w:r>
      <w:r w:rsidRPr="00FE2E77">
        <w:rPr>
          <w:rFonts w:ascii="Lucida Sans Unicode" w:hAnsi="Lucida Sans Unicode" w:cs="Lucida Sans Unicode"/>
          <w:sz w:val="20"/>
          <w:szCs w:val="20"/>
        </w:rPr>
        <w:t>. člen</w:t>
      </w:r>
    </w:p>
    <w:p w14:paraId="45EFC514" w14:textId="77777777" w:rsidR="00FD1698" w:rsidRPr="00FE2E77" w:rsidRDefault="00FD1698" w:rsidP="00FE2E77">
      <w:pPr>
        <w:pStyle w:val="Telobesedila"/>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Stranki bosta morebitne spore nastale pri izvrševanju te</w:t>
      </w:r>
      <w:r w:rsidR="001E02FC" w:rsidRPr="00FE2E77">
        <w:rPr>
          <w:rFonts w:ascii="Lucida Sans Unicode" w:hAnsi="Lucida Sans Unicode" w:cs="Lucida Sans Unicode"/>
          <w:sz w:val="20"/>
          <w:szCs w:val="20"/>
        </w:rPr>
        <w:t>ga okvirnega sporazuma</w:t>
      </w:r>
      <w:r w:rsidRPr="00FE2E77">
        <w:rPr>
          <w:rFonts w:ascii="Lucida Sans Unicode" w:hAnsi="Lucida Sans Unicode" w:cs="Lucida Sans Unicode"/>
          <w:sz w:val="20"/>
          <w:szCs w:val="20"/>
        </w:rPr>
        <w:t xml:space="preserve"> reševale sporazumno, v nasprotnem primeru bo o sporu odločalo stvarno pristojno sodišče po sedežu naročnika, po pravu Republike Slovenije.</w:t>
      </w:r>
    </w:p>
    <w:p w14:paraId="1A686131" w14:textId="0DA54217" w:rsidR="00B86373" w:rsidRPr="00FE2E77" w:rsidRDefault="0031398B" w:rsidP="00FE2E77">
      <w:pPr>
        <w:spacing w:line="240" w:lineRule="auto"/>
        <w:ind w:left="3540" w:firstLine="708"/>
        <w:jc w:val="both"/>
        <w:rPr>
          <w:rFonts w:ascii="Lucida Sans Unicode" w:hAnsi="Lucida Sans Unicode" w:cs="Lucida Sans Unicode"/>
          <w:sz w:val="20"/>
          <w:szCs w:val="20"/>
        </w:rPr>
      </w:pPr>
      <w:r w:rsidRPr="00FE2E77">
        <w:rPr>
          <w:rFonts w:ascii="Lucida Sans Unicode" w:hAnsi="Lucida Sans Unicode" w:cs="Lucida Sans Unicode"/>
          <w:sz w:val="20"/>
          <w:szCs w:val="20"/>
        </w:rPr>
        <w:t>2</w:t>
      </w:r>
      <w:r w:rsidR="004703A2" w:rsidRPr="00FE2E77">
        <w:rPr>
          <w:rFonts w:ascii="Lucida Sans Unicode" w:hAnsi="Lucida Sans Unicode" w:cs="Lucida Sans Unicode"/>
          <w:sz w:val="20"/>
          <w:szCs w:val="20"/>
        </w:rPr>
        <w:t>5</w:t>
      </w:r>
      <w:r w:rsidR="00B86373" w:rsidRPr="00FE2E77">
        <w:rPr>
          <w:rFonts w:ascii="Lucida Sans Unicode" w:hAnsi="Lucida Sans Unicode" w:cs="Lucida Sans Unicode"/>
          <w:sz w:val="20"/>
          <w:szCs w:val="20"/>
        </w:rPr>
        <w:t>. člen</w:t>
      </w:r>
    </w:p>
    <w:p w14:paraId="31654EDF" w14:textId="29C03DFC" w:rsidR="00BB63BA" w:rsidRPr="00FE2E77" w:rsidRDefault="00BB63BA" w:rsidP="00FE2E77">
      <w:pPr>
        <w:pStyle w:val="Telobesedila"/>
        <w:spacing w:line="240" w:lineRule="auto"/>
        <w:ind w:right="113"/>
        <w:jc w:val="both"/>
        <w:rPr>
          <w:rFonts w:ascii="Lucida Sans Unicode" w:hAnsi="Lucida Sans Unicode" w:cs="Lucida Sans Unicode"/>
          <w:sz w:val="20"/>
          <w:szCs w:val="20"/>
        </w:rPr>
      </w:pPr>
      <w:r w:rsidRPr="00FE2E77">
        <w:rPr>
          <w:rFonts w:ascii="Lucida Sans Unicode" w:hAnsi="Lucida Sans Unicode" w:cs="Lucida Sans Unicode"/>
          <w:sz w:val="20"/>
          <w:szCs w:val="20"/>
        </w:rPr>
        <w:t>Pooblaščeni predstavnik naročnika, ki bo urejal razmerja iz te</w:t>
      </w:r>
      <w:r w:rsidR="001E02FC" w:rsidRPr="00FE2E77">
        <w:rPr>
          <w:rFonts w:ascii="Lucida Sans Unicode" w:hAnsi="Lucida Sans Unicode" w:cs="Lucida Sans Unicode"/>
          <w:sz w:val="20"/>
          <w:szCs w:val="20"/>
        </w:rPr>
        <w:t xml:space="preserve">ga okvirnega sporazuma </w:t>
      </w:r>
      <w:r w:rsidRPr="00FE2E77">
        <w:rPr>
          <w:rFonts w:ascii="Lucida Sans Unicode" w:hAnsi="Lucida Sans Unicode" w:cs="Lucida Sans Unicode"/>
          <w:sz w:val="20"/>
          <w:szCs w:val="20"/>
        </w:rPr>
        <w:t xml:space="preserve"> je </w:t>
      </w:r>
      <w:r w:rsidR="00EE7A27" w:rsidRPr="00FE2E77">
        <w:rPr>
          <w:rFonts w:ascii="Lucida Sans Unicode" w:hAnsi="Lucida Sans Unicode" w:cs="Lucida Sans Unicode"/>
          <w:sz w:val="20"/>
          <w:szCs w:val="20"/>
        </w:rPr>
        <w:t>______________,</w:t>
      </w:r>
      <w:r w:rsidRPr="00FE2E77">
        <w:rPr>
          <w:rFonts w:ascii="Lucida Sans Unicode" w:hAnsi="Lucida Sans Unicode" w:cs="Lucida Sans Unicode"/>
          <w:sz w:val="20"/>
          <w:szCs w:val="20"/>
        </w:rPr>
        <w:t xml:space="preserve"> kontaktna oseba naročnika je</w:t>
      </w:r>
      <w:r w:rsidR="00EE7A27" w:rsidRPr="00FE2E77">
        <w:rPr>
          <w:rFonts w:ascii="Lucida Sans Unicode" w:hAnsi="Lucida Sans Unicode" w:cs="Lucida Sans Unicode"/>
          <w:sz w:val="20"/>
          <w:szCs w:val="20"/>
        </w:rPr>
        <w:t>_________________.</w:t>
      </w:r>
    </w:p>
    <w:p w14:paraId="168F9216" w14:textId="77777777" w:rsidR="00B86373" w:rsidRPr="00FE2E77" w:rsidRDefault="00B86373"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lastRenderedPageBreak/>
        <w:t xml:space="preserve">S strani izvajalca je odgovorna oseba za izvrševanje </w:t>
      </w:r>
      <w:r w:rsidR="000A6C89" w:rsidRPr="00FE2E77">
        <w:rPr>
          <w:rFonts w:ascii="Lucida Sans Unicode" w:hAnsi="Lucida Sans Unicode" w:cs="Lucida Sans Unicode"/>
          <w:sz w:val="20"/>
          <w:szCs w:val="20"/>
        </w:rPr>
        <w:t>sporazuma</w:t>
      </w:r>
      <w:r w:rsidRPr="00FE2E77">
        <w:rPr>
          <w:rFonts w:ascii="Lucida Sans Unicode" w:hAnsi="Lucida Sans Unicode" w:cs="Lucida Sans Unicode"/>
          <w:sz w:val="20"/>
          <w:szCs w:val="20"/>
        </w:rPr>
        <w:t xml:space="preserve"> ______________________.</w:t>
      </w:r>
    </w:p>
    <w:p w14:paraId="1CE41E00" w14:textId="4A3714BE" w:rsidR="00B86373" w:rsidRPr="00FE2E77" w:rsidRDefault="0031398B" w:rsidP="00FE2E77">
      <w:pPr>
        <w:spacing w:line="240" w:lineRule="auto"/>
        <w:ind w:left="3540" w:firstLine="708"/>
        <w:jc w:val="both"/>
        <w:rPr>
          <w:rFonts w:ascii="Lucida Sans Unicode" w:hAnsi="Lucida Sans Unicode" w:cs="Lucida Sans Unicode"/>
          <w:sz w:val="20"/>
          <w:szCs w:val="20"/>
        </w:rPr>
      </w:pPr>
      <w:r w:rsidRPr="00FE2E77">
        <w:rPr>
          <w:rFonts w:ascii="Lucida Sans Unicode" w:hAnsi="Lucida Sans Unicode" w:cs="Lucida Sans Unicode"/>
          <w:sz w:val="20"/>
          <w:szCs w:val="20"/>
        </w:rPr>
        <w:t>2</w:t>
      </w:r>
      <w:r w:rsidR="004703A2" w:rsidRPr="00FE2E77">
        <w:rPr>
          <w:rFonts w:ascii="Lucida Sans Unicode" w:hAnsi="Lucida Sans Unicode" w:cs="Lucida Sans Unicode"/>
          <w:sz w:val="20"/>
          <w:szCs w:val="20"/>
        </w:rPr>
        <w:t>6</w:t>
      </w:r>
      <w:r w:rsidR="00B86373" w:rsidRPr="00FE2E77">
        <w:rPr>
          <w:rFonts w:ascii="Lucida Sans Unicode" w:hAnsi="Lucida Sans Unicode" w:cs="Lucida Sans Unicode"/>
          <w:sz w:val="20"/>
          <w:szCs w:val="20"/>
        </w:rPr>
        <w:t>. člen</w:t>
      </w:r>
    </w:p>
    <w:p w14:paraId="765FAED4" w14:textId="1BEEE7CC" w:rsidR="00B86373" w:rsidRPr="00FE2E77" w:rsidRDefault="00B86373" w:rsidP="00FE2E77">
      <w:pPr>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Ta </w:t>
      </w:r>
      <w:r w:rsidR="00B852FB" w:rsidRPr="00FE2E77">
        <w:rPr>
          <w:rFonts w:ascii="Lucida Sans Unicode" w:hAnsi="Lucida Sans Unicode" w:cs="Lucida Sans Unicode"/>
          <w:sz w:val="20"/>
          <w:szCs w:val="20"/>
        </w:rPr>
        <w:t xml:space="preserve">okvirni sporazum </w:t>
      </w:r>
      <w:r w:rsidRPr="00FE2E77">
        <w:rPr>
          <w:rFonts w:ascii="Lucida Sans Unicode" w:hAnsi="Lucida Sans Unicode" w:cs="Lucida Sans Unicode"/>
          <w:sz w:val="20"/>
          <w:szCs w:val="20"/>
        </w:rPr>
        <w:t xml:space="preserve">je sestavljen v </w:t>
      </w:r>
      <w:r w:rsidR="0031398B" w:rsidRPr="00FE2E77">
        <w:rPr>
          <w:rFonts w:ascii="Lucida Sans Unicode" w:hAnsi="Lucida Sans Unicode" w:cs="Lucida Sans Unicode"/>
          <w:sz w:val="20"/>
          <w:szCs w:val="20"/>
        </w:rPr>
        <w:t xml:space="preserve">dveh </w:t>
      </w:r>
      <w:r w:rsidRPr="00FE2E77">
        <w:rPr>
          <w:rFonts w:ascii="Lucida Sans Unicode" w:hAnsi="Lucida Sans Unicode" w:cs="Lucida Sans Unicode"/>
          <w:sz w:val="20"/>
          <w:szCs w:val="20"/>
        </w:rPr>
        <w:t>(</w:t>
      </w:r>
      <w:r w:rsidR="0031398B" w:rsidRPr="00FE2E77">
        <w:rPr>
          <w:rFonts w:ascii="Lucida Sans Unicode" w:hAnsi="Lucida Sans Unicode" w:cs="Lucida Sans Unicode"/>
          <w:sz w:val="20"/>
          <w:szCs w:val="20"/>
        </w:rPr>
        <w:t>2</w:t>
      </w:r>
      <w:r w:rsidRPr="00FE2E77">
        <w:rPr>
          <w:rFonts w:ascii="Lucida Sans Unicode" w:hAnsi="Lucida Sans Unicode" w:cs="Lucida Sans Unicode"/>
          <w:sz w:val="20"/>
          <w:szCs w:val="20"/>
        </w:rPr>
        <w:t xml:space="preserve">) enakih izvodih, od katerih ima vsak značaj izvirnika in od katerih vsaka od strank  prejme po </w:t>
      </w:r>
      <w:r w:rsidR="0031398B" w:rsidRPr="00FE2E77">
        <w:rPr>
          <w:rFonts w:ascii="Lucida Sans Unicode" w:hAnsi="Lucida Sans Unicode" w:cs="Lucida Sans Unicode"/>
          <w:sz w:val="20"/>
          <w:szCs w:val="20"/>
        </w:rPr>
        <w:t xml:space="preserve">en </w:t>
      </w:r>
      <w:r w:rsidRPr="00FE2E77">
        <w:rPr>
          <w:rFonts w:ascii="Lucida Sans Unicode" w:hAnsi="Lucida Sans Unicode" w:cs="Lucida Sans Unicode"/>
          <w:sz w:val="20"/>
          <w:szCs w:val="20"/>
        </w:rPr>
        <w:t>(</w:t>
      </w:r>
      <w:r w:rsidR="0031398B" w:rsidRPr="00FE2E77">
        <w:rPr>
          <w:rFonts w:ascii="Lucida Sans Unicode" w:hAnsi="Lucida Sans Unicode" w:cs="Lucida Sans Unicode"/>
          <w:sz w:val="20"/>
          <w:szCs w:val="20"/>
        </w:rPr>
        <w:t>1</w:t>
      </w:r>
      <w:r w:rsidRPr="00FE2E77">
        <w:rPr>
          <w:rFonts w:ascii="Lucida Sans Unicode" w:hAnsi="Lucida Sans Unicode" w:cs="Lucida Sans Unicode"/>
          <w:sz w:val="20"/>
          <w:szCs w:val="20"/>
        </w:rPr>
        <w:t>) izvod.</w:t>
      </w:r>
    </w:p>
    <w:p w14:paraId="4FC2EA22" w14:textId="77622251" w:rsidR="00B86373" w:rsidRPr="00FE2E77" w:rsidRDefault="0031398B" w:rsidP="00FE2E77">
      <w:pPr>
        <w:spacing w:line="240" w:lineRule="auto"/>
        <w:ind w:left="3540" w:firstLine="708"/>
        <w:jc w:val="both"/>
        <w:rPr>
          <w:rFonts w:ascii="Lucida Sans Unicode" w:hAnsi="Lucida Sans Unicode" w:cs="Lucida Sans Unicode"/>
          <w:sz w:val="20"/>
          <w:szCs w:val="20"/>
        </w:rPr>
      </w:pPr>
      <w:r w:rsidRPr="00FE2E77">
        <w:rPr>
          <w:rFonts w:ascii="Lucida Sans Unicode" w:hAnsi="Lucida Sans Unicode" w:cs="Lucida Sans Unicode"/>
          <w:sz w:val="20"/>
          <w:szCs w:val="20"/>
        </w:rPr>
        <w:t>2</w:t>
      </w:r>
      <w:r w:rsidR="004703A2" w:rsidRPr="00FE2E77">
        <w:rPr>
          <w:rFonts w:ascii="Lucida Sans Unicode" w:hAnsi="Lucida Sans Unicode" w:cs="Lucida Sans Unicode"/>
          <w:sz w:val="20"/>
          <w:szCs w:val="20"/>
        </w:rPr>
        <w:t>7</w:t>
      </w:r>
      <w:r w:rsidR="00B86373" w:rsidRPr="00FE2E77">
        <w:rPr>
          <w:rFonts w:ascii="Lucida Sans Unicode" w:hAnsi="Lucida Sans Unicode" w:cs="Lucida Sans Unicode"/>
          <w:sz w:val="20"/>
          <w:szCs w:val="20"/>
        </w:rPr>
        <w:t>. člen</w:t>
      </w:r>
    </w:p>
    <w:p w14:paraId="039D0295" w14:textId="52AFA5B2" w:rsidR="00B86373" w:rsidRPr="00FE2E77" w:rsidRDefault="00B86373" w:rsidP="00FE2E77">
      <w:pPr>
        <w:pStyle w:val="Telobesedila"/>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Glede vprašanj, ki jih ta </w:t>
      </w:r>
      <w:r w:rsidR="000A6C89" w:rsidRPr="00FE2E77">
        <w:rPr>
          <w:rFonts w:ascii="Lucida Sans Unicode" w:hAnsi="Lucida Sans Unicode" w:cs="Lucida Sans Unicode"/>
          <w:sz w:val="20"/>
          <w:szCs w:val="20"/>
        </w:rPr>
        <w:t>sporazum</w:t>
      </w:r>
      <w:r w:rsidR="004C2A91" w:rsidRPr="00FE2E77">
        <w:rPr>
          <w:rFonts w:ascii="Lucida Sans Unicode" w:hAnsi="Lucida Sans Unicode" w:cs="Lucida Sans Unicode"/>
          <w:sz w:val="20"/>
          <w:szCs w:val="20"/>
        </w:rPr>
        <w:t xml:space="preserve"> </w:t>
      </w:r>
      <w:r w:rsidRPr="00FE2E77">
        <w:rPr>
          <w:rFonts w:ascii="Lucida Sans Unicode" w:hAnsi="Lucida Sans Unicode" w:cs="Lucida Sans Unicode"/>
          <w:sz w:val="20"/>
          <w:szCs w:val="20"/>
        </w:rPr>
        <w:t>ne ureja</w:t>
      </w:r>
      <w:r w:rsidR="004C2A91" w:rsidRPr="00FE2E77">
        <w:rPr>
          <w:rFonts w:ascii="Lucida Sans Unicode" w:hAnsi="Lucida Sans Unicode" w:cs="Lucida Sans Unicode"/>
          <w:sz w:val="20"/>
          <w:szCs w:val="20"/>
        </w:rPr>
        <w:t>,</w:t>
      </w:r>
      <w:r w:rsidRPr="00FE2E77">
        <w:rPr>
          <w:rFonts w:ascii="Lucida Sans Unicode" w:hAnsi="Lucida Sans Unicode" w:cs="Lucida Sans Unicode"/>
          <w:sz w:val="20"/>
          <w:szCs w:val="20"/>
        </w:rPr>
        <w:t xml:space="preserve"> se smiselno uporabljata razpisna dokumentacija naročnika po javnem razpisu iz 1. členu pogodbe, in ponudba izvajalca, na podlagi katere je bil izbran, določbe veljavnih predpisov, ki urejajo področje storitev, ki so </w:t>
      </w:r>
      <w:r w:rsidR="000A6C89" w:rsidRPr="00FE2E77">
        <w:rPr>
          <w:rFonts w:ascii="Lucida Sans Unicode" w:hAnsi="Lucida Sans Unicode" w:cs="Lucida Sans Unicode"/>
          <w:sz w:val="20"/>
          <w:szCs w:val="20"/>
        </w:rPr>
        <w:t>predmet</w:t>
      </w:r>
      <w:r w:rsidRPr="00FE2E77">
        <w:rPr>
          <w:rFonts w:ascii="Lucida Sans Unicode" w:hAnsi="Lucida Sans Unicode" w:cs="Lucida Sans Unicode"/>
          <w:sz w:val="20"/>
          <w:szCs w:val="20"/>
        </w:rPr>
        <w:t xml:space="preserve"> </w:t>
      </w:r>
      <w:r w:rsidR="004C2A91" w:rsidRPr="00FE2E77">
        <w:rPr>
          <w:rFonts w:ascii="Lucida Sans Unicode" w:hAnsi="Lucida Sans Unicode" w:cs="Lucida Sans Unicode"/>
          <w:sz w:val="20"/>
          <w:szCs w:val="20"/>
        </w:rPr>
        <w:t>te</w:t>
      </w:r>
      <w:r w:rsidR="000A6C89" w:rsidRPr="00FE2E77">
        <w:rPr>
          <w:rFonts w:ascii="Lucida Sans Unicode" w:hAnsi="Lucida Sans Unicode" w:cs="Lucida Sans Unicode"/>
          <w:sz w:val="20"/>
          <w:szCs w:val="20"/>
        </w:rPr>
        <w:t>ga okvirnega sporazuma</w:t>
      </w:r>
      <w:r w:rsidR="004C2A91" w:rsidRPr="00FE2E77">
        <w:rPr>
          <w:rFonts w:ascii="Lucida Sans Unicode" w:hAnsi="Lucida Sans Unicode" w:cs="Lucida Sans Unicode"/>
          <w:sz w:val="20"/>
          <w:szCs w:val="20"/>
        </w:rPr>
        <w:t xml:space="preserve"> </w:t>
      </w:r>
      <w:r w:rsidRPr="00FE2E77">
        <w:rPr>
          <w:rFonts w:ascii="Lucida Sans Unicode" w:hAnsi="Lucida Sans Unicode" w:cs="Lucida Sans Unicode"/>
          <w:sz w:val="20"/>
          <w:szCs w:val="20"/>
        </w:rPr>
        <w:t>in določila Obligacijskega zakonika.</w:t>
      </w:r>
    </w:p>
    <w:p w14:paraId="377475B5" w14:textId="77777777" w:rsidR="002C448F" w:rsidRPr="00FE2E77" w:rsidRDefault="002C448F" w:rsidP="00FE2E77">
      <w:pPr>
        <w:pStyle w:val="Telobesedila"/>
        <w:spacing w:line="240" w:lineRule="auto"/>
        <w:jc w:val="both"/>
        <w:rPr>
          <w:rFonts w:ascii="Lucida Sans Unicode" w:hAnsi="Lucida Sans Unicode" w:cs="Lucida Sans Unicode"/>
          <w:sz w:val="20"/>
          <w:szCs w:val="20"/>
        </w:rPr>
      </w:pPr>
    </w:p>
    <w:p w14:paraId="66B6DF5A" w14:textId="77777777" w:rsidR="00B86373" w:rsidRPr="00FE2E77" w:rsidRDefault="00B86373" w:rsidP="00FE2E77">
      <w:pPr>
        <w:tabs>
          <w:tab w:val="left" w:pos="4500"/>
        </w:tabs>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____________ , dne ______________</w:t>
      </w:r>
      <w:r w:rsidRPr="00FE2E77">
        <w:rPr>
          <w:rFonts w:ascii="Lucida Sans Unicode" w:hAnsi="Lucida Sans Unicode" w:cs="Lucida Sans Unicode"/>
          <w:sz w:val="20"/>
          <w:szCs w:val="20"/>
        </w:rPr>
        <w:tab/>
      </w:r>
      <w:r w:rsidRPr="00FE2E77">
        <w:rPr>
          <w:rFonts w:ascii="Lucida Sans Unicode" w:hAnsi="Lucida Sans Unicode" w:cs="Lucida Sans Unicode"/>
          <w:sz w:val="20"/>
          <w:szCs w:val="20"/>
        </w:rPr>
        <w:tab/>
        <w:t>Domžale, dne ___________________</w:t>
      </w:r>
    </w:p>
    <w:p w14:paraId="68F8E88C" w14:textId="77777777" w:rsidR="00B86373" w:rsidRPr="00FE2E77" w:rsidRDefault="00B86373" w:rsidP="00FE2E77">
      <w:pPr>
        <w:tabs>
          <w:tab w:val="left" w:pos="4500"/>
        </w:tabs>
        <w:spacing w:line="240" w:lineRule="auto"/>
        <w:jc w:val="both"/>
        <w:rPr>
          <w:rFonts w:ascii="Lucida Sans Unicode" w:hAnsi="Lucida Sans Unicode" w:cs="Lucida Sans Unicode"/>
          <w:b/>
          <w:bCs/>
          <w:sz w:val="20"/>
          <w:szCs w:val="20"/>
        </w:rPr>
      </w:pPr>
      <w:r w:rsidRPr="00FE2E77">
        <w:rPr>
          <w:rFonts w:ascii="Lucida Sans Unicode" w:hAnsi="Lucida Sans Unicode" w:cs="Lucida Sans Unicode"/>
          <w:b/>
          <w:bCs/>
          <w:sz w:val="20"/>
          <w:szCs w:val="20"/>
        </w:rPr>
        <w:t>izvajalec</w:t>
      </w:r>
      <w:r w:rsidRPr="00FE2E77">
        <w:rPr>
          <w:rFonts w:ascii="Lucida Sans Unicode" w:hAnsi="Lucida Sans Unicode" w:cs="Lucida Sans Unicode"/>
          <w:b/>
          <w:bCs/>
          <w:sz w:val="20"/>
          <w:szCs w:val="20"/>
        </w:rPr>
        <w:tab/>
      </w:r>
      <w:r w:rsidRPr="00FE2E77">
        <w:rPr>
          <w:rFonts w:ascii="Lucida Sans Unicode" w:hAnsi="Lucida Sans Unicode" w:cs="Lucida Sans Unicode"/>
          <w:b/>
          <w:bCs/>
          <w:sz w:val="20"/>
          <w:szCs w:val="20"/>
        </w:rPr>
        <w:tab/>
        <w:t>naročnik:</w:t>
      </w:r>
    </w:p>
    <w:sectPr w:rsidR="00B86373" w:rsidRPr="00FE2E77" w:rsidSect="003B0EDB">
      <w:headerReference w:type="default" r:id="rId15"/>
      <w:footerReference w:type="default" r:id="rId16"/>
      <w:headerReference w:type="first" r:id="rId17"/>
      <w:pgSz w:w="11906" w:h="16838"/>
      <w:pgMar w:top="1533"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B46A9F" w14:textId="77777777" w:rsidR="00DC3C22" w:rsidRDefault="00DC3C22" w:rsidP="001C4DCA">
      <w:pPr>
        <w:spacing w:after="0" w:line="240" w:lineRule="auto"/>
      </w:pPr>
      <w:r>
        <w:separator/>
      </w:r>
    </w:p>
  </w:endnote>
  <w:endnote w:type="continuationSeparator" w:id="0">
    <w:p w14:paraId="488C476B" w14:textId="77777777" w:rsidR="00DC3C22" w:rsidRDefault="00DC3C22"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SL Dutch">
    <w:altName w:val="Times New Roman"/>
    <w:charset w:val="00"/>
    <w:family w:val="auto"/>
    <w:pitch w:val="default"/>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E2DE89" w14:textId="77777777" w:rsidR="00E5615D" w:rsidRDefault="00E5615D">
    <w:pPr>
      <w:pStyle w:val="Noga"/>
      <w:jc w:val="right"/>
    </w:pPr>
    <w:r>
      <w:fldChar w:fldCharType="begin"/>
    </w:r>
    <w:r>
      <w:instrText>PAGE   \* MERGEFORMAT</w:instrText>
    </w:r>
    <w:r>
      <w:fldChar w:fldCharType="separate"/>
    </w:r>
    <w:r>
      <w:rPr>
        <w:noProof/>
      </w:rPr>
      <w:t>20</w:t>
    </w:r>
    <w:r>
      <w:rPr>
        <w:noProof/>
      </w:rPr>
      <w:fldChar w:fldCharType="end"/>
    </w:r>
  </w:p>
  <w:p w14:paraId="187FDD21" w14:textId="77777777" w:rsidR="00E5615D" w:rsidRDefault="00E5615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B1F2B7" w14:textId="77777777" w:rsidR="00DC3C22" w:rsidRDefault="00DC3C22" w:rsidP="001C4DCA">
      <w:pPr>
        <w:spacing w:after="0" w:line="240" w:lineRule="auto"/>
      </w:pPr>
      <w:r>
        <w:separator/>
      </w:r>
    </w:p>
  </w:footnote>
  <w:footnote w:type="continuationSeparator" w:id="0">
    <w:p w14:paraId="7777175B" w14:textId="77777777" w:rsidR="00DC3C22" w:rsidRDefault="00DC3C22" w:rsidP="001C4DCA">
      <w:pPr>
        <w:spacing w:after="0" w:line="240" w:lineRule="auto"/>
      </w:pPr>
      <w:r>
        <w:continuationSeparator/>
      </w:r>
    </w:p>
  </w:footnote>
  <w:footnote w:id="1">
    <w:p w14:paraId="1A0D09EB" w14:textId="77777777" w:rsidR="00661A58" w:rsidRDefault="00661A58" w:rsidP="00661A58">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38E75BDF" w14:textId="24953AB7" w:rsidR="00E5615D" w:rsidRDefault="00E5615D">
      <w:pPr>
        <w:pStyle w:val="Sprotnaopomba-besedilo"/>
      </w:pPr>
      <w:r>
        <w:rPr>
          <w:rStyle w:val="Sprotnaopomba-sklic"/>
        </w:rPr>
        <w:footnoteRef/>
      </w:r>
      <w:r>
        <w:t xml:space="preserve"> Povzetek predračuna (rekapitulacija) za sklop 1 ali sklop 3</w:t>
      </w:r>
      <w:r w:rsidR="00032E92">
        <w:t xml:space="preserve"> ali sklop 4</w:t>
      </w:r>
      <w:r>
        <w:t>.</w:t>
      </w:r>
    </w:p>
  </w:footnote>
  <w:footnote w:id="3">
    <w:p w14:paraId="0142BBFB" w14:textId="2F6F0995" w:rsidR="00E5615D" w:rsidRDefault="00E5615D">
      <w:pPr>
        <w:pStyle w:val="Sprotnaopomba-besedilo"/>
      </w:pPr>
      <w:r>
        <w:rPr>
          <w:rStyle w:val="Sprotnaopomba-sklic"/>
        </w:rPr>
        <w:footnoteRef/>
      </w:r>
      <w:r>
        <w:t xml:space="preserve"> Obrazec se fotokopira in izpolni za vsak sklop posebej!</w:t>
      </w:r>
    </w:p>
    <w:p w14:paraId="51CF60D6" w14:textId="77777777" w:rsidR="00E5615D" w:rsidRDefault="00E5615D">
      <w:pPr>
        <w:pStyle w:val="Sprotnaopomba-besedilo"/>
      </w:pPr>
    </w:p>
  </w:footnote>
  <w:footnote w:id="4">
    <w:p w14:paraId="3D73EB14" w14:textId="6564DADB" w:rsidR="00E5615D" w:rsidRDefault="00E5615D" w:rsidP="003641F4">
      <w:pPr>
        <w:pStyle w:val="Sprotnaopomba-besedilo"/>
      </w:pPr>
      <w:r>
        <w:rPr>
          <w:rStyle w:val="Sprotnaopomba-sklic"/>
        </w:rPr>
        <w:footnoteRef/>
      </w:r>
      <w:r>
        <w:t xml:space="preserve"> Ponudbeni predračun za sklopa 2.</w:t>
      </w:r>
    </w:p>
  </w:footnote>
  <w:footnote w:id="5">
    <w:p w14:paraId="78324ABF" w14:textId="77777777" w:rsidR="00E5615D" w:rsidRPr="00DD1806" w:rsidRDefault="00E5615D" w:rsidP="002B2345">
      <w:pPr>
        <w:pStyle w:val="Default"/>
        <w:spacing w:line="312" w:lineRule="auto"/>
        <w:jc w:val="both"/>
        <w:rPr>
          <w:rFonts w:ascii="Lucida Sans" w:hAnsi="Lucida Sans" w:cs="Arial"/>
          <w:kern w:val="3"/>
          <w:sz w:val="16"/>
          <w:szCs w:val="16"/>
          <w:lang w:eastAsia="zh-CN"/>
        </w:rPr>
      </w:pPr>
      <w:r>
        <w:rPr>
          <w:rStyle w:val="Sprotnaopomba-sklic"/>
        </w:rPr>
        <w:footnoteRef/>
      </w:r>
      <w:r>
        <w:t xml:space="preserve"> </w:t>
      </w:r>
      <w:r w:rsidRPr="00DD1806">
        <w:rPr>
          <w:rFonts w:ascii="Lucida Sans" w:hAnsi="Lucida Sans" w:cs="Arial"/>
          <w:sz w:val="16"/>
          <w:szCs w:val="16"/>
        </w:rPr>
        <w:t>Ponudnik obkro</w:t>
      </w:r>
      <w:r w:rsidRPr="00DD1806">
        <w:rPr>
          <w:rFonts w:ascii="Calibri" w:hAnsi="Calibri" w:cs="Calibri"/>
          <w:sz w:val="16"/>
          <w:szCs w:val="16"/>
        </w:rPr>
        <w:t>ž</w:t>
      </w:r>
      <w:r w:rsidRPr="00DD1806">
        <w:rPr>
          <w:rFonts w:ascii="Lucida Sans" w:hAnsi="Lucida Sans" w:cs="Arial"/>
          <w:sz w:val="16"/>
          <w:szCs w:val="16"/>
        </w:rPr>
        <w:t>i številko pred referenco, na katero se obrazec nanaša.</w:t>
      </w:r>
    </w:p>
    <w:p w14:paraId="3C6A74EE" w14:textId="77777777" w:rsidR="00E5615D" w:rsidRPr="00DD1806" w:rsidRDefault="00E5615D">
      <w:pPr>
        <w:pStyle w:val="Sprotnaopomba-besedilo"/>
        <w:rPr>
          <w:rFonts w:ascii="Lucida Sans" w:hAnsi="Lucida Sans"/>
          <w:sz w:val="16"/>
          <w:szCs w:val="16"/>
        </w:rPr>
      </w:pPr>
    </w:p>
  </w:footnote>
  <w:footnote w:id="6">
    <w:p w14:paraId="5B1490EC" w14:textId="77777777" w:rsidR="00E5615D" w:rsidRPr="00DD1806" w:rsidRDefault="00E5615D" w:rsidP="0094229C">
      <w:pPr>
        <w:pStyle w:val="Sprotnaopomba-besedilo"/>
        <w:rPr>
          <w:rFonts w:ascii="Lucida Sans" w:hAnsi="Lucida Sans"/>
          <w:sz w:val="16"/>
          <w:szCs w:val="16"/>
        </w:rPr>
      </w:pPr>
      <w:r w:rsidRPr="00DD1806">
        <w:rPr>
          <w:rStyle w:val="Sprotnaopomba-sklic"/>
          <w:rFonts w:ascii="Lucida Sans" w:hAnsi="Lucida Sans"/>
          <w:sz w:val="16"/>
          <w:szCs w:val="16"/>
        </w:rPr>
        <w:footnoteRef/>
      </w:r>
      <w:r w:rsidRPr="00DD1806">
        <w:rPr>
          <w:rFonts w:ascii="Lucida Sans" w:hAnsi="Lucida Sans"/>
          <w:sz w:val="16"/>
          <w:szCs w:val="16"/>
        </w:rPr>
        <w:t xml:space="preserve"> Obrazec se fotokopira in se izpolni za vsako referenco posebej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6C635" w14:textId="77777777" w:rsidR="00E5615D" w:rsidRPr="00A52980" w:rsidRDefault="00E5615D" w:rsidP="006D0C68">
    <w:pPr>
      <w:spacing w:after="0" w:line="240" w:lineRule="auto"/>
      <w:jc w:val="right"/>
      <w:rPr>
        <w:rFonts w:ascii="Lucida Sans" w:eastAsia="Times New Roman" w:hAnsi="Lucida Sans" w:cs="Arial"/>
        <w:i/>
        <w:sz w:val="16"/>
        <w:szCs w:val="16"/>
        <w:lang w:eastAsia="sl-SI"/>
      </w:rPr>
    </w:pPr>
    <w:r w:rsidRPr="00A52980">
      <w:rPr>
        <w:rFonts w:ascii="Lucida Sans" w:eastAsia="Times New Roman" w:hAnsi="Lucida Sans" w:cs="Arial"/>
        <w:i/>
        <w:sz w:val="16"/>
        <w:szCs w:val="16"/>
        <w:lang w:eastAsia="sl-SI"/>
      </w:rPr>
      <w:t>Javno komunalno podjetje Prodnik d.o.o.</w:t>
    </w:r>
  </w:p>
  <w:p w14:paraId="7D6F3009" w14:textId="77777777" w:rsidR="00EB799E" w:rsidRDefault="00EB79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82A5B" w14:textId="77777777" w:rsidR="00E5615D" w:rsidRPr="00C078AE" w:rsidRDefault="00E5615D" w:rsidP="00C078AE">
    <w:pPr>
      <w:spacing w:after="0" w:line="240" w:lineRule="auto"/>
      <w:jc w:val="right"/>
      <w:rPr>
        <w:rFonts w:ascii="Lucida Sans" w:eastAsia="Times New Roman" w:hAnsi="Lucida Sans" w:cs="Arial"/>
        <w:i/>
        <w:sz w:val="16"/>
        <w:szCs w:val="16"/>
        <w:lang w:eastAsia="sl-SI"/>
      </w:rPr>
    </w:pPr>
    <w:r w:rsidRPr="00C078AE">
      <w:rPr>
        <w:rFonts w:ascii="Lucida Sans" w:eastAsia="Times New Roman" w:hAnsi="Lucida Sans" w:cs="Arial"/>
        <w:i/>
        <w:sz w:val="16"/>
        <w:szCs w:val="16"/>
        <w:lang w:eastAsia="sl-SI"/>
      </w:rPr>
      <w:t>Javno komunalno podjetje Prodnik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00000005"/>
    <w:name w:val="WW8Num4"/>
    <w:lvl w:ilvl="0">
      <w:start w:val="1"/>
      <w:numFmt w:val="bullet"/>
      <w:lvlText w:val=""/>
      <w:lvlJc w:val="left"/>
      <w:pPr>
        <w:tabs>
          <w:tab w:val="num" w:pos="0"/>
        </w:tabs>
        <w:ind w:left="720" w:hanging="360"/>
      </w:pPr>
      <w:rPr>
        <w:rFonts w:ascii="Wingdings" w:hAnsi="Wingdings" w:cs="Wingdings" w:hint="default"/>
        <w:sz w:val="22"/>
      </w:rPr>
    </w:lvl>
  </w:abstractNum>
  <w:abstractNum w:abstractNumId="1" w15:restartNumberingAfterBreak="0">
    <w:nsid w:val="0000000C"/>
    <w:multiLevelType w:val="singleLevel"/>
    <w:tmpl w:val="0000000C"/>
    <w:name w:val="WW8Num11"/>
    <w:lvl w:ilvl="0">
      <w:start w:val="8330"/>
      <w:numFmt w:val="bullet"/>
      <w:lvlText w:val="-"/>
      <w:lvlJc w:val="left"/>
      <w:pPr>
        <w:tabs>
          <w:tab w:val="num" w:pos="1080"/>
        </w:tabs>
        <w:ind w:left="1080" w:hanging="360"/>
      </w:pPr>
      <w:rPr>
        <w:rFonts w:ascii="Times New Roman" w:hAnsi="Times New Roman" w:cs="Times New Roman" w:hint="default"/>
        <w:color w:val="auto"/>
        <w:sz w:val="16"/>
      </w:rPr>
    </w:lvl>
  </w:abstractNum>
  <w:abstractNum w:abstractNumId="2"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OpenSymbol"/>
        <w:b w:val="0"/>
        <w:color w:val="000000"/>
        <w:sz w:val="20"/>
      </w:rPr>
    </w:lvl>
    <w:lvl w:ilvl="1">
      <w:start w:val="1"/>
      <w:numFmt w:val="bullet"/>
      <w:lvlText w:val="◦"/>
      <w:lvlJc w:val="left"/>
      <w:pPr>
        <w:tabs>
          <w:tab w:val="num" w:pos="1080"/>
        </w:tabs>
        <w:ind w:left="1080" w:hanging="360"/>
      </w:pPr>
      <w:rPr>
        <w:rFonts w:ascii="OpenSymbol" w:hAnsi="OpenSymbol" w:cs="OpenSymbol"/>
        <w:b w:val="0"/>
        <w:sz w:val="20"/>
      </w:rPr>
    </w:lvl>
    <w:lvl w:ilvl="2">
      <w:start w:val="1"/>
      <w:numFmt w:val="bullet"/>
      <w:lvlText w:val="▪"/>
      <w:lvlJc w:val="left"/>
      <w:pPr>
        <w:tabs>
          <w:tab w:val="num" w:pos="1440"/>
        </w:tabs>
        <w:ind w:left="1440" w:hanging="360"/>
      </w:pPr>
      <w:rPr>
        <w:rFonts w:ascii="OpenSymbol" w:hAnsi="OpenSymbol" w:cs="OpenSymbol"/>
        <w:b w:val="0"/>
        <w:sz w:val="20"/>
      </w:rPr>
    </w:lvl>
    <w:lvl w:ilvl="3">
      <w:start w:val="1"/>
      <w:numFmt w:val="bullet"/>
      <w:lvlText w:val=""/>
      <w:lvlJc w:val="left"/>
      <w:pPr>
        <w:tabs>
          <w:tab w:val="num" w:pos="1800"/>
        </w:tabs>
        <w:ind w:left="1800" w:hanging="360"/>
      </w:pPr>
      <w:rPr>
        <w:rFonts w:ascii="Symbol" w:hAnsi="Symbol" w:cs="OpenSymbol"/>
        <w:b w:val="0"/>
        <w:color w:val="000000"/>
        <w:sz w:val="20"/>
      </w:rPr>
    </w:lvl>
    <w:lvl w:ilvl="4">
      <w:start w:val="1"/>
      <w:numFmt w:val="bullet"/>
      <w:lvlText w:val="◦"/>
      <w:lvlJc w:val="left"/>
      <w:pPr>
        <w:tabs>
          <w:tab w:val="num" w:pos="2160"/>
        </w:tabs>
        <w:ind w:left="2160" w:hanging="360"/>
      </w:pPr>
      <w:rPr>
        <w:rFonts w:ascii="OpenSymbol" w:hAnsi="OpenSymbol" w:cs="OpenSymbol"/>
        <w:b w:val="0"/>
        <w:sz w:val="20"/>
      </w:rPr>
    </w:lvl>
    <w:lvl w:ilvl="5">
      <w:start w:val="1"/>
      <w:numFmt w:val="bullet"/>
      <w:lvlText w:val="▪"/>
      <w:lvlJc w:val="left"/>
      <w:pPr>
        <w:tabs>
          <w:tab w:val="num" w:pos="2520"/>
        </w:tabs>
        <w:ind w:left="2520" w:hanging="360"/>
      </w:pPr>
      <w:rPr>
        <w:rFonts w:ascii="OpenSymbol" w:hAnsi="OpenSymbol" w:cs="OpenSymbol"/>
        <w:b w:val="0"/>
        <w:sz w:val="20"/>
      </w:rPr>
    </w:lvl>
    <w:lvl w:ilvl="6">
      <w:start w:val="1"/>
      <w:numFmt w:val="bullet"/>
      <w:lvlText w:val=""/>
      <w:lvlJc w:val="left"/>
      <w:pPr>
        <w:tabs>
          <w:tab w:val="num" w:pos="2880"/>
        </w:tabs>
        <w:ind w:left="2880" w:hanging="360"/>
      </w:pPr>
      <w:rPr>
        <w:rFonts w:ascii="Symbol" w:hAnsi="Symbol" w:cs="OpenSymbol"/>
        <w:b w:val="0"/>
        <w:color w:val="000000"/>
        <w:sz w:val="20"/>
      </w:rPr>
    </w:lvl>
    <w:lvl w:ilvl="7">
      <w:start w:val="1"/>
      <w:numFmt w:val="bullet"/>
      <w:lvlText w:val="◦"/>
      <w:lvlJc w:val="left"/>
      <w:pPr>
        <w:tabs>
          <w:tab w:val="num" w:pos="3240"/>
        </w:tabs>
        <w:ind w:left="3240" w:hanging="360"/>
      </w:pPr>
      <w:rPr>
        <w:rFonts w:ascii="OpenSymbol" w:hAnsi="OpenSymbol" w:cs="OpenSymbol"/>
        <w:b w:val="0"/>
        <w:sz w:val="20"/>
      </w:rPr>
    </w:lvl>
    <w:lvl w:ilvl="8">
      <w:start w:val="1"/>
      <w:numFmt w:val="bullet"/>
      <w:lvlText w:val="▪"/>
      <w:lvlJc w:val="left"/>
      <w:pPr>
        <w:tabs>
          <w:tab w:val="num" w:pos="3600"/>
        </w:tabs>
        <w:ind w:left="3600" w:hanging="360"/>
      </w:pPr>
      <w:rPr>
        <w:rFonts w:ascii="OpenSymbol" w:hAnsi="OpenSymbol" w:cs="OpenSymbol"/>
        <w:b w:val="0"/>
        <w:sz w:val="20"/>
      </w:rPr>
    </w:lvl>
  </w:abstractNum>
  <w:abstractNum w:abstractNumId="3"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Arial" w:hAnsi="Arial" w:cs="Arial" w:hint="default"/>
        <w:b w:val="0"/>
        <w:sz w:val="22"/>
      </w:rPr>
    </w:lvl>
  </w:abstractNum>
  <w:abstractNum w:abstractNumId="4" w15:restartNumberingAfterBreak="0">
    <w:nsid w:val="03C4345F"/>
    <w:multiLevelType w:val="hybridMultilevel"/>
    <w:tmpl w:val="9D987D30"/>
    <w:lvl w:ilvl="0" w:tplc="28AA4D1E">
      <w:start w:val="1"/>
      <w:numFmt w:val="decimal"/>
      <w:lvlText w:val="%1."/>
      <w:lvlJc w:val="left"/>
      <w:pPr>
        <w:ind w:left="1572" w:hanging="360"/>
      </w:pPr>
      <w:rPr>
        <w:rFonts w:hint="default"/>
      </w:rPr>
    </w:lvl>
    <w:lvl w:ilvl="1" w:tplc="04240019" w:tentative="1">
      <w:start w:val="1"/>
      <w:numFmt w:val="lowerLetter"/>
      <w:lvlText w:val="%2."/>
      <w:lvlJc w:val="left"/>
      <w:pPr>
        <w:ind w:left="2292" w:hanging="360"/>
      </w:pPr>
    </w:lvl>
    <w:lvl w:ilvl="2" w:tplc="0424001B" w:tentative="1">
      <w:start w:val="1"/>
      <w:numFmt w:val="lowerRoman"/>
      <w:lvlText w:val="%3."/>
      <w:lvlJc w:val="right"/>
      <w:pPr>
        <w:ind w:left="3012" w:hanging="180"/>
      </w:pPr>
    </w:lvl>
    <w:lvl w:ilvl="3" w:tplc="0424000F" w:tentative="1">
      <w:start w:val="1"/>
      <w:numFmt w:val="decimal"/>
      <w:lvlText w:val="%4."/>
      <w:lvlJc w:val="left"/>
      <w:pPr>
        <w:ind w:left="3732" w:hanging="360"/>
      </w:pPr>
    </w:lvl>
    <w:lvl w:ilvl="4" w:tplc="04240019" w:tentative="1">
      <w:start w:val="1"/>
      <w:numFmt w:val="lowerLetter"/>
      <w:lvlText w:val="%5."/>
      <w:lvlJc w:val="left"/>
      <w:pPr>
        <w:ind w:left="4452" w:hanging="360"/>
      </w:pPr>
    </w:lvl>
    <w:lvl w:ilvl="5" w:tplc="0424001B" w:tentative="1">
      <w:start w:val="1"/>
      <w:numFmt w:val="lowerRoman"/>
      <w:lvlText w:val="%6."/>
      <w:lvlJc w:val="right"/>
      <w:pPr>
        <w:ind w:left="5172" w:hanging="180"/>
      </w:pPr>
    </w:lvl>
    <w:lvl w:ilvl="6" w:tplc="0424000F" w:tentative="1">
      <w:start w:val="1"/>
      <w:numFmt w:val="decimal"/>
      <w:lvlText w:val="%7."/>
      <w:lvlJc w:val="left"/>
      <w:pPr>
        <w:ind w:left="5892" w:hanging="360"/>
      </w:pPr>
    </w:lvl>
    <w:lvl w:ilvl="7" w:tplc="04240019" w:tentative="1">
      <w:start w:val="1"/>
      <w:numFmt w:val="lowerLetter"/>
      <w:lvlText w:val="%8."/>
      <w:lvlJc w:val="left"/>
      <w:pPr>
        <w:ind w:left="6612" w:hanging="360"/>
      </w:pPr>
    </w:lvl>
    <w:lvl w:ilvl="8" w:tplc="0424001B" w:tentative="1">
      <w:start w:val="1"/>
      <w:numFmt w:val="lowerRoman"/>
      <w:lvlText w:val="%9."/>
      <w:lvlJc w:val="right"/>
      <w:pPr>
        <w:ind w:left="7332" w:hanging="180"/>
      </w:pPr>
    </w:lvl>
  </w:abstractNum>
  <w:abstractNum w:abstractNumId="5" w15:restartNumberingAfterBreak="0">
    <w:nsid w:val="05A7118C"/>
    <w:multiLevelType w:val="hybridMultilevel"/>
    <w:tmpl w:val="9F8A0F20"/>
    <w:lvl w:ilvl="0" w:tplc="16480D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963A2D"/>
    <w:multiLevelType w:val="hybridMultilevel"/>
    <w:tmpl w:val="0D44253E"/>
    <w:lvl w:ilvl="0" w:tplc="45CE6D02">
      <w:start w:val="1"/>
      <w:numFmt w:val="bullet"/>
      <w:lvlText w:val="-"/>
      <w:lvlJc w:val="left"/>
      <w:pPr>
        <w:ind w:left="927" w:hanging="360"/>
      </w:pPr>
      <w:rPr>
        <w:rFonts w:ascii="Times New Roman" w:eastAsia="Times New Roman" w:hAnsi="Times New Roman" w:cs="Times New Roman" w:hint="default"/>
      </w:rPr>
    </w:lvl>
    <w:lvl w:ilvl="1" w:tplc="04240003">
      <w:start w:val="1"/>
      <w:numFmt w:val="bullet"/>
      <w:lvlText w:val="o"/>
      <w:lvlJc w:val="left"/>
      <w:pPr>
        <w:ind w:left="1647" w:hanging="360"/>
      </w:pPr>
      <w:rPr>
        <w:rFonts w:ascii="Courier New" w:hAnsi="Courier New" w:cs="Courier New" w:hint="default"/>
      </w:rPr>
    </w:lvl>
    <w:lvl w:ilvl="2" w:tplc="B7ACF73C">
      <w:numFmt w:val="bullet"/>
      <w:lvlText w:val="•"/>
      <w:lvlJc w:val="left"/>
      <w:pPr>
        <w:ind w:left="2367" w:hanging="360"/>
      </w:pPr>
      <w:rPr>
        <w:rFonts w:ascii="Lucida Sans Unicode" w:eastAsia="Times New Roman" w:hAnsi="Lucida Sans Unicode" w:cs="Lucida Sans Unicode"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 w15:restartNumberingAfterBreak="0">
    <w:nsid w:val="0DE41085"/>
    <w:multiLevelType w:val="hybridMultilevel"/>
    <w:tmpl w:val="D60AC806"/>
    <w:lvl w:ilvl="0" w:tplc="04240003">
      <w:start w:val="1"/>
      <w:numFmt w:val="bullet"/>
      <w:lvlText w:val="o"/>
      <w:lvlJc w:val="left"/>
      <w:pPr>
        <w:ind w:left="720" w:hanging="360"/>
      </w:pPr>
      <w:rPr>
        <w:rFonts w:ascii="Courier New" w:hAnsi="Courier New" w:cs="Courier New"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5622B7"/>
    <w:multiLevelType w:val="hybridMultilevel"/>
    <w:tmpl w:val="6C5C87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C51566"/>
    <w:multiLevelType w:val="hybridMultilevel"/>
    <w:tmpl w:val="4A8E83D6"/>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011C52"/>
    <w:multiLevelType w:val="hybridMultilevel"/>
    <w:tmpl w:val="EC96B9C2"/>
    <w:lvl w:ilvl="0" w:tplc="169E2484">
      <w:start w:val="1"/>
      <w:numFmt w:val="upp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2"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3"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5"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A00FF9"/>
    <w:multiLevelType w:val="hybridMultilevel"/>
    <w:tmpl w:val="4836978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EF1D62"/>
    <w:multiLevelType w:val="hybridMultilevel"/>
    <w:tmpl w:val="DA081192"/>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423760"/>
    <w:multiLevelType w:val="hybridMultilevel"/>
    <w:tmpl w:val="1CEA9B9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32BF73B5"/>
    <w:multiLevelType w:val="multilevel"/>
    <w:tmpl w:val="71DEAB90"/>
    <w:lvl w:ilvl="0">
      <w:start w:val="2"/>
      <w:numFmt w:val="decimal"/>
      <w:lvlText w:val="%1."/>
      <w:lvlJc w:val="left"/>
      <w:pPr>
        <w:ind w:left="615" w:hanging="615"/>
      </w:pPr>
      <w:rPr>
        <w:rFonts w:hint="default"/>
      </w:rPr>
    </w:lvl>
    <w:lvl w:ilvl="1">
      <w:start w:val="1"/>
      <w:numFmt w:val="decimal"/>
      <w:lvlText w:val="%1.%2."/>
      <w:lvlJc w:val="left"/>
      <w:pPr>
        <w:ind w:left="1183" w:hanging="72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504" w:hanging="1800"/>
      </w:pPr>
      <w:rPr>
        <w:rFonts w:hint="default"/>
      </w:rPr>
    </w:lvl>
  </w:abstractNum>
  <w:abstractNum w:abstractNumId="2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3" w15:restartNumberingAfterBreak="0">
    <w:nsid w:val="36E66709"/>
    <w:multiLevelType w:val="hybridMultilevel"/>
    <w:tmpl w:val="33CEBF1A"/>
    <w:lvl w:ilvl="0" w:tplc="DA382080">
      <w:start w:val="1"/>
      <w:numFmt w:val="decimal"/>
      <w:lvlText w:val="%1."/>
      <w:lvlJc w:val="left"/>
      <w:pPr>
        <w:ind w:left="4642" w:hanging="250"/>
      </w:pPr>
      <w:rPr>
        <w:rFonts w:ascii="Lucida Sans Unicode" w:eastAsia="Lucida Sans Unicode" w:hAnsi="Lucida Sans Unicode" w:cs="Lucida Sans Unicode" w:hint="default"/>
        <w:spacing w:val="-2"/>
        <w:w w:val="99"/>
        <w:sz w:val="20"/>
        <w:szCs w:val="20"/>
      </w:rPr>
    </w:lvl>
    <w:lvl w:ilvl="1" w:tplc="3F84F862">
      <w:numFmt w:val="bullet"/>
      <w:lvlText w:val="•"/>
      <w:lvlJc w:val="left"/>
      <w:pPr>
        <w:ind w:left="5084" w:hanging="250"/>
      </w:pPr>
      <w:rPr>
        <w:rFonts w:hint="default"/>
      </w:rPr>
    </w:lvl>
    <w:lvl w:ilvl="2" w:tplc="8C307A0C">
      <w:numFmt w:val="bullet"/>
      <w:lvlText w:val="•"/>
      <w:lvlJc w:val="left"/>
      <w:pPr>
        <w:ind w:left="5528" w:hanging="250"/>
      </w:pPr>
      <w:rPr>
        <w:rFonts w:hint="default"/>
      </w:rPr>
    </w:lvl>
    <w:lvl w:ilvl="3" w:tplc="9C226C14">
      <w:numFmt w:val="bullet"/>
      <w:lvlText w:val="•"/>
      <w:lvlJc w:val="left"/>
      <w:pPr>
        <w:ind w:left="5972" w:hanging="250"/>
      </w:pPr>
      <w:rPr>
        <w:rFonts w:hint="default"/>
      </w:rPr>
    </w:lvl>
    <w:lvl w:ilvl="4" w:tplc="C9A42EAA">
      <w:numFmt w:val="bullet"/>
      <w:lvlText w:val="•"/>
      <w:lvlJc w:val="left"/>
      <w:pPr>
        <w:ind w:left="6416" w:hanging="250"/>
      </w:pPr>
      <w:rPr>
        <w:rFonts w:hint="default"/>
      </w:rPr>
    </w:lvl>
    <w:lvl w:ilvl="5" w:tplc="90A0E5AA">
      <w:numFmt w:val="bullet"/>
      <w:lvlText w:val="•"/>
      <w:lvlJc w:val="left"/>
      <w:pPr>
        <w:ind w:left="6860" w:hanging="250"/>
      </w:pPr>
      <w:rPr>
        <w:rFonts w:hint="default"/>
      </w:rPr>
    </w:lvl>
    <w:lvl w:ilvl="6" w:tplc="35D45922">
      <w:numFmt w:val="bullet"/>
      <w:lvlText w:val="•"/>
      <w:lvlJc w:val="left"/>
      <w:pPr>
        <w:ind w:left="7304" w:hanging="250"/>
      </w:pPr>
      <w:rPr>
        <w:rFonts w:hint="default"/>
      </w:rPr>
    </w:lvl>
    <w:lvl w:ilvl="7" w:tplc="D6203C7C">
      <w:numFmt w:val="bullet"/>
      <w:lvlText w:val="•"/>
      <w:lvlJc w:val="left"/>
      <w:pPr>
        <w:ind w:left="7748" w:hanging="250"/>
      </w:pPr>
      <w:rPr>
        <w:rFonts w:hint="default"/>
      </w:rPr>
    </w:lvl>
    <w:lvl w:ilvl="8" w:tplc="ED80F0C6">
      <w:numFmt w:val="bullet"/>
      <w:lvlText w:val="•"/>
      <w:lvlJc w:val="left"/>
      <w:pPr>
        <w:ind w:left="8192" w:hanging="250"/>
      </w:pPr>
      <w:rPr>
        <w:rFonts w:hint="default"/>
      </w:rPr>
    </w:lvl>
  </w:abstractNum>
  <w:abstractNum w:abstractNumId="24"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3BA43E1A"/>
    <w:multiLevelType w:val="hybridMultilevel"/>
    <w:tmpl w:val="37D6655C"/>
    <w:lvl w:ilvl="0" w:tplc="0424000F">
      <w:start w:val="1"/>
      <w:numFmt w:val="decimal"/>
      <w:lvlText w:val="%1."/>
      <w:lvlJc w:val="left"/>
      <w:pPr>
        <w:ind w:left="177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6" w15:restartNumberingAfterBreak="0">
    <w:nsid w:val="3CE96775"/>
    <w:multiLevelType w:val="hybridMultilevel"/>
    <w:tmpl w:val="6EC86850"/>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0"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2"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7465DB"/>
    <w:multiLevelType w:val="hybridMultilevel"/>
    <w:tmpl w:val="BE125836"/>
    <w:lvl w:ilvl="0" w:tplc="A49EBAB8">
      <w:start w:val="6"/>
      <w:numFmt w:val="bullet"/>
      <w:lvlText w:val="-"/>
      <w:lvlJc w:val="left"/>
      <w:pPr>
        <w:ind w:left="603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DDC1B76"/>
    <w:multiLevelType w:val="hybridMultilevel"/>
    <w:tmpl w:val="11C63AF6"/>
    <w:lvl w:ilvl="0" w:tplc="A192D182">
      <w:start w:val="3"/>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AB6E47"/>
    <w:multiLevelType w:val="hybridMultilevel"/>
    <w:tmpl w:val="6C5C8E42"/>
    <w:lvl w:ilvl="0" w:tplc="9AF2ACF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0" w15:restartNumberingAfterBreak="0">
    <w:nsid w:val="782563C4"/>
    <w:multiLevelType w:val="hybridMultilevel"/>
    <w:tmpl w:val="470CF612"/>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78B6368B"/>
    <w:multiLevelType w:val="hybridMultilevel"/>
    <w:tmpl w:val="B3BCDE84"/>
    <w:lvl w:ilvl="0" w:tplc="A49EBAB8">
      <w:start w:val="6"/>
      <w:numFmt w:val="bullet"/>
      <w:lvlText w:val="-"/>
      <w:lvlJc w:val="left"/>
      <w:pPr>
        <w:ind w:left="603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BD32584"/>
    <w:multiLevelType w:val="hybridMultilevel"/>
    <w:tmpl w:val="06508D66"/>
    <w:lvl w:ilvl="0" w:tplc="046E5972">
      <w:start w:val="1"/>
      <w:numFmt w:val="decimal"/>
      <w:lvlText w:val="%1."/>
      <w:lvlJc w:val="left"/>
      <w:pPr>
        <w:ind w:left="1778" w:hanging="360"/>
      </w:pPr>
      <w:rPr>
        <w:rFonts w:hint="default"/>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num w:numId="1" w16cid:durableId="1951007363">
    <w:abstractNumId w:val="22"/>
  </w:num>
  <w:num w:numId="2" w16cid:durableId="1853914400">
    <w:abstractNumId w:val="39"/>
  </w:num>
  <w:num w:numId="3" w16cid:durableId="654339805">
    <w:abstractNumId w:val="29"/>
  </w:num>
  <w:num w:numId="4" w16cid:durableId="443159883">
    <w:abstractNumId w:val="27"/>
  </w:num>
  <w:num w:numId="5" w16cid:durableId="437337386">
    <w:abstractNumId w:val="8"/>
  </w:num>
  <w:num w:numId="6" w16cid:durableId="516114567">
    <w:abstractNumId w:val="41"/>
  </w:num>
  <w:num w:numId="7" w16cid:durableId="827088960">
    <w:abstractNumId w:val="28"/>
  </w:num>
  <w:num w:numId="8" w16cid:durableId="1140880079">
    <w:abstractNumId w:val="32"/>
  </w:num>
  <w:num w:numId="9" w16cid:durableId="1038287169">
    <w:abstractNumId w:val="34"/>
  </w:num>
  <w:num w:numId="10" w16cid:durableId="1161893906">
    <w:abstractNumId w:val="13"/>
  </w:num>
  <w:num w:numId="11" w16cid:durableId="2087796729">
    <w:abstractNumId w:val="15"/>
  </w:num>
  <w:num w:numId="12" w16cid:durableId="272446905">
    <w:abstractNumId w:val="31"/>
  </w:num>
  <w:num w:numId="13" w16cid:durableId="1389957171">
    <w:abstractNumId w:val="24"/>
  </w:num>
  <w:num w:numId="14" w16cid:durableId="1361931762">
    <w:abstractNumId w:val="30"/>
  </w:num>
  <w:num w:numId="15" w16cid:durableId="1910378227">
    <w:abstractNumId w:val="12"/>
  </w:num>
  <w:num w:numId="16" w16cid:durableId="387384676">
    <w:abstractNumId w:val="14"/>
  </w:num>
  <w:num w:numId="17" w16cid:durableId="573009611">
    <w:abstractNumId w:val="33"/>
  </w:num>
  <w:num w:numId="18" w16cid:durableId="2127499790">
    <w:abstractNumId w:val="23"/>
  </w:num>
  <w:num w:numId="19" w16cid:durableId="243338391">
    <w:abstractNumId w:val="9"/>
  </w:num>
  <w:num w:numId="20" w16cid:durableId="903368417">
    <w:abstractNumId w:val="17"/>
  </w:num>
  <w:num w:numId="21" w16cid:durableId="1978296052">
    <w:abstractNumId w:val="18"/>
  </w:num>
  <w:num w:numId="22" w16cid:durableId="231089222">
    <w:abstractNumId w:val="10"/>
  </w:num>
  <w:num w:numId="23" w16cid:durableId="1968580727">
    <w:abstractNumId w:val="11"/>
  </w:num>
  <w:num w:numId="24" w16cid:durableId="681125373">
    <w:abstractNumId w:val="38"/>
  </w:num>
  <w:num w:numId="25" w16cid:durableId="1836845259">
    <w:abstractNumId w:val="35"/>
  </w:num>
  <w:num w:numId="26" w16cid:durableId="1113480098">
    <w:abstractNumId w:val="26"/>
  </w:num>
  <w:num w:numId="27" w16cid:durableId="465010493">
    <w:abstractNumId w:val="20"/>
  </w:num>
  <w:num w:numId="28" w16cid:durableId="1069424390">
    <w:abstractNumId w:val="40"/>
  </w:num>
  <w:num w:numId="29" w16cid:durableId="1003896725">
    <w:abstractNumId w:val="7"/>
  </w:num>
  <w:num w:numId="30" w16cid:durableId="1720782463">
    <w:abstractNumId w:val="6"/>
  </w:num>
  <w:num w:numId="31" w16cid:durableId="1183473593">
    <w:abstractNumId w:val="4"/>
  </w:num>
  <w:num w:numId="32" w16cid:durableId="897131655">
    <w:abstractNumId w:val="5"/>
  </w:num>
  <w:num w:numId="33" w16cid:durableId="122699607">
    <w:abstractNumId w:val="25"/>
  </w:num>
  <w:num w:numId="34" w16cid:durableId="1591309236">
    <w:abstractNumId w:val="42"/>
  </w:num>
  <w:num w:numId="35" w16cid:durableId="613900509">
    <w:abstractNumId w:val="37"/>
  </w:num>
  <w:num w:numId="36" w16cid:durableId="1462386315">
    <w:abstractNumId w:val="16"/>
  </w:num>
  <w:num w:numId="37" w16cid:durableId="1438137863">
    <w:abstractNumId w:val="21"/>
  </w:num>
  <w:num w:numId="38" w16cid:durableId="77561649">
    <w:abstractNumId w:val="19"/>
  </w:num>
  <w:num w:numId="39" w16cid:durableId="453603639">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0F9"/>
    <w:rsid w:val="0000098E"/>
    <w:rsid w:val="00000C26"/>
    <w:rsid w:val="000013A3"/>
    <w:rsid w:val="00001833"/>
    <w:rsid w:val="00001899"/>
    <w:rsid w:val="00001902"/>
    <w:rsid w:val="00001E78"/>
    <w:rsid w:val="00002C95"/>
    <w:rsid w:val="00002D3C"/>
    <w:rsid w:val="00002EB9"/>
    <w:rsid w:val="0000372C"/>
    <w:rsid w:val="00003949"/>
    <w:rsid w:val="00003CD7"/>
    <w:rsid w:val="000055D7"/>
    <w:rsid w:val="00005B99"/>
    <w:rsid w:val="00006E5C"/>
    <w:rsid w:val="00006F08"/>
    <w:rsid w:val="0000795D"/>
    <w:rsid w:val="00007F3F"/>
    <w:rsid w:val="000102A8"/>
    <w:rsid w:val="000110C3"/>
    <w:rsid w:val="00011443"/>
    <w:rsid w:val="0001153E"/>
    <w:rsid w:val="00011B89"/>
    <w:rsid w:val="000141D1"/>
    <w:rsid w:val="0001446D"/>
    <w:rsid w:val="00014E6D"/>
    <w:rsid w:val="00015755"/>
    <w:rsid w:val="00015BAA"/>
    <w:rsid w:val="000163FC"/>
    <w:rsid w:val="00016FED"/>
    <w:rsid w:val="0001712B"/>
    <w:rsid w:val="0001747A"/>
    <w:rsid w:val="0001786D"/>
    <w:rsid w:val="00017963"/>
    <w:rsid w:val="0002013E"/>
    <w:rsid w:val="000201AD"/>
    <w:rsid w:val="000201E0"/>
    <w:rsid w:val="000208E6"/>
    <w:rsid w:val="000210FF"/>
    <w:rsid w:val="000216D0"/>
    <w:rsid w:val="000230A9"/>
    <w:rsid w:val="000243BD"/>
    <w:rsid w:val="000247DA"/>
    <w:rsid w:val="00026715"/>
    <w:rsid w:val="00026EE0"/>
    <w:rsid w:val="00027B55"/>
    <w:rsid w:val="00027DA7"/>
    <w:rsid w:val="000302F0"/>
    <w:rsid w:val="0003061F"/>
    <w:rsid w:val="00030C3A"/>
    <w:rsid w:val="0003194A"/>
    <w:rsid w:val="00031E4F"/>
    <w:rsid w:val="00031F3E"/>
    <w:rsid w:val="000326F9"/>
    <w:rsid w:val="00032E92"/>
    <w:rsid w:val="0003316E"/>
    <w:rsid w:val="000343BD"/>
    <w:rsid w:val="00034894"/>
    <w:rsid w:val="0003524F"/>
    <w:rsid w:val="0003687C"/>
    <w:rsid w:val="00037557"/>
    <w:rsid w:val="000405D7"/>
    <w:rsid w:val="0004113B"/>
    <w:rsid w:val="000411EE"/>
    <w:rsid w:val="00041765"/>
    <w:rsid w:val="00041A68"/>
    <w:rsid w:val="0004210F"/>
    <w:rsid w:val="00043C3F"/>
    <w:rsid w:val="000446E7"/>
    <w:rsid w:val="00046D95"/>
    <w:rsid w:val="0004706B"/>
    <w:rsid w:val="0004708B"/>
    <w:rsid w:val="00047582"/>
    <w:rsid w:val="00047BEF"/>
    <w:rsid w:val="00050A91"/>
    <w:rsid w:val="00050D4B"/>
    <w:rsid w:val="00050E64"/>
    <w:rsid w:val="00051D9C"/>
    <w:rsid w:val="00052159"/>
    <w:rsid w:val="000529C9"/>
    <w:rsid w:val="0005332A"/>
    <w:rsid w:val="00053BCA"/>
    <w:rsid w:val="00054AE6"/>
    <w:rsid w:val="00054DF1"/>
    <w:rsid w:val="00055AA6"/>
    <w:rsid w:val="00057225"/>
    <w:rsid w:val="000603DA"/>
    <w:rsid w:val="00062B35"/>
    <w:rsid w:val="00063195"/>
    <w:rsid w:val="00063419"/>
    <w:rsid w:val="0006469B"/>
    <w:rsid w:val="00064D68"/>
    <w:rsid w:val="00065882"/>
    <w:rsid w:val="00065984"/>
    <w:rsid w:val="000662ED"/>
    <w:rsid w:val="0006647A"/>
    <w:rsid w:val="00066A18"/>
    <w:rsid w:val="00066B40"/>
    <w:rsid w:val="00067B43"/>
    <w:rsid w:val="00067F5F"/>
    <w:rsid w:val="0007007C"/>
    <w:rsid w:val="00070179"/>
    <w:rsid w:val="000708F2"/>
    <w:rsid w:val="00070D6C"/>
    <w:rsid w:val="00070D86"/>
    <w:rsid w:val="00070DC9"/>
    <w:rsid w:val="00070EDC"/>
    <w:rsid w:val="00071C89"/>
    <w:rsid w:val="00071DB9"/>
    <w:rsid w:val="000726CA"/>
    <w:rsid w:val="00074BEA"/>
    <w:rsid w:val="0007531E"/>
    <w:rsid w:val="00076554"/>
    <w:rsid w:val="00076593"/>
    <w:rsid w:val="0007689E"/>
    <w:rsid w:val="00076B59"/>
    <w:rsid w:val="000771E3"/>
    <w:rsid w:val="00077A05"/>
    <w:rsid w:val="0008131C"/>
    <w:rsid w:val="0008164B"/>
    <w:rsid w:val="000819F6"/>
    <w:rsid w:val="000824B5"/>
    <w:rsid w:val="00082804"/>
    <w:rsid w:val="00082B7C"/>
    <w:rsid w:val="0008439F"/>
    <w:rsid w:val="00084C2E"/>
    <w:rsid w:val="00084FD4"/>
    <w:rsid w:val="00085B51"/>
    <w:rsid w:val="00085CA7"/>
    <w:rsid w:val="0008632D"/>
    <w:rsid w:val="00087228"/>
    <w:rsid w:val="0008765F"/>
    <w:rsid w:val="000876D4"/>
    <w:rsid w:val="0008786C"/>
    <w:rsid w:val="00090855"/>
    <w:rsid w:val="00090CAF"/>
    <w:rsid w:val="00092107"/>
    <w:rsid w:val="000923B2"/>
    <w:rsid w:val="000924BF"/>
    <w:rsid w:val="00092548"/>
    <w:rsid w:val="00092CAB"/>
    <w:rsid w:val="00092D48"/>
    <w:rsid w:val="00092E00"/>
    <w:rsid w:val="000932E4"/>
    <w:rsid w:val="00093A7C"/>
    <w:rsid w:val="00094003"/>
    <w:rsid w:val="00095036"/>
    <w:rsid w:val="00095C91"/>
    <w:rsid w:val="00095E9A"/>
    <w:rsid w:val="00096E79"/>
    <w:rsid w:val="00097005"/>
    <w:rsid w:val="000A0648"/>
    <w:rsid w:val="000A0806"/>
    <w:rsid w:val="000A0959"/>
    <w:rsid w:val="000A0EAB"/>
    <w:rsid w:val="000A15BB"/>
    <w:rsid w:val="000A16CF"/>
    <w:rsid w:val="000A255D"/>
    <w:rsid w:val="000A2898"/>
    <w:rsid w:val="000A2E78"/>
    <w:rsid w:val="000A364D"/>
    <w:rsid w:val="000A3F84"/>
    <w:rsid w:val="000A5499"/>
    <w:rsid w:val="000A6C89"/>
    <w:rsid w:val="000A6CA0"/>
    <w:rsid w:val="000A7B22"/>
    <w:rsid w:val="000B166D"/>
    <w:rsid w:val="000B176D"/>
    <w:rsid w:val="000B1940"/>
    <w:rsid w:val="000B289F"/>
    <w:rsid w:val="000B4E4D"/>
    <w:rsid w:val="000B50C5"/>
    <w:rsid w:val="000B556C"/>
    <w:rsid w:val="000B5ABA"/>
    <w:rsid w:val="000B657F"/>
    <w:rsid w:val="000B65E2"/>
    <w:rsid w:val="000B7A3E"/>
    <w:rsid w:val="000C0157"/>
    <w:rsid w:val="000C06F0"/>
    <w:rsid w:val="000C118F"/>
    <w:rsid w:val="000C2177"/>
    <w:rsid w:val="000C2C0E"/>
    <w:rsid w:val="000C34D4"/>
    <w:rsid w:val="000C37CA"/>
    <w:rsid w:val="000C3955"/>
    <w:rsid w:val="000C4BE7"/>
    <w:rsid w:val="000C4C44"/>
    <w:rsid w:val="000C5A59"/>
    <w:rsid w:val="000C5C92"/>
    <w:rsid w:val="000C616D"/>
    <w:rsid w:val="000C6B48"/>
    <w:rsid w:val="000C6CE6"/>
    <w:rsid w:val="000C6D00"/>
    <w:rsid w:val="000C72FC"/>
    <w:rsid w:val="000C7537"/>
    <w:rsid w:val="000C78F8"/>
    <w:rsid w:val="000D03CB"/>
    <w:rsid w:val="000D04F1"/>
    <w:rsid w:val="000D05C4"/>
    <w:rsid w:val="000D236A"/>
    <w:rsid w:val="000D2421"/>
    <w:rsid w:val="000D2446"/>
    <w:rsid w:val="000D2534"/>
    <w:rsid w:val="000D3607"/>
    <w:rsid w:val="000D3AAB"/>
    <w:rsid w:val="000D3B6C"/>
    <w:rsid w:val="000D3C91"/>
    <w:rsid w:val="000D3F87"/>
    <w:rsid w:val="000D4718"/>
    <w:rsid w:val="000D49AC"/>
    <w:rsid w:val="000D68F0"/>
    <w:rsid w:val="000D7804"/>
    <w:rsid w:val="000D794A"/>
    <w:rsid w:val="000D7BA0"/>
    <w:rsid w:val="000D7CB2"/>
    <w:rsid w:val="000E0191"/>
    <w:rsid w:val="000E054F"/>
    <w:rsid w:val="000E074B"/>
    <w:rsid w:val="000E12C3"/>
    <w:rsid w:val="000E134B"/>
    <w:rsid w:val="000E1F1F"/>
    <w:rsid w:val="000E3835"/>
    <w:rsid w:val="000E4B0D"/>
    <w:rsid w:val="000E67F3"/>
    <w:rsid w:val="000E6A8B"/>
    <w:rsid w:val="000E73B8"/>
    <w:rsid w:val="000F0CE0"/>
    <w:rsid w:val="000F1DD5"/>
    <w:rsid w:val="000F25D1"/>
    <w:rsid w:val="000F2D6E"/>
    <w:rsid w:val="000F3BEA"/>
    <w:rsid w:val="000F3D26"/>
    <w:rsid w:val="000F429D"/>
    <w:rsid w:val="000F4732"/>
    <w:rsid w:val="000F7B33"/>
    <w:rsid w:val="000F7CB8"/>
    <w:rsid w:val="000F7CCE"/>
    <w:rsid w:val="0010061E"/>
    <w:rsid w:val="001007C1"/>
    <w:rsid w:val="00100D23"/>
    <w:rsid w:val="00100F85"/>
    <w:rsid w:val="00101853"/>
    <w:rsid w:val="001022D3"/>
    <w:rsid w:val="001032B8"/>
    <w:rsid w:val="00103CA4"/>
    <w:rsid w:val="00104730"/>
    <w:rsid w:val="00104CAE"/>
    <w:rsid w:val="00105EBC"/>
    <w:rsid w:val="0010602B"/>
    <w:rsid w:val="0010676E"/>
    <w:rsid w:val="00106F65"/>
    <w:rsid w:val="0010724B"/>
    <w:rsid w:val="001077BC"/>
    <w:rsid w:val="0010786E"/>
    <w:rsid w:val="00107988"/>
    <w:rsid w:val="00107C88"/>
    <w:rsid w:val="00107D87"/>
    <w:rsid w:val="001106ED"/>
    <w:rsid w:val="001110C0"/>
    <w:rsid w:val="001115DD"/>
    <w:rsid w:val="00111C95"/>
    <w:rsid w:val="00111CAF"/>
    <w:rsid w:val="00111CC5"/>
    <w:rsid w:val="00111EC1"/>
    <w:rsid w:val="00112845"/>
    <w:rsid w:val="001128B5"/>
    <w:rsid w:val="00113230"/>
    <w:rsid w:val="001137C9"/>
    <w:rsid w:val="001146BF"/>
    <w:rsid w:val="00115547"/>
    <w:rsid w:val="0011643B"/>
    <w:rsid w:val="0012022E"/>
    <w:rsid w:val="001218A9"/>
    <w:rsid w:val="001237C2"/>
    <w:rsid w:val="00123ECD"/>
    <w:rsid w:val="00124B25"/>
    <w:rsid w:val="00124DEE"/>
    <w:rsid w:val="001252B6"/>
    <w:rsid w:val="0012587A"/>
    <w:rsid w:val="00127855"/>
    <w:rsid w:val="00127886"/>
    <w:rsid w:val="001301FB"/>
    <w:rsid w:val="001309D7"/>
    <w:rsid w:val="00131469"/>
    <w:rsid w:val="00131EB6"/>
    <w:rsid w:val="00132E9A"/>
    <w:rsid w:val="00132FE4"/>
    <w:rsid w:val="00133C70"/>
    <w:rsid w:val="0013408B"/>
    <w:rsid w:val="001345D0"/>
    <w:rsid w:val="00134D8E"/>
    <w:rsid w:val="001352EA"/>
    <w:rsid w:val="0013535F"/>
    <w:rsid w:val="00135DD7"/>
    <w:rsid w:val="00140683"/>
    <w:rsid w:val="00140F48"/>
    <w:rsid w:val="001410EE"/>
    <w:rsid w:val="00141F02"/>
    <w:rsid w:val="001426F5"/>
    <w:rsid w:val="00143354"/>
    <w:rsid w:val="00143420"/>
    <w:rsid w:val="00143D22"/>
    <w:rsid w:val="00143D29"/>
    <w:rsid w:val="00144262"/>
    <w:rsid w:val="00144E64"/>
    <w:rsid w:val="00145041"/>
    <w:rsid w:val="00145364"/>
    <w:rsid w:val="001455C0"/>
    <w:rsid w:val="00145789"/>
    <w:rsid w:val="00146ED4"/>
    <w:rsid w:val="001470D0"/>
    <w:rsid w:val="0014727C"/>
    <w:rsid w:val="00147A88"/>
    <w:rsid w:val="00150360"/>
    <w:rsid w:val="0015090D"/>
    <w:rsid w:val="00150BC6"/>
    <w:rsid w:val="001513F1"/>
    <w:rsid w:val="001515D5"/>
    <w:rsid w:val="00151727"/>
    <w:rsid w:val="001519D8"/>
    <w:rsid w:val="00151F08"/>
    <w:rsid w:val="00152E41"/>
    <w:rsid w:val="0015329E"/>
    <w:rsid w:val="001540BB"/>
    <w:rsid w:val="00154917"/>
    <w:rsid w:val="00154FB5"/>
    <w:rsid w:val="00155E2C"/>
    <w:rsid w:val="0015621F"/>
    <w:rsid w:val="00157159"/>
    <w:rsid w:val="00160D0B"/>
    <w:rsid w:val="00161BD4"/>
    <w:rsid w:val="00161E27"/>
    <w:rsid w:val="0016216B"/>
    <w:rsid w:val="0016282D"/>
    <w:rsid w:val="0016361B"/>
    <w:rsid w:val="0016517E"/>
    <w:rsid w:val="00165292"/>
    <w:rsid w:val="001656EE"/>
    <w:rsid w:val="00165CA2"/>
    <w:rsid w:val="0016733F"/>
    <w:rsid w:val="00167676"/>
    <w:rsid w:val="0017113A"/>
    <w:rsid w:val="001716F4"/>
    <w:rsid w:val="00171C13"/>
    <w:rsid w:val="00171F1D"/>
    <w:rsid w:val="0017235F"/>
    <w:rsid w:val="001723D8"/>
    <w:rsid w:val="001725F3"/>
    <w:rsid w:val="00172638"/>
    <w:rsid w:val="0017388F"/>
    <w:rsid w:val="00173C11"/>
    <w:rsid w:val="00173EA0"/>
    <w:rsid w:val="001745E0"/>
    <w:rsid w:val="00174C2B"/>
    <w:rsid w:val="0017520F"/>
    <w:rsid w:val="00175B4C"/>
    <w:rsid w:val="00176CA0"/>
    <w:rsid w:val="00176CAE"/>
    <w:rsid w:val="001776CC"/>
    <w:rsid w:val="00177BBF"/>
    <w:rsid w:val="00177FB6"/>
    <w:rsid w:val="00181D54"/>
    <w:rsid w:val="00182D8F"/>
    <w:rsid w:val="00183AF3"/>
    <w:rsid w:val="00184133"/>
    <w:rsid w:val="0018455A"/>
    <w:rsid w:val="0018498E"/>
    <w:rsid w:val="00187287"/>
    <w:rsid w:val="00187C4B"/>
    <w:rsid w:val="00187D1A"/>
    <w:rsid w:val="00187F74"/>
    <w:rsid w:val="001902E7"/>
    <w:rsid w:val="00190B7C"/>
    <w:rsid w:val="00191BBB"/>
    <w:rsid w:val="0019276C"/>
    <w:rsid w:val="00192A70"/>
    <w:rsid w:val="001938DE"/>
    <w:rsid w:val="00193BB4"/>
    <w:rsid w:val="00193F44"/>
    <w:rsid w:val="001948EF"/>
    <w:rsid w:val="0019514A"/>
    <w:rsid w:val="00195B06"/>
    <w:rsid w:val="00195DCA"/>
    <w:rsid w:val="001962CC"/>
    <w:rsid w:val="00197AB9"/>
    <w:rsid w:val="00197E6F"/>
    <w:rsid w:val="00197FFC"/>
    <w:rsid w:val="001A0008"/>
    <w:rsid w:val="001A03DD"/>
    <w:rsid w:val="001A0F6A"/>
    <w:rsid w:val="001A20D9"/>
    <w:rsid w:val="001A242E"/>
    <w:rsid w:val="001A2686"/>
    <w:rsid w:val="001A26BD"/>
    <w:rsid w:val="001A27A6"/>
    <w:rsid w:val="001A443A"/>
    <w:rsid w:val="001A461B"/>
    <w:rsid w:val="001A5333"/>
    <w:rsid w:val="001A5825"/>
    <w:rsid w:val="001A5ADF"/>
    <w:rsid w:val="001A670B"/>
    <w:rsid w:val="001A6832"/>
    <w:rsid w:val="001B00C1"/>
    <w:rsid w:val="001B09CB"/>
    <w:rsid w:val="001B0B0D"/>
    <w:rsid w:val="001B11D7"/>
    <w:rsid w:val="001B1A3D"/>
    <w:rsid w:val="001B20A2"/>
    <w:rsid w:val="001B34C4"/>
    <w:rsid w:val="001B3770"/>
    <w:rsid w:val="001B3EC9"/>
    <w:rsid w:val="001B56B4"/>
    <w:rsid w:val="001B58D4"/>
    <w:rsid w:val="001B5C8A"/>
    <w:rsid w:val="001B5CF5"/>
    <w:rsid w:val="001B64AF"/>
    <w:rsid w:val="001B757A"/>
    <w:rsid w:val="001B7A4D"/>
    <w:rsid w:val="001B7BC3"/>
    <w:rsid w:val="001C066C"/>
    <w:rsid w:val="001C07A8"/>
    <w:rsid w:val="001C1D0C"/>
    <w:rsid w:val="001C2442"/>
    <w:rsid w:val="001C3CEB"/>
    <w:rsid w:val="001C40E3"/>
    <w:rsid w:val="001C453E"/>
    <w:rsid w:val="001C4BFB"/>
    <w:rsid w:val="001C4D67"/>
    <w:rsid w:val="001C4DCA"/>
    <w:rsid w:val="001C4F23"/>
    <w:rsid w:val="001C5519"/>
    <w:rsid w:val="001C569C"/>
    <w:rsid w:val="001C58D7"/>
    <w:rsid w:val="001C5E37"/>
    <w:rsid w:val="001C61C9"/>
    <w:rsid w:val="001C67F7"/>
    <w:rsid w:val="001C6983"/>
    <w:rsid w:val="001C73BA"/>
    <w:rsid w:val="001C767A"/>
    <w:rsid w:val="001D160B"/>
    <w:rsid w:val="001D20F3"/>
    <w:rsid w:val="001D2734"/>
    <w:rsid w:val="001D31DF"/>
    <w:rsid w:val="001D3763"/>
    <w:rsid w:val="001D3CE1"/>
    <w:rsid w:val="001D3D73"/>
    <w:rsid w:val="001D45E5"/>
    <w:rsid w:val="001D49A2"/>
    <w:rsid w:val="001D4D66"/>
    <w:rsid w:val="001D5E26"/>
    <w:rsid w:val="001D6530"/>
    <w:rsid w:val="001D73BC"/>
    <w:rsid w:val="001D7846"/>
    <w:rsid w:val="001D7B78"/>
    <w:rsid w:val="001D7C4F"/>
    <w:rsid w:val="001D7E6C"/>
    <w:rsid w:val="001E023B"/>
    <w:rsid w:val="001E02FC"/>
    <w:rsid w:val="001E0859"/>
    <w:rsid w:val="001E0BA1"/>
    <w:rsid w:val="001E0D07"/>
    <w:rsid w:val="001E198D"/>
    <w:rsid w:val="001E1D39"/>
    <w:rsid w:val="001E2092"/>
    <w:rsid w:val="001E20C0"/>
    <w:rsid w:val="001E2BDD"/>
    <w:rsid w:val="001E2CE6"/>
    <w:rsid w:val="001E4425"/>
    <w:rsid w:val="001E452D"/>
    <w:rsid w:val="001E4EB8"/>
    <w:rsid w:val="001E4FE8"/>
    <w:rsid w:val="001E554F"/>
    <w:rsid w:val="001E5645"/>
    <w:rsid w:val="001E570A"/>
    <w:rsid w:val="001E7A2F"/>
    <w:rsid w:val="001F06E8"/>
    <w:rsid w:val="001F0C9B"/>
    <w:rsid w:val="001F1678"/>
    <w:rsid w:val="001F231E"/>
    <w:rsid w:val="001F25A1"/>
    <w:rsid w:val="001F2638"/>
    <w:rsid w:val="001F27F5"/>
    <w:rsid w:val="001F2B61"/>
    <w:rsid w:val="001F2C40"/>
    <w:rsid w:val="001F34CF"/>
    <w:rsid w:val="001F35A0"/>
    <w:rsid w:val="001F3B19"/>
    <w:rsid w:val="001F3EF5"/>
    <w:rsid w:val="001F3F53"/>
    <w:rsid w:val="001F3F8A"/>
    <w:rsid w:val="001F4492"/>
    <w:rsid w:val="001F4FAC"/>
    <w:rsid w:val="001F5031"/>
    <w:rsid w:val="001F5848"/>
    <w:rsid w:val="001F592C"/>
    <w:rsid w:val="001F5999"/>
    <w:rsid w:val="001F5C56"/>
    <w:rsid w:val="001F66DE"/>
    <w:rsid w:val="001F754C"/>
    <w:rsid w:val="001F7D50"/>
    <w:rsid w:val="001F7EC4"/>
    <w:rsid w:val="002003DC"/>
    <w:rsid w:val="00200507"/>
    <w:rsid w:val="00200534"/>
    <w:rsid w:val="00200876"/>
    <w:rsid w:val="00201080"/>
    <w:rsid w:val="002011F3"/>
    <w:rsid w:val="002027DF"/>
    <w:rsid w:val="00202A94"/>
    <w:rsid w:val="00202BB2"/>
    <w:rsid w:val="00203265"/>
    <w:rsid w:val="00203B1C"/>
    <w:rsid w:val="00204ABA"/>
    <w:rsid w:val="00204CA7"/>
    <w:rsid w:val="00205BA1"/>
    <w:rsid w:val="00205F84"/>
    <w:rsid w:val="00206934"/>
    <w:rsid w:val="00207BC0"/>
    <w:rsid w:val="00210190"/>
    <w:rsid w:val="002102C8"/>
    <w:rsid w:val="0021073D"/>
    <w:rsid w:val="00211A5A"/>
    <w:rsid w:val="002122AB"/>
    <w:rsid w:val="002126E9"/>
    <w:rsid w:val="00214471"/>
    <w:rsid w:val="0021497F"/>
    <w:rsid w:val="00214E21"/>
    <w:rsid w:val="002150E3"/>
    <w:rsid w:val="00215628"/>
    <w:rsid w:val="002157FA"/>
    <w:rsid w:val="002159C7"/>
    <w:rsid w:val="00215F55"/>
    <w:rsid w:val="0021667F"/>
    <w:rsid w:val="00217568"/>
    <w:rsid w:val="002177BF"/>
    <w:rsid w:val="00217DE0"/>
    <w:rsid w:val="00220AB6"/>
    <w:rsid w:val="0022310F"/>
    <w:rsid w:val="00223146"/>
    <w:rsid w:val="00223182"/>
    <w:rsid w:val="002232FB"/>
    <w:rsid w:val="002234FD"/>
    <w:rsid w:val="00223A31"/>
    <w:rsid w:val="0022413B"/>
    <w:rsid w:val="00224776"/>
    <w:rsid w:val="00224DBA"/>
    <w:rsid w:val="00225192"/>
    <w:rsid w:val="00225B72"/>
    <w:rsid w:val="00225D82"/>
    <w:rsid w:val="00226952"/>
    <w:rsid w:val="00227CB9"/>
    <w:rsid w:val="00227EF5"/>
    <w:rsid w:val="002303BC"/>
    <w:rsid w:val="0023071D"/>
    <w:rsid w:val="00231053"/>
    <w:rsid w:val="00231372"/>
    <w:rsid w:val="002314E3"/>
    <w:rsid w:val="002319BD"/>
    <w:rsid w:val="00231A21"/>
    <w:rsid w:val="00231D1E"/>
    <w:rsid w:val="0023216F"/>
    <w:rsid w:val="0023277F"/>
    <w:rsid w:val="002343B5"/>
    <w:rsid w:val="002344BA"/>
    <w:rsid w:val="00234F0E"/>
    <w:rsid w:val="00234FF8"/>
    <w:rsid w:val="002352C0"/>
    <w:rsid w:val="002356D3"/>
    <w:rsid w:val="00236C33"/>
    <w:rsid w:val="00236C48"/>
    <w:rsid w:val="00237013"/>
    <w:rsid w:val="002375F2"/>
    <w:rsid w:val="002377E2"/>
    <w:rsid w:val="00237D3D"/>
    <w:rsid w:val="00237FB8"/>
    <w:rsid w:val="002402D4"/>
    <w:rsid w:val="002405B3"/>
    <w:rsid w:val="002405CA"/>
    <w:rsid w:val="002406E1"/>
    <w:rsid w:val="002409C5"/>
    <w:rsid w:val="002462D5"/>
    <w:rsid w:val="0024663D"/>
    <w:rsid w:val="00246B5B"/>
    <w:rsid w:val="00246F1F"/>
    <w:rsid w:val="002471C9"/>
    <w:rsid w:val="00247660"/>
    <w:rsid w:val="00247783"/>
    <w:rsid w:val="00250FE9"/>
    <w:rsid w:val="0025104B"/>
    <w:rsid w:val="00251990"/>
    <w:rsid w:val="00252200"/>
    <w:rsid w:val="00252448"/>
    <w:rsid w:val="002533D3"/>
    <w:rsid w:val="00253467"/>
    <w:rsid w:val="0025385C"/>
    <w:rsid w:val="00253952"/>
    <w:rsid w:val="00253AEB"/>
    <w:rsid w:val="00255B68"/>
    <w:rsid w:val="00255DF6"/>
    <w:rsid w:val="00256406"/>
    <w:rsid w:val="0025653E"/>
    <w:rsid w:val="0025770B"/>
    <w:rsid w:val="00257EFB"/>
    <w:rsid w:val="0026143B"/>
    <w:rsid w:val="0026176C"/>
    <w:rsid w:val="00261A29"/>
    <w:rsid w:val="0026286E"/>
    <w:rsid w:val="00262D7E"/>
    <w:rsid w:val="00263029"/>
    <w:rsid w:val="00263A15"/>
    <w:rsid w:val="002643D8"/>
    <w:rsid w:val="00265C09"/>
    <w:rsid w:val="00265E02"/>
    <w:rsid w:val="002661C0"/>
    <w:rsid w:val="002662EF"/>
    <w:rsid w:val="00266F8F"/>
    <w:rsid w:val="002673E8"/>
    <w:rsid w:val="0026745D"/>
    <w:rsid w:val="0027173A"/>
    <w:rsid w:val="002719C7"/>
    <w:rsid w:val="002727DC"/>
    <w:rsid w:val="00273115"/>
    <w:rsid w:val="00273F23"/>
    <w:rsid w:val="00275326"/>
    <w:rsid w:val="0027553E"/>
    <w:rsid w:val="00276D94"/>
    <w:rsid w:val="00277052"/>
    <w:rsid w:val="002773C1"/>
    <w:rsid w:val="0028016E"/>
    <w:rsid w:val="002811E1"/>
    <w:rsid w:val="00281B5B"/>
    <w:rsid w:val="00281D04"/>
    <w:rsid w:val="00281D18"/>
    <w:rsid w:val="00282558"/>
    <w:rsid w:val="002825BE"/>
    <w:rsid w:val="00282B55"/>
    <w:rsid w:val="0028339F"/>
    <w:rsid w:val="00284551"/>
    <w:rsid w:val="00285B97"/>
    <w:rsid w:val="00287833"/>
    <w:rsid w:val="002902C5"/>
    <w:rsid w:val="00290449"/>
    <w:rsid w:val="00291F18"/>
    <w:rsid w:val="00292128"/>
    <w:rsid w:val="00292560"/>
    <w:rsid w:val="00292DA2"/>
    <w:rsid w:val="00293633"/>
    <w:rsid w:val="00294D7F"/>
    <w:rsid w:val="002955BA"/>
    <w:rsid w:val="00295C20"/>
    <w:rsid w:val="00296A23"/>
    <w:rsid w:val="00296F6E"/>
    <w:rsid w:val="0029752B"/>
    <w:rsid w:val="002A0157"/>
    <w:rsid w:val="002A09C2"/>
    <w:rsid w:val="002A0ADB"/>
    <w:rsid w:val="002A1C79"/>
    <w:rsid w:val="002A1E1B"/>
    <w:rsid w:val="002A2B8D"/>
    <w:rsid w:val="002A3BC5"/>
    <w:rsid w:val="002A40B1"/>
    <w:rsid w:val="002A4827"/>
    <w:rsid w:val="002A5113"/>
    <w:rsid w:val="002A5885"/>
    <w:rsid w:val="002A6D3F"/>
    <w:rsid w:val="002A7239"/>
    <w:rsid w:val="002B0E41"/>
    <w:rsid w:val="002B180D"/>
    <w:rsid w:val="002B2016"/>
    <w:rsid w:val="002B2345"/>
    <w:rsid w:val="002B3C59"/>
    <w:rsid w:val="002B3DEC"/>
    <w:rsid w:val="002B4287"/>
    <w:rsid w:val="002B59A0"/>
    <w:rsid w:val="002B6482"/>
    <w:rsid w:val="002B676B"/>
    <w:rsid w:val="002B68ED"/>
    <w:rsid w:val="002B7558"/>
    <w:rsid w:val="002B77FD"/>
    <w:rsid w:val="002B7DE8"/>
    <w:rsid w:val="002C008F"/>
    <w:rsid w:val="002C1CBE"/>
    <w:rsid w:val="002C2789"/>
    <w:rsid w:val="002C352D"/>
    <w:rsid w:val="002C39E8"/>
    <w:rsid w:val="002C4006"/>
    <w:rsid w:val="002C448F"/>
    <w:rsid w:val="002C4C51"/>
    <w:rsid w:val="002C4FF7"/>
    <w:rsid w:val="002C5974"/>
    <w:rsid w:val="002C5D7F"/>
    <w:rsid w:val="002C642E"/>
    <w:rsid w:val="002C6D4E"/>
    <w:rsid w:val="002C7028"/>
    <w:rsid w:val="002C723F"/>
    <w:rsid w:val="002C7D09"/>
    <w:rsid w:val="002D03D6"/>
    <w:rsid w:val="002D0742"/>
    <w:rsid w:val="002D1242"/>
    <w:rsid w:val="002D1323"/>
    <w:rsid w:val="002D1889"/>
    <w:rsid w:val="002D1977"/>
    <w:rsid w:val="002D1B86"/>
    <w:rsid w:val="002D1FAD"/>
    <w:rsid w:val="002D26D1"/>
    <w:rsid w:val="002D26EB"/>
    <w:rsid w:val="002D2E70"/>
    <w:rsid w:val="002D2F22"/>
    <w:rsid w:val="002D3139"/>
    <w:rsid w:val="002D318B"/>
    <w:rsid w:val="002D371B"/>
    <w:rsid w:val="002D3B8E"/>
    <w:rsid w:val="002D3C79"/>
    <w:rsid w:val="002D3D53"/>
    <w:rsid w:val="002D4589"/>
    <w:rsid w:val="002D4632"/>
    <w:rsid w:val="002D51C3"/>
    <w:rsid w:val="002D5383"/>
    <w:rsid w:val="002D6AE5"/>
    <w:rsid w:val="002D7466"/>
    <w:rsid w:val="002D7E59"/>
    <w:rsid w:val="002D7EF8"/>
    <w:rsid w:val="002E015D"/>
    <w:rsid w:val="002E1C4B"/>
    <w:rsid w:val="002E1C90"/>
    <w:rsid w:val="002E3206"/>
    <w:rsid w:val="002E3533"/>
    <w:rsid w:val="002E37A2"/>
    <w:rsid w:val="002E4150"/>
    <w:rsid w:val="002E4634"/>
    <w:rsid w:val="002E4C60"/>
    <w:rsid w:val="002E538F"/>
    <w:rsid w:val="002E5FD2"/>
    <w:rsid w:val="002E64A5"/>
    <w:rsid w:val="002E783A"/>
    <w:rsid w:val="002F0061"/>
    <w:rsid w:val="002F0502"/>
    <w:rsid w:val="002F095A"/>
    <w:rsid w:val="002F0FB8"/>
    <w:rsid w:val="002F13AE"/>
    <w:rsid w:val="002F1998"/>
    <w:rsid w:val="002F1EB4"/>
    <w:rsid w:val="002F1F92"/>
    <w:rsid w:val="002F26A5"/>
    <w:rsid w:val="002F2CEB"/>
    <w:rsid w:val="002F3708"/>
    <w:rsid w:val="002F38D9"/>
    <w:rsid w:val="002F3951"/>
    <w:rsid w:val="002F39A4"/>
    <w:rsid w:val="002F45F1"/>
    <w:rsid w:val="002F4D59"/>
    <w:rsid w:val="002F58A5"/>
    <w:rsid w:val="002F5E31"/>
    <w:rsid w:val="002F612C"/>
    <w:rsid w:val="002F6D27"/>
    <w:rsid w:val="002F6FDE"/>
    <w:rsid w:val="0030029F"/>
    <w:rsid w:val="003003F1"/>
    <w:rsid w:val="003005FB"/>
    <w:rsid w:val="00300EBB"/>
    <w:rsid w:val="0030165A"/>
    <w:rsid w:val="00301F29"/>
    <w:rsid w:val="00302BEE"/>
    <w:rsid w:val="00303C53"/>
    <w:rsid w:val="00304DD7"/>
    <w:rsid w:val="003056C2"/>
    <w:rsid w:val="00305816"/>
    <w:rsid w:val="00306405"/>
    <w:rsid w:val="00306C49"/>
    <w:rsid w:val="00306E36"/>
    <w:rsid w:val="003072BB"/>
    <w:rsid w:val="003104E1"/>
    <w:rsid w:val="00310B0F"/>
    <w:rsid w:val="00310C73"/>
    <w:rsid w:val="00310DF2"/>
    <w:rsid w:val="00312053"/>
    <w:rsid w:val="003122D4"/>
    <w:rsid w:val="003134F6"/>
    <w:rsid w:val="0031398B"/>
    <w:rsid w:val="003152C7"/>
    <w:rsid w:val="0031558D"/>
    <w:rsid w:val="003155A8"/>
    <w:rsid w:val="00315D38"/>
    <w:rsid w:val="003161C1"/>
    <w:rsid w:val="003168B8"/>
    <w:rsid w:val="00317E17"/>
    <w:rsid w:val="003201BB"/>
    <w:rsid w:val="00320556"/>
    <w:rsid w:val="00320684"/>
    <w:rsid w:val="003208BC"/>
    <w:rsid w:val="003210A7"/>
    <w:rsid w:val="0032111B"/>
    <w:rsid w:val="00321624"/>
    <w:rsid w:val="00321C42"/>
    <w:rsid w:val="00321F32"/>
    <w:rsid w:val="003221CD"/>
    <w:rsid w:val="00322592"/>
    <w:rsid w:val="00322723"/>
    <w:rsid w:val="0032382E"/>
    <w:rsid w:val="003250ED"/>
    <w:rsid w:val="0032550A"/>
    <w:rsid w:val="00325CA3"/>
    <w:rsid w:val="00325D06"/>
    <w:rsid w:val="00326223"/>
    <w:rsid w:val="003276A8"/>
    <w:rsid w:val="00327935"/>
    <w:rsid w:val="003279B7"/>
    <w:rsid w:val="00327A90"/>
    <w:rsid w:val="00330B5C"/>
    <w:rsid w:val="00330E2E"/>
    <w:rsid w:val="00330EFC"/>
    <w:rsid w:val="00331306"/>
    <w:rsid w:val="00331EDE"/>
    <w:rsid w:val="00331F51"/>
    <w:rsid w:val="00332486"/>
    <w:rsid w:val="0033281F"/>
    <w:rsid w:val="003335DF"/>
    <w:rsid w:val="0033391F"/>
    <w:rsid w:val="00333A95"/>
    <w:rsid w:val="00333DC7"/>
    <w:rsid w:val="00334328"/>
    <w:rsid w:val="003363EE"/>
    <w:rsid w:val="00337329"/>
    <w:rsid w:val="003373D6"/>
    <w:rsid w:val="00337623"/>
    <w:rsid w:val="00337691"/>
    <w:rsid w:val="00337F20"/>
    <w:rsid w:val="0034043B"/>
    <w:rsid w:val="00340EA1"/>
    <w:rsid w:val="00341733"/>
    <w:rsid w:val="00341A32"/>
    <w:rsid w:val="0034209A"/>
    <w:rsid w:val="00343165"/>
    <w:rsid w:val="00343488"/>
    <w:rsid w:val="00343FA0"/>
    <w:rsid w:val="0034409D"/>
    <w:rsid w:val="00344C79"/>
    <w:rsid w:val="00345154"/>
    <w:rsid w:val="0034518F"/>
    <w:rsid w:val="00345531"/>
    <w:rsid w:val="00345864"/>
    <w:rsid w:val="00345B61"/>
    <w:rsid w:val="00345F47"/>
    <w:rsid w:val="0034601B"/>
    <w:rsid w:val="00346979"/>
    <w:rsid w:val="00346BE8"/>
    <w:rsid w:val="00346C11"/>
    <w:rsid w:val="00347E0D"/>
    <w:rsid w:val="00347E29"/>
    <w:rsid w:val="00350011"/>
    <w:rsid w:val="003508AD"/>
    <w:rsid w:val="00350A17"/>
    <w:rsid w:val="00350DD6"/>
    <w:rsid w:val="00351403"/>
    <w:rsid w:val="00351DEC"/>
    <w:rsid w:val="00352B61"/>
    <w:rsid w:val="00353085"/>
    <w:rsid w:val="003530FF"/>
    <w:rsid w:val="00353E96"/>
    <w:rsid w:val="00353F1B"/>
    <w:rsid w:val="00354070"/>
    <w:rsid w:val="003543D3"/>
    <w:rsid w:val="00354572"/>
    <w:rsid w:val="00355572"/>
    <w:rsid w:val="00355BA4"/>
    <w:rsid w:val="0035656D"/>
    <w:rsid w:val="003566C1"/>
    <w:rsid w:val="00357175"/>
    <w:rsid w:val="00357378"/>
    <w:rsid w:val="00357E07"/>
    <w:rsid w:val="00360B92"/>
    <w:rsid w:val="0036179C"/>
    <w:rsid w:val="003617ED"/>
    <w:rsid w:val="003619CB"/>
    <w:rsid w:val="00361C30"/>
    <w:rsid w:val="0036243D"/>
    <w:rsid w:val="00362DB2"/>
    <w:rsid w:val="00363F4A"/>
    <w:rsid w:val="0036416E"/>
    <w:rsid w:val="003641F4"/>
    <w:rsid w:val="00364559"/>
    <w:rsid w:val="00365FDE"/>
    <w:rsid w:val="00366068"/>
    <w:rsid w:val="003665BE"/>
    <w:rsid w:val="00366760"/>
    <w:rsid w:val="00367AF9"/>
    <w:rsid w:val="00370230"/>
    <w:rsid w:val="00370FCC"/>
    <w:rsid w:val="00371AFF"/>
    <w:rsid w:val="00371B6B"/>
    <w:rsid w:val="00371D69"/>
    <w:rsid w:val="00372AF6"/>
    <w:rsid w:val="00372BA3"/>
    <w:rsid w:val="00372CB1"/>
    <w:rsid w:val="00373E4F"/>
    <w:rsid w:val="003740AE"/>
    <w:rsid w:val="003744EB"/>
    <w:rsid w:val="00375346"/>
    <w:rsid w:val="00375849"/>
    <w:rsid w:val="00376805"/>
    <w:rsid w:val="00376B5D"/>
    <w:rsid w:val="003776B2"/>
    <w:rsid w:val="00377902"/>
    <w:rsid w:val="00377A33"/>
    <w:rsid w:val="00381F0C"/>
    <w:rsid w:val="00381FBF"/>
    <w:rsid w:val="003822FB"/>
    <w:rsid w:val="00383395"/>
    <w:rsid w:val="00384D7D"/>
    <w:rsid w:val="00385CDC"/>
    <w:rsid w:val="00386560"/>
    <w:rsid w:val="00386A1B"/>
    <w:rsid w:val="00386BFF"/>
    <w:rsid w:val="0038700F"/>
    <w:rsid w:val="0038748C"/>
    <w:rsid w:val="003877A0"/>
    <w:rsid w:val="00387F17"/>
    <w:rsid w:val="00387FCC"/>
    <w:rsid w:val="00390173"/>
    <w:rsid w:val="00390439"/>
    <w:rsid w:val="003908B0"/>
    <w:rsid w:val="00390B5D"/>
    <w:rsid w:val="00390CFB"/>
    <w:rsid w:val="00390D28"/>
    <w:rsid w:val="003914ED"/>
    <w:rsid w:val="003918F4"/>
    <w:rsid w:val="003919CB"/>
    <w:rsid w:val="003922AE"/>
    <w:rsid w:val="00392311"/>
    <w:rsid w:val="00392575"/>
    <w:rsid w:val="0039291D"/>
    <w:rsid w:val="003929C3"/>
    <w:rsid w:val="00392B2D"/>
    <w:rsid w:val="00392FAB"/>
    <w:rsid w:val="0039356E"/>
    <w:rsid w:val="00393F12"/>
    <w:rsid w:val="00394161"/>
    <w:rsid w:val="00394795"/>
    <w:rsid w:val="003948FE"/>
    <w:rsid w:val="00394B46"/>
    <w:rsid w:val="0039638F"/>
    <w:rsid w:val="0039642F"/>
    <w:rsid w:val="003965CB"/>
    <w:rsid w:val="0039698E"/>
    <w:rsid w:val="00396A36"/>
    <w:rsid w:val="00397982"/>
    <w:rsid w:val="00397C06"/>
    <w:rsid w:val="00397E21"/>
    <w:rsid w:val="003A11B5"/>
    <w:rsid w:val="003A17DF"/>
    <w:rsid w:val="003A1B35"/>
    <w:rsid w:val="003A1B8F"/>
    <w:rsid w:val="003A2523"/>
    <w:rsid w:val="003A29D2"/>
    <w:rsid w:val="003A3511"/>
    <w:rsid w:val="003A3561"/>
    <w:rsid w:val="003A36DA"/>
    <w:rsid w:val="003A3987"/>
    <w:rsid w:val="003A3E87"/>
    <w:rsid w:val="003A418F"/>
    <w:rsid w:val="003A51D8"/>
    <w:rsid w:val="003A527B"/>
    <w:rsid w:val="003A53C5"/>
    <w:rsid w:val="003A5593"/>
    <w:rsid w:val="003A5C84"/>
    <w:rsid w:val="003A67AB"/>
    <w:rsid w:val="003A6AA8"/>
    <w:rsid w:val="003A6B92"/>
    <w:rsid w:val="003A6B9C"/>
    <w:rsid w:val="003A6E7A"/>
    <w:rsid w:val="003A6EDE"/>
    <w:rsid w:val="003A6F45"/>
    <w:rsid w:val="003A768E"/>
    <w:rsid w:val="003A79CC"/>
    <w:rsid w:val="003A7A5C"/>
    <w:rsid w:val="003B0458"/>
    <w:rsid w:val="003B04C8"/>
    <w:rsid w:val="003B0A88"/>
    <w:rsid w:val="003B0EDB"/>
    <w:rsid w:val="003B151F"/>
    <w:rsid w:val="003B1848"/>
    <w:rsid w:val="003B196F"/>
    <w:rsid w:val="003B1A24"/>
    <w:rsid w:val="003B24CD"/>
    <w:rsid w:val="003B2947"/>
    <w:rsid w:val="003B2D1D"/>
    <w:rsid w:val="003B4490"/>
    <w:rsid w:val="003B450A"/>
    <w:rsid w:val="003B491E"/>
    <w:rsid w:val="003B4AAB"/>
    <w:rsid w:val="003B50B8"/>
    <w:rsid w:val="003B53BE"/>
    <w:rsid w:val="003B540D"/>
    <w:rsid w:val="003B5B90"/>
    <w:rsid w:val="003B5FC2"/>
    <w:rsid w:val="003B62E9"/>
    <w:rsid w:val="003B7452"/>
    <w:rsid w:val="003C08CF"/>
    <w:rsid w:val="003C2DEB"/>
    <w:rsid w:val="003C4355"/>
    <w:rsid w:val="003C5FB6"/>
    <w:rsid w:val="003C67C3"/>
    <w:rsid w:val="003C7913"/>
    <w:rsid w:val="003D0F84"/>
    <w:rsid w:val="003D1E84"/>
    <w:rsid w:val="003D20A2"/>
    <w:rsid w:val="003D43A6"/>
    <w:rsid w:val="003D4C4F"/>
    <w:rsid w:val="003D4EE4"/>
    <w:rsid w:val="003D5279"/>
    <w:rsid w:val="003D5DCF"/>
    <w:rsid w:val="003D6590"/>
    <w:rsid w:val="003D6B2A"/>
    <w:rsid w:val="003D6BD5"/>
    <w:rsid w:val="003E0BE1"/>
    <w:rsid w:val="003E150E"/>
    <w:rsid w:val="003E1A74"/>
    <w:rsid w:val="003E20F7"/>
    <w:rsid w:val="003E25ED"/>
    <w:rsid w:val="003E29E3"/>
    <w:rsid w:val="003E3AAB"/>
    <w:rsid w:val="003E3BCE"/>
    <w:rsid w:val="003E3C30"/>
    <w:rsid w:val="003E4C3C"/>
    <w:rsid w:val="003E4E17"/>
    <w:rsid w:val="003E5DA0"/>
    <w:rsid w:val="003E6023"/>
    <w:rsid w:val="003E6783"/>
    <w:rsid w:val="003E6B4A"/>
    <w:rsid w:val="003E70FA"/>
    <w:rsid w:val="003F05DD"/>
    <w:rsid w:val="003F07D2"/>
    <w:rsid w:val="003F08BD"/>
    <w:rsid w:val="003F0E2E"/>
    <w:rsid w:val="003F1205"/>
    <w:rsid w:val="003F14F5"/>
    <w:rsid w:val="003F186A"/>
    <w:rsid w:val="003F1B2A"/>
    <w:rsid w:val="003F1C0B"/>
    <w:rsid w:val="003F29E1"/>
    <w:rsid w:val="003F327B"/>
    <w:rsid w:val="003F43EA"/>
    <w:rsid w:val="003F4573"/>
    <w:rsid w:val="003F45E7"/>
    <w:rsid w:val="003F4CB9"/>
    <w:rsid w:val="003F52F6"/>
    <w:rsid w:val="003F5323"/>
    <w:rsid w:val="003F574F"/>
    <w:rsid w:val="003F5EEF"/>
    <w:rsid w:val="003F6561"/>
    <w:rsid w:val="003F7A2D"/>
    <w:rsid w:val="0040035E"/>
    <w:rsid w:val="00401822"/>
    <w:rsid w:val="004022B2"/>
    <w:rsid w:val="0040240D"/>
    <w:rsid w:val="00402E39"/>
    <w:rsid w:val="00402EDB"/>
    <w:rsid w:val="00404035"/>
    <w:rsid w:val="00404046"/>
    <w:rsid w:val="00404C1F"/>
    <w:rsid w:val="00404E90"/>
    <w:rsid w:val="0040520C"/>
    <w:rsid w:val="0040622D"/>
    <w:rsid w:val="004072B8"/>
    <w:rsid w:val="0040784B"/>
    <w:rsid w:val="00407DF1"/>
    <w:rsid w:val="004104F3"/>
    <w:rsid w:val="00410CC6"/>
    <w:rsid w:val="00411619"/>
    <w:rsid w:val="00411AB3"/>
    <w:rsid w:val="00411CE3"/>
    <w:rsid w:val="00411E39"/>
    <w:rsid w:val="00411E99"/>
    <w:rsid w:val="00411FF4"/>
    <w:rsid w:val="00412592"/>
    <w:rsid w:val="00413B59"/>
    <w:rsid w:val="004141BA"/>
    <w:rsid w:val="004147E3"/>
    <w:rsid w:val="0041480E"/>
    <w:rsid w:val="004148DF"/>
    <w:rsid w:val="004159E5"/>
    <w:rsid w:val="00415F09"/>
    <w:rsid w:val="004165E1"/>
    <w:rsid w:val="00416A6B"/>
    <w:rsid w:val="0041729E"/>
    <w:rsid w:val="004172E3"/>
    <w:rsid w:val="00417B78"/>
    <w:rsid w:val="00417B93"/>
    <w:rsid w:val="00420C98"/>
    <w:rsid w:val="00420DB5"/>
    <w:rsid w:val="00420EC2"/>
    <w:rsid w:val="004213A8"/>
    <w:rsid w:val="00422BA6"/>
    <w:rsid w:val="00422FC0"/>
    <w:rsid w:val="004231B6"/>
    <w:rsid w:val="004235BB"/>
    <w:rsid w:val="00424AED"/>
    <w:rsid w:val="00424CE8"/>
    <w:rsid w:val="00426545"/>
    <w:rsid w:val="00426859"/>
    <w:rsid w:val="00427478"/>
    <w:rsid w:val="00427C32"/>
    <w:rsid w:val="004300D8"/>
    <w:rsid w:val="0043062D"/>
    <w:rsid w:val="0043119B"/>
    <w:rsid w:val="00431C94"/>
    <w:rsid w:val="0043221B"/>
    <w:rsid w:val="00432367"/>
    <w:rsid w:val="00432511"/>
    <w:rsid w:val="00432DDD"/>
    <w:rsid w:val="004333A0"/>
    <w:rsid w:val="00433594"/>
    <w:rsid w:val="00433EDE"/>
    <w:rsid w:val="0043484A"/>
    <w:rsid w:val="00436E18"/>
    <w:rsid w:val="00437818"/>
    <w:rsid w:val="00437983"/>
    <w:rsid w:val="004379B3"/>
    <w:rsid w:val="00437CB2"/>
    <w:rsid w:val="00440054"/>
    <w:rsid w:val="0044029C"/>
    <w:rsid w:val="00440C52"/>
    <w:rsid w:val="00440D2C"/>
    <w:rsid w:val="004411F6"/>
    <w:rsid w:val="00441969"/>
    <w:rsid w:val="00441DFE"/>
    <w:rsid w:val="00442402"/>
    <w:rsid w:val="004429A3"/>
    <w:rsid w:val="00443A8C"/>
    <w:rsid w:val="00444455"/>
    <w:rsid w:val="00444690"/>
    <w:rsid w:val="0044539A"/>
    <w:rsid w:val="00446A0A"/>
    <w:rsid w:val="0044789C"/>
    <w:rsid w:val="00447B0A"/>
    <w:rsid w:val="004504DB"/>
    <w:rsid w:val="00450B67"/>
    <w:rsid w:val="00450F72"/>
    <w:rsid w:val="00451366"/>
    <w:rsid w:val="004514C0"/>
    <w:rsid w:val="00451926"/>
    <w:rsid w:val="00451A26"/>
    <w:rsid w:val="00451E1A"/>
    <w:rsid w:val="004532F7"/>
    <w:rsid w:val="00453399"/>
    <w:rsid w:val="00454637"/>
    <w:rsid w:val="00455124"/>
    <w:rsid w:val="004553D2"/>
    <w:rsid w:val="004559FA"/>
    <w:rsid w:val="00455AF7"/>
    <w:rsid w:val="00456EA2"/>
    <w:rsid w:val="0045725E"/>
    <w:rsid w:val="00457A7A"/>
    <w:rsid w:val="0046024E"/>
    <w:rsid w:val="00460304"/>
    <w:rsid w:val="00461321"/>
    <w:rsid w:val="004617FC"/>
    <w:rsid w:val="00461A12"/>
    <w:rsid w:val="00461AFF"/>
    <w:rsid w:val="00463125"/>
    <w:rsid w:val="00463AA0"/>
    <w:rsid w:val="00463D4F"/>
    <w:rsid w:val="00463EE2"/>
    <w:rsid w:val="00465D8C"/>
    <w:rsid w:val="00466023"/>
    <w:rsid w:val="004663B3"/>
    <w:rsid w:val="004664C3"/>
    <w:rsid w:val="00467BDE"/>
    <w:rsid w:val="004703A2"/>
    <w:rsid w:val="00470D8E"/>
    <w:rsid w:val="00471745"/>
    <w:rsid w:val="0047181D"/>
    <w:rsid w:val="00472212"/>
    <w:rsid w:val="00472482"/>
    <w:rsid w:val="00472A10"/>
    <w:rsid w:val="00472EB4"/>
    <w:rsid w:val="0047373E"/>
    <w:rsid w:val="0047373F"/>
    <w:rsid w:val="00473F0E"/>
    <w:rsid w:val="00474305"/>
    <w:rsid w:val="004747C8"/>
    <w:rsid w:val="004751CD"/>
    <w:rsid w:val="00475422"/>
    <w:rsid w:val="00475D79"/>
    <w:rsid w:val="00475EDA"/>
    <w:rsid w:val="00476336"/>
    <w:rsid w:val="004774C2"/>
    <w:rsid w:val="00480C32"/>
    <w:rsid w:val="00480C64"/>
    <w:rsid w:val="00481160"/>
    <w:rsid w:val="004816E6"/>
    <w:rsid w:val="00481F6E"/>
    <w:rsid w:val="00483335"/>
    <w:rsid w:val="0048333E"/>
    <w:rsid w:val="0048364C"/>
    <w:rsid w:val="004839F6"/>
    <w:rsid w:val="00483B64"/>
    <w:rsid w:val="00484B6C"/>
    <w:rsid w:val="0048526F"/>
    <w:rsid w:val="0048601C"/>
    <w:rsid w:val="00486451"/>
    <w:rsid w:val="00486D10"/>
    <w:rsid w:val="004908C7"/>
    <w:rsid w:val="00491F57"/>
    <w:rsid w:val="004921C5"/>
    <w:rsid w:val="00492DA3"/>
    <w:rsid w:val="00493850"/>
    <w:rsid w:val="00493C5B"/>
    <w:rsid w:val="0049437D"/>
    <w:rsid w:val="00495416"/>
    <w:rsid w:val="004958E7"/>
    <w:rsid w:val="0049679F"/>
    <w:rsid w:val="00497991"/>
    <w:rsid w:val="004A00D2"/>
    <w:rsid w:val="004A0643"/>
    <w:rsid w:val="004A066A"/>
    <w:rsid w:val="004A0A12"/>
    <w:rsid w:val="004A0F18"/>
    <w:rsid w:val="004A1236"/>
    <w:rsid w:val="004A164B"/>
    <w:rsid w:val="004A18AA"/>
    <w:rsid w:val="004A2FDC"/>
    <w:rsid w:val="004A2FDF"/>
    <w:rsid w:val="004A3208"/>
    <w:rsid w:val="004A5E47"/>
    <w:rsid w:val="004A67CE"/>
    <w:rsid w:val="004A6E6E"/>
    <w:rsid w:val="004A713A"/>
    <w:rsid w:val="004B0070"/>
    <w:rsid w:val="004B0A05"/>
    <w:rsid w:val="004B0D8E"/>
    <w:rsid w:val="004B102B"/>
    <w:rsid w:val="004B11A3"/>
    <w:rsid w:val="004B196A"/>
    <w:rsid w:val="004B217E"/>
    <w:rsid w:val="004B2FE9"/>
    <w:rsid w:val="004B311D"/>
    <w:rsid w:val="004B3D22"/>
    <w:rsid w:val="004B4023"/>
    <w:rsid w:val="004B49B2"/>
    <w:rsid w:val="004B54E5"/>
    <w:rsid w:val="004B5570"/>
    <w:rsid w:val="004B5888"/>
    <w:rsid w:val="004C0B8D"/>
    <w:rsid w:val="004C0F41"/>
    <w:rsid w:val="004C10D7"/>
    <w:rsid w:val="004C11EA"/>
    <w:rsid w:val="004C143D"/>
    <w:rsid w:val="004C1A0F"/>
    <w:rsid w:val="004C1DCE"/>
    <w:rsid w:val="004C2A91"/>
    <w:rsid w:val="004C30A4"/>
    <w:rsid w:val="004C35CA"/>
    <w:rsid w:val="004C3DD7"/>
    <w:rsid w:val="004C4196"/>
    <w:rsid w:val="004C444C"/>
    <w:rsid w:val="004C4C40"/>
    <w:rsid w:val="004C4CE2"/>
    <w:rsid w:val="004C50FC"/>
    <w:rsid w:val="004C56BE"/>
    <w:rsid w:val="004C5FB6"/>
    <w:rsid w:val="004C6337"/>
    <w:rsid w:val="004C68F3"/>
    <w:rsid w:val="004C6C82"/>
    <w:rsid w:val="004C77B6"/>
    <w:rsid w:val="004C7EF6"/>
    <w:rsid w:val="004D036A"/>
    <w:rsid w:val="004D0E2A"/>
    <w:rsid w:val="004D1186"/>
    <w:rsid w:val="004D18A4"/>
    <w:rsid w:val="004D258C"/>
    <w:rsid w:val="004D2908"/>
    <w:rsid w:val="004D2AB9"/>
    <w:rsid w:val="004D2ED3"/>
    <w:rsid w:val="004D31BC"/>
    <w:rsid w:val="004D35D9"/>
    <w:rsid w:val="004D425B"/>
    <w:rsid w:val="004D453E"/>
    <w:rsid w:val="004D4BCF"/>
    <w:rsid w:val="004D5592"/>
    <w:rsid w:val="004D5879"/>
    <w:rsid w:val="004D5929"/>
    <w:rsid w:val="004D6BCB"/>
    <w:rsid w:val="004D6E24"/>
    <w:rsid w:val="004D6E29"/>
    <w:rsid w:val="004D6F5E"/>
    <w:rsid w:val="004E4727"/>
    <w:rsid w:val="004E47D7"/>
    <w:rsid w:val="004E589D"/>
    <w:rsid w:val="004E5A33"/>
    <w:rsid w:val="004E64E1"/>
    <w:rsid w:val="004E6BD0"/>
    <w:rsid w:val="004E6C65"/>
    <w:rsid w:val="004E6F8C"/>
    <w:rsid w:val="004E6F9B"/>
    <w:rsid w:val="004E70F5"/>
    <w:rsid w:val="004F0172"/>
    <w:rsid w:val="004F1901"/>
    <w:rsid w:val="004F2341"/>
    <w:rsid w:val="004F2810"/>
    <w:rsid w:val="004F2DBE"/>
    <w:rsid w:val="004F38C8"/>
    <w:rsid w:val="004F4845"/>
    <w:rsid w:val="004F4B1E"/>
    <w:rsid w:val="004F4C27"/>
    <w:rsid w:val="004F563B"/>
    <w:rsid w:val="004F568D"/>
    <w:rsid w:val="004F6793"/>
    <w:rsid w:val="004F6807"/>
    <w:rsid w:val="004F7447"/>
    <w:rsid w:val="004F7B29"/>
    <w:rsid w:val="004F7BB9"/>
    <w:rsid w:val="00500893"/>
    <w:rsid w:val="00500F9C"/>
    <w:rsid w:val="00501EA0"/>
    <w:rsid w:val="00501FA2"/>
    <w:rsid w:val="00503419"/>
    <w:rsid w:val="005034FB"/>
    <w:rsid w:val="00503610"/>
    <w:rsid w:val="00503C12"/>
    <w:rsid w:val="00504202"/>
    <w:rsid w:val="00504691"/>
    <w:rsid w:val="005049AE"/>
    <w:rsid w:val="00504F9A"/>
    <w:rsid w:val="00506AD3"/>
    <w:rsid w:val="00507AF9"/>
    <w:rsid w:val="00507B31"/>
    <w:rsid w:val="0051045E"/>
    <w:rsid w:val="00510D5F"/>
    <w:rsid w:val="005127F9"/>
    <w:rsid w:val="0051293A"/>
    <w:rsid w:val="00512A5A"/>
    <w:rsid w:val="00512BD2"/>
    <w:rsid w:val="00513C89"/>
    <w:rsid w:val="00513FB7"/>
    <w:rsid w:val="005155D3"/>
    <w:rsid w:val="005159CF"/>
    <w:rsid w:val="00516190"/>
    <w:rsid w:val="005164DB"/>
    <w:rsid w:val="0051721E"/>
    <w:rsid w:val="005203BA"/>
    <w:rsid w:val="00520746"/>
    <w:rsid w:val="00520D22"/>
    <w:rsid w:val="00520D94"/>
    <w:rsid w:val="00520EE0"/>
    <w:rsid w:val="005215C1"/>
    <w:rsid w:val="00522445"/>
    <w:rsid w:val="00522E23"/>
    <w:rsid w:val="00523559"/>
    <w:rsid w:val="00524195"/>
    <w:rsid w:val="005247FA"/>
    <w:rsid w:val="00524856"/>
    <w:rsid w:val="0052488F"/>
    <w:rsid w:val="00525E8D"/>
    <w:rsid w:val="00526267"/>
    <w:rsid w:val="00527103"/>
    <w:rsid w:val="00527425"/>
    <w:rsid w:val="0052783F"/>
    <w:rsid w:val="00527D33"/>
    <w:rsid w:val="00530325"/>
    <w:rsid w:val="00530735"/>
    <w:rsid w:val="00530C7A"/>
    <w:rsid w:val="00530E66"/>
    <w:rsid w:val="005316F8"/>
    <w:rsid w:val="00531A72"/>
    <w:rsid w:val="00531D91"/>
    <w:rsid w:val="00531E68"/>
    <w:rsid w:val="005327BD"/>
    <w:rsid w:val="0053290E"/>
    <w:rsid w:val="00533AD0"/>
    <w:rsid w:val="00535124"/>
    <w:rsid w:val="005355EE"/>
    <w:rsid w:val="005362F4"/>
    <w:rsid w:val="0053684E"/>
    <w:rsid w:val="00536CF7"/>
    <w:rsid w:val="00536F43"/>
    <w:rsid w:val="00536F63"/>
    <w:rsid w:val="00537013"/>
    <w:rsid w:val="00537B40"/>
    <w:rsid w:val="005403B6"/>
    <w:rsid w:val="0054041C"/>
    <w:rsid w:val="005409C6"/>
    <w:rsid w:val="00541161"/>
    <w:rsid w:val="005413C7"/>
    <w:rsid w:val="0054153C"/>
    <w:rsid w:val="00541C8C"/>
    <w:rsid w:val="00541CF7"/>
    <w:rsid w:val="00541E5A"/>
    <w:rsid w:val="005422F7"/>
    <w:rsid w:val="00542A29"/>
    <w:rsid w:val="00542AF7"/>
    <w:rsid w:val="00542F38"/>
    <w:rsid w:val="00542FE3"/>
    <w:rsid w:val="005438A2"/>
    <w:rsid w:val="00543CBC"/>
    <w:rsid w:val="005440C5"/>
    <w:rsid w:val="00544D5E"/>
    <w:rsid w:val="00545276"/>
    <w:rsid w:val="005452CA"/>
    <w:rsid w:val="00545849"/>
    <w:rsid w:val="0054594B"/>
    <w:rsid w:val="00545A01"/>
    <w:rsid w:val="0054619F"/>
    <w:rsid w:val="00546C0F"/>
    <w:rsid w:val="0054727D"/>
    <w:rsid w:val="0054755C"/>
    <w:rsid w:val="0054770B"/>
    <w:rsid w:val="005478FF"/>
    <w:rsid w:val="00547974"/>
    <w:rsid w:val="00547B34"/>
    <w:rsid w:val="00547B63"/>
    <w:rsid w:val="00547FD2"/>
    <w:rsid w:val="00550BB0"/>
    <w:rsid w:val="00550BBA"/>
    <w:rsid w:val="00550C58"/>
    <w:rsid w:val="0055157D"/>
    <w:rsid w:val="00552603"/>
    <w:rsid w:val="00552B05"/>
    <w:rsid w:val="0055330F"/>
    <w:rsid w:val="00553600"/>
    <w:rsid w:val="005539FB"/>
    <w:rsid w:val="00554316"/>
    <w:rsid w:val="005543B9"/>
    <w:rsid w:val="0055442F"/>
    <w:rsid w:val="00554A0E"/>
    <w:rsid w:val="00554F3A"/>
    <w:rsid w:val="005553ED"/>
    <w:rsid w:val="00556157"/>
    <w:rsid w:val="005562C1"/>
    <w:rsid w:val="00556434"/>
    <w:rsid w:val="00556E05"/>
    <w:rsid w:val="00557BF8"/>
    <w:rsid w:val="00557FBF"/>
    <w:rsid w:val="00560C89"/>
    <w:rsid w:val="0056122F"/>
    <w:rsid w:val="005612E7"/>
    <w:rsid w:val="00561A26"/>
    <w:rsid w:val="00561D70"/>
    <w:rsid w:val="00562850"/>
    <w:rsid w:val="00562C42"/>
    <w:rsid w:val="00562D0A"/>
    <w:rsid w:val="00563386"/>
    <w:rsid w:val="00563A6D"/>
    <w:rsid w:val="00563C05"/>
    <w:rsid w:val="00563F94"/>
    <w:rsid w:val="00564832"/>
    <w:rsid w:val="00564E4D"/>
    <w:rsid w:val="0056555F"/>
    <w:rsid w:val="00565714"/>
    <w:rsid w:val="00565E35"/>
    <w:rsid w:val="00565F9C"/>
    <w:rsid w:val="00566535"/>
    <w:rsid w:val="00567171"/>
    <w:rsid w:val="00567E8E"/>
    <w:rsid w:val="00567F04"/>
    <w:rsid w:val="005711A1"/>
    <w:rsid w:val="00571E6F"/>
    <w:rsid w:val="0057230E"/>
    <w:rsid w:val="005735BD"/>
    <w:rsid w:val="00574ECF"/>
    <w:rsid w:val="00575413"/>
    <w:rsid w:val="00575472"/>
    <w:rsid w:val="00576C88"/>
    <w:rsid w:val="00577282"/>
    <w:rsid w:val="00577E15"/>
    <w:rsid w:val="005803B4"/>
    <w:rsid w:val="005811FA"/>
    <w:rsid w:val="005815A2"/>
    <w:rsid w:val="00582E46"/>
    <w:rsid w:val="00582FE1"/>
    <w:rsid w:val="00583160"/>
    <w:rsid w:val="00583312"/>
    <w:rsid w:val="00584A4A"/>
    <w:rsid w:val="00585752"/>
    <w:rsid w:val="005866EB"/>
    <w:rsid w:val="00586FBD"/>
    <w:rsid w:val="00590BA5"/>
    <w:rsid w:val="005911B7"/>
    <w:rsid w:val="00591471"/>
    <w:rsid w:val="0059207F"/>
    <w:rsid w:val="00593617"/>
    <w:rsid w:val="005938E3"/>
    <w:rsid w:val="00593C0A"/>
    <w:rsid w:val="00593DDD"/>
    <w:rsid w:val="00594191"/>
    <w:rsid w:val="0059471C"/>
    <w:rsid w:val="00594952"/>
    <w:rsid w:val="0059528C"/>
    <w:rsid w:val="005955D1"/>
    <w:rsid w:val="00595F8B"/>
    <w:rsid w:val="0059681B"/>
    <w:rsid w:val="00596A8F"/>
    <w:rsid w:val="00596AB9"/>
    <w:rsid w:val="00596D40"/>
    <w:rsid w:val="005A1803"/>
    <w:rsid w:val="005A19B6"/>
    <w:rsid w:val="005A1ACC"/>
    <w:rsid w:val="005A1C20"/>
    <w:rsid w:val="005A1E1E"/>
    <w:rsid w:val="005A205D"/>
    <w:rsid w:val="005A2D8E"/>
    <w:rsid w:val="005A33FC"/>
    <w:rsid w:val="005A3B7D"/>
    <w:rsid w:val="005A3B9C"/>
    <w:rsid w:val="005A47D3"/>
    <w:rsid w:val="005A5506"/>
    <w:rsid w:val="005A61EF"/>
    <w:rsid w:val="005A69D0"/>
    <w:rsid w:val="005A6CEB"/>
    <w:rsid w:val="005A75B1"/>
    <w:rsid w:val="005B0748"/>
    <w:rsid w:val="005B0907"/>
    <w:rsid w:val="005B0DF8"/>
    <w:rsid w:val="005B1636"/>
    <w:rsid w:val="005B1F2B"/>
    <w:rsid w:val="005B3966"/>
    <w:rsid w:val="005B39E3"/>
    <w:rsid w:val="005B3DB5"/>
    <w:rsid w:val="005B4600"/>
    <w:rsid w:val="005B4D3E"/>
    <w:rsid w:val="005B5844"/>
    <w:rsid w:val="005B6043"/>
    <w:rsid w:val="005B6A9A"/>
    <w:rsid w:val="005B6FC9"/>
    <w:rsid w:val="005B731F"/>
    <w:rsid w:val="005B77EE"/>
    <w:rsid w:val="005C029B"/>
    <w:rsid w:val="005C08F8"/>
    <w:rsid w:val="005C12F9"/>
    <w:rsid w:val="005C1805"/>
    <w:rsid w:val="005C2F2B"/>
    <w:rsid w:val="005C3BB5"/>
    <w:rsid w:val="005C3C8F"/>
    <w:rsid w:val="005C4616"/>
    <w:rsid w:val="005C4E22"/>
    <w:rsid w:val="005C54CD"/>
    <w:rsid w:val="005C739D"/>
    <w:rsid w:val="005C75E1"/>
    <w:rsid w:val="005C791C"/>
    <w:rsid w:val="005D086C"/>
    <w:rsid w:val="005D161C"/>
    <w:rsid w:val="005D1666"/>
    <w:rsid w:val="005D2C43"/>
    <w:rsid w:val="005D2CDF"/>
    <w:rsid w:val="005D3B56"/>
    <w:rsid w:val="005D4704"/>
    <w:rsid w:val="005D6AD0"/>
    <w:rsid w:val="005D7FD8"/>
    <w:rsid w:val="005E00CA"/>
    <w:rsid w:val="005E00D6"/>
    <w:rsid w:val="005E061B"/>
    <w:rsid w:val="005E0850"/>
    <w:rsid w:val="005E2C9D"/>
    <w:rsid w:val="005E327C"/>
    <w:rsid w:val="005E400D"/>
    <w:rsid w:val="005E4C46"/>
    <w:rsid w:val="005E5039"/>
    <w:rsid w:val="005E50C2"/>
    <w:rsid w:val="005E5179"/>
    <w:rsid w:val="005E5590"/>
    <w:rsid w:val="005E56C2"/>
    <w:rsid w:val="005E5D2E"/>
    <w:rsid w:val="005E5EAE"/>
    <w:rsid w:val="005E5FA2"/>
    <w:rsid w:val="005E6D0A"/>
    <w:rsid w:val="005E77B8"/>
    <w:rsid w:val="005E77FC"/>
    <w:rsid w:val="005E79A9"/>
    <w:rsid w:val="005E7EE2"/>
    <w:rsid w:val="005F00F7"/>
    <w:rsid w:val="005F0FB1"/>
    <w:rsid w:val="005F1070"/>
    <w:rsid w:val="005F1D8E"/>
    <w:rsid w:val="005F1FA6"/>
    <w:rsid w:val="005F2F0B"/>
    <w:rsid w:val="005F300D"/>
    <w:rsid w:val="005F30F6"/>
    <w:rsid w:val="005F37C9"/>
    <w:rsid w:val="005F37DE"/>
    <w:rsid w:val="005F3B7E"/>
    <w:rsid w:val="005F46CF"/>
    <w:rsid w:val="005F4A42"/>
    <w:rsid w:val="005F520C"/>
    <w:rsid w:val="005F68B8"/>
    <w:rsid w:val="005F6F89"/>
    <w:rsid w:val="005F7052"/>
    <w:rsid w:val="005F735D"/>
    <w:rsid w:val="005F73CC"/>
    <w:rsid w:val="0060009A"/>
    <w:rsid w:val="00600140"/>
    <w:rsid w:val="00600B9E"/>
    <w:rsid w:val="00600E9B"/>
    <w:rsid w:val="00600F87"/>
    <w:rsid w:val="0060187E"/>
    <w:rsid w:val="00601BB7"/>
    <w:rsid w:val="00601C61"/>
    <w:rsid w:val="0060307F"/>
    <w:rsid w:val="0060324F"/>
    <w:rsid w:val="0060335A"/>
    <w:rsid w:val="00603715"/>
    <w:rsid w:val="00603C96"/>
    <w:rsid w:val="00604F20"/>
    <w:rsid w:val="00605BFA"/>
    <w:rsid w:val="00606842"/>
    <w:rsid w:val="006109A0"/>
    <w:rsid w:val="00611147"/>
    <w:rsid w:val="0061140C"/>
    <w:rsid w:val="0061175C"/>
    <w:rsid w:val="00611A24"/>
    <w:rsid w:val="00611B3F"/>
    <w:rsid w:val="00611BF7"/>
    <w:rsid w:val="00612DC9"/>
    <w:rsid w:val="0061440F"/>
    <w:rsid w:val="006144AB"/>
    <w:rsid w:val="0061478F"/>
    <w:rsid w:val="00615850"/>
    <w:rsid w:val="00615980"/>
    <w:rsid w:val="00615C41"/>
    <w:rsid w:val="0061632E"/>
    <w:rsid w:val="00617B29"/>
    <w:rsid w:val="006208CA"/>
    <w:rsid w:val="00620945"/>
    <w:rsid w:val="0062135A"/>
    <w:rsid w:val="00621780"/>
    <w:rsid w:val="00621928"/>
    <w:rsid w:val="00621A82"/>
    <w:rsid w:val="00622651"/>
    <w:rsid w:val="00623DD0"/>
    <w:rsid w:val="00624071"/>
    <w:rsid w:val="0062468F"/>
    <w:rsid w:val="00624F34"/>
    <w:rsid w:val="006258BF"/>
    <w:rsid w:val="00625C30"/>
    <w:rsid w:val="0062640D"/>
    <w:rsid w:val="00627445"/>
    <w:rsid w:val="00627A2F"/>
    <w:rsid w:val="00630642"/>
    <w:rsid w:val="00630C45"/>
    <w:rsid w:val="0063152F"/>
    <w:rsid w:val="00631FEF"/>
    <w:rsid w:val="0063220A"/>
    <w:rsid w:val="00632C25"/>
    <w:rsid w:val="006333D7"/>
    <w:rsid w:val="00634211"/>
    <w:rsid w:val="00634784"/>
    <w:rsid w:val="00634E72"/>
    <w:rsid w:val="0063527B"/>
    <w:rsid w:val="00635E68"/>
    <w:rsid w:val="0063637B"/>
    <w:rsid w:val="00636F2B"/>
    <w:rsid w:val="00637D86"/>
    <w:rsid w:val="00637E9E"/>
    <w:rsid w:val="006402DE"/>
    <w:rsid w:val="006408CA"/>
    <w:rsid w:val="00640FD9"/>
    <w:rsid w:val="0064195F"/>
    <w:rsid w:val="00641ECC"/>
    <w:rsid w:val="00642123"/>
    <w:rsid w:val="00642148"/>
    <w:rsid w:val="0064220D"/>
    <w:rsid w:val="00643254"/>
    <w:rsid w:val="00643BDB"/>
    <w:rsid w:val="00643E6F"/>
    <w:rsid w:val="006441A9"/>
    <w:rsid w:val="00644C5C"/>
    <w:rsid w:val="00645A37"/>
    <w:rsid w:val="00646A45"/>
    <w:rsid w:val="00647FFA"/>
    <w:rsid w:val="00650005"/>
    <w:rsid w:val="00651BEB"/>
    <w:rsid w:val="00652377"/>
    <w:rsid w:val="00652909"/>
    <w:rsid w:val="00653DB1"/>
    <w:rsid w:val="00653FD1"/>
    <w:rsid w:val="00654403"/>
    <w:rsid w:val="00654D09"/>
    <w:rsid w:val="00654EB4"/>
    <w:rsid w:val="00654F51"/>
    <w:rsid w:val="00655A59"/>
    <w:rsid w:val="006564D7"/>
    <w:rsid w:val="006567AA"/>
    <w:rsid w:val="00656A36"/>
    <w:rsid w:val="00657607"/>
    <w:rsid w:val="00660179"/>
    <w:rsid w:val="0066087F"/>
    <w:rsid w:val="00660A8D"/>
    <w:rsid w:val="0066182A"/>
    <w:rsid w:val="00661A58"/>
    <w:rsid w:val="00661D76"/>
    <w:rsid w:val="00665074"/>
    <w:rsid w:val="00665567"/>
    <w:rsid w:val="0066599B"/>
    <w:rsid w:val="00666DC9"/>
    <w:rsid w:val="00667244"/>
    <w:rsid w:val="0067028E"/>
    <w:rsid w:val="0067068B"/>
    <w:rsid w:val="00670B6C"/>
    <w:rsid w:val="0067163E"/>
    <w:rsid w:val="00671BCC"/>
    <w:rsid w:val="0067206F"/>
    <w:rsid w:val="006723BF"/>
    <w:rsid w:val="006727E1"/>
    <w:rsid w:val="006728E2"/>
    <w:rsid w:val="006731EB"/>
    <w:rsid w:val="00673FFF"/>
    <w:rsid w:val="00674775"/>
    <w:rsid w:val="006763E0"/>
    <w:rsid w:val="0067658E"/>
    <w:rsid w:val="00676CD5"/>
    <w:rsid w:val="00677380"/>
    <w:rsid w:val="006775AA"/>
    <w:rsid w:val="00677B1E"/>
    <w:rsid w:val="0068022A"/>
    <w:rsid w:val="00681F1F"/>
    <w:rsid w:val="00683A77"/>
    <w:rsid w:val="00684688"/>
    <w:rsid w:val="00684861"/>
    <w:rsid w:val="00684BF3"/>
    <w:rsid w:val="006851FA"/>
    <w:rsid w:val="00686A2F"/>
    <w:rsid w:val="0068774B"/>
    <w:rsid w:val="00687EAB"/>
    <w:rsid w:val="0069030E"/>
    <w:rsid w:val="0069097D"/>
    <w:rsid w:val="00690D5F"/>
    <w:rsid w:val="00690E60"/>
    <w:rsid w:val="0069173C"/>
    <w:rsid w:val="006917A9"/>
    <w:rsid w:val="00691C94"/>
    <w:rsid w:val="00691D07"/>
    <w:rsid w:val="0069246A"/>
    <w:rsid w:val="00692729"/>
    <w:rsid w:val="00692816"/>
    <w:rsid w:val="006941AD"/>
    <w:rsid w:val="006944FB"/>
    <w:rsid w:val="0069542B"/>
    <w:rsid w:val="00695D39"/>
    <w:rsid w:val="00696D1D"/>
    <w:rsid w:val="0069725C"/>
    <w:rsid w:val="00697619"/>
    <w:rsid w:val="006A1768"/>
    <w:rsid w:val="006A1EF1"/>
    <w:rsid w:val="006A2072"/>
    <w:rsid w:val="006A2DB7"/>
    <w:rsid w:val="006A3B4E"/>
    <w:rsid w:val="006A49CB"/>
    <w:rsid w:val="006A54D8"/>
    <w:rsid w:val="006A5911"/>
    <w:rsid w:val="006A59AB"/>
    <w:rsid w:val="006A619D"/>
    <w:rsid w:val="006A6231"/>
    <w:rsid w:val="006A71C1"/>
    <w:rsid w:val="006B07D4"/>
    <w:rsid w:val="006B1299"/>
    <w:rsid w:val="006B1A5F"/>
    <w:rsid w:val="006B2C07"/>
    <w:rsid w:val="006B30CE"/>
    <w:rsid w:val="006B33AA"/>
    <w:rsid w:val="006B3A15"/>
    <w:rsid w:val="006B3B38"/>
    <w:rsid w:val="006B40EB"/>
    <w:rsid w:val="006B47CB"/>
    <w:rsid w:val="006B4951"/>
    <w:rsid w:val="006B4C6A"/>
    <w:rsid w:val="006B5D55"/>
    <w:rsid w:val="006B6238"/>
    <w:rsid w:val="006B6499"/>
    <w:rsid w:val="006B65A9"/>
    <w:rsid w:val="006B6B09"/>
    <w:rsid w:val="006B6E41"/>
    <w:rsid w:val="006B70CA"/>
    <w:rsid w:val="006B722F"/>
    <w:rsid w:val="006B7EEA"/>
    <w:rsid w:val="006C0B99"/>
    <w:rsid w:val="006C160F"/>
    <w:rsid w:val="006C1C8B"/>
    <w:rsid w:val="006C20DA"/>
    <w:rsid w:val="006C26F9"/>
    <w:rsid w:val="006C275A"/>
    <w:rsid w:val="006C28EF"/>
    <w:rsid w:val="006C38C1"/>
    <w:rsid w:val="006C5AAB"/>
    <w:rsid w:val="006C706E"/>
    <w:rsid w:val="006C7090"/>
    <w:rsid w:val="006C77BA"/>
    <w:rsid w:val="006C7DF7"/>
    <w:rsid w:val="006C7E6D"/>
    <w:rsid w:val="006D0C68"/>
    <w:rsid w:val="006D2AE4"/>
    <w:rsid w:val="006D2BF7"/>
    <w:rsid w:val="006D2F93"/>
    <w:rsid w:val="006D3522"/>
    <w:rsid w:val="006D38D1"/>
    <w:rsid w:val="006D3CCD"/>
    <w:rsid w:val="006D46F4"/>
    <w:rsid w:val="006D516C"/>
    <w:rsid w:val="006D58CB"/>
    <w:rsid w:val="006D6484"/>
    <w:rsid w:val="006D6804"/>
    <w:rsid w:val="006D69B0"/>
    <w:rsid w:val="006D742D"/>
    <w:rsid w:val="006D7C92"/>
    <w:rsid w:val="006D7D53"/>
    <w:rsid w:val="006E00DA"/>
    <w:rsid w:val="006E01F1"/>
    <w:rsid w:val="006E0C61"/>
    <w:rsid w:val="006E102C"/>
    <w:rsid w:val="006E1F78"/>
    <w:rsid w:val="006E227E"/>
    <w:rsid w:val="006E243B"/>
    <w:rsid w:val="006E2E7F"/>
    <w:rsid w:val="006E433C"/>
    <w:rsid w:val="006E5022"/>
    <w:rsid w:val="006E5080"/>
    <w:rsid w:val="006E54AB"/>
    <w:rsid w:val="006E56C4"/>
    <w:rsid w:val="006E5A80"/>
    <w:rsid w:val="006E5E7E"/>
    <w:rsid w:val="006E6141"/>
    <w:rsid w:val="006E6B6F"/>
    <w:rsid w:val="006E6BFE"/>
    <w:rsid w:val="006E7B85"/>
    <w:rsid w:val="006F0756"/>
    <w:rsid w:val="006F124F"/>
    <w:rsid w:val="006F24A3"/>
    <w:rsid w:val="006F3601"/>
    <w:rsid w:val="006F3B52"/>
    <w:rsid w:val="006F51AD"/>
    <w:rsid w:val="006F5402"/>
    <w:rsid w:val="006F5B00"/>
    <w:rsid w:val="006F5F14"/>
    <w:rsid w:val="006F5F98"/>
    <w:rsid w:val="006F68E1"/>
    <w:rsid w:val="006F6CBF"/>
    <w:rsid w:val="006F7DBF"/>
    <w:rsid w:val="0070031D"/>
    <w:rsid w:val="00701213"/>
    <w:rsid w:val="0070138D"/>
    <w:rsid w:val="0070177D"/>
    <w:rsid w:val="00701979"/>
    <w:rsid w:val="00702D68"/>
    <w:rsid w:val="007039A8"/>
    <w:rsid w:val="00703C33"/>
    <w:rsid w:val="00704286"/>
    <w:rsid w:val="007042F5"/>
    <w:rsid w:val="00704703"/>
    <w:rsid w:val="0070550C"/>
    <w:rsid w:val="00705862"/>
    <w:rsid w:val="00706A42"/>
    <w:rsid w:val="0070732F"/>
    <w:rsid w:val="00707C47"/>
    <w:rsid w:val="00707E85"/>
    <w:rsid w:val="00710362"/>
    <w:rsid w:val="007106A4"/>
    <w:rsid w:val="0071231F"/>
    <w:rsid w:val="00712F03"/>
    <w:rsid w:val="00713276"/>
    <w:rsid w:val="00713517"/>
    <w:rsid w:val="0071365A"/>
    <w:rsid w:val="007140F4"/>
    <w:rsid w:val="007141AB"/>
    <w:rsid w:val="0071679E"/>
    <w:rsid w:val="00716DE6"/>
    <w:rsid w:val="007170BF"/>
    <w:rsid w:val="007171FD"/>
    <w:rsid w:val="00717296"/>
    <w:rsid w:val="007172D9"/>
    <w:rsid w:val="00717B7A"/>
    <w:rsid w:val="00717ED1"/>
    <w:rsid w:val="00720A90"/>
    <w:rsid w:val="00720C9C"/>
    <w:rsid w:val="0072140B"/>
    <w:rsid w:val="00721656"/>
    <w:rsid w:val="007217A4"/>
    <w:rsid w:val="00721848"/>
    <w:rsid w:val="00721AF6"/>
    <w:rsid w:val="00721C4D"/>
    <w:rsid w:val="00721F6F"/>
    <w:rsid w:val="00725EA7"/>
    <w:rsid w:val="0072638E"/>
    <w:rsid w:val="007264C3"/>
    <w:rsid w:val="00726C55"/>
    <w:rsid w:val="0072783D"/>
    <w:rsid w:val="00730B73"/>
    <w:rsid w:val="00730D93"/>
    <w:rsid w:val="007315C3"/>
    <w:rsid w:val="00732669"/>
    <w:rsid w:val="00732671"/>
    <w:rsid w:val="0073512B"/>
    <w:rsid w:val="007355E8"/>
    <w:rsid w:val="007362AF"/>
    <w:rsid w:val="00736AE6"/>
    <w:rsid w:val="00736B4A"/>
    <w:rsid w:val="00740737"/>
    <w:rsid w:val="00742205"/>
    <w:rsid w:val="00742341"/>
    <w:rsid w:val="00742BA7"/>
    <w:rsid w:val="0074355D"/>
    <w:rsid w:val="007439A8"/>
    <w:rsid w:val="00743C01"/>
    <w:rsid w:val="00743E17"/>
    <w:rsid w:val="007442BD"/>
    <w:rsid w:val="007452EF"/>
    <w:rsid w:val="0074595F"/>
    <w:rsid w:val="00745FE6"/>
    <w:rsid w:val="00746083"/>
    <w:rsid w:val="0074662A"/>
    <w:rsid w:val="0074662F"/>
    <w:rsid w:val="007468EC"/>
    <w:rsid w:val="0074738F"/>
    <w:rsid w:val="007479E6"/>
    <w:rsid w:val="0075099D"/>
    <w:rsid w:val="00751661"/>
    <w:rsid w:val="00751811"/>
    <w:rsid w:val="0075386C"/>
    <w:rsid w:val="007539EA"/>
    <w:rsid w:val="00753A00"/>
    <w:rsid w:val="00754064"/>
    <w:rsid w:val="007543A0"/>
    <w:rsid w:val="00754C2E"/>
    <w:rsid w:val="00754E51"/>
    <w:rsid w:val="00755A17"/>
    <w:rsid w:val="00756D16"/>
    <w:rsid w:val="00757550"/>
    <w:rsid w:val="00757B86"/>
    <w:rsid w:val="00760B18"/>
    <w:rsid w:val="007611F3"/>
    <w:rsid w:val="0076152B"/>
    <w:rsid w:val="007617A8"/>
    <w:rsid w:val="00762B3F"/>
    <w:rsid w:val="00763720"/>
    <w:rsid w:val="00763CD2"/>
    <w:rsid w:val="00763ECB"/>
    <w:rsid w:val="007640AD"/>
    <w:rsid w:val="007656F7"/>
    <w:rsid w:val="00765722"/>
    <w:rsid w:val="00766094"/>
    <w:rsid w:val="00766D7F"/>
    <w:rsid w:val="00767167"/>
    <w:rsid w:val="00767173"/>
    <w:rsid w:val="00767BFB"/>
    <w:rsid w:val="007703BC"/>
    <w:rsid w:val="00771046"/>
    <w:rsid w:val="007711FE"/>
    <w:rsid w:val="0077179B"/>
    <w:rsid w:val="00771CC7"/>
    <w:rsid w:val="00771FD1"/>
    <w:rsid w:val="0077336E"/>
    <w:rsid w:val="00773428"/>
    <w:rsid w:val="007734FA"/>
    <w:rsid w:val="0077450A"/>
    <w:rsid w:val="00774DD2"/>
    <w:rsid w:val="0077505F"/>
    <w:rsid w:val="00776517"/>
    <w:rsid w:val="00777246"/>
    <w:rsid w:val="00777A1B"/>
    <w:rsid w:val="00777B3E"/>
    <w:rsid w:val="0078028D"/>
    <w:rsid w:val="007807C8"/>
    <w:rsid w:val="00780F1C"/>
    <w:rsid w:val="00781722"/>
    <w:rsid w:val="00781B33"/>
    <w:rsid w:val="00782015"/>
    <w:rsid w:val="00782100"/>
    <w:rsid w:val="007828F9"/>
    <w:rsid w:val="0078381E"/>
    <w:rsid w:val="00783A3C"/>
    <w:rsid w:val="00783C5D"/>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50E"/>
    <w:rsid w:val="00791756"/>
    <w:rsid w:val="00791B60"/>
    <w:rsid w:val="00793633"/>
    <w:rsid w:val="00793DA6"/>
    <w:rsid w:val="00794747"/>
    <w:rsid w:val="00795D7C"/>
    <w:rsid w:val="0079600F"/>
    <w:rsid w:val="00796B9D"/>
    <w:rsid w:val="00796C07"/>
    <w:rsid w:val="0079711B"/>
    <w:rsid w:val="00797DCF"/>
    <w:rsid w:val="00797E13"/>
    <w:rsid w:val="007A00ED"/>
    <w:rsid w:val="007A01AD"/>
    <w:rsid w:val="007A05A6"/>
    <w:rsid w:val="007A0916"/>
    <w:rsid w:val="007A0BE9"/>
    <w:rsid w:val="007A0C20"/>
    <w:rsid w:val="007A11A9"/>
    <w:rsid w:val="007A1252"/>
    <w:rsid w:val="007A14BB"/>
    <w:rsid w:val="007A1B64"/>
    <w:rsid w:val="007A1BD7"/>
    <w:rsid w:val="007A2572"/>
    <w:rsid w:val="007A3B12"/>
    <w:rsid w:val="007A3F00"/>
    <w:rsid w:val="007A5312"/>
    <w:rsid w:val="007A565B"/>
    <w:rsid w:val="007A5C5F"/>
    <w:rsid w:val="007A703E"/>
    <w:rsid w:val="007A7A4D"/>
    <w:rsid w:val="007A7E93"/>
    <w:rsid w:val="007B0523"/>
    <w:rsid w:val="007B2856"/>
    <w:rsid w:val="007B293D"/>
    <w:rsid w:val="007B2CE6"/>
    <w:rsid w:val="007B2EB5"/>
    <w:rsid w:val="007B330D"/>
    <w:rsid w:val="007B3DE8"/>
    <w:rsid w:val="007B40F2"/>
    <w:rsid w:val="007B455C"/>
    <w:rsid w:val="007B4AF5"/>
    <w:rsid w:val="007B4E02"/>
    <w:rsid w:val="007B5515"/>
    <w:rsid w:val="007B63CE"/>
    <w:rsid w:val="007B6A45"/>
    <w:rsid w:val="007B7972"/>
    <w:rsid w:val="007C057F"/>
    <w:rsid w:val="007C0F24"/>
    <w:rsid w:val="007C15F4"/>
    <w:rsid w:val="007C20F5"/>
    <w:rsid w:val="007C5064"/>
    <w:rsid w:val="007C517E"/>
    <w:rsid w:val="007C573A"/>
    <w:rsid w:val="007C5A6F"/>
    <w:rsid w:val="007C5E7F"/>
    <w:rsid w:val="007C6390"/>
    <w:rsid w:val="007C6AA0"/>
    <w:rsid w:val="007C713F"/>
    <w:rsid w:val="007C7D52"/>
    <w:rsid w:val="007C7D77"/>
    <w:rsid w:val="007D018E"/>
    <w:rsid w:val="007D0C8B"/>
    <w:rsid w:val="007D0E1E"/>
    <w:rsid w:val="007D1551"/>
    <w:rsid w:val="007D288E"/>
    <w:rsid w:val="007D362C"/>
    <w:rsid w:val="007D4D24"/>
    <w:rsid w:val="007D50E6"/>
    <w:rsid w:val="007D5B82"/>
    <w:rsid w:val="007D5EDA"/>
    <w:rsid w:val="007D6BC2"/>
    <w:rsid w:val="007D7C39"/>
    <w:rsid w:val="007E0648"/>
    <w:rsid w:val="007E0F3A"/>
    <w:rsid w:val="007E0F8E"/>
    <w:rsid w:val="007E11B9"/>
    <w:rsid w:val="007E1848"/>
    <w:rsid w:val="007E1B4B"/>
    <w:rsid w:val="007E1B7A"/>
    <w:rsid w:val="007E200A"/>
    <w:rsid w:val="007E3462"/>
    <w:rsid w:val="007E3E95"/>
    <w:rsid w:val="007E4AF1"/>
    <w:rsid w:val="007E4FBB"/>
    <w:rsid w:val="007E4FF0"/>
    <w:rsid w:val="007E5982"/>
    <w:rsid w:val="007E6A8A"/>
    <w:rsid w:val="007E7D92"/>
    <w:rsid w:val="007F1064"/>
    <w:rsid w:val="007F1154"/>
    <w:rsid w:val="007F11DB"/>
    <w:rsid w:val="007F1E1F"/>
    <w:rsid w:val="007F3073"/>
    <w:rsid w:val="007F3209"/>
    <w:rsid w:val="007F3469"/>
    <w:rsid w:val="007F398B"/>
    <w:rsid w:val="007F3F49"/>
    <w:rsid w:val="007F4168"/>
    <w:rsid w:val="007F44C2"/>
    <w:rsid w:val="007F45BE"/>
    <w:rsid w:val="007F4976"/>
    <w:rsid w:val="007F4BB5"/>
    <w:rsid w:val="007F53E1"/>
    <w:rsid w:val="007F53F7"/>
    <w:rsid w:val="007F586B"/>
    <w:rsid w:val="007F63E2"/>
    <w:rsid w:val="007F6706"/>
    <w:rsid w:val="007F7528"/>
    <w:rsid w:val="0080037C"/>
    <w:rsid w:val="00800ADB"/>
    <w:rsid w:val="008012C7"/>
    <w:rsid w:val="00801473"/>
    <w:rsid w:val="00802B02"/>
    <w:rsid w:val="008038D1"/>
    <w:rsid w:val="00803E51"/>
    <w:rsid w:val="00803FF7"/>
    <w:rsid w:val="008041FC"/>
    <w:rsid w:val="0080451B"/>
    <w:rsid w:val="008046E9"/>
    <w:rsid w:val="008052E0"/>
    <w:rsid w:val="008054A0"/>
    <w:rsid w:val="00805C23"/>
    <w:rsid w:val="00806625"/>
    <w:rsid w:val="00806704"/>
    <w:rsid w:val="0080722C"/>
    <w:rsid w:val="00807A65"/>
    <w:rsid w:val="00807E46"/>
    <w:rsid w:val="00810581"/>
    <w:rsid w:val="00810CD2"/>
    <w:rsid w:val="008113AA"/>
    <w:rsid w:val="008114DA"/>
    <w:rsid w:val="008124BD"/>
    <w:rsid w:val="0081270F"/>
    <w:rsid w:val="008129E6"/>
    <w:rsid w:val="00813130"/>
    <w:rsid w:val="008141D5"/>
    <w:rsid w:val="00814C75"/>
    <w:rsid w:val="0081566A"/>
    <w:rsid w:val="0081592F"/>
    <w:rsid w:val="00815B3A"/>
    <w:rsid w:val="00816388"/>
    <w:rsid w:val="00816773"/>
    <w:rsid w:val="008168D3"/>
    <w:rsid w:val="00816912"/>
    <w:rsid w:val="00816D29"/>
    <w:rsid w:val="0081762B"/>
    <w:rsid w:val="00817777"/>
    <w:rsid w:val="00820622"/>
    <w:rsid w:val="008207C1"/>
    <w:rsid w:val="00820C62"/>
    <w:rsid w:val="00820E37"/>
    <w:rsid w:val="008212D4"/>
    <w:rsid w:val="00821446"/>
    <w:rsid w:val="0082180B"/>
    <w:rsid w:val="00823228"/>
    <w:rsid w:val="00823EF6"/>
    <w:rsid w:val="0082436D"/>
    <w:rsid w:val="00824704"/>
    <w:rsid w:val="00824B86"/>
    <w:rsid w:val="0082523A"/>
    <w:rsid w:val="0082668F"/>
    <w:rsid w:val="00826C87"/>
    <w:rsid w:val="00826FEC"/>
    <w:rsid w:val="0082759E"/>
    <w:rsid w:val="00827896"/>
    <w:rsid w:val="008278B7"/>
    <w:rsid w:val="00830734"/>
    <w:rsid w:val="0083137C"/>
    <w:rsid w:val="0083158F"/>
    <w:rsid w:val="008318BB"/>
    <w:rsid w:val="00831961"/>
    <w:rsid w:val="00832124"/>
    <w:rsid w:val="00832276"/>
    <w:rsid w:val="00832A78"/>
    <w:rsid w:val="00832D52"/>
    <w:rsid w:val="00833620"/>
    <w:rsid w:val="00833FFD"/>
    <w:rsid w:val="00834177"/>
    <w:rsid w:val="0083419C"/>
    <w:rsid w:val="008356B8"/>
    <w:rsid w:val="00835C20"/>
    <w:rsid w:val="00836749"/>
    <w:rsid w:val="00836B58"/>
    <w:rsid w:val="00837573"/>
    <w:rsid w:val="0084056A"/>
    <w:rsid w:val="0084071A"/>
    <w:rsid w:val="00840F8C"/>
    <w:rsid w:val="008415B7"/>
    <w:rsid w:val="008428EE"/>
    <w:rsid w:val="00842A3F"/>
    <w:rsid w:val="0084372B"/>
    <w:rsid w:val="00843B77"/>
    <w:rsid w:val="00843E52"/>
    <w:rsid w:val="008441ED"/>
    <w:rsid w:val="0084471C"/>
    <w:rsid w:val="0084475C"/>
    <w:rsid w:val="00844AA9"/>
    <w:rsid w:val="00845138"/>
    <w:rsid w:val="008456BB"/>
    <w:rsid w:val="0084744B"/>
    <w:rsid w:val="00847500"/>
    <w:rsid w:val="00847610"/>
    <w:rsid w:val="00847FC7"/>
    <w:rsid w:val="0085079D"/>
    <w:rsid w:val="008508D4"/>
    <w:rsid w:val="00850D11"/>
    <w:rsid w:val="008511BE"/>
    <w:rsid w:val="00852ABE"/>
    <w:rsid w:val="00852C69"/>
    <w:rsid w:val="00853026"/>
    <w:rsid w:val="0085388F"/>
    <w:rsid w:val="00853A87"/>
    <w:rsid w:val="00853E14"/>
    <w:rsid w:val="00853F7A"/>
    <w:rsid w:val="00854A22"/>
    <w:rsid w:val="00854CCD"/>
    <w:rsid w:val="008552C1"/>
    <w:rsid w:val="00855E21"/>
    <w:rsid w:val="008563DA"/>
    <w:rsid w:val="00857943"/>
    <w:rsid w:val="008620C9"/>
    <w:rsid w:val="00864239"/>
    <w:rsid w:val="00864750"/>
    <w:rsid w:val="008667F5"/>
    <w:rsid w:val="0087146B"/>
    <w:rsid w:val="00871C21"/>
    <w:rsid w:val="00871CF9"/>
    <w:rsid w:val="0087285A"/>
    <w:rsid w:val="00873355"/>
    <w:rsid w:val="00874B9D"/>
    <w:rsid w:val="00875045"/>
    <w:rsid w:val="008757A9"/>
    <w:rsid w:val="008762D6"/>
    <w:rsid w:val="008769AF"/>
    <w:rsid w:val="00880137"/>
    <w:rsid w:val="008802CE"/>
    <w:rsid w:val="008807C7"/>
    <w:rsid w:val="00882360"/>
    <w:rsid w:val="00883324"/>
    <w:rsid w:val="00883726"/>
    <w:rsid w:val="00883F72"/>
    <w:rsid w:val="00884277"/>
    <w:rsid w:val="00884A41"/>
    <w:rsid w:val="00884D85"/>
    <w:rsid w:val="008852D7"/>
    <w:rsid w:val="0088537A"/>
    <w:rsid w:val="008854C9"/>
    <w:rsid w:val="0088561F"/>
    <w:rsid w:val="00885F8D"/>
    <w:rsid w:val="00886EA3"/>
    <w:rsid w:val="008879E8"/>
    <w:rsid w:val="008901A1"/>
    <w:rsid w:val="0089055F"/>
    <w:rsid w:val="008908FA"/>
    <w:rsid w:val="00890EFF"/>
    <w:rsid w:val="00891C91"/>
    <w:rsid w:val="008924FD"/>
    <w:rsid w:val="00893350"/>
    <w:rsid w:val="00893AFB"/>
    <w:rsid w:val="00894818"/>
    <w:rsid w:val="00894E1D"/>
    <w:rsid w:val="008955AE"/>
    <w:rsid w:val="00896423"/>
    <w:rsid w:val="00896BB5"/>
    <w:rsid w:val="008972D7"/>
    <w:rsid w:val="00897326"/>
    <w:rsid w:val="00897386"/>
    <w:rsid w:val="008976A4"/>
    <w:rsid w:val="0089796C"/>
    <w:rsid w:val="00897EFD"/>
    <w:rsid w:val="008A0144"/>
    <w:rsid w:val="008A362F"/>
    <w:rsid w:val="008A3A2B"/>
    <w:rsid w:val="008A3F0C"/>
    <w:rsid w:val="008A49AA"/>
    <w:rsid w:val="008A4B9F"/>
    <w:rsid w:val="008A5059"/>
    <w:rsid w:val="008A5846"/>
    <w:rsid w:val="008A68E7"/>
    <w:rsid w:val="008A6F33"/>
    <w:rsid w:val="008A7F12"/>
    <w:rsid w:val="008B0EAF"/>
    <w:rsid w:val="008B111E"/>
    <w:rsid w:val="008B1E77"/>
    <w:rsid w:val="008B1FF3"/>
    <w:rsid w:val="008B21CD"/>
    <w:rsid w:val="008B2205"/>
    <w:rsid w:val="008B2460"/>
    <w:rsid w:val="008B25BC"/>
    <w:rsid w:val="008B2C17"/>
    <w:rsid w:val="008B306B"/>
    <w:rsid w:val="008B4191"/>
    <w:rsid w:val="008B45C8"/>
    <w:rsid w:val="008B4FBB"/>
    <w:rsid w:val="008B5CB6"/>
    <w:rsid w:val="008B6357"/>
    <w:rsid w:val="008B643C"/>
    <w:rsid w:val="008B6768"/>
    <w:rsid w:val="008B7089"/>
    <w:rsid w:val="008B72DB"/>
    <w:rsid w:val="008B743C"/>
    <w:rsid w:val="008B7E0D"/>
    <w:rsid w:val="008C15B6"/>
    <w:rsid w:val="008C2609"/>
    <w:rsid w:val="008C2894"/>
    <w:rsid w:val="008C2B38"/>
    <w:rsid w:val="008C2B66"/>
    <w:rsid w:val="008C3C9A"/>
    <w:rsid w:val="008C3EDC"/>
    <w:rsid w:val="008C3FD5"/>
    <w:rsid w:val="008C4364"/>
    <w:rsid w:val="008C5483"/>
    <w:rsid w:val="008C6390"/>
    <w:rsid w:val="008C6E50"/>
    <w:rsid w:val="008C72A7"/>
    <w:rsid w:val="008C772E"/>
    <w:rsid w:val="008D0E1C"/>
    <w:rsid w:val="008D133A"/>
    <w:rsid w:val="008D1560"/>
    <w:rsid w:val="008D2925"/>
    <w:rsid w:val="008D2BEB"/>
    <w:rsid w:val="008D38A3"/>
    <w:rsid w:val="008D3BAA"/>
    <w:rsid w:val="008D46AB"/>
    <w:rsid w:val="008D5976"/>
    <w:rsid w:val="008D5D24"/>
    <w:rsid w:val="008D65DA"/>
    <w:rsid w:val="008D6A14"/>
    <w:rsid w:val="008D6B82"/>
    <w:rsid w:val="008D6C04"/>
    <w:rsid w:val="008D7067"/>
    <w:rsid w:val="008E1505"/>
    <w:rsid w:val="008E2A11"/>
    <w:rsid w:val="008E3E0B"/>
    <w:rsid w:val="008E3FA9"/>
    <w:rsid w:val="008E409E"/>
    <w:rsid w:val="008E6340"/>
    <w:rsid w:val="008F13DE"/>
    <w:rsid w:val="008F17D6"/>
    <w:rsid w:val="008F283D"/>
    <w:rsid w:val="008F43FA"/>
    <w:rsid w:val="008F471B"/>
    <w:rsid w:val="008F4722"/>
    <w:rsid w:val="008F48AD"/>
    <w:rsid w:val="008F63BF"/>
    <w:rsid w:val="008F7FBF"/>
    <w:rsid w:val="00900D01"/>
    <w:rsid w:val="00900D65"/>
    <w:rsid w:val="009010F6"/>
    <w:rsid w:val="0090143B"/>
    <w:rsid w:val="0090168D"/>
    <w:rsid w:val="009016DB"/>
    <w:rsid w:val="00901937"/>
    <w:rsid w:val="00901F08"/>
    <w:rsid w:val="009025F5"/>
    <w:rsid w:val="00902776"/>
    <w:rsid w:val="009028E0"/>
    <w:rsid w:val="00902E94"/>
    <w:rsid w:val="0090328A"/>
    <w:rsid w:val="00903664"/>
    <w:rsid w:val="00904D89"/>
    <w:rsid w:val="00905283"/>
    <w:rsid w:val="0090579A"/>
    <w:rsid w:val="00905DCB"/>
    <w:rsid w:val="00905DF1"/>
    <w:rsid w:val="009064ED"/>
    <w:rsid w:val="00910518"/>
    <w:rsid w:val="009116BE"/>
    <w:rsid w:val="009117CB"/>
    <w:rsid w:val="00912A62"/>
    <w:rsid w:val="009131AB"/>
    <w:rsid w:val="00913F24"/>
    <w:rsid w:val="009144B0"/>
    <w:rsid w:val="00914BE5"/>
    <w:rsid w:val="0092093B"/>
    <w:rsid w:val="009217B9"/>
    <w:rsid w:val="009227C3"/>
    <w:rsid w:val="00922C84"/>
    <w:rsid w:val="00923591"/>
    <w:rsid w:val="00923F98"/>
    <w:rsid w:val="00924C2D"/>
    <w:rsid w:val="00925348"/>
    <w:rsid w:val="00925E95"/>
    <w:rsid w:val="00926B06"/>
    <w:rsid w:val="0092740F"/>
    <w:rsid w:val="00927BB7"/>
    <w:rsid w:val="0093044B"/>
    <w:rsid w:val="009311DE"/>
    <w:rsid w:val="0093195E"/>
    <w:rsid w:val="00931DBF"/>
    <w:rsid w:val="00931FEA"/>
    <w:rsid w:val="009320DF"/>
    <w:rsid w:val="00932E52"/>
    <w:rsid w:val="009330D7"/>
    <w:rsid w:val="009336B0"/>
    <w:rsid w:val="0093402A"/>
    <w:rsid w:val="0093425A"/>
    <w:rsid w:val="0093439D"/>
    <w:rsid w:val="00937288"/>
    <w:rsid w:val="009377E3"/>
    <w:rsid w:val="00940202"/>
    <w:rsid w:val="0094037B"/>
    <w:rsid w:val="00940EAB"/>
    <w:rsid w:val="00940FC0"/>
    <w:rsid w:val="00941C41"/>
    <w:rsid w:val="0094229C"/>
    <w:rsid w:val="00942475"/>
    <w:rsid w:val="00942953"/>
    <w:rsid w:val="00942F1D"/>
    <w:rsid w:val="009439B3"/>
    <w:rsid w:val="00943D32"/>
    <w:rsid w:val="00944C3E"/>
    <w:rsid w:val="00945986"/>
    <w:rsid w:val="00945DA2"/>
    <w:rsid w:val="0094649E"/>
    <w:rsid w:val="0094678C"/>
    <w:rsid w:val="00946898"/>
    <w:rsid w:val="00946E2E"/>
    <w:rsid w:val="00947F14"/>
    <w:rsid w:val="00950083"/>
    <w:rsid w:val="0095106D"/>
    <w:rsid w:val="00951736"/>
    <w:rsid w:val="00951A39"/>
    <w:rsid w:val="00952BC3"/>
    <w:rsid w:val="009541D8"/>
    <w:rsid w:val="0095429F"/>
    <w:rsid w:val="009543CF"/>
    <w:rsid w:val="00954D97"/>
    <w:rsid w:val="00954F0C"/>
    <w:rsid w:val="0095514F"/>
    <w:rsid w:val="00955B2C"/>
    <w:rsid w:val="009564A4"/>
    <w:rsid w:val="0095676D"/>
    <w:rsid w:val="00956DAC"/>
    <w:rsid w:val="00956F15"/>
    <w:rsid w:val="00957B5F"/>
    <w:rsid w:val="00960ED5"/>
    <w:rsid w:val="0096147E"/>
    <w:rsid w:val="00961E2A"/>
    <w:rsid w:val="00962363"/>
    <w:rsid w:val="009623B4"/>
    <w:rsid w:val="00962EC9"/>
    <w:rsid w:val="00963CC8"/>
    <w:rsid w:val="009647C5"/>
    <w:rsid w:val="009656C8"/>
    <w:rsid w:val="0096575A"/>
    <w:rsid w:val="00965AF9"/>
    <w:rsid w:val="00966100"/>
    <w:rsid w:val="009677F9"/>
    <w:rsid w:val="0097163D"/>
    <w:rsid w:val="0097191F"/>
    <w:rsid w:val="00971E56"/>
    <w:rsid w:val="009729D6"/>
    <w:rsid w:val="00972EEE"/>
    <w:rsid w:val="00973B60"/>
    <w:rsid w:val="00974292"/>
    <w:rsid w:val="009746D3"/>
    <w:rsid w:val="009748D9"/>
    <w:rsid w:val="0097503D"/>
    <w:rsid w:val="009750DF"/>
    <w:rsid w:val="00975C77"/>
    <w:rsid w:val="00977162"/>
    <w:rsid w:val="009779C2"/>
    <w:rsid w:val="009779DA"/>
    <w:rsid w:val="009800AA"/>
    <w:rsid w:val="0098032A"/>
    <w:rsid w:val="00980BF1"/>
    <w:rsid w:val="009814A3"/>
    <w:rsid w:val="009820AF"/>
    <w:rsid w:val="00982951"/>
    <w:rsid w:val="00982C52"/>
    <w:rsid w:val="00982E42"/>
    <w:rsid w:val="009838A0"/>
    <w:rsid w:val="009843B6"/>
    <w:rsid w:val="009845F5"/>
    <w:rsid w:val="009850E1"/>
    <w:rsid w:val="00985B7F"/>
    <w:rsid w:val="00986F12"/>
    <w:rsid w:val="00987A43"/>
    <w:rsid w:val="009900FD"/>
    <w:rsid w:val="009918D8"/>
    <w:rsid w:val="00992216"/>
    <w:rsid w:val="00992AB5"/>
    <w:rsid w:val="00992E69"/>
    <w:rsid w:val="00993050"/>
    <w:rsid w:val="00993710"/>
    <w:rsid w:val="009962F6"/>
    <w:rsid w:val="009966A2"/>
    <w:rsid w:val="00997828"/>
    <w:rsid w:val="00997A02"/>
    <w:rsid w:val="009A0D1E"/>
    <w:rsid w:val="009A136B"/>
    <w:rsid w:val="009A15FD"/>
    <w:rsid w:val="009A25CF"/>
    <w:rsid w:val="009A34C3"/>
    <w:rsid w:val="009A3599"/>
    <w:rsid w:val="009A4E7C"/>
    <w:rsid w:val="009A4F84"/>
    <w:rsid w:val="009A5039"/>
    <w:rsid w:val="009A5C15"/>
    <w:rsid w:val="009A6E23"/>
    <w:rsid w:val="009A71B2"/>
    <w:rsid w:val="009A71D9"/>
    <w:rsid w:val="009A7C41"/>
    <w:rsid w:val="009B1AD6"/>
    <w:rsid w:val="009B3E89"/>
    <w:rsid w:val="009B3FF2"/>
    <w:rsid w:val="009B544A"/>
    <w:rsid w:val="009B5C61"/>
    <w:rsid w:val="009B6E82"/>
    <w:rsid w:val="009B7637"/>
    <w:rsid w:val="009B78D8"/>
    <w:rsid w:val="009B7D28"/>
    <w:rsid w:val="009B7F69"/>
    <w:rsid w:val="009C1E59"/>
    <w:rsid w:val="009C2F7B"/>
    <w:rsid w:val="009C3873"/>
    <w:rsid w:val="009C3939"/>
    <w:rsid w:val="009C5D73"/>
    <w:rsid w:val="009C63A0"/>
    <w:rsid w:val="009C6D60"/>
    <w:rsid w:val="009C6F58"/>
    <w:rsid w:val="009C734A"/>
    <w:rsid w:val="009D0E1B"/>
    <w:rsid w:val="009D0ECB"/>
    <w:rsid w:val="009D166A"/>
    <w:rsid w:val="009D1A94"/>
    <w:rsid w:val="009D2277"/>
    <w:rsid w:val="009D389B"/>
    <w:rsid w:val="009D3D68"/>
    <w:rsid w:val="009D401E"/>
    <w:rsid w:val="009D5DE1"/>
    <w:rsid w:val="009D6277"/>
    <w:rsid w:val="009D63BF"/>
    <w:rsid w:val="009D6EB0"/>
    <w:rsid w:val="009D72A0"/>
    <w:rsid w:val="009D76FE"/>
    <w:rsid w:val="009D7AC0"/>
    <w:rsid w:val="009D7DA6"/>
    <w:rsid w:val="009E0A37"/>
    <w:rsid w:val="009E1215"/>
    <w:rsid w:val="009E1F81"/>
    <w:rsid w:val="009E22BE"/>
    <w:rsid w:val="009E2516"/>
    <w:rsid w:val="009E2B39"/>
    <w:rsid w:val="009E4931"/>
    <w:rsid w:val="009E56DD"/>
    <w:rsid w:val="009E5888"/>
    <w:rsid w:val="009E5A43"/>
    <w:rsid w:val="009E6598"/>
    <w:rsid w:val="009E691A"/>
    <w:rsid w:val="009E6B8B"/>
    <w:rsid w:val="009E70D4"/>
    <w:rsid w:val="009E7397"/>
    <w:rsid w:val="009F018E"/>
    <w:rsid w:val="009F0948"/>
    <w:rsid w:val="009F2976"/>
    <w:rsid w:val="009F2D15"/>
    <w:rsid w:val="009F4081"/>
    <w:rsid w:val="009F4F5F"/>
    <w:rsid w:val="009F5251"/>
    <w:rsid w:val="009F5675"/>
    <w:rsid w:val="009F5A89"/>
    <w:rsid w:val="009F5F45"/>
    <w:rsid w:val="009F6875"/>
    <w:rsid w:val="009F6FB5"/>
    <w:rsid w:val="009F702E"/>
    <w:rsid w:val="009F7C6A"/>
    <w:rsid w:val="009F7E06"/>
    <w:rsid w:val="00A000F9"/>
    <w:rsid w:val="00A00629"/>
    <w:rsid w:val="00A006A9"/>
    <w:rsid w:val="00A0179F"/>
    <w:rsid w:val="00A01808"/>
    <w:rsid w:val="00A02428"/>
    <w:rsid w:val="00A024A7"/>
    <w:rsid w:val="00A032B5"/>
    <w:rsid w:val="00A04487"/>
    <w:rsid w:val="00A044B4"/>
    <w:rsid w:val="00A04971"/>
    <w:rsid w:val="00A04B51"/>
    <w:rsid w:val="00A06287"/>
    <w:rsid w:val="00A0633D"/>
    <w:rsid w:val="00A06458"/>
    <w:rsid w:val="00A069BC"/>
    <w:rsid w:val="00A1023D"/>
    <w:rsid w:val="00A109B4"/>
    <w:rsid w:val="00A10BE2"/>
    <w:rsid w:val="00A11B96"/>
    <w:rsid w:val="00A127B5"/>
    <w:rsid w:val="00A129F2"/>
    <w:rsid w:val="00A13243"/>
    <w:rsid w:val="00A136F7"/>
    <w:rsid w:val="00A13A00"/>
    <w:rsid w:val="00A1446B"/>
    <w:rsid w:val="00A144D4"/>
    <w:rsid w:val="00A148E6"/>
    <w:rsid w:val="00A14E40"/>
    <w:rsid w:val="00A163B6"/>
    <w:rsid w:val="00A1795F"/>
    <w:rsid w:val="00A20123"/>
    <w:rsid w:val="00A2030F"/>
    <w:rsid w:val="00A206A0"/>
    <w:rsid w:val="00A21C55"/>
    <w:rsid w:val="00A22221"/>
    <w:rsid w:val="00A22802"/>
    <w:rsid w:val="00A2290B"/>
    <w:rsid w:val="00A23169"/>
    <w:rsid w:val="00A2342C"/>
    <w:rsid w:val="00A23518"/>
    <w:rsid w:val="00A24D57"/>
    <w:rsid w:val="00A24D6B"/>
    <w:rsid w:val="00A25BC1"/>
    <w:rsid w:val="00A2608E"/>
    <w:rsid w:val="00A26196"/>
    <w:rsid w:val="00A26E47"/>
    <w:rsid w:val="00A27A4E"/>
    <w:rsid w:val="00A3074B"/>
    <w:rsid w:val="00A309F3"/>
    <w:rsid w:val="00A31048"/>
    <w:rsid w:val="00A325FC"/>
    <w:rsid w:val="00A3274E"/>
    <w:rsid w:val="00A32875"/>
    <w:rsid w:val="00A34CEB"/>
    <w:rsid w:val="00A34F11"/>
    <w:rsid w:val="00A35080"/>
    <w:rsid w:val="00A359F7"/>
    <w:rsid w:val="00A36B93"/>
    <w:rsid w:val="00A3712B"/>
    <w:rsid w:val="00A37AE2"/>
    <w:rsid w:val="00A37D59"/>
    <w:rsid w:val="00A40310"/>
    <w:rsid w:val="00A40ABE"/>
    <w:rsid w:val="00A40C1D"/>
    <w:rsid w:val="00A40F21"/>
    <w:rsid w:val="00A424D4"/>
    <w:rsid w:val="00A42D96"/>
    <w:rsid w:val="00A43641"/>
    <w:rsid w:val="00A43D3A"/>
    <w:rsid w:val="00A456F6"/>
    <w:rsid w:val="00A46B44"/>
    <w:rsid w:val="00A47842"/>
    <w:rsid w:val="00A47A2C"/>
    <w:rsid w:val="00A47AA3"/>
    <w:rsid w:val="00A47F07"/>
    <w:rsid w:val="00A50AC8"/>
    <w:rsid w:val="00A50BB3"/>
    <w:rsid w:val="00A51CBF"/>
    <w:rsid w:val="00A51EFF"/>
    <w:rsid w:val="00A52980"/>
    <w:rsid w:val="00A5299B"/>
    <w:rsid w:val="00A5337C"/>
    <w:rsid w:val="00A53552"/>
    <w:rsid w:val="00A5380E"/>
    <w:rsid w:val="00A53907"/>
    <w:rsid w:val="00A53F4F"/>
    <w:rsid w:val="00A5479A"/>
    <w:rsid w:val="00A553A5"/>
    <w:rsid w:val="00A5552D"/>
    <w:rsid w:val="00A55E9F"/>
    <w:rsid w:val="00A5606F"/>
    <w:rsid w:val="00A5611D"/>
    <w:rsid w:val="00A565AE"/>
    <w:rsid w:val="00A568DD"/>
    <w:rsid w:val="00A60095"/>
    <w:rsid w:val="00A60CD3"/>
    <w:rsid w:val="00A614D3"/>
    <w:rsid w:val="00A62AE1"/>
    <w:rsid w:val="00A63F1F"/>
    <w:rsid w:val="00A646A9"/>
    <w:rsid w:val="00A64908"/>
    <w:rsid w:val="00A64AE1"/>
    <w:rsid w:val="00A64FD6"/>
    <w:rsid w:val="00A65F68"/>
    <w:rsid w:val="00A6609A"/>
    <w:rsid w:val="00A6687C"/>
    <w:rsid w:val="00A6752B"/>
    <w:rsid w:val="00A67EC0"/>
    <w:rsid w:val="00A70282"/>
    <w:rsid w:val="00A703D1"/>
    <w:rsid w:val="00A70888"/>
    <w:rsid w:val="00A71607"/>
    <w:rsid w:val="00A71DA5"/>
    <w:rsid w:val="00A744D6"/>
    <w:rsid w:val="00A750C5"/>
    <w:rsid w:val="00A75548"/>
    <w:rsid w:val="00A757DE"/>
    <w:rsid w:val="00A759E6"/>
    <w:rsid w:val="00A77746"/>
    <w:rsid w:val="00A777B3"/>
    <w:rsid w:val="00A805A9"/>
    <w:rsid w:val="00A807E1"/>
    <w:rsid w:val="00A81418"/>
    <w:rsid w:val="00A819A1"/>
    <w:rsid w:val="00A8200F"/>
    <w:rsid w:val="00A82B5A"/>
    <w:rsid w:val="00A82C20"/>
    <w:rsid w:val="00A83318"/>
    <w:rsid w:val="00A8335A"/>
    <w:rsid w:val="00A83A1A"/>
    <w:rsid w:val="00A83A4C"/>
    <w:rsid w:val="00A84559"/>
    <w:rsid w:val="00A84DCB"/>
    <w:rsid w:val="00A84E51"/>
    <w:rsid w:val="00A84ED9"/>
    <w:rsid w:val="00A852A8"/>
    <w:rsid w:val="00A85DBE"/>
    <w:rsid w:val="00A8621E"/>
    <w:rsid w:val="00A86909"/>
    <w:rsid w:val="00A86E1F"/>
    <w:rsid w:val="00A90F97"/>
    <w:rsid w:val="00A9168F"/>
    <w:rsid w:val="00A918CD"/>
    <w:rsid w:val="00A91DAC"/>
    <w:rsid w:val="00A9245B"/>
    <w:rsid w:val="00A92726"/>
    <w:rsid w:val="00A930ED"/>
    <w:rsid w:val="00A93AD2"/>
    <w:rsid w:val="00A93C38"/>
    <w:rsid w:val="00A94383"/>
    <w:rsid w:val="00A945B6"/>
    <w:rsid w:val="00A94875"/>
    <w:rsid w:val="00A94E03"/>
    <w:rsid w:val="00A95153"/>
    <w:rsid w:val="00A96526"/>
    <w:rsid w:val="00A969B8"/>
    <w:rsid w:val="00A9780C"/>
    <w:rsid w:val="00AA077B"/>
    <w:rsid w:val="00AA141C"/>
    <w:rsid w:val="00AA14A0"/>
    <w:rsid w:val="00AA18A8"/>
    <w:rsid w:val="00AA217E"/>
    <w:rsid w:val="00AA22EB"/>
    <w:rsid w:val="00AA233A"/>
    <w:rsid w:val="00AA30E3"/>
    <w:rsid w:val="00AA3169"/>
    <w:rsid w:val="00AA3A78"/>
    <w:rsid w:val="00AA442C"/>
    <w:rsid w:val="00AA4618"/>
    <w:rsid w:val="00AA638E"/>
    <w:rsid w:val="00AB0C11"/>
    <w:rsid w:val="00AB179C"/>
    <w:rsid w:val="00AB22B7"/>
    <w:rsid w:val="00AB430D"/>
    <w:rsid w:val="00AB4C9B"/>
    <w:rsid w:val="00AB4CE2"/>
    <w:rsid w:val="00AB5C90"/>
    <w:rsid w:val="00AB66E4"/>
    <w:rsid w:val="00AB6853"/>
    <w:rsid w:val="00AB6C5F"/>
    <w:rsid w:val="00AC1B35"/>
    <w:rsid w:val="00AC2337"/>
    <w:rsid w:val="00AC3038"/>
    <w:rsid w:val="00AC33BA"/>
    <w:rsid w:val="00AC359F"/>
    <w:rsid w:val="00AC3D8F"/>
    <w:rsid w:val="00AC517B"/>
    <w:rsid w:val="00AC669D"/>
    <w:rsid w:val="00AC66BD"/>
    <w:rsid w:val="00AC6AD1"/>
    <w:rsid w:val="00AD00A5"/>
    <w:rsid w:val="00AD0704"/>
    <w:rsid w:val="00AD0BF4"/>
    <w:rsid w:val="00AD1255"/>
    <w:rsid w:val="00AD147D"/>
    <w:rsid w:val="00AD1606"/>
    <w:rsid w:val="00AD2748"/>
    <w:rsid w:val="00AD2B11"/>
    <w:rsid w:val="00AD3D3A"/>
    <w:rsid w:val="00AD46FF"/>
    <w:rsid w:val="00AD4C9B"/>
    <w:rsid w:val="00AD50E8"/>
    <w:rsid w:val="00AD5680"/>
    <w:rsid w:val="00AD5864"/>
    <w:rsid w:val="00AD6D0F"/>
    <w:rsid w:val="00AD7576"/>
    <w:rsid w:val="00AD789B"/>
    <w:rsid w:val="00AD7FFC"/>
    <w:rsid w:val="00AE0C73"/>
    <w:rsid w:val="00AE0E16"/>
    <w:rsid w:val="00AE13E6"/>
    <w:rsid w:val="00AE3549"/>
    <w:rsid w:val="00AE3B84"/>
    <w:rsid w:val="00AE3F07"/>
    <w:rsid w:val="00AE3FF5"/>
    <w:rsid w:val="00AE4809"/>
    <w:rsid w:val="00AE4A66"/>
    <w:rsid w:val="00AE4C50"/>
    <w:rsid w:val="00AE4D1D"/>
    <w:rsid w:val="00AE4EF3"/>
    <w:rsid w:val="00AE5A42"/>
    <w:rsid w:val="00AE6202"/>
    <w:rsid w:val="00AE62CF"/>
    <w:rsid w:val="00AE6EDE"/>
    <w:rsid w:val="00AF0A8A"/>
    <w:rsid w:val="00AF16BE"/>
    <w:rsid w:val="00AF28C1"/>
    <w:rsid w:val="00AF303E"/>
    <w:rsid w:val="00AF4479"/>
    <w:rsid w:val="00AF4604"/>
    <w:rsid w:val="00AF488C"/>
    <w:rsid w:val="00AF492C"/>
    <w:rsid w:val="00AF4FAC"/>
    <w:rsid w:val="00AF51B8"/>
    <w:rsid w:val="00AF5C01"/>
    <w:rsid w:val="00AF6298"/>
    <w:rsid w:val="00AF650B"/>
    <w:rsid w:val="00B001CA"/>
    <w:rsid w:val="00B00242"/>
    <w:rsid w:val="00B00443"/>
    <w:rsid w:val="00B0049C"/>
    <w:rsid w:val="00B00976"/>
    <w:rsid w:val="00B00A21"/>
    <w:rsid w:val="00B013FF"/>
    <w:rsid w:val="00B01637"/>
    <w:rsid w:val="00B01E99"/>
    <w:rsid w:val="00B0287F"/>
    <w:rsid w:val="00B02ABD"/>
    <w:rsid w:val="00B0354E"/>
    <w:rsid w:val="00B03E81"/>
    <w:rsid w:val="00B0425B"/>
    <w:rsid w:val="00B04514"/>
    <w:rsid w:val="00B04A60"/>
    <w:rsid w:val="00B058F2"/>
    <w:rsid w:val="00B05FF1"/>
    <w:rsid w:val="00B06586"/>
    <w:rsid w:val="00B0666D"/>
    <w:rsid w:val="00B06C31"/>
    <w:rsid w:val="00B07994"/>
    <w:rsid w:val="00B11B55"/>
    <w:rsid w:val="00B11E9D"/>
    <w:rsid w:val="00B12BC4"/>
    <w:rsid w:val="00B138DC"/>
    <w:rsid w:val="00B1426B"/>
    <w:rsid w:val="00B148AD"/>
    <w:rsid w:val="00B14B9F"/>
    <w:rsid w:val="00B14CCE"/>
    <w:rsid w:val="00B15310"/>
    <w:rsid w:val="00B15373"/>
    <w:rsid w:val="00B168DF"/>
    <w:rsid w:val="00B16CB6"/>
    <w:rsid w:val="00B16CE6"/>
    <w:rsid w:val="00B17741"/>
    <w:rsid w:val="00B17C9D"/>
    <w:rsid w:val="00B17E72"/>
    <w:rsid w:val="00B2100B"/>
    <w:rsid w:val="00B21C29"/>
    <w:rsid w:val="00B22023"/>
    <w:rsid w:val="00B2213E"/>
    <w:rsid w:val="00B22257"/>
    <w:rsid w:val="00B223F0"/>
    <w:rsid w:val="00B227F8"/>
    <w:rsid w:val="00B22936"/>
    <w:rsid w:val="00B235A3"/>
    <w:rsid w:val="00B2362B"/>
    <w:rsid w:val="00B23A6D"/>
    <w:rsid w:val="00B23C69"/>
    <w:rsid w:val="00B241A9"/>
    <w:rsid w:val="00B2422E"/>
    <w:rsid w:val="00B24B9C"/>
    <w:rsid w:val="00B253F5"/>
    <w:rsid w:val="00B269D8"/>
    <w:rsid w:val="00B27380"/>
    <w:rsid w:val="00B279C8"/>
    <w:rsid w:val="00B30AE3"/>
    <w:rsid w:val="00B30B2C"/>
    <w:rsid w:val="00B318C0"/>
    <w:rsid w:val="00B32798"/>
    <w:rsid w:val="00B33B35"/>
    <w:rsid w:val="00B340DF"/>
    <w:rsid w:val="00B341DB"/>
    <w:rsid w:val="00B3477B"/>
    <w:rsid w:val="00B35735"/>
    <w:rsid w:val="00B359AD"/>
    <w:rsid w:val="00B35FC4"/>
    <w:rsid w:val="00B369C1"/>
    <w:rsid w:val="00B36D4A"/>
    <w:rsid w:val="00B376EB"/>
    <w:rsid w:val="00B37D9D"/>
    <w:rsid w:val="00B406CF"/>
    <w:rsid w:val="00B40ABD"/>
    <w:rsid w:val="00B40C23"/>
    <w:rsid w:val="00B40FAC"/>
    <w:rsid w:val="00B41254"/>
    <w:rsid w:val="00B41C9F"/>
    <w:rsid w:val="00B428FA"/>
    <w:rsid w:val="00B42E63"/>
    <w:rsid w:val="00B437E5"/>
    <w:rsid w:val="00B44156"/>
    <w:rsid w:val="00B4432D"/>
    <w:rsid w:val="00B45295"/>
    <w:rsid w:val="00B4541E"/>
    <w:rsid w:val="00B4695D"/>
    <w:rsid w:val="00B47362"/>
    <w:rsid w:val="00B4739B"/>
    <w:rsid w:val="00B47B36"/>
    <w:rsid w:val="00B505F9"/>
    <w:rsid w:val="00B50DB6"/>
    <w:rsid w:val="00B51FEC"/>
    <w:rsid w:val="00B52577"/>
    <w:rsid w:val="00B5388A"/>
    <w:rsid w:val="00B538E1"/>
    <w:rsid w:val="00B5429C"/>
    <w:rsid w:val="00B54D74"/>
    <w:rsid w:val="00B54F23"/>
    <w:rsid w:val="00B54F4C"/>
    <w:rsid w:val="00B5509B"/>
    <w:rsid w:val="00B5584A"/>
    <w:rsid w:val="00B564D4"/>
    <w:rsid w:val="00B56BD4"/>
    <w:rsid w:val="00B56DC4"/>
    <w:rsid w:val="00B56EB9"/>
    <w:rsid w:val="00B5748E"/>
    <w:rsid w:val="00B57ACC"/>
    <w:rsid w:val="00B60DC3"/>
    <w:rsid w:val="00B6204A"/>
    <w:rsid w:val="00B634F5"/>
    <w:rsid w:val="00B63DE3"/>
    <w:rsid w:val="00B64AEF"/>
    <w:rsid w:val="00B64FD4"/>
    <w:rsid w:val="00B65DDE"/>
    <w:rsid w:val="00B663EC"/>
    <w:rsid w:val="00B671B5"/>
    <w:rsid w:val="00B67564"/>
    <w:rsid w:val="00B702EF"/>
    <w:rsid w:val="00B7068F"/>
    <w:rsid w:val="00B70926"/>
    <w:rsid w:val="00B70C07"/>
    <w:rsid w:val="00B71056"/>
    <w:rsid w:val="00B711BE"/>
    <w:rsid w:val="00B71C46"/>
    <w:rsid w:val="00B727F1"/>
    <w:rsid w:val="00B72C52"/>
    <w:rsid w:val="00B72DE8"/>
    <w:rsid w:val="00B74076"/>
    <w:rsid w:val="00B74EDE"/>
    <w:rsid w:val="00B754E3"/>
    <w:rsid w:val="00B7552F"/>
    <w:rsid w:val="00B76C29"/>
    <w:rsid w:val="00B77EAB"/>
    <w:rsid w:val="00B804DD"/>
    <w:rsid w:val="00B80557"/>
    <w:rsid w:val="00B82553"/>
    <w:rsid w:val="00B82F78"/>
    <w:rsid w:val="00B83A96"/>
    <w:rsid w:val="00B83D98"/>
    <w:rsid w:val="00B84140"/>
    <w:rsid w:val="00B852FB"/>
    <w:rsid w:val="00B85733"/>
    <w:rsid w:val="00B85DC7"/>
    <w:rsid w:val="00B86373"/>
    <w:rsid w:val="00B86D21"/>
    <w:rsid w:val="00B87999"/>
    <w:rsid w:val="00B903F2"/>
    <w:rsid w:val="00B91C4A"/>
    <w:rsid w:val="00B91EF7"/>
    <w:rsid w:val="00B921EC"/>
    <w:rsid w:val="00B9250B"/>
    <w:rsid w:val="00B92553"/>
    <w:rsid w:val="00B92AEA"/>
    <w:rsid w:val="00B9368D"/>
    <w:rsid w:val="00B939FA"/>
    <w:rsid w:val="00B93E02"/>
    <w:rsid w:val="00B9417B"/>
    <w:rsid w:val="00B94D74"/>
    <w:rsid w:val="00B94FA9"/>
    <w:rsid w:val="00B965E6"/>
    <w:rsid w:val="00BA08CC"/>
    <w:rsid w:val="00BA101C"/>
    <w:rsid w:val="00BA1029"/>
    <w:rsid w:val="00BA124E"/>
    <w:rsid w:val="00BA19FD"/>
    <w:rsid w:val="00BA1A75"/>
    <w:rsid w:val="00BA259C"/>
    <w:rsid w:val="00BA2E92"/>
    <w:rsid w:val="00BA2E98"/>
    <w:rsid w:val="00BA2F24"/>
    <w:rsid w:val="00BA39B0"/>
    <w:rsid w:val="00BA43D5"/>
    <w:rsid w:val="00BA4DBB"/>
    <w:rsid w:val="00BA67AF"/>
    <w:rsid w:val="00BA6C00"/>
    <w:rsid w:val="00BA6F66"/>
    <w:rsid w:val="00BA6FEF"/>
    <w:rsid w:val="00BA70A6"/>
    <w:rsid w:val="00BA7BC9"/>
    <w:rsid w:val="00BA7C64"/>
    <w:rsid w:val="00BB0671"/>
    <w:rsid w:val="00BB0EC4"/>
    <w:rsid w:val="00BB2632"/>
    <w:rsid w:val="00BB2C14"/>
    <w:rsid w:val="00BB398A"/>
    <w:rsid w:val="00BB470F"/>
    <w:rsid w:val="00BB4BF6"/>
    <w:rsid w:val="00BB4C97"/>
    <w:rsid w:val="00BB54B6"/>
    <w:rsid w:val="00BB5A9B"/>
    <w:rsid w:val="00BB5C40"/>
    <w:rsid w:val="00BB5FF6"/>
    <w:rsid w:val="00BB63BA"/>
    <w:rsid w:val="00BB7153"/>
    <w:rsid w:val="00BB7B3E"/>
    <w:rsid w:val="00BC1635"/>
    <w:rsid w:val="00BC164A"/>
    <w:rsid w:val="00BC1774"/>
    <w:rsid w:val="00BC3428"/>
    <w:rsid w:val="00BC3A31"/>
    <w:rsid w:val="00BC4C0B"/>
    <w:rsid w:val="00BC595D"/>
    <w:rsid w:val="00BC5A28"/>
    <w:rsid w:val="00BC62A0"/>
    <w:rsid w:val="00BC64B4"/>
    <w:rsid w:val="00BC7D09"/>
    <w:rsid w:val="00BC7E3F"/>
    <w:rsid w:val="00BD04EA"/>
    <w:rsid w:val="00BD0670"/>
    <w:rsid w:val="00BD0735"/>
    <w:rsid w:val="00BD0834"/>
    <w:rsid w:val="00BD0C76"/>
    <w:rsid w:val="00BD0E09"/>
    <w:rsid w:val="00BD1703"/>
    <w:rsid w:val="00BD1F7E"/>
    <w:rsid w:val="00BD1FC7"/>
    <w:rsid w:val="00BD26D7"/>
    <w:rsid w:val="00BD2D86"/>
    <w:rsid w:val="00BD3048"/>
    <w:rsid w:val="00BD3DC3"/>
    <w:rsid w:val="00BD3E4C"/>
    <w:rsid w:val="00BD46B3"/>
    <w:rsid w:val="00BD4F0B"/>
    <w:rsid w:val="00BD5080"/>
    <w:rsid w:val="00BD56A2"/>
    <w:rsid w:val="00BD5831"/>
    <w:rsid w:val="00BD5AB7"/>
    <w:rsid w:val="00BD65D0"/>
    <w:rsid w:val="00BD737D"/>
    <w:rsid w:val="00BD7819"/>
    <w:rsid w:val="00BE0168"/>
    <w:rsid w:val="00BE1148"/>
    <w:rsid w:val="00BE2E59"/>
    <w:rsid w:val="00BE2FF2"/>
    <w:rsid w:val="00BE324A"/>
    <w:rsid w:val="00BE3337"/>
    <w:rsid w:val="00BE382B"/>
    <w:rsid w:val="00BE3BB3"/>
    <w:rsid w:val="00BE43CE"/>
    <w:rsid w:val="00BE5162"/>
    <w:rsid w:val="00BE528B"/>
    <w:rsid w:val="00BE6040"/>
    <w:rsid w:val="00BE63FA"/>
    <w:rsid w:val="00BE66CD"/>
    <w:rsid w:val="00BE682D"/>
    <w:rsid w:val="00BE6E69"/>
    <w:rsid w:val="00BE73E9"/>
    <w:rsid w:val="00BE7B8D"/>
    <w:rsid w:val="00BE7BB0"/>
    <w:rsid w:val="00BF091D"/>
    <w:rsid w:val="00BF0D70"/>
    <w:rsid w:val="00BF1895"/>
    <w:rsid w:val="00BF2D8D"/>
    <w:rsid w:val="00BF33AA"/>
    <w:rsid w:val="00BF4606"/>
    <w:rsid w:val="00BF550F"/>
    <w:rsid w:val="00BF57EB"/>
    <w:rsid w:val="00BF5B23"/>
    <w:rsid w:val="00BF6D3F"/>
    <w:rsid w:val="00BF6F55"/>
    <w:rsid w:val="00BF6FC4"/>
    <w:rsid w:val="00BF73B4"/>
    <w:rsid w:val="00BF7483"/>
    <w:rsid w:val="00BF76ED"/>
    <w:rsid w:val="00C02593"/>
    <w:rsid w:val="00C035EA"/>
    <w:rsid w:val="00C0469D"/>
    <w:rsid w:val="00C04BE9"/>
    <w:rsid w:val="00C061BE"/>
    <w:rsid w:val="00C06263"/>
    <w:rsid w:val="00C06281"/>
    <w:rsid w:val="00C07722"/>
    <w:rsid w:val="00C078AE"/>
    <w:rsid w:val="00C07AA7"/>
    <w:rsid w:val="00C07C02"/>
    <w:rsid w:val="00C10453"/>
    <w:rsid w:val="00C105D6"/>
    <w:rsid w:val="00C10868"/>
    <w:rsid w:val="00C10DA7"/>
    <w:rsid w:val="00C110B8"/>
    <w:rsid w:val="00C12587"/>
    <w:rsid w:val="00C126F3"/>
    <w:rsid w:val="00C13006"/>
    <w:rsid w:val="00C13882"/>
    <w:rsid w:val="00C147F5"/>
    <w:rsid w:val="00C14B4C"/>
    <w:rsid w:val="00C14EDD"/>
    <w:rsid w:val="00C1517E"/>
    <w:rsid w:val="00C15F78"/>
    <w:rsid w:val="00C1618A"/>
    <w:rsid w:val="00C16B1B"/>
    <w:rsid w:val="00C17C42"/>
    <w:rsid w:val="00C2011A"/>
    <w:rsid w:val="00C20503"/>
    <w:rsid w:val="00C20B06"/>
    <w:rsid w:val="00C20FA1"/>
    <w:rsid w:val="00C210ED"/>
    <w:rsid w:val="00C212FD"/>
    <w:rsid w:val="00C213BF"/>
    <w:rsid w:val="00C21D0E"/>
    <w:rsid w:val="00C21EA1"/>
    <w:rsid w:val="00C2220D"/>
    <w:rsid w:val="00C22295"/>
    <w:rsid w:val="00C22D9B"/>
    <w:rsid w:val="00C231A2"/>
    <w:rsid w:val="00C23747"/>
    <w:rsid w:val="00C23E9F"/>
    <w:rsid w:val="00C25239"/>
    <w:rsid w:val="00C2674B"/>
    <w:rsid w:val="00C27037"/>
    <w:rsid w:val="00C271F8"/>
    <w:rsid w:val="00C30416"/>
    <w:rsid w:val="00C30C85"/>
    <w:rsid w:val="00C318FC"/>
    <w:rsid w:val="00C31F87"/>
    <w:rsid w:val="00C32538"/>
    <w:rsid w:val="00C32AFE"/>
    <w:rsid w:val="00C354CB"/>
    <w:rsid w:val="00C35AEB"/>
    <w:rsid w:val="00C3788C"/>
    <w:rsid w:val="00C37D45"/>
    <w:rsid w:val="00C4014B"/>
    <w:rsid w:val="00C407D1"/>
    <w:rsid w:val="00C43381"/>
    <w:rsid w:val="00C437DF"/>
    <w:rsid w:val="00C4406F"/>
    <w:rsid w:val="00C45C72"/>
    <w:rsid w:val="00C46DC8"/>
    <w:rsid w:val="00C46F9F"/>
    <w:rsid w:val="00C470CF"/>
    <w:rsid w:val="00C47D79"/>
    <w:rsid w:val="00C50AB8"/>
    <w:rsid w:val="00C50B11"/>
    <w:rsid w:val="00C50DCA"/>
    <w:rsid w:val="00C50FB5"/>
    <w:rsid w:val="00C52401"/>
    <w:rsid w:val="00C52599"/>
    <w:rsid w:val="00C5267A"/>
    <w:rsid w:val="00C5359A"/>
    <w:rsid w:val="00C54817"/>
    <w:rsid w:val="00C56B80"/>
    <w:rsid w:val="00C56B8E"/>
    <w:rsid w:val="00C57E2C"/>
    <w:rsid w:val="00C6163D"/>
    <w:rsid w:val="00C61B55"/>
    <w:rsid w:val="00C61D3A"/>
    <w:rsid w:val="00C61DAD"/>
    <w:rsid w:val="00C62059"/>
    <w:rsid w:val="00C6394D"/>
    <w:rsid w:val="00C64350"/>
    <w:rsid w:val="00C650B4"/>
    <w:rsid w:val="00C658C7"/>
    <w:rsid w:val="00C65BF6"/>
    <w:rsid w:val="00C65D8E"/>
    <w:rsid w:val="00C65F85"/>
    <w:rsid w:val="00C66B47"/>
    <w:rsid w:val="00C66E58"/>
    <w:rsid w:val="00C67081"/>
    <w:rsid w:val="00C674A5"/>
    <w:rsid w:val="00C67BF1"/>
    <w:rsid w:val="00C70BBD"/>
    <w:rsid w:val="00C712C5"/>
    <w:rsid w:val="00C71A01"/>
    <w:rsid w:val="00C71A55"/>
    <w:rsid w:val="00C71F37"/>
    <w:rsid w:val="00C7214F"/>
    <w:rsid w:val="00C727AD"/>
    <w:rsid w:val="00C73671"/>
    <w:rsid w:val="00C7398F"/>
    <w:rsid w:val="00C73BAE"/>
    <w:rsid w:val="00C746BA"/>
    <w:rsid w:val="00C74797"/>
    <w:rsid w:val="00C75FBE"/>
    <w:rsid w:val="00C75FCB"/>
    <w:rsid w:val="00C774DB"/>
    <w:rsid w:val="00C777A5"/>
    <w:rsid w:val="00C7785D"/>
    <w:rsid w:val="00C77C49"/>
    <w:rsid w:val="00C77EEC"/>
    <w:rsid w:val="00C80719"/>
    <w:rsid w:val="00C80B5F"/>
    <w:rsid w:val="00C81073"/>
    <w:rsid w:val="00C81159"/>
    <w:rsid w:val="00C82229"/>
    <w:rsid w:val="00C82C6A"/>
    <w:rsid w:val="00C830DD"/>
    <w:rsid w:val="00C83188"/>
    <w:rsid w:val="00C83819"/>
    <w:rsid w:val="00C84770"/>
    <w:rsid w:val="00C85AEF"/>
    <w:rsid w:val="00C85F44"/>
    <w:rsid w:val="00C8633B"/>
    <w:rsid w:val="00C865A5"/>
    <w:rsid w:val="00C87847"/>
    <w:rsid w:val="00C87AD4"/>
    <w:rsid w:val="00C90080"/>
    <w:rsid w:val="00C90112"/>
    <w:rsid w:val="00C91543"/>
    <w:rsid w:val="00C91D75"/>
    <w:rsid w:val="00C91DDD"/>
    <w:rsid w:val="00C92401"/>
    <w:rsid w:val="00C937F5"/>
    <w:rsid w:val="00C93A9E"/>
    <w:rsid w:val="00C93FFD"/>
    <w:rsid w:val="00C9472A"/>
    <w:rsid w:val="00C95179"/>
    <w:rsid w:val="00C95418"/>
    <w:rsid w:val="00C95B75"/>
    <w:rsid w:val="00C9627D"/>
    <w:rsid w:val="00C96EA2"/>
    <w:rsid w:val="00CA0307"/>
    <w:rsid w:val="00CA0500"/>
    <w:rsid w:val="00CA0A36"/>
    <w:rsid w:val="00CA0B1C"/>
    <w:rsid w:val="00CA0BC1"/>
    <w:rsid w:val="00CA1731"/>
    <w:rsid w:val="00CA18D1"/>
    <w:rsid w:val="00CA2C79"/>
    <w:rsid w:val="00CA318A"/>
    <w:rsid w:val="00CA32A4"/>
    <w:rsid w:val="00CA3AA4"/>
    <w:rsid w:val="00CA3D47"/>
    <w:rsid w:val="00CA3EF9"/>
    <w:rsid w:val="00CA480B"/>
    <w:rsid w:val="00CA4B81"/>
    <w:rsid w:val="00CA4ECF"/>
    <w:rsid w:val="00CA51F9"/>
    <w:rsid w:val="00CA5714"/>
    <w:rsid w:val="00CA593D"/>
    <w:rsid w:val="00CA5CC7"/>
    <w:rsid w:val="00CA5D92"/>
    <w:rsid w:val="00CA616C"/>
    <w:rsid w:val="00CA6399"/>
    <w:rsid w:val="00CA6FC0"/>
    <w:rsid w:val="00CA70C7"/>
    <w:rsid w:val="00CA73BC"/>
    <w:rsid w:val="00CA7D67"/>
    <w:rsid w:val="00CB0457"/>
    <w:rsid w:val="00CB0B4C"/>
    <w:rsid w:val="00CB179A"/>
    <w:rsid w:val="00CB1AAA"/>
    <w:rsid w:val="00CB1F48"/>
    <w:rsid w:val="00CB289F"/>
    <w:rsid w:val="00CB446D"/>
    <w:rsid w:val="00CB6062"/>
    <w:rsid w:val="00CB6B4F"/>
    <w:rsid w:val="00CB6ED4"/>
    <w:rsid w:val="00CB7384"/>
    <w:rsid w:val="00CB7C0A"/>
    <w:rsid w:val="00CC0495"/>
    <w:rsid w:val="00CC0A83"/>
    <w:rsid w:val="00CC0C56"/>
    <w:rsid w:val="00CC1362"/>
    <w:rsid w:val="00CC327A"/>
    <w:rsid w:val="00CC3935"/>
    <w:rsid w:val="00CC3C3A"/>
    <w:rsid w:val="00CC4724"/>
    <w:rsid w:val="00CC4D9E"/>
    <w:rsid w:val="00CC62E2"/>
    <w:rsid w:val="00CC6654"/>
    <w:rsid w:val="00CC67E9"/>
    <w:rsid w:val="00CC73DB"/>
    <w:rsid w:val="00CC7745"/>
    <w:rsid w:val="00CC7CE7"/>
    <w:rsid w:val="00CC7CF5"/>
    <w:rsid w:val="00CD09AE"/>
    <w:rsid w:val="00CD0DB4"/>
    <w:rsid w:val="00CD1139"/>
    <w:rsid w:val="00CD2448"/>
    <w:rsid w:val="00CD24AD"/>
    <w:rsid w:val="00CD2D0D"/>
    <w:rsid w:val="00CD338D"/>
    <w:rsid w:val="00CD36EF"/>
    <w:rsid w:val="00CD3AEC"/>
    <w:rsid w:val="00CD3BAA"/>
    <w:rsid w:val="00CD4E38"/>
    <w:rsid w:val="00CD57CA"/>
    <w:rsid w:val="00CD5D76"/>
    <w:rsid w:val="00CD67CC"/>
    <w:rsid w:val="00CD6BE0"/>
    <w:rsid w:val="00CD7788"/>
    <w:rsid w:val="00CD7D2D"/>
    <w:rsid w:val="00CE030B"/>
    <w:rsid w:val="00CE0353"/>
    <w:rsid w:val="00CE0BAA"/>
    <w:rsid w:val="00CE1B75"/>
    <w:rsid w:val="00CE2D61"/>
    <w:rsid w:val="00CE36ED"/>
    <w:rsid w:val="00CE42F5"/>
    <w:rsid w:val="00CE433B"/>
    <w:rsid w:val="00CE4924"/>
    <w:rsid w:val="00CE4A4E"/>
    <w:rsid w:val="00CE5529"/>
    <w:rsid w:val="00CE5583"/>
    <w:rsid w:val="00CE55F6"/>
    <w:rsid w:val="00CE57F6"/>
    <w:rsid w:val="00CE6019"/>
    <w:rsid w:val="00CE64AF"/>
    <w:rsid w:val="00CE6AB5"/>
    <w:rsid w:val="00CE70ED"/>
    <w:rsid w:val="00CF032D"/>
    <w:rsid w:val="00CF0645"/>
    <w:rsid w:val="00CF0A5F"/>
    <w:rsid w:val="00CF0DE7"/>
    <w:rsid w:val="00CF24D1"/>
    <w:rsid w:val="00CF2AB9"/>
    <w:rsid w:val="00CF2C68"/>
    <w:rsid w:val="00CF2F3F"/>
    <w:rsid w:val="00CF38AB"/>
    <w:rsid w:val="00CF479A"/>
    <w:rsid w:val="00CF5B30"/>
    <w:rsid w:val="00CF66CF"/>
    <w:rsid w:val="00CF697B"/>
    <w:rsid w:val="00CF702B"/>
    <w:rsid w:val="00CF756C"/>
    <w:rsid w:val="00CF76C1"/>
    <w:rsid w:val="00D007A1"/>
    <w:rsid w:val="00D00F84"/>
    <w:rsid w:val="00D01AA3"/>
    <w:rsid w:val="00D01F09"/>
    <w:rsid w:val="00D0278C"/>
    <w:rsid w:val="00D03DCA"/>
    <w:rsid w:val="00D0487F"/>
    <w:rsid w:val="00D04AF2"/>
    <w:rsid w:val="00D05494"/>
    <w:rsid w:val="00D064E8"/>
    <w:rsid w:val="00D10310"/>
    <w:rsid w:val="00D1034F"/>
    <w:rsid w:val="00D107FB"/>
    <w:rsid w:val="00D11B9C"/>
    <w:rsid w:val="00D12205"/>
    <w:rsid w:val="00D124D2"/>
    <w:rsid w:val="00D1272D"/>
    <w:rsid w:val="00D12EEB"/>
    <w:rsid w:val="00D13DB5"/>
    <w:rsid w:val="00D1405E"/>
    <w:rsid w:val="00D14A55"/>
    <w:rsid w:val="00D14AB4"/>
    <w:rsid w:val="00D14B0E"/>
    <w:rsid w:val="00D15197"/>
    <w:rsid w:val="00D16DEB"/>
    <w:rsid w:val="00D17F00"/>
    <w:rsid w:val="00D204EE"/>
    <w:rsid w:val="00D20BEE"/>
    <w:rsid w:val="00D20EA2"/>
    <w:rsid w:val="00D2230C"/>
    <w:rsid w:val="00D224AD"/>
    <w:rsid w:val="00D2257E"/>
    <w:rsid w:val="00D2283E"/>
    <w:rsid w:val="00D238EC"/>
    <w:rsid w:val="00D23EFB"/>
    <w:rsid w:val="00D245B4"/>
    <w:rsid w:val="00D246AF"/>
    <w:rsid w:val="00D24A58"/>
    <w:rsid w:val="00D24EC4"/>
    <w:rsid w:val="00D25235"/>
    <w:rsid w:val="00D25F43"/>
    <w:rsid w:val="00D260AD"/>
    <w:rsid w:val="00D27F5D"/>
    <w:rsid w:val="00D30317"/>
    <w:rsid w:val="00D30345"/>
    <w:rsid w:val="00D3165E"/>
    <w:rsid w:val="00D31DC1"/>
    <w:rsid w:val="00D32B41"/>
    <w:rsid w:val="00D335DC"/>
    <w:rsid w:val="00D34C85"/>
    <w:rsid w:val="00D35CA1"/>
    <w:rsid w:val="00D35CC1"/>
    <w:rsid w:val="00D3634B"/>
    <w:rsid w:val="00D364C2"/>
    <w:rsid w:val="00D40D7A"/>
    <w:rsid w:val="00D42122"/>
    <w:rsid w:val="00D4247D"/>
    <w:rsid w:val="00D43209"/>
    <w:rsid w:val="00D432FC"/>
    <w:rsid w:val="00D43A66"/>
    <w:rsid w:val="00D44459"/>
    <w:rsid w:val="00D44639"/>
    <w:rsid w:val="00D452AA"/>
    <w:rsid w:val="00D45B9F"/>
    <w:rsid w:val="00D46189"/>
    <w:rsid w:val="00D5083C"/>
    <w:rsid w:val="00D517D2"/>
    <w:rsid w:val="00D51AEF"/>
    <w:rsid w:val="00D51D67"/>
    <w:rsid w:val="00D522A6"/>
    <w:rsid w:val="00D522BF"/>
    <w:rsid w:val="00D525F1"/>
    <w:rsid w:val="00D526A2"/>
    <w:rsid w:val="00D52E88"/>
    <w:rsid w:val="00D52FB9"/>
    <w:rsid w:val="00D53163"/>
    <w:rsid w:val="00D53880"/>
    <w:rsid w:val="00D54DEC"/>
    <w:rsid w:val="00D551E6"/>
    <w:rsid w:val="00D55A39"/>
    <w:rsid w:val="00D55E6F"/>
    <w:rsid w:val="00D574D5"/>
    <w:rsid w:val="00D576DA"/>
    <w:rsid w:val="00D5776B"/>
    <w:rsid w:val="00D606A1"/>
    <w:rsid w:val="00D60746"/>
    <w:rsid w:val="00D61FFF"/>
    <w:rsid w:val="00D63794"/>
    <w:rsid w:val="00D63893"/>
    <w:rsid w:val="00D63F41"/>
    <w:rsid w:val="00D64C3E"/>
    <w:rsid w:val="00D65B50"/>
    <w:rsid w:val="00D660F4"/>
    <w:rsid w:val="00D661A9"/>
    <w:rsid w:val="00D67B3C"/>
    <w:rsid w:val="00D67DD0"/>
    <w:rsid w:val="00D70D74"/>
    <w:rsid w:val="00D71239"/>
    <w:rsid w:val="00D71D58"/>
    <w:rsid w:val="00D72221"/>
    <w:rsid w:val="00D72A81"/>
    <w:rsid w:val="00D72E2B"/>
    <w:rsid w:val="00D72EF5"/>
    <w:rsid w:val="00D730D6"/>
    <w:rsid w:val="00D732F8"/>
    <w:rsid w:val="00D73333"/>
    <w:rsid w:val="00D7339A"/>
    <w:rsid w:val="00D7423C"/>
    <w:rsid w:val="00D768DE"/>
    <w:rsid w:val="00D76DBA"/>
    <w:rsid w:val="00D802D5"/>
    <w:rsid w:val="00D806C7"/>
    <w:rsid w:val="00D807F4"/>
    <w:rsid w:val="00D80ACE"/>
    <w:rsid w:val="00D80E50"/>
    <w:rsid w:val="00D82ACA"/>
    <w:rsid w:val="00D82CE2"/>
    <w:rsid w:val="00D82D7A"/>
    <w:rsid w:val="00D8343A"/>
    <w:rsid w:val="00D835D4"/>
    <w:rsid w:val="00D843A2"/>
    <w:rsid w:val="00D852B9"/>
    <w:rsid w:val="00D85BBA"/>
    <w:rsid w:val="00D8723F"/>
    <w:rsid w:val="00D90B14"/>
    <w:rsid w:val="00D91B39"/>
    <w:rsid w:val="00D9264F"/>
    <w:rsid w:val="00D9272A"/>
    <w:rsid w:val="00D92746"/>
    <w:rsid w:val="00D933B1"/>
    <w:rsid w:val="00D93FBA"/>
    <w:rsid w:val="00D94836"/>
    <w:rsid w:val="00D949A6"/>
    <w:rsid w:val="00D94CD3"/>
    <w:rsid w:val="00D9503A"/>
    <w:rsid w:val="00D95E6C"/>
    <w:rsid w:val="00D96120"/>
    <w:rsid w:val="00D962F9"/>
    <w:rsid w:val="00D966BE"/>
    <w:rsid w:val="00D96709"/>
    <w:rsid w:val="00D96B0E"/>
    <w:rsid w:val="00D97D8F"/>
    <w:rsid w:val="00DA0087"/>
    <w:rsid w:val="00DA00B9"/>
    <w:rsid w:val="00DA042E"/>
    <w:rsid w:val="00DA06DF"/>
    <w:rsid w:val="00DA0F29"/>
    <w:rsid w:val="00DA12F0"/>
    <w:rsid w:val="00DA1828"/>
    <w:rsid w:val="00DA185E"/>
    <w:rsid w:val="00DA2542"/>
    <w:rsid w:val="00DA2EB9"/>
    <w:rsid w:val="00DA37E0"/>
    <w:rsid w:val="00DA3804"/>
    <w:rsid w:val="00DA382B"/>
    <w:rsid w:val="00DA4102"/>
    <w:rsid w:val="00DA4234"/>
    <w:rsid w:val="00DA478E"/>
    <w:rsid w:val="00DA4D4B"/>
    <w:rsid w:val="00DA6220"/>
    <w:rsid w:val="00DA62D7"/>
    <w:rsid w:val="00DA7937"/>
    <w:rsid w:val="00DB067C"/>
    <w:rsid w:val="00DB0741"/>
    <w:rsid w:val="00DB1249"/>
    <w:rsid w:val="00DB12ED"/>
    <w:rsid w:val="00DB233D"/>
    <w:rsid w:val="00DB2382"/>
    <w:rsid w:val="00DB2699"/>
    <w:rsid w:val="00DB2807"/>
    <w:rsid w:val="00DB2A78"/>
    <w:rsid w:val="00DB2D60"/>
    <w:rsid w:val="00DB2E76"/>
    <w:rsid w:val="00DB37EF"/>
    <w:rsid w:val="00DB3ABE"/>
    <w:rsid w:val="00DB5709"/>
    <w:rsid w:val="00DB58EB"/>
    <w:rsid w:val="00DB60FB"/>
    <w:rsid w:val="00DC07B7"/>
    <w:rsid w:val="00DC2564"/>
    <w:rsid w:val="00DC2721"/>
    <w:rsid w:val="00DC2A63"/>
    <w:rsid w:val="00DC2C5F"/>
    <w:rsid w:val="00DC3368"/>
    <w:rsid w:val="00DC33E8"/>
    <w:rsid w:val="00DC3613"/>
    <w:rsid w:val="00DC3675"/>
    <w:rsid w:val="00DC37A3"/>
    <w:rsid w:val="00DC37B5"/>
    <w:rsid w:val="00DC3C22"/>
    <w:rsid w:val="00DC3E47"/>
    <w:rsid w:val="00DC4BAE"/>
    <w:rsid w:val="00DC5CC7"/>
    <w:rsid w:val="00DC6080"/>
    <w:rsid w:val="00DC6227"/>
    <w:rsid w:val="00DC68CD"/>
    <w:rsid w:val="00DC7202"/>
    <w:rsid w:val="00DC751D"/>
    <w:rsid w:val="00DC7C13"/>
    <w:rsid w:val="00DC7E54"/>
    <w:rsid w:val="00DD0FDF"/>
    <w:rsid w:val="00DD175B"/>
    <w:rsid w:val="00DD1806"/>
    <w:rsid w:val="00DD1E00"/>
    <w:rsid w:val="00DD2415"/>
    <w:rsid w:val="00DD28B6"/>
    <w:rsid w:val="00DD2A07"/>
    <w:rsid w:val="00DD2DAA"/>
    <w:rsid w:val="00DD412D"/>
    <w:rsid w:val="00DD4F6D"/>
    <w:rsid w:val="00DD6149"/>
    <w:rsid w:val="00DD7C80"/>
    <w:rsid w:val="00DE05AA"/>
    <w:rsid w:val="00DE0791"/>
    <w:rsid w:val="00DE0D0D"/>
    <w:rsid w:val="00DE16B4"/>
    <w:rsid w:val="00DE2B75"/>
    <w:rsid w:val="00DE2F8A"/>
    <w:rsid w:val="00DE319D"/>
    <w:rsid w:val="00DE400E"/>
    <w:rsid w:val="00DE5D26"/>
    <w:rsid w:val="00DE5D6A"/>
    <w:rsid w:val="00DE5F78"/>
    <w:rsid w:val="00DE65DD"/>
    <w:rsid w:val="00DE6E6C"/>
    <w:rsid w:val="00DE743B"/>
    <w:rsid w:val="00DE7998"/>
    <w:rsid w:val="00DF058B"/>
    <w:rsid w:val="00DF0BF7"/>
    <w:rsid w:val="00DF10EE"/>
    <w:rsid w:val="00DF137D"/>
    <w:rsid w:val="00DF27FA"/>
    <w:rsid w:val="00DF29CF"/>
    <w:rsid w:val="00DF2EEC"/>
    <w:rsid w:val="00DF37CD"/>
    <w:rsid w:val="00DF4736"/>
    <w:rsid w:val="00DF473F"/>
    <w:rsid w:val="00DF4B32"/>
    <w:rsid w:val="00DF5246"/>
    <w:rsid w:val="00DF5723"/>
    <w:rsid w:val="00DF5A15"/>
    <w:rsid w:val="00DF6BB9"/>
    <w:rsid w:val="00DF723C"/>
    <w:rsid w:val="00DF729B"/>
    <w:rsid w:val="00DF7ACA"/>
    <w:rsid w:val="00E002B2"/>
    <w:rsid w:val="00E00635"/>
    <w:rsid w:val="00E00737"/>
    <w:rsid w:val="00E01ACF"/>
    <w:rsid w:val="00E020E3"/>
    <w:rsid w:val="00E021ED"/>
    <w:rsid w:val="00E025B8"/>
    <w:rsid w:val="00E03E9E"/>
    <w:rsid w:val="00E03FA2"/>
    <w:rsid w:val="00E0436B"/>
    <w:rsid w:val="00E043EE"/>
    <w:rsid w:val="00E044AA"/>
    <w:rsid w:val="00E049A4"/>
    <w:rsid w:val="00E04A9D"/>
    <w:rsid w:val="00E06277"/>
    <w:rsid w:val="00E0774D"/>
    <w:rsid w:val="00E10F59"/>
    <w:rsid w:val="00E11342"/>
    <w:rsid w:val="00E1188E"/>
    <w:rsid w:val="00E11D1F"/>
    <w:rsid w:val="00E12192"/>
    <w:rsid w:val="00E12506"/>
    <w:rsid w:val="00E13FA0"/>
    <w:rsid w:val="00E16637"/>
    <w:rsid w:val="00E167E0"/>
    <w:rsid w:val="00E1687E"/>
    <w:rsid w:val="00E16B64"/>
    <w:rsid w:val="00E16BD7"/>
    <w:rsid w:val="00E179E0"/>
    <w:rsid w:val="00E17C45"/>
    <w:rsid w:val="00E20425"/>
    <w:rsid w:val="00E20A4F"/>
    <w:rsid w:val="00E20AB9"/>
    <w:rsid w:val="00E20F15"/>
    <w:rsid w:val="00E21976"/>
    <w:rsid w:val="00E21C73"/>
    <w:rsid w:val="00E21C9B"/>
    <w:rsid w:val="00E21D01"/>
    <w:rsid w:val="00E22334"/>
    <w:rsid w:val="00E2271A"/>
    <w:rsid w:val="00E241BF"/>
    <w:rsid w:val="00E244B8"/>
    <w:rsid w:val="00E248DD"/>
    <w:rsid w:val="00E26222"/>
    <w:rsid w:val="00E26A67"/>
    <w:rsid w:val="00E27660"/>
    <w:rsid w:val="00E3072B"/>
    <w:rsid w:val="00E309B7"/>
    <w:rsid w:val="00E30C92"/>
    <w:rsid w:val="00E30F85"/>
    <w:rsid w:val="00E3101B"/>
    <w:rsid w:val="00E32DF0"/>
    <w:rsid w:val="00E33927"/>
    <w:rsid w:val="00E347E4"/>
    <w:rsid w:val="00E34DFB"/>
    <w:rsid w:val="00E35583"/>
    <w:rsid w:val="00E35F73"/>
    <w:rsid w:val="00E366B8"/>
    <w:rsid w:val="00E36AD0"/>
    <w:rsid w:val="00E37DE5"/>
    <w:rsid w:val="00E37F61"/>
    <w:rsid w:val="00E419B8"/>
    <w:rsid w:val="00E423A1"/>
    <w:rsid w:val="00E423E1"/>
    <w:rsid w:val="00E42C12"/>
    <w:rsid w:val="00E42E23"/>
    <w:rsid w:val="00E44D98"/>
    <w:rsid w:val="00E45A96"/>
    <w:rsid w:val="00E45AA0"/>
    <w:rsid w:val="00E45C0C"/>
    <w:rsid w:val="00E45D7A"/>
    <w:rsid w:val="00E45FEE"/>
    <w:rsid w:val="00E46F0F"/>
    <w:rsid w:val="00E47567"/>
    <w:rsid w:val="00E50208"/>
    <w:rsid w:val="00E50C32"/>
    <w:rsid w:val="00E531BB"/>
    <w:rsid w:val="00E53CA0"/>
    <w:rsid w:val="00E542B5"/>
    <w:rsid w:val="00E5444C"/>
    <w:rsid w:val="00E545A1"/>
    <w:rsid w:val="00E550D9"/>
    <w:rsid w:val="00E5514E"/>
    <w:rsid w:val="00E5564B"/>
    <w:rsid w:val="00E55C2B"/>
    <w:rsid w:val="00E5615D"/>
    <w:rsid w:val="00E568AF"/>
    <w:rsid w:val="00E5756D"/>
    <w:rsid w:val="00E603A6"/>
    <w:rsid w:val="00E60A55"/>
    <w:rsid w:val="00E61BD0"/>
    <w:rsid w:val="00E625AC"/>
    <w:rsid w:val="00E632CA"/>
    <w:rsid w:val="00E63309"/>
    <w:rsid w:val="00E63380"/>
    <w:rsid w:val="00E638A1"/>
    <w:rsid w:val="00E638FB"/>
    <w:rsid w:val="00E641E1"/>
    <w:rsid w:val="00E64A1E"/>
    <w:rsid w:val="00E654B6"/>
    <w:rsid w:val="00E65EB2"/>
    <w:rsid w:val="00E6617F"/>
    <w:rsid w:val="00E66734"/>
    <w:rsid w:val="00E67703"/>
    <w:rsid w:val="00E67C0A"/>
    <w:rsid w:val="00E702ED"/>
    <w:rsid w:val="00E714DF"/>
    <w:rsid w:val="00E7240B"/>
    <w:rsid w:val="00E72BD7"/>
    <w:rsid w:val="00E736D9"/>
    <w:rsid w:val="00E74221"/>
    <w:rsid w:val="00E7484E"/>
    <w:rsid w:val="00E7580A"/>
    <w:rsid w:val="00E75BB5"/>
    <w:rsid w:val="00E76161"/>
    <w:rsid w:val="00E7717A"/>
    <w:rsid w:val="00E7730D"/>
    <w:rsid w:val="00E7772E"/>
    <w:rsid w:val="00E77E21"/>
    <w:rsid w:val="00E81101"/>
    <w:rsid w:val="00E81819"/>
    <w:rsid w:val="00E81B35"/>
    <w:rsid w:val="00E8216A"/>
    <w:rsid w:val="00E831F9"/>
    <w:rsid w:val="00E83588"/>
    <w:rsid w:val="00E84671"/>
    <w:rsid w:val="00E84FA2"/>
    <w:rsid w:val="00E85A79"/>
    <w:rsid w:val="00E85D42"/>
    <w:rsid w:val="00E864EA"/>
    <w:rsid w:val="00E86A96"/>
    <w:rsid w:val="00E86DD1"/>
    <w:rsid w:val="00E8714C"/>
    <w:rsid w:val="00E87F3F"/>
    <w:rsid w:val="00E912AE"/>
    <w:rsid w:val="00E922A6"/>
    <w:rsid w:val="00E9264B"/>
    <w:rsid w:val="00E93049"/>
    <w:rsid w:val="00E93342"/>
    <w:rsid w:val="00E93A65"/>
    <w:rsid w:val="00E94E81"/>
    <w:rsid w:val="00E953E7"/>
    <w:rsid w:val="00E95E65"/>
    <w:rsid w:val="00E96F3F"/>
    <w:rsid w:val="00E96F83"/>
    <w:rsid w:val="00EA00E3"/>
    <w:rsid w:val="00EA0221"/>
    <w:rsid w:val="00EA111E"/>
    <w:rsid w:val="00EA24D9"/>
    <w:rsid w:val="00EA324F"/>
    <w:rsid w:val="00EA34EC"/>
    <w:rsid w:val="00EA3C3C"/>
    <w:rsid w:val="00EA3E67"/>
    <w:rsid w:val="00EA5362"/>
    <w:rsid w:val="00EA5FEF"/>
    <w:rsid w:val="00EA6250"/>
    <w:rsid w:val="00EA62E3"/>
    <w:rsid w:val="00EA77E2"/>
    <w:rsid w:val="00EA7A44"/>
    <w:rsid w:val="00EA7BAE"/>
    <w:rsid w:val="00EB086F"/>
    <w:rsid w:val="00EB1FCE"/>
    <w:rsid w:val="00EB26C4"/>
    <w:rsid w:val="00EB2D40"/>
    <w:rsid w:val="00EB2E8A"/>
    <w:rsid w:val="00EB38EC"/>
    <w:rsid w:val="00EB3D4C"/>
    <w:rsid w:val="00EB3FE7"/>
    <w:rsid w:val="00EB3FF6"/>
    <w:rsid w:val="00EB4384"/>
    <w:rsid w:val="00EB5DED"/>
    <w:rsid w:val="00EB5EBA"/>
    <w:rsid w:val="00EB6269"/>
    <w:rsid w:val="00EB641F"/>
    <w:rsid w:val="00EB6C85"/>
    <w:rsid w:val="00EB6C98"/>
    <w:rsid w:val="00EB799E"/>
    <w:rsid w:val="00EB7ACD"/>
    <w:rsid w:val="00EB7C58"/>
    <w:rsid w:val="00EC087F"/>
    <w:rsid w:val="00EC133D"/>
    <w:rsid w:val="00EC2D63"/>
    <w:rsid w:val="00EC2DFB"/>
    <w:rsid w:val="00EC3176"/>
    <w:rsid w:val="00EC33F8"/>
    <w:rsid w:val="00EC398C"/>
    <w:rsid w:val="00EC3B29"/>
    <w:rsid w:val="00EC44DE"/>
    <w:rsid w:val="00EC4688"/>
    <w:rsid w:val="00EC67F8"/>
    <w:rsid w:val="00EC6BC2"/>
    <w:rsid w:val="00EC7442"/>
    <w:rsid w:val="00EC7542"/>
    <w:rsid w:val="00EC7D96"/>
    <w:rsid w:val="00ED03DF"/>
    <w:rsid w:val="00ED0C8B"/>
    <w:rsid w:val="00ED1E18"/>
    <w:rsid w:val="00ED2020"/>
    <w:rsid w:val="00ED2FFC"/>
    <w:rsid w:val="00ED34FD"/>
    <w:rsid w:val="00ED44AA"/>
    <w:rsid w:val="00ED46EC"/>
    <w:rsid w:val="00ED51CF"/>
    <w:rsid w:val="00ED6525"/>
    <w:rsid w:val="00ED6E75"/>
    <w:rsid w:val="00ED7190"/>
    <w:rsid w:val="00ED748C"/>
    <w:rsid w:val="00ED76A0"/>
    <w:rsid w:val="00EE0B84"/>
    <w:rsid w:val="00EE0EE2"/>
    <w:rsid w:val="00EE17D2"/>
    <w:rsid w:val="00EE17D3"/>
    <w:rsid w:val="00EE1CF6"/>
    <w:rsid w:val="00EE24F4"/>
    <w:rsid w:val="00EE2EF2"/>
    <w:rsid w:val="00EE336C"/>
    <w:rsid w:val="00EE3EF8"/>
    <w:rsid w:val="00EE48B2"/>
    <w:rsid w:val="00EE6D78"/>
    <w:rsid w:val="00EE740B"/>
    <w:rsid w:val="00EE7747"/>
    <w:rsid w:val="00EE79E2"/>
    <w:rsid w:val="00EE7A27"/>
    <w:rsid w:val="00EE7DEA"/>
    <w:rsid w:val="00EE7F62"/>
    <w:rsid w:val="00EF001B"/>
    <w:rsid w:val="00EF0080"/>
    <w:rsid w:val="00EF1237"/>
    <w:rsid w:val="00EF1526"/>
    <w:rsid w:val="00EF1535"/>
    <w:rsid w:val="00EF190A"/>
    <w:rsid w:val="00EF1A24"/>
    <w:rsid w:val="00EF1C8F"/>
    <w:rsid w:val="00EF1D9B"/>
    <w:rsid w:val="00EF2954"/>
    <w:rsid w:val="00EF3319"/>
    <w:rsid w:val="00EF3712"/>
    <w:rsid w:val="00EF3E2F"/>
    <w:rsid w:val="00EF4571"/>
    <w:rsid w:val="00EF4D46"/>
    <w:rsid w:val="00EF565A"/>
    <w:rsid w:val="00EF58D8"/>
    <w:rsid w:val="00EF61C7"/>
    <w:rsid w:val="00EF6D13"/>
    <w:rsid w:val="00EF6DAB"/>
    <w:rsid w:val="00EF6FE6"/>
    <w:rsid w:val="00EF74A3"/>
    <w:rsid w:val="00F00666"/>
    <w:rsid w:val="00F016AB"/>
    <w:rsid w:val="00F01743"/>
    <w:rsid w:val="00F0186B"/>
    <w:rsid w:val="00F01BF8"/>
    <w:rsid w:val="00F01FA3"/>
    <w:rsid w:val="00F0254B"/>
    <w:rsid w:val="00F02A96"/>
    <w:rsid w:val="00F02ECD"/>
    <w:rsid w:val="00F02F76"/>
    <w:rsid w:val="00F03469"/>
    <w:rsid w:val="00F035EB"/>
    <w:rsid w:val="00F03D16"/>
    <w:rsid w:val="00F0448F"/>
    <w:rsid w:val="00F04787"/>
    <w:rsid w:val="00F04AE3"/>
    <w:rsid w:val="00F04FEE"/>
    <w:rsid w:val="00F058F8"/>
    <w:rsid w:val="00F06438"/>
    <w:rsid w:val="00F074F8"/>
    <w:rsid w:val="00F07CFA"/>
    <w:rsid w:val="00F10886"/>
    <w:rsid w:val="00F10CA6"/>
    <w:rsid w:val="00F11393"/>
    <w:rsid w:val="00F11729"/>
    <w:rsid w:val="00F125EE"/>
    <w:rsid w:val="00F12F53"/>
    <w:rsid w:val="00F131F6"/>
    <w:rsid w:val="00F13FCC"/>
    <w:rsid w:val="00F1411C"/>
    <w:rsid w:val="00F1449C"/>
    <w:rsid w:val="00F144FB"/>
    <w:rsid w:val="00F1490B"/>
    <w:rsid w:val="00F1497C"/>
    <w:rsid w:val="00F14EF4"/>
    <w:rsid w:val="00F17716"/>
    <w:rsid w:val="00F17A5B"/>
    <w:rsid w:val="00F20F89"/>
    <w:rsid w:val="00F2159D"/>
    <w:rsid w:val="00F218E7"/>
    <w:rsid w:val="00F232B2"/>
    <w:rsid w:val="00F2369B"/>
    <w:rsid w:val="00F23887"/>
    <w:rsid w:val="00F23961"/>
    <w:rsid w:val="00F244D4"/>
    <w:rsid w:val="00F2593D"/>
    <w:rsid w:val="00F25B22"/>
    <w:rsid w:val="00F25F94"/>
    <w:rsid w:val="00F260C7"/>
    <w:rsid w:val="00F26988"/>
    <w:rsid w:val="00F26C2D"/>
    <w:rsid w:val="00F2760A"/>
    <w:rsid w:val="00F27820"/>
    <w:rsid w:val="00F27FD8"/>
    <w:rsid w:val="00F305BF"/>
    <w:rsid w:val="00F30CF9"/>
    <w:rsid w:val="00F30EDC"/>
    <w:rsid w:val="00F310BB"/>
    <w:rsid w:val="00F31376"/>
    <w:rsid w:val="00F31520"/>
    <w:rsid w:val="00F31729"/>
    <w:rsid w:val="00F31882"/>
    <w:rsid w:val="00F319F0"/>
    <w:rsid w:val="00F31DAB"/>
    <w:rsid w:val="00F324CD"/>
    <w:rsid w:val="00F3259D"/>
    <w:rsid w:val="00F3349E"/>
    <w:rsid w:val="00F3460C"/>
    <w:rsid w:val="00F359DE"/>
    <w:rsid w:val="00F35CF0"/>
    <w:rsid w:val="00F35F07"/>
    <w:rsid w:val="00F35FF3"/>
    <w:rsid w:val="00F36273"/>
    <w:rsid w:val="00F36F32"/>
    <w:rsid w:val="00F37BA1"/>
    <w:rsid w:val="00F40916"/>
    <w:rsid w:val="00F41220"/>
    <w:rsid w:val="00F416FC"/>
    <w:rsid w:val="00F42134"/>
    <w:rsid w:val="00F42380"/>
    <w:rsid w:val="00F42842"/>
    <w:rsid w:val="00F43077"/>
    <w:rsid w:val="00F431C0"/>
    <w:rsid w:val="00F43BE8"/>
    <w:rsid w:val="00F43FBD"/>
    <w:rsid w:val="00F4441C"/>
    <w:rsid w:val="00F449D1"/>
    <w:rsid w:val="00F45551"/>
    <w:rsid w:val="00F4556C"/>
    <w:rsid w:val="00F466E7"/>
    <w:rsid w:val="00F4678A"/>
    <w:rsid w:val="00F467A2"/>
    <w:rsid w:val="00F47A5C"/>
    <w:rsid w:val="00F5020B"/>
    <w:rsid w:val="00F503F1"/>
    <w:rsid w:val="00F50606"/>
    <w:rsid w:val="00F50883"/>
    <w:rsid w:val="00F51F3D"/>
    <w:rsid w:val="00F520AC"/>
    <w:rsid w:val="00F529B7"/>
    <w:rsid w:val="00F52A22"/>
    <w:rsid w:val="00F53543"/>
    <w:rsid w:val="00F5366D"/>
    <w:rsid w:val="00F55075"/>
    <w:rsid w:val="00F552E4"/>
    <w:rsid w:val="00F553CF"/>
    <w:rsid w:val="00F56761"/>
    <w:rsid w:val="00F56883"/>
    <w:rsid w:val="00F56B09"/>
    <w:rsid w:val="00F5701F"/>
    <w:rsid w:val="00F57026"/>
    <w:rsid w:val="00F57190"/>
    <w:rsid w:val="00F573C7"/>
    <w:rsid w:val="00F60194"/>
    <w:rsid w:val="00F61257"/>
    <w:rsid w:val="00F625AC"/>
    <w:rsid w:val="00F62E42"/>
    <w:rsid w:val="00F632C3"/>
    <w:rsid w:val="00F63650"/>
    <w:rsid w:val="00F63A47"/>
    <w:rsid w:val="00F63B22"/>
    <w:rsid w:val="00F64392"/>
    <w:rsid w:val="00F64E26"/>
    <w:rsid w:val="00F6555E"/>
    <w:rsid w:val="00F666A7"/>
    <w:rsid w:val="00F667AE"/>
    <w:rsid w:val="00F66BAD"/>
    <w:rsid w:val="00F66C17"/>
    <w:rsid w:val="00F670AF"/>
    <w:rsid w:val="00F676A5"/>
    <w:rsid w:val="00F67893"/>
    <w:rsid w:val="00F705CE"/>
    <w:rsid w:val="00F70646"/>
    <w:rsid w:val="00F70691"/>
    <w:rsid w:val="00F70902"/>
    <w:rsid w:val="00F7090B"/>
    <w:rsid w:val="00F70C9C"/>
    <w:rsid w:val="00F71AA5"/>
    <w:rsid w:val="00F72398"/>
    <w:rsid w:val="00F739CC"/>
    <w:rsid w:val="00F7413E"/>
    <w:rsid w:val="00F74725"/>
    <w:rsid w:val="00F75171"/>
    <w:rsid w:val="00F76589"/>
    <w:rsid w:val="00F7691A"/>
    <w:rsid w:val="00F76941"/>
    <w:rsid w:val="00F769AB"/>
    <w:rsid w:val="00F77512"/>
    <w:rsid w:val="00F800DE"/>
    <w:rsid w:val="00F804C4"/>
    <w:rsid w:val="00F80A0E"/>
    <w:rsid w:val="00F81429"/>
    <w:rsid w:val="00F8169C"/>
    <w:rsid w:val="00F81CD8"/>
    <w:rsid w:val="00F81D72"/>
    <w:rsid w:val="00F81E9B"/>
    <w:rsid w:val="00F81FFF"/>
    <w:rsid w:val="00F8224F"/>
    <w:rsid w:val="00F82610"/>
    <w:rsid w:val="00F82CC6"/>
    <w:rsid w:val="00F83143"/>
    <w:rsid w:val="00F831BE"/>
    <w:rsid w:val="00F836C9"/>
    <w:rsid w:val="00F85025"/>
    <w:rsid w:val="00F87559"/>
    <w:rsid w:val="00F87D33"/>
    <w:rsid w:val="00F9089A"/>
    <w:rsid w:val="00F91C0C"/>
    <w:rsid w:val="00F92875"/>
    <w:rsid w:val="00F92C15"/>
    <w:rsid w:val="00F931A1"/>
    <w:rsid w:val="00F932F8"/>
    <w:rsid w:val="00F94821"/>
    <w:rsid w:val="00F94B21"/>
    <w:rsid w:val="00F94D2A"/>
    <w:rsid w:val="00F964D4"/>
    <w:rsid w:val="00F96602"/>
    <w:rsid w:val="00F966AB"/>
    <w:rsid w:val="00F96704"/>
    <w:rsid w:val="00F97851"/>
    <w:rsid w:val="00FA04E9"/>
    <w:rsid w:val="00FA07C0"/>
    <w:rsid w:val="00FA0A6C"/>
    <w:rsid w:val="00FA1369"/>
    <w:rsid w:val="00FA18F8"/>
    <w:rsid w:val="00FA25AC"/>
    <w:rsid w:val="00FA2684"/>
    <w:rsid w:val="00FA293F"/>
    <w:rsid w:val="00FA2D20"/>
    <w:rsid w:val="00FA382B"/>
    <w:rsid w:val="00FA3DFB"/>
    <w:rsid w:val="00FA42CE"/>
    <w:rsid w:val="00FA517D"/>
    <w:rsid w:val="00FA5ED9"/>
    <w:rsid w:val="00FA6634"/>
    <w:rsid w:val="00FA7953"/>
    <w:rsid w:val="00FB09D5"/>
    <w:rsid w:val="00FB0A9A"/>
    <w:rsid w:val="00FB0CE8"/>
    <w:rsid w:val="00FB0D94"/>
    <w:rsid w:val="00FB17D6"/>
    <w:rsid w:val="00FB293C"/>
    <w:rsid w:val="00FB44F9"/>
    <w:rsid w:val="00FB4BFC"/>
    <w:rsid w:val="00FB569A"/>
    <w:rsid w:val="00FB5898"/>
    <w:rsid w:val="00FB5D0E"/>
    <w:rsid w:val="00FB75A5"/>
    <w:rsid w:val="00FC1C40"/>
    <w:rsid w:val="00FC1FB2"/>
    <w:rsid w:val="00FC1FB8"/>
    <w:rsid w:val="00FC236E"/>
    <w:rsid w:val="00FC4A77"/>
    <w:rsid w:val="00FC55FF"/>
    <w:rsid w:val="00FC56D0"/>
    <w:rsid w:val="00FC57A5"/>
    <w:rsid w:val="00FC5BCE"/>
    <w:rsid w:val="00FC5E04"/>
    <w:rsid w:val="00FC5FD7"/>
    <w:rsid w:val="00FC7362"/>
    <w:rsid w:val="00FC7819"/>
    <w:rsid w:val="00FC7FE5"/>
    <w:rsid w:val="00FD02FB"/>
    <w:rsid w:val="00FD0474"/>
    <w:rsid w:val="00FD1147"/>
    <w:rsid w:val="00FD1319"/>
    <w:rsid w:val="00FD1698"/>
    <w:rsid w:val="00FD416B"/>
    <w:rsid w:val="00FD45E6"/>
    <w:rsid w:val="00FD5014"/>
    <w:rsid w:val="00FD62E3"/>
    <w:rsid w:val="00FD6A6F"/>
    <w:rsid w:val="00FD7A18"/>
    <w:rsid w:val="00FD7CE1"/>
    <w:rsid w:val="00FE042E"/>
    <w:rsid w:val="00FE0C98"/>
    <w:rsid w:val="00FE0E97"/>
    <w:rsid w:val="00FE0FF8"/>
    <w:rsid w:val="00FE15E0"/>
    <w:rsid w:val="00FE1917"/>
    <w:rsid w:val="00FE2812"/>
    <w:rsid w:val="00FE2CBE"/>
    <w:rsid w:val="00FE2E77"/>
    <w:rsid w:val="00FE34AD"/>
    <w:rsid w:val="00FE36A0"/>
    <w:rsid w:val="00FE3B4F"/>
    <w:rsid w:val="00FE4F4F"/>
    <w:rsid w:val="00FE50F9"/>
    <w:rsid w:val="00FE5789"/>
    <w:rsid w:val="00FE640C"/>
    <w:rsid w:val="00FE7328"/>
    <w:rsid w:val="00FE7A55"/>
    <w:rsid w:val="00FE7B37"/>
    <w:rsid w:val="00FF0DDD"/>
    <w:rsid w:val="00FF0FC7"/>
    <w:rsid w:val="00FF0FD7"/>
    <w:rsid w:val="00FF124E"/>
    <w:rsid w:val="00FF12E8"/>
    <w:rsid w:val="00FF191C"/>
    <w:rsid w:val="00FF1B3D"/>
    <w:rsid w:val="00FF3444"/>
    <w:rsid w:val="00FF36C4"/>
    <w:rsid w:val="00FF3987"/>
    <w:rsid w:val="00FF3F67"/>
    <w:rsid w:val="00FF4F00"/>
    <w:rsid w:val="00FF682F"/>
    <w:rsid w:val="00FF6B58"/>
    <w:rsid w:val="00FF7006"/>
    <w:rsid w:val="00FF7105"/>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85EDD8"/>
  <w15:docId w15:val="{A5024290-05CD-431E-86F0-32F50932C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D1560"/>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6D46F4"/>
    <w:pPr>
      <w:spacing w:before="360" w:line="288" w:lineRule="auto"/>
      <w:ind w:left="0"/>
      <w:outlineLvl w:val="0"/>
    </w:pPr>
    <w:rPr>
      <w:rFonts w:ascii="Lucida Sans Unicode" w:hAnsi="Lucida Sans Unicode" w:cs="Lucida Sans Unicode"/>
      <w:b/>
      <w:bCs/>
      <w:szCs w:val="20"/>
    </w:rPr>
  </w:style>
  <w:style w:type="paragraph" w:styleId="Naslov2">
    <w:name w:val="heading 2"/>
    <w:basedOn w:val="Navaden"/>
    <w:next w:val="Navaden"/>
    <w:link w:val="Naslov2Znak"/>
    <w:autoRedefine/>
    <w:uiPriority w:val="9"/>
    <w:unhideWhenUsed/>
    <w:qFormat/>
    <w:rsid w:val="009F5251"/>
    <w:pPr>
      <w:keepNext/>
      <w:keepLines/>
      <w:widowControl w:val="0"/>
      <w:spacing w:before="220" w:after="240" w:line="312" w:lineRule="auto"/>
      <w:jc w:val="both"/>
      <w:outlineLvl w:val="1"/>
    </w:pPr>
    <w:rPr>
      <w:rFonts w:ascii="Arial" w:eastAsia="Arial Unicode MS" w:hAnsi="Arial" w:cs="Arial"/>
      <w:b/>
      <w:bCs/>
      <w:lang w:eastAsia="sl-SI"/>
    </w:rPr>
  </w:style>
  <w:style w:type="paragraph" w:styleId="Naslov3">
    <w:name w:val="heading 3"/>
    <w:basedOn w:val="Navaden"/>
    <w:next w:val="Navaden"/>
    <w:link w:val="Naslov3Znak"/>
    <w:uiPriority w:val="9"/>
    <w:unhideWhenUsed/>
    <w:qFormat/>
    <w:rsid w:val="00D42122"/>
    <w:pPr>
      <w:spacing w:before="200" w:after="12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D42122"/>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6D46F4"/>
    <w:rPr>
      <w:rFonts w:ascii="Lucida Sans Unicode" w:hAnsi="Lucida Sans Unicode" w:cs="Lucida Sans Unicode"/>
      <w:b/>
      <w:bC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qFormat/>
    <w:rsid w:val="00654D09"/>
    <w:pPr>
      <w:tabs>
        <w:tab w:val="right" w:leader="dot" w:pos="9062"/>
      </w:tabs>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qFormat/>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rsid w:val="00EF4571"/>
    <w:rPr>
      <w:rFonts w:ascii="Myriad Pro" w:hAnsi="Myriad Pro"/>
      <w:sz w:val="20"/>
      <w:lang w:eastAsia="sl-SI"/>
    </w:rPr>
  </w:style>
  <w:style w:type="character" w:customStyle="1" w:styleId="Naslov2Znak">
    <w:name w:val="Naslov 2 Znak"/>
    <w:link w:val="Naslov2"/>
    <w:uiPriority w:val="9"/>
    <w:rsid w:val="009F5251"/>
    <w:rPr>
      <w:rFonts w:ascii="Arial" w:eastAsia="Arial Unicode MS" w:hAnsi="Arial" w:cs="Arial"/>
      <w:b/>
      <w:bCs/>
      <w:sz w:val="22"/>
      <w:szCs w:val="22"/>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rsid w:val="00EF4571"/>
    <w:rPr>
      <w:rFonts w:ascii="Myriad Pro" w:hAnsi="Myriad Pro"/>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uiPriority w:val="99"/>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qForma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qFormat/>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p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54727D"/>
    <w:pPr>
      <w:spacing w:after="120"/>
      <w:ind w:left="283"/>
    </w:pPr>
  </w:style>
  <w:style w:type="character" w:customStyle="1" w:styleId="Telobesedila-zamikZnak">
    <w:name w:val="Telo besedila - zamik Znak"/>
    <w:basedOn w:val="Privzetapisavaodstavka"/>
    <w:link w:val="Telobesedila-zamik"/>
    <w:uiPriority w:val="99"/>
    <w:semiHidden/>
    <w:rsid w:val="0054727D"/>
    <w:rPr>
      <w:sz w:val="22"/>
      <w:szCs w:val="22"/>
      <w:lang w:eastAsia="en-US"/>
    </w:rPr>
  </w:style>
  <w:style w:type="paragraph" w:customStyle="1" w:styleId="len1">
    <w:name w:val="len1"/>
    <w:basedOn w:val="Navaden"/>
    <w:rsid w:val="00E65EB2"/>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65EB2"/>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F01743"/>
    <w:pPr>
      <w:numPr>
        <w:numId w:val="13"/>
      </w:numPr>
    </w:pPr>
  </w:style>
  <w:style w:type="numbering" w:customStyle="1" w:styleId="WWNum9">
    <w:name w:val="WWNum9"/>
    <w:basedOn w:val="Brezseznama"/>
    <w:rsid w:val="00F01743"/>
    <w:pPr>
      <w:numPr>
        <w:numId w:val="14"/>
      </w:numPr>
    </w:pPr>
  </w:style>
  <w:style w:type="numbering" w:customStyle="1" w:styleId="WWNum10">
    <w:name w:val="WWNum10"/>
    <w:basedOn w:val="Brezseznama"/>
    <w:rsid w:val="00F01743"/>
    <w:pPr>
      <w:numPr>
        <w:numId w:val="15"/>
      </w:numPr>
    </w:pPr>
  </w:style>
  <w:style w:type="paragraph" w:styleId="Brezrazmikov">
    <w:name w:val="No Spacing"/>
    <w:uiPriority w:val="1"/>
    <w:qFormat/>
    <w:rsid w:val="000C34D4"/>
    <w:pPr>
      <w:numPr>
        <w:numId w:val="16"/>
      </w:numPr>
      <w:ind w:left="426"/>
      <w:jc w:val="both"/>
    </w:pPr>
    <w:rPr>
      <w:rFonts w:asciiTheme="minorHAnsi" w:eastAsia="Times New Roman" w:hAnsiTheme="minorHAnsi"/>
      <w:b/>
      <w:sz w:val="22"/>
      <w:szCs w:val="22"/>
    </w:rPr>
  </w:style>
  <w:style w:type="table" w:customStyle="1" w:styleId="Tabelamrea1">
    <w:name w:val="Tabela – mreža1"/>
    <w:basedOn w:val="Navadnatabela"/>
    <w:next w:val="Tabelamrea"/>
    <w:uiPriority w:val="59"/>
    <w:rsid w:val="00BF0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B3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BA1A75"/>
    <w:rPr>
      <w:color w:val="2B579A"/>
      <w:shd w:val="clear" w:color="auto" w:fill="E6E6E6"/>
    </w:rPr>
  </w:style>
  <w:style w:type="paragraph" w:styleId="Kazalovsebine3">
    <w:name w:val="toc 3"/>
    <w:basedOn w:val="Navaden"/>
    <w:next w:val="Navaden"/>
    <w:autoRedefine/>
    <w:uiPriority w:val="39"/>
    <w:unhideWhenUsed/>
    <w:qFormat/>
    <w:rsid w:val="00D42122"/>
    <w:pPr>
      <w:spacing w:after="100"/>
      <w:ind w:left="440"/>
    </w:pPr>
    <w:rPr>
      <w:rFonts w:asciiTheme="minorHAnsi" w:eastAsiaTheme="minorEastAsia" w:hAnsiTheme="minorHAnsi" w:cstheme="minorBidi"/>
    </w:rPr>
  </w:style>
  <w:style w:type="paragraph" w:customStyle="1" w:styleId="default0">
    <w:name w:val="default"/>
    <w:basedOn w:val="Navaden"/>
    <w:rsid w:val="009B7D28"/>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leNormal">
    <w:name w:val="Table Normal"/>
    <w:uiPriority w:val="2"/>
    <w:semiHidden/>
    <w:unhideWhenUsed/>
    <w:qFormat/>
    <w:rsid w:val="00F1490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1490B"/>
    <w:pPr>
      <w:widowControl w:val="0"/>
      <w:spacing w:before="44" w:after="0" w:line="303" w:lineRule="exact"/>
      <w:ind w:left="103"/>
    </w:pPr>
    <w:rPr>
      <w:rFonts w:ascii="Lucida Sans Unicode" w:eastAsia="Lucida Sans Unicode" w:hAnsi="Lucida Sans Unicode" w:cs="Lucida Sans Unicode"/>
    </w:rPr>
  </w:style>
  <w:style w:type="paragraph" w:styleId="Navaden-zamik">
    <w:name w:val="Normal Indent"/>
    <w:basedOn w:val="Navaden"/>
    <w:rsid w:val="0069725C"/>
    <w:pPr>
      <w:spacing w:after="0" w:line="240" w:lineRule="auto"/>
    </w:pPr>
    <w:rPr>
      <w:rFonts w:ascii="Times New Roman" w:eastAsia="Times New Roman" w:hAnsi="Times New Roman"/>
      <w:sz w:val="20"/>
      <w:szCs w:val="20"/>
      <w:lang w:eastAsia="sl-SI"/>
    </w:rPr>
  </w:style>
  <w:style w:type="paragraph" w:customStyle="1" w:styleId="doc">
    <w:name w:val="doc"/>
    <w:basedOn w:val="Navaden"/>
    <w:rsid w:val="00BB7B3E"/>
    <w:pPr>
      <w:spacing w:after="75" w:line="300" w:lineRule="atLeast"/>
      <w:jc w:val="both"/>
    </w:pPr>
    <w:rPr>
      <w:rFonts w:ascii="Arial" w:eastAsia="Times New Roman" w:hAnsi="Arial" w:cs="Arial"/>
      <w:sz w:val="20"/>
      <w:szCs w:val="20"/>
      <w:lang w:eastAsia="sl-SI"/>
    </w:rPr>
  </w:style>
  <w:style w:type="character" w:styleId="Nerazreenaomemba">
    <w:name w:val="Unresolved Mention"/>
    <w:basedOn w:val="Privzetapisavaodstavka"/>
    <w:uiPriority w:val="99"/>
    <w:semiHidden/>
    <w:unhideWhenUsed/>
    <w:rsid w:val="00A04487"/>
    <w:rPr>
      <w:color w:val="808080"/>
      <w:shd w:val="clear" w:color="auto" w:fill="E6E6E6"/>
    </w:rPr>
  </w:style>
  <w:style w:type="paragraph" w:styleId="Revizija">
    <w:name w:val="Revision"/>
    <w:hidden/>
    <w:uiPriority w:val="99"/>
    <w:semiHidden/>
    <w:rsid w:val="00197AB9"/>
    <w:rPr>
      <w:sz w:val="22"/>
      <w:szCs w:val="22"/>
      <w:lang w:eastAsia="en-US"/>
    </w:rPr>
  </w:style>
  <w:style w:type="paragraph" w:customStyle="1" w:styleId="xl63">
    <w:name w:val="xl63"/>
    <w:basedOn w:val="Navaden"/>
    <w:rsid w:val="00B0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sl-SI"/>
    </w:rPr>
  </w:style>
  <w:style w:type="paragraph" w:customStyle="1" w:styleId="xl64">
    <w:name w:val="xl64"/>
    <w:basedOn w:val="Navaden"/>
    <w:rsid w:val="00B0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sl-SI"/>
    </w:rPr>
  </w:style>
  <w:style w:type="table" w:customStyle="1" w:styleId="TableGridPHPDOCX">
    <w:name w:val="Table Grid PHPDOCX"/>
    <w:uiPriority w:val="59"/>
    <w:rsid w:val="0070428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91845">
      <w:bodyDiv w:val="1"/>
      <w:marLeft w:val="0"/>
      <w:marRight w:val="0"/>
      <w:marTop w:val="0"/>
      <w:marBottom w:val="0"/>
      <w:divBdr>
        <w:top w:val="none" w:sz="0" w:space="0" w:color="auto"/>
        <w:left w:val="none" w:sz="0" w:space="0" w:color="auto"/>
        <w:bottom w:val="none" w:sz="0" w:space="0" w:color="auto"/>
        <w:right w:val="none" w:sz="0" w:space="0" w:color="auto"/>
      </w:divBdr>
    </w:div>
    <w:div w:id="77598592">
      <w:bodyDiv w:val="1"/>
      <w:marLeft w:val="0"/>
      <w:marRight w:val="0"/>
      <w:marTop w:val="0"/>
      <w:marBottom w:val="0"/>
      <w:divBdr>
        <w:top w:val="none" w:sz="0" w:space="0" w:color="auto"/>
        <w:left w:val="none" w:sz="0" w:space="0" w:color="auto"/>
        <w:bottom w:val="none" w:sz="0" w:space="0" w:color="auto"/>
        <w:right w:val="none" w:sz="0" w:space="0" w:color="auto"/>
      </w:divBdr>
    </w:div>
    <w:div w:id="89930099">
      <w:bodyDiv w:val="1"/>
      <w:marLeft w:val="0"/>
      <w:marRight w:val="0"/>
      <w:marTop w:val="0"/>
      <w:marBottom w:val="0"/>
      <w:divBdr>
        <w:top w:val="none" w:sz="0" w:space="0" w:color="auto"/>
        <w:left w:val="none" w:sz="0" w:space="0" w:color="auto"/>
        <w:bottom w:val="none" w:sz="0" w:space="0" w:color="auto"/>
        <w:right w:val="none" w:sz="0" w:space="0" w:color="auto"/>
      </w:divBdr>
    </w:div>
    <w:div w:id="167211940">
      <w:bodyDiv w:val="1"/>
      <w:marLeft w:val="0"/>
      <w:marRight w:val="0"/>
      <w:marTop w:val="0"/>
      <w:marBottom w:val="0"/>
      <w:divBdr>
        <w:top w:val="none" w:sz="0" w:space="0" w:color="auto"/>
        <w:left w:val="none" w:sz="0" w:space="0" w:color="auto"/>
        <w:bottom w:val="none" w:sz="0" w:space="0" w:color="auto"/>
        <w:right w:val="none" w:sz="0" w:space="0" w:color="auto"/>
      </w:divBdr>
    </w:div>
    <w:div w:id="183522336">
      <w:bodyDiv w:val="1"/>
      <w:marLeft w:val="0"/>
      <w:marRight w:val="0"/>
      <w:marTop w:val="0"/>
      <w:marBottom w:val="0"/>
      <w:divBdr>
        <w:top w:val="none" w:sz="0" w:space="0" w:color="auto"/>
        <w:left w:val="none" w:sz="0" w:space="0" w:color="auto"/>
        <w:bottom w:val="none" w:sz="0" w:space="0" w:color="auto"/>
        <w:right w:val="none" w:sz="0" w:space="0" w:color="auto"/>
      </w:divBdr>
      <w:divsChild>
        <w:div w:id="1019938390">
          <w:marLeft w:val="0"/>
          <w:marRight w:val="0"/>
          <w:marTop w:val="0"/>
          <w:marBottom w:val="0"/>
          <w:divBdr>
            <w:top w:val="none" w:sz="0" w:space="0" w:color="auto"/>
            <w:left w:val="none" w:sz="0" w:space="0" w:color="auto"/>
            <w:bottom w:val="none" w:sz="0" w:space="0" w:color="auto"/>
            <w:right w:val="none" w:sz="0" w:space="0" w:color="auto"/>
          </w:divBdr>
          <w:divsChild>
            <w:div w:id="444497183">
              <w:marLeft w:val="0"/>
              <w:marRight w:val="0"/>
              <w:marTop w:val="0"/>
              <w:marBottom w:val="0"/>
              <w:divBdr>
                <w:top w:val="none" w:sz="0" w:space="0" w:color="auto"/>
                <w:left w:val="none" w:sz="0" w:space="0" w:color="auto"/>
                <w:bottom w:val="none" w:sz="0" w:space="0" w:color="auto"/>
                <w:right w:val="none" w:sz="0" w:space="0" w:color="auto"/>
              </w:divBdr>
              <w:divsChild>
                <w:div w:id="952057811">
                  <w:marLeft w:val="225"/>
                  <w:marRight w:val="0"/>
                  <w:marTop w:val="225"/>
                  <w:marBottom w:val="0"/>
                  <w:divBdr>
                    <w:top w:val="none" w:sz="0" w:space="0" w:color="auto"/>
                    <w:left w:val="none" w:sz="0" w:space="0" w:color="auto"/>
                    <w:bottom w:val="none" w:sz="0" w:space="0" w:color="auto"/>
                    <w:right w:val="none" w:sz="0" w:space="0" w:color="auto"/>
                  </w:divBdr>
                  <w:divsChild>
                    <w:div w:id="97494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15938">
      <w:bodyDiv w:val="1"/>
      <w:marLeft w:val="0"/>
      <w:marRight w:val="0"/>
      <w:marTop w:val="0"/>
      <w:marBottom w:val="0"/>
      <w:divBdr>
        <w:top w:val="none" w:sz="0" w:space="0" w:color="auto"/>
        <w:left w:val="none" w:sz="0" w:space="0" w:color="auto"/>
        <w:bottom w:val="none" w:sz="0" w:space="0" w:color="auto"/>
        <w:right w:val="none" w:sz="0" w:space="0" w:color="auto"/>
      </w:divBdr>
      <w:divsChild>
        <w:div w:id="1025251895">
          <w:marLeft w:val="0"/>
          <w:marRight w:val="0"/>
          <w:marTop w:val="0"/>
          <w:marBottom w:val="0"/>
          <w:divBdr>
            <w:top w:val="none" w:sz="0" w:space="0" w:color="auto"/>
            <w:left w:val="none" w:sz="0" w:space="0" w:color="auto"/>
            <w:bottom w:val="none" w:sz="0" w:space="0" w:color="auto"/>
            <w:right w:val="none" w:sz="0" w:space="0" w:color="auto"/>
          </w:divBdr>
        </w:div>
        <w:div w:id="1197160300">
          <w:marLeft w:val="0"/>
          <w:marRight w:val="0"/>
          <w:marTop w:val="0"/>
          <w:marBottom w:val="0"/>
          <w:divBdr>
            <w:top w:val="none" w:sz="0" w:space="0" w:color="auto"/>
            <w:left w:val="none" w:sz="0" w:space="0" w:color="auto"/>
            <w:bottom w:val="none" w:sz="0" w:space="0" w:color="auto"/>
            <w:right w:val="none" w:sz="0" w:space="0" w:color="auto"/>
          </w:divBdr>
        </w:div>
        <w:div w:id="1204748857">
          <w:marLeft w:val="0"/>
          <w:marRight w:val="0"/>
          <w:marTop w:val="0"/>
          <w:marBottom w:val="0"/>
          <w:divBdr>
            <w:top w:val="none" w:sz="0" w:space="0" w:color="auto"/>
            <w:left w:val="none" w:sz="0" w:space="0" w:color="auto"/>
            <w:bottom w:val="none" w:sz="0" w:space="0" w:color="auto"/>
            <w:right w:val="none" w:sz="0" w:space="0" w:color="auto"/>
          </w:divBdr>
        </w:div>
        <w:div w:id="1420785317">
          <w:marLeft w:val="0"/>
          <w:marRight w:val="0"/>
          <w:marTop w:val="0"/>
          <w:marBottom w:val="0"/>
          <w:divBdr>
            <w:top w:val="none" w:sz="0" w:space="0" w:color="auto"/>
            <w:left w:val="none" w:sz="0" w:space="0" w:color="auto"/>
            <w:bottom w:val="none" w:sz="0" w:space="0" w:color="auto"/>
            <w:right w:val="none" w:sz="0" w:space="0" w:color="auto"/>
          </w:divBdr>
        </w:div>
        <w:div w:id="1070421817">
          <w:marLeft w:val="0"/>
          <w:marRight w:val="0"/>
          <w:marTop w:val="0"/>
          <w:marBottom w:val="0"/>
          <w:divBdr>
            <w:top w:val="none" w:sz="0" w:space="0" w:color="auto"/>
            <w:left w:val="none" w:sz="0" w:space="0" w:color="auto"/>
            <w:bottom w:val="none" w:sz="0" w:space="0" w:color="auto"/>
            <w:right w:val="none" w:sz="0" w:space="0" w:color="auto"/>
          </w:divBdr>
        </w:div>
        <w:div w:id="992030275">
          <w:marLeft w:val="0"/>
          <w:marRight w:val="0"/>
          <w:marTop w:val="0"/>
          <w:marBottom w:val="0"/>
          <w:divBdr>
            <w:top w:val="none" w:sz="0" w:space="0" w:color="auto"/>
            <w:left w:val="none" w:sz="0" w:space="0" w:color="auto"/>
            <w:bottom w:val="none" w:sz="0" w:space="0" w:color="auto"/>
            <w:right w:val="none" w:sz="0" w:space="0" w:color="auto"/>
          </w:divBdr>
        </w:div>
        <w:div w:id="1460878443">
          <w:marLeft w:val="0"/>
          <w:marRight w:val="0"/>
          <w:marTop w:val="0"/>
          <w:marBottom w:val="0"/>
          <w:divBdr>
            <w:top w:val="none" w:sz="0" w:space="0" w:color="auto"/>
            <w:left w:val="none" w:sz="0" w:space="0" w:color="auto"/>
            <w:bottom w:val="none" w:sz="0" w:space="0" w:color="auto"/>
            <w:right w:val="none" w:sz="0" w:space="0" w:color="auto"/>
          </w:divBdr>
        </w:div>
        <w:div w:id="1824422924">
          <w:marLeft w:val="0"/>
          <w:marRight w:val="0"/>
          <w:marTop w:val="0"/>
          <w:marBottom w:val="0"/>
          <w:divBdr>
            <w:top w:val="none" w:sz="0" w:space="0" w:color="auto"/>
            <w:left w:val="none" w:sz="0" w:space="0" w:color="auto"/>
            <w:bottom w:val="none" w:sz="0" w:space="0" w:color="auto"/>
            <w:right w:val="none" w:sz="0" w:space="0" w:color="auto"/>
          </w:divBdr>
        </w:div>
        <w:div w:id="91048994">
          <w:marLeft w:val="0"/>
          <w:marRight w:val="0"/>
          <w:marTop w:val="0"/>
          <w:marBottom w:val="0"/>
          <w:divBdr>
            <w:top w:val="none" w:sz="0" w:space="0" w:color="auto"/>
            <w:left w:val="none" w:sz="0" w:space="0" w:color="auto"/>
            <w:bottom w:val="none" w:sz="0" w:space="0" w:color="auto"/>
            <w:right w:val="none" w:sz="0" w:space="0" w:color="auto"/>
          </w:divBdr>
        </w:div>
        <w:div w:id="1558010985">
          <w:marLeft w:val="0"/>
          <w:marRight w:val="0"/>
          <w:marTop w:val="0"/>
          <w:marBottom w:val="0"/>
          <w:divBdr>
            <w:top w:val="none" w:sz="0" w:space="0" w:color="auto"/>
            <w:left w:val="none" w:sz="0" w:space="0" w:color="auto"/>
            <w:bottom w:val="none" w:sz="0" w:space="0" w:color="auto"/>
            <w:right w:val="none" w:sz="0" w:space="0" w:color="auto"/>
          </w:divBdr>
        </w:div>
        <w:div w:id="1114590713">
          <w:marLeft w:val="0"/>
          <w:marRight w:val="0"/>
          <w:marTop w:val="0"/>
          <w:marBottom w:val="0"/>
          <w:divBdr>
            <w:top w:val="none" w:sz="0" w:space="0" w:color="auto"/>
            <w:left w:val="none" w:sz="0" w:space="0" w:color="auto"/>
            <w:bottom w:val="none" w:sz="0" w:space="0" w:color="auto"/>
            <w:right w:val="none" w:sz="0" w:space="0" w:color="auto"/>
          </w:divBdr>
        </w:div>
        <w:div w:id="2033873638">
          <w:marLeft w:val="0"/>
          <w:marRight w:val="0"/>
          <w:marTop w:val="0"/>
          <w:marBottom w:val="0"/>
          <w:divBdr>
            <w:top w:val="none" w:sz="0" w:space="0" w:color="auto"/>
            <w:left w:val="none" w:sz="0" w:space="0" w:color="auto"/>
            <w:bottom w:val="none" w:sz="0" w:space="0" w:color="auto"/>
            <w:right w:val="none" w:sz="0" w:space="0" w:color="auto"/>
          </w:divBdr>
        </w:div>
        <w:div w:id="470177559">
          <w:marLeft w:val="0"/>
          <w:marRight w:val="0"/>
          <w:marTop w:val="0"/>
          <w:marBottom w:val="0"/>
          <w:divBdr>
            <w:top w:val="none" w:sz="0" w:space="0" w:color="auto"/>
            <w:left w:val="none" w:sz="0" w:space="0" w:color="auto"/>
            <w:bottom w:val="none" w:sz="0" w:space="0" w:color="auto"/>
            <w:right w:val="none" w:sz="0" w:space="0" w:color="auto"/>
          </w:divBdr>
        </w:div>
        <w:div w:id="870648192">
          <w:marLeft w:val="0"/>
          <w:marRight w:val="0"/>
          <w:marTop w:val="0"/>
          <w:marBottom w:val="0"/>
          <w:divBdr>
            <w:top w:val="none" w:sz="0" w:space="0" w:color="auto"/>
            <w:left w:val="none" w:sz="0" w:space="0" w:color="auto"/>
            <w:bottom w:val="none" w:sz="0" w:space="0" w:color="auto"/>
            <w:right w:val="none" w:sz="0" w:space="0" w:color="auto"/>
          </w:divBdr>
        </w:div>
        <w:div w:id="1963144974">
          <w:marLeft w:val="0"/>
          <w:marRight w:val="0"/>
          <w:marTop w:val="0"/>
          <w:marBottom w:val="0"/>
          <w:divBdr>
            <w:top w:val="none" w:sz="0" w:space="0" w:color="auto"/>
            <w:left w:val="none" w:sz="0" w:space="0" w:color="auto"/>
            <w:bottom w:val="none" w:sz="0" w:space="0" w:color="auto"/>
            <w:right w:val="none" w:sz="0" w:space="0" w:color="auto"/>
          </w:divBdr>
        </w:div>
        <w:div w:id="790442616">
          <w:marLeft w:val="0"/>
          <w:marRight w:val="0"/>
          <w:marTop w:val="0"/>
          <w:marBottom w:val="0"/>
          <w:divBdr>
            <w:top w:val="none" w:sz="0" w:space="0" w:color="auto"/>
            <w:left w:val="none" w:sz="0" w:space="0" w:color="auto"/>
            <w:bottom w:val="none" w:sz="0" w:space="0" w:color="auto"/>
            <w:right w:val="none" w:sz="0" w:space="0" w:color="auto"/>
          </w:divBdr>
        </w:div>
        <w:div w:id="1241869370">
          <w:marLeft w:val="0"/>
          <w:marRight w:val="0"/>
          <w:marTop w:val="0"/>
          <w:marBottom w:val="0"/>
          <w:divBdr>
            <w:top w:val="none" w:sz="0" w:space="0" w:color="auto"/>
            <w:left w:val="none" w:sz="0" w:space="0" w:color="auto"/>
            <w:bottom w:val="none" w:sz="0" w:space="0" w:color="auto"/>
            <w:right w:val="none" w:sz="0" w:space="0" w:color="auto"/>
          </w:divBdr>
        </w:div>
        <w:div w:id="196351909">
          <w:marLeft w:val="0"/>
          <w:marRight w:val="0"/>
          <w:marTop w:val="0"/>
          <w:marBottom w:val="0"/>
          <w:divBdr>
            <w:top w:val="none" w:sz="0" w:space="0" w:color="auto"/>
            <w:left w:val="none" w:sz="0" w:space="0" w:color="auto"/>
            <w:bottom w:val="none" w:sz="0" w:space="0" w:color="auto"/>
            <w:right w:val="none" w:sz="0" w:space="0" w:color="auto"/>
          </w:divBdr>
        </w:div>
        <w:div w:id="442458894">
          <w:marLeft w:val="0"/>
          <w:marRight w:val="0"/>
          <w:marTop w:val="0"/>
          <w:marBottom w:val="0"/>
          <w:divBdr>
            <w:top w:val="none" w:sz="0" w:space="0" w:color="auto"/>
            <w:left w:val="none" w:sz="0" w:space="0" w:color="auto"/>
            <w:bottom w:val="none" w:sz="0" w:space="0" w:color="auto"/>
            <w:right w:val="none" w:sz="0" w:space="0" w:color="auto"/>
          </w:divBdr>
        </w:div>
        <w:div w:id="1190224069">
          <w:marLeft w:val="0"/>
          <w:marRight w:val="0"/>
          <w:marTop w:val="0"/>
          <w:marBottom w:val="0"/>
          <w:divBdr>
            <w:top w:val="none" w:sz="0" w:space="0" w:color="auto"/>
            <w:left w:val="none" w:sz="0" w:space="0" w:color="auto"/>
            <w:bottom w:val="none" w:sz="0" w:space="0" w:color="auto"/>
            <w:right w:val="none" w:sz="0" w:space="0" w:color="auto"/>
          </w:divBdr>
        </w:div>
        <w:div w:id="1473969">
          <w:marLeft w:val="0"/>
          <w:marRight w:val="0"/>
          <w:marTop w:val="0"/>
          <w:marBottom w:val="0"/>
          <w:divBdr>
            <w:top w:val="none" w:sz="0" w:space="0" w:color="auto"/>
            <w:left w:val="none" w:sz="0" w:space="0" w:color="auto"/>
            <w:bottom w:val="none" w:sz="0" w:space="0" w:color="auto"/>
            <w:right w:val="none" w:sz="0" w:space="0" w:color="auto"/>
          </w:divBdr>
        </w:div>
        <w:div w:id="626856438">
          <w:marLeft w:val="0"/>
          <w:marRight w:val="0"/>
          <w:marTop w:val="0"/>
          <w:marBottom w:val="0"/>
          <w:divBdr>
            <w:top w:val="none" w:sz="0" w:space="0" w:color="auto"/>
            <w:left w:val="none" w:sz="0" w:space="0" w:color="auto"/>
            <w:bottom w:val="none" w:sz="0" w:space="0" w:color="auto"/>
            <w:right w:val="none" w:sz="0" w:space="0" w:color="auto"/>
          </w:divBdr>
        </w:div>
        <w:div w:id="330912537">
          <w:marLeft w:val="0"/>
          <w:marRight w:val="0"/>
          <w:marTop w:val="0"/>
          <w:marBottom w:val="0"/>
          <w:divBdr>
            <w:top w:val="none" w:sz="0" w:space="0" w:color="auto"/>
            <w:left w:val="none" w:sz="0" w:space="0" w:color="auto"/>
            <w:bottom w:val="none" w:sz="0" w:space="0" w:color="auto"/>
            <w:right w:val="none" w:sz="0" w:space="0" w:color="auto"/>
          </w:divBdr>
        </w:div>
        <w:div w:id="131023066">
          <w:marLeft w:val="0"/>
          <w:marRight w:val="0"/>
          <w:marTop w:val="0"/>
          <w:marBottom w:val="0"/>
          <w:divBdr>
            <w:top w:val="none" w:sz="0" w:space="0" w:color="auto"/>
            <w:left w:val="none" w:sz="0" w:space="0" w:color="auto"/>
            <w:bottom w:val="none" w:sz="0" w:space="0" w:color="auto"/>
            <w:right w:val="none" w:sz="0" w:space="0" w:color="auto"/>
          </w:divBdr>
        </w:div>
        <w:div w:id="1956209264">
          <w:marLeft w:val="0"/>
          <w:marRight w:val="0"/>
          <w:marTop w:val="0"/>
          <w:marBottom w:val="0"/>
          <w:divBdr>
            <w:top w:val="none" w:sz="0" w:space="0" w:color="auto"/>
            <w:left w:val="none" w:sz="0" w:space="0" w:color="auto"/>
            <w:bottom w:val="none" w:sz="0" w:space="0" w:color="auto"/>
            <w:right w:val="none" w:sz="0" w:space="0" w:color="auto"/>
          </w:divBdr>
        </w:div>
        <w:div w:id="357194337">
          <w:marLeft w:val="0"/>
          <w:marRight w:val="0"/>
          <w:marTop w:val="0"/>
          <w:marBottom w:val="0"/>
          <w:divBdr>
            <w:top w:val="none" w:sz="0" w:space="0" w:color="auto"/>
            <w:left w:val="none" w:sz="0" w:space="0" w:color="auto"/>
            <w:bottom w:val="none" w:sz="0" w:space="0" w:color="auto"/>
            <w:right w:val="none" w:sz="0" w:space="0" w:color="auto"/>
          </w:divBdr>
        </w:div>
        <w:div w:id="1609923981">
          <w:marLeft w:val="0"/>
          <w:marRight w:val="0"/>
          <w:marTop w:val="0"/>
          <w:marBottom w:val="0"/>
          <w:divBdr>
            <w:top w:val="none" w:sz="0" w:space="0" w:color="auto"/>
            <w:left w:val="none" w:sz="0" w:space="0" w:color="auto"/>
            <w:bottom w:val="none" w:sz="0" w:space="0" w:color="auto"/>
            <w:right w:val="none" w:sz="0" w:space="0" w:color="auto"/>
          </w:divBdr>
        </w:div>
        <w:div w:id="1077366285">
          <w:marLeft w:val="0"/>
          <w:marRight w:val="0"/>
          <w:marTop w:val="0"/>
          <w:marBottom w:val="0"/>
          <w:divBdr>
            <w:top w:val="none" w:sz="0" w:space="0" w:color="auto"/>
            <w:left w:val="none" w:sz="0" w:space="0" w:color="auto"/>
            <w:bottom w:val="none" w:sz="0" w:space="0" w:color="auto"/>
            <w:right w:val="none" w:sz="0" w:space="0" w:color="auto"/>
          </w:divBdr>
        </w:div>
        <w:div w:id="2020084727">
          <w:marLeft w:val="0"/>
          <w:marRight w:val="0"/>
          <w:marTop w:val="0"/>
          <w:marBottom w:val="0"/>
          <w:divBdr>
            <w:top w:val="none" w:sz="0" w:space="0" w:color="auto"/>
            <w:left w:val="none" w:sz="0" w:space="0" w:color="auto"/>
            <w:bottom w:val="none" w:sz="0" w:space="0" w:color="auto"/>
            <w:right w:val="none" w:sz="0" w:space="0" w:color="auto"/>
          </w:divBdr>
        </w:div>
      </w:divsChild>
    </w:div>
    <w:div w:id="310597394">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72">
      <w:bodyDiv w:val="1"/>
      <w:marLeft w:val="0"/>
      <w:marRight w:val="0"/>
      <w:marTop w:val="0"/>
      <w:marBottom w:val="0"/>
      <w:divBdr>
        <w:top w:val="none" w:sz="0" w:space="0" w:color="auto"/>
        <w:left w:val="none" w:sz="0" w:space="0" w:color="auto"/>
        <w:bottom w:val="none" w:sz="0" w:space="0" w:color="auto"/>
        <w:right w:val="none" w:sz="0" w:space="0" w:color="auto"/>
      </w:divBdr>
    </w:div>
    <w:div w:id="479731269">
      <w:bodyDiv w:val="1"/>
      <w:marLeft w:val="0"/>
      <w:marRight w:val="0"/>
      <w:marTop w:val="0"/>
      <w:marBottom w:val="0"/>
      <w:divBdr>
        <w:top w:val="none" w:sz="0" w:space="0" w:color="auto"/>
        <w:left w:val="none" w:sz="0" w:space="0" w:color="auto"/>
        <w:bottom w:val="none" w:sz="0" w:space="0" w:color="auto"/>
        <w:right w:val="none" w:sz="0" w:space="0" w:color="auto"/>
      </w:divBdr>
    </w:div>
    <w:div w:id="599148150">
      <w:bodyDiv w:val="1"/>
      <w:marLeft w:val="0"/>
      <w:marRight w:val="0"/>
      <w:marTop w:val="0"/>
      <w:marBottom w:val="0"/>
      <w:divBdr>
        <w:top w:val="none" w:sz="0" w:space="0" w:color="auto"/>
        <w:left w:val="none" w:sz="0" w:space="0" w:color="auto"/>
        <w:bottom w:val="none" w:sz="0" w:space="0" w:color="auto"/>
        <w:right w:val="none" w:sz="0" w:space="0" w:color="auto"/>
      </w:divBdr>
    </w:div>
    <w:div w:id="626476008">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18936026">
      <w:bodyDiv w:val="1"/>
      <w:marLeft w:val="0"/>
      <w:marRight w:val="0"/>
      <w:marTop w:val="0"/>
      <w:marBottom w:val="0"/>
      <w:divBdr>
        <w:top w:val="none" w:sz="0" w:space="0" w:color="auto"/>
        <w:left w:val="none" w:sz="0" w:space="0" w:color="auto"/>
        <w:bottom w:val="none" w:sz="0" w:space="0" w:color="auto"/>
        <w:right w:val="none" w:sz="0" w:space="0" w:color="auto"/>
      </w:divBdr>
      <w:divsChild>
        <w:div w:id="1230457158">
          <w:marLeft w:val="0"/>
          <w:marRight w:val="0"/>
          <w:marTop w:val="0"/>
          <w:marBottom w:val="0"/>
          <w:divBdr>
            <w:top w:val="none" w:sz="0" w:space="0" w:color="auto"/>
            <w:left w:val="none" w:sz="0" w:space="0" w:color="auto"/>
            <w:bottom w:val="none" w:sz="0" w:space="0" w:color="auto"/>
            <w:right w:val="none" w:sz="0" w:space="0" w:color="auto"/>
          </w:divBdr>
        </w:div>
      </w:divsChild>
    </w:div>
    <w:div w:id="788746174">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855583116">
      <w:bodyDiv w:val="1"/>
      <w:marLeft w:val="0"/>
      <w:marRight w:val="0"/>
      <w:marTop w:val="0"/>
      <w:marBottom w:val="0"/>
      <w:divBdr>
        <w:top w:val="none" w:sz="0" w:space="0" w:color="auto"/>
        <w:left w:val="none" w:sz="0" w:space="0" w:color="auto"/>
        <w:bottom w:val="none" w:sz="0" w:space="0" w:color="auto"/>
        <w:right w:val="none" w:sz="0" w:space="0" w:color="auto"/>
      </w:divBdr>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38492860">
      <w:bodyDiv w:val="1"/>
      <w:marLeft w:val="0"/>
      <w:marRight w:val="0"/>
      <w:marTop w:val="0"/>
      <w:marBottom w:val="0"/>
      <w:divBdr>
        <w:top w:val="none" w:sz="0" w:space="0" w:color="auto"/>
        <w:left w:val="none" w:sz="0" w:space="0" w:color="auto"/>
        <w:bottom w:val="none" w:sz="0" w:space="0" w:color="auto"/>
        <w:right w:val="none" w:sz="0" w:space="0" w:color="auto"/>
      </w:divBdr>
    </w:div>
    <w:div w:id="948975039">
      <w:bodyDiv w:val="1"/>
      <w:marLeft w:val="0"/>
      <w:marRight w:val="0"/>
      <w:marTop w:val="0"/>
      <w:marBottom w:val="0"/>
      <w:divBdr>
        <w:top w:val="none" w:sz="0" w:space="0" w:color="auto"/>
        <w:left w:val="none" w:sz="0" w:space="0" w:color="auto"/>
        <w:bottom w:val="none" w:sz="0" w:space="0" w:color="auto"/>
        <w:right w:val="none" w:sz="0" w:space="0" w:color="auto"/>
      </w:divBdr>
    </w:div>
    <w:div w:id="962539942">
      <w:bodyDiv w:val="1"/>
      <w:marLeft w:val="0"/>
      <w:marRight w:val="0"/>
      <w:marTop w:val="0"/>
      <w:marBottom w:val="0"/>
      <w:divBdr>
        <w:top w:val="none" w:sz="0" w:space="0" w:color="auto"/>
        <w:left w:val="none" w:sz="0" w:space="0" w:color="auto"/>
        <w:bottom w:val="none" w:sz="0" w:space="0" w:color="auto"/>
        <w:right w:val="none" w:sz="0" w:space="0" w:color="auto"/>
      </w:divBdr>
      <w:divsChild>
        <w:div w:id="1193349836">
          <w:marLeft w:val="0"/>
          <w:marRight w:val="0"/>
          <w:marTop w:val="0"/>
          <w:marBottom w:val="0"/>
          <w:divBdr>
            <w:top w:val="none" w:sz="0" w:space="0" w:color="auto"/>
            <w:left w:val="none" w:sz="0" w:space="0" w:color="auto"/>
            <w:bottom w:val="none" w:sz="0" w:space="0" w:color="auto"/>
            <w:right w:val="none" w:sz="0" w:space="0" w:color="auto"/>
          </w:divBdr>
          <w:divsChild>
            <w:div w:id="678778971">
              <w:marLeft w:val="0"/>
              <w:marRight w:val="0"/>
              <w:marTop w:val="100"/>
              <w:marBottom w:val="100"/>
              <w:divBdr>
                <w:top w:val="none" w:sz="0" w:space="0" w:color="auto"/>
                <w:left w:val="none" w:sz="0" w:space="0" w:color="auto"/>
                <w:bottom w:val="none" w:sz="0" w:space="0" w:color="auto"/>
                <w:right w:val="none" w:sz="0" w:space="0" w:color="auto"/>
              </w:divBdr>
              <w:divsChild>
                <w:div w:id="294604596">
                  <w:marLeft w:val="0"/>
                  <w:marRight w:val="0"/>
                  <w:marTop w:val="0"/>
                  <w:marBottom w:val="0"/>
                  <w:divBdr>
                    <w:top w:val="none" w:sz="0" w:space="0" w:color="auto"/>
                    <w:left w:val="none" w:sz="0" w:space="0" w:color="auto"/>
                    <w:bottom w:val="none" w:sz="0" w:space="0" w:color="auto"/>
                    <w:right w:val="none" w:sz="0" w:space="0" w:color="auto"/>
                  </w:divBdr>
                  <w:divsChild>
                    <w:div w:id="545263287">
                      <w:marLeft w:val="0"/>
                      <w:marRight w:val="0"/>
                      <w:marTop w:val="0"/>
                      <w:marBottom w:val="0"/>
                      <w:divBdr>
                        <w:top w:val="none" w:sz="0" w:space="0" w:color="auto"/>
                        <w:left w:val="none" w:sz="0" w:space="0" w:color="auto"/>
                        <w:bottom w:val="none" w:sz="0" w:space="0" w:color="auto"/>
                        <w:right w:val="none" w:sz="0" w:space="0" w:color="auto"/>
                      </w:divBdr>
                      <w:divsChild>
                        <w:div w:id="918177120">
                          <w:marLeft w:val="0"/>
                          <w:marRight w:val="0"/>
                          <w:marTop w:val="0"/>
                          <w:marBottom w:val="0"/>
                          <w:divBdr>
                            <w:top w:val="none" w:sz="0" w:space="0" w:color="auto"/>
                            <w:left w:val="none" w:sz="0" w:space="0" w:color="auto"/>
                            <w:bottom w:val="none" w:sz="0" w:space="0" w:color="auto"/>
                            <w:right w:val="none" w:sz="0" w:space="0" w:color="auto"/>
                          </w:divBdr>
                          <w:divsChild>
                            <w:div w:id="665137484">
                              <w:marLeft w:val="0"/>
                              <w:marRight w:val="0"/>
                              <w:marTop w:val="0"/>
                              <w:marBottom w:val="0"/>
                              <w:divBdr>
                                <w:top w:val="none" w:sz="0" w:space="0" w:color="auto"/>
                                <w:left w:val="none" w:sz="0" w:space="0" w:color="auto"/>
                                <w:bottom w:val="none" w:sz="0" w:space="0" w:color="auto"/>
                                <w:right w:val="none" w:sz="0" w:space="0" w:color="auto"/>
                              </w:divBdr>
                              <w:divsChild>
                                <w:div w:id="2038851255">
                                  <w:marLeft w:val="0"/>
                                  <w:marRight w:val="0"/>
                                  <w:marTop w:val="0"/>
                                  <w:marBottom w:val="0"/>
                                  <w:divBdr>
                                    <w:top w:val="none" w:sz="0" w:space="0" w:color="auto"/>
                                    <w:left w:val="none" w:sz="0" w:space="0" w:color="auto"/>
                                    <w:bottom w:val="none" w:sz="0" w:space="0" w:color="auto"/>
                                    <w:right w:val="none" w:sz="0" w:space="0" w:color="auto"/>
                                  </w:divBdr>
                                  <w:divsChild>
                                    <w:div w:id="566889356">
                                      <w:marLeft w:val="0"/>
                                      <w:marRight w:val="0"/>
                                      <w:marTop w:val="0"/>
                                      <w:marBottom w:val="0"/>
                                      <w:divBdr>
                                        <w:top w:val="none" w:sz="0" w:space="0" w:color="auto"/>
                                        <w:left w:val="none" w:sz="0" w:space="0" w:color="auto"/>
                                        <w:bottom w:val="none" w:sz="0" w:space="0" w:color="auto"/>
                                        <w:right w:val="none" w:sz="0" w:space="0" w:color="auto"/>
                                      </w:divBdr>
                                      <w:divsChild>
                                        <w:div w:id="1129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0251344">
      <w:bodyDiv w:val="1"/>
      <w:marLeft w:val="0"/>
      <w:marRight w:val="0"/>
      <w:marTop w:val="0"/>
      <w:marBottom w:val="0"/>
      <w:divBdr>
        <w:top w:val="none" w:sz="0" w:space="0" w:color="auto"/>
        <w:left w:val="none" w:sz="0" w:space="0" w:color="auto"/>
        <w:bottom w:val="none" w:sz="0" w:space="0" w:color="auto"/>
        <w:right w:val="none" w:sz="0" w:space="0" w:color="auto"/>
      </w:divBdr>
    </w:div>
    <w:div w:id="1180318656">
      <w:bodyDiv w:val="1"/>
      <w:marLeft w:val="0"/>
      <w:marRight w:val="0"/>
      <w:marTop w:val="0"/>
      <w:marBottom w:val="0"/>
      <w:divBdr>
        <w:top w:val="none" w:sz="0" w:space="0" w:color="auto"/>
        <w:left w:val="none" w:sz="0" w:space="0" w:color="auto"/>
        <w:bottom w:val="none" w:sz="0" w:space="0" w:color="auto"/>
        <w:right w:val="none" w:sz="0" w:space="0" w:color="auto"/>
      </w:divBdr>
      <w:divsChild>
        <w:div w:id="2046633149">
          <w:marLeft w:val="0"/>
          <w:marRight w:val="0"/>
          <w:marTop w:val="0"/>
          <w:marBottom w:val="0"/>
          <w:divBdr>
            <w:top w:val="none" w:sz="0" w:space="0" w:color="auto"/>
            <w:left w:val="none" w:sz="0" w:space="0" w:color="auto"/>
            <w:bottom w:val="none" w:sz="0" w:space="0" w:color="auto"/>
            <w:right w:val="none" w:sz="0" w:space="0" w:color="auto"/>
          </w:divBdr>
        </w:div>
        <w:div w:id="2124759402">
          <w:marLeft w:val="0"/>
          <w:marRight w:val="0"/>
          <w:marTop w:val="0"/>
          <w:marBottom w:val="0"/>
          <w:divBdr>
            <w:top w:val="none" w:sz="0" w:space="0" w:color="auto"/>
            <w:left w:val="none" w:sz="0" w:space="0" w:color="auto"/>
            <w:bottom w:val="none" w:sz="0" w:space="0" w:color="auto"/>
            <w:right w:val="none" w:sz="0" w:space="0" w:color="auto"/>
          </w:divBdr>
        </w:div>
        <w:div w:id="632558274">
          <w:marLeft w:val="0"/>
          <w:marRight w:val="0"/>
          <w:marTop w:val="0"/>
          <w:marBottom w:val="0"/>
          <w:divBdr>
            <w:top w:val="none" w:sz="0" w:space="0" w:color="auto"/>
            <w:left w:val="none" w:sz="0" w:space="0" w:color="auto"/>
            <w:bottom w:val="none" w:sz="0" w:space="0" w:color="auto"/>
            <w:right w:val="none" w:sz="0" w:space="0" w:color="auto"/>
          </w:divBdr>
        </w:div>
        <w:div w:id="770125529">
          <w:marLeft w:val="0"/>
          <w:marRight w:val="0"/>
          <w:marTop w:val="0"/>
          <w:marBottom w:val="0"/>
          <w:divBdr>
            <w:top w:val="none" w:sz="0" w:space="0" w:color="auto"/>
            <w:left w:val="none" w:sz="0" w:space="0" w:color="auto"/>
            <w:bottom w:val="none" w:sz="0" w:space="0" w:color="auto"/>
            <w:right w:val="none" w:sz="0" w:space="0" w:color="auto"/>
          </w:divBdr>
        </w:div>
        <w:div w:id="1386830087">
          <w:marLeft w:val="0"/>
          <w:marRight w:val="0"/>
          <w:marTop w:val="0"/>
          <w:marBottom w:val="0"/>
          <w:divBdr>
            <w:top w:val="none" w:sz="0" w:space="0" w:color="auto"/>
            <w:left w:val="none" w:sz="0" w:space="0" w:color="auto"/>
            <w:bottom w:val="none" w:sz="0" w:space="0" w:color="auto"/>
            <w:right w:val="none" w:sz="0" w:space="0" w:color="auto"/>
          </w:divBdr>
        </w:div>
        <w:div w:id="324548917">
          <w:marLeft w:val="0"/>
          <w:marRight w:val="0"/>
          <w:marTop w:val="0"/>
          <w:marBottom w:val="0"/>
          <w:divBdr>
            <w:top w:val="none" w:sz="0" w:space="0" w:color="auto"/>
            <w:left w:val="none" w:sz="0" w:space="0" w:color="auto"/>
            <w:bottom w:val="none" w:sz="0" w:space="0" w:color="auto"/>
            <w:right w:val="none" w:sz="0" w:space="0" w:color="auto"/>
          </w:divBdr>
        </w:div>
        <w:div w:id="1316181423">
          <w:marLeft w:val="0"/>
          <w:marRight w:val="0"/>
          <w:marTop w:val="0"/>
          <w:marBottom w:val="0"/>
          <w:divBdr>
            <w:top w:val="none" w:sz="0" w:space="0" w:color="auto"/>
            <w:left w:val="none" w:sz="0" w:space="0" w:color="auto"/>
            <w:bottom w:val="none" w:sz="0" w:space="0" w:color="auto"/>
            <w:right w:val="none" w:sz="0" w:space="0" w:color="auto"/>
          </w:divBdr>
        </w:div>
        <w:div w:id="771314622">
          <w:marLeft w:val="0"/>
          <w:marRight w:val="0"/>
          <w:marTop w:val="0"/>
          <w:marBottom w:val="0"/>
          <w:divBdr>
            <w:top w:val="none" w:sz="0" w:space="0" w:color="auto"/>
            <w:left w:val="none" w:sz="0" w:space="0" w:color="auto"/>
            <w:bottom w:val="none" w:sz="0" w:space="0" w:color="auto"/>
            <w:right w:val="none" w:sz="0" w:space="0" w:color="auto"/>
          </w:divBdr>
        </w:div>
        <w:div w:id="928195565">
          <w:marLeft w:val="0"/>
          <w:marRight w:val="0"/>
          <w:marTop w:val="0"/>
          <w:marBottom w:val="0"/>
          <w:divBdr>
            <w:top w:val="none" w:sz="0" w:space="0" w:color="auto"/>
            <w:left w:val="none" w:sz="0" w:space="0" w:color="auto"/>
            <w:bottom w:val="none" w:sz="0" w:space="0" w:color="auto"/>
            <w:right w:val="none" w:sz="0" w:space="0" w:color="auto"/>
          </w:divBdr>
        </w:div>
        <w:div w:id="1272278979">
          <w:marLeft w:val="0"/>
          <w:marRight w:val="0"/>
          <w:marTop w:val="0"/>
          <w:marBottom w:val="0"/>
          <w:divBdr>
            <w:top w:val="none" w:sz="0" w:space="0" w:color="auto"/>
            <w:left w:val="none" w:sz="0" w:space="0" w:color="auto"/>
            <w:bottom w:val="none" w:sz="0" w:space="0" w:color="auto"/>
            <w:right w:val="none" w:sz="0" w:space="0" w:color="auto"/>
          </w:divBdr>
        </w:div>
        <w:div w:id="853156759">
          <w:marLeft w:val="0"/>
          <w:marRight w:val="0"/>
          <w:marTop w:val="0"/>
          <w:marBottom w:val="0"/>
          <w:divBdr>
            <w:top w:val="none" w:sz="0" w:space="0" w:color="auto"/>
            <w:left w:val="none" w:sz="0" w:space="0" w:color="auto"/>
            <w:bottom w:val="none" w:sz="0" w:space="0" w:color="auto"/>
            <w:right w:val="none" w:sz="0" w:space="0" w:color="auto"/>
          </w:divBdr>
        </w:div>
        <w:div w:id="1480876941">
          <w:marLeft w:val="0"/>
          <w:marRight w:val="0"/>
          <w:marTop w:val="0"/>
          <w:marBottom w:val="0"/>
          <w:divBdr>
            <w:top w:val="none" w:sz="0" w:space="0" w:color="auto"/>
            <w:left w:val="none" w:sz="0" w:space="0" w:color="auto"/>
            <w:bottom w:val="none" w:sz="0" w:space="0" w:color="auto"/>
            <w:right w:val="none" w:sz="0" w:space="0" w:color="auto"/>
          </w:divBdr>
        </w:div>
        <w:div w:id="1243297839">
          <w:marLeft w:val="0"/>
          <w:marRight w:val="0"/>
          <w:marTop w:val="0"/>
          <w:marBottom w:val="0"/>
          <w:divBdr>
            <w:top w:val="none" w:sz="0" w:space="0" w:color="auto"/>
            <w:left w:val="none" w:sz="0" w:space="0" w:color="auto"/>
            <w:bottom w:val="none" w:sz="0" w:space="0" w:color="auto"/>
            <w:right w:val="none" w:sz="0" w:space="0" w:color="auto"/>
          </w:divBdr>
        </w:div>
        <w:div w:id="2061974983">
          <w:marLeft w:val="0"/>
          <w:marRight w:val="0"/>
          <w:marTop w:val="0"/>
          <w:marBottom w:val="0"/>
          <w:divBdr>
            <w:top w:val="none" w:sz="0" w:space="0" w:color="auto"/>
            <w:left w:val="none" w:sz="0" w:space="0" w:color="auto"/>
            <w:bottom w:val="none" w:sz="0" w:space="0" w:color="auto"/>
            <w:right w:val="none" w:sz="0" w:space="0" w:color="auto"/>
          </w:divBdr>
        </w:div>
        <w:div w:id="309287742">
          <w:marLeft w:val="0"/>
          <w:marRight w:val="0"/>
          <w:marTop w:val="0"/>
          <w:marBottom w:val="0"/>
          <w:divBdr>
            <w:top w:val="none" w:sz="0" w:space="0" w:color="auto"/>
            <w:left w:val="none" w:sz="0" w:space="0" w:color="auto"/>
            <w:bottom w:val="none" w:sz="0" w:space="0" w:color="auto"/>
            <w:right w:val="none" w:sz="0" w:space="0" w:color="auto"/>
          </w:divBdr>
        </w:div>
        <w:div w:id="252519092">
          <w:marLeft w:val="0"/>
          <w:marRight w:val="0"/>
          <w:marTop w:val="0"/>
          <w:marBottom w:val="0"/>
          <w:divBdr>
            <w:top w:val="none" w:sz="0" w:space="0" w:color="auto"/>
            <w:left w:val="none" w:sz="0" w:space="0" w:color="auto"/>
            <w:bottom w:val="none" w:sz="0" w:space="0" w:color="auto"/>
            <w:right w:val="none" w:sz="0" w:space="0" w:color="auto"/>
          </w:divBdr>
        </w:div>
        <w:div w:id="1396009883">
          <w:marLeft w:val="0"/>
          <w:marRight w:val="0"/>
          <w:marTop w:val="0"/>
          <w:marBottom w:val="0"/>
          <w:divBdr>
            <w:top w:val="none" w:sz="0" w:space="0" w:color="auto"/>
            <w:left w:val="none" w:sz="0" w:space="0" w:color="auto"/>
            <w:bottom w:val="none" w:sz="0" w:space="0" w:color="auto"/>
            <w:right w:val="none" w:sz="0" w:space="0" w:color="auto"/>
          </w:divBdr>
        </w:div>
      </w:divsChild>
    </w:div>
    <w:div w:id="130484486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12324">
      <w:bodyDiv w:val="1"/>
      <w:marLeft w:val="0"/>
      <w:marRight w:val="0"/>
      <w:marTop w:val="0"/>
      <w:marBottom w:val="0"/>
      <w:divBdr>
        <w:top w:val="none" w:sz="0" w:space="0" w:color="auto"/>
        <w:left w:val="none" w:sz="0" w:space="0" w:color="auto"/>
        <w:bottom w:val="none" w:sz="0" w:space="0" w:color="auto"/>
        <w:right w:val="none" w:sz="0" w:space="0" w:color="auto"/>
      </w:divBdr>
      <w:divsChild>
        <w:div w:id="290290512">
          <w:marLeft w:val="0"/>
          <w:marRight w:val="0"/>
          <w:marTop w:val="0"/>
          <w:marBottom w:val="0"/>
          <w:divBdr>
            <w:top w:val="none" w:sz="0" w:space="0" w:color="auto"/>
            <w:left w:val="none" w:sz="0" w:space="0" w:color="auto"/>
            <w:bottom w:val="none" w:sz="0" w:space="0" w:color="auto"/>
            <w:right w:val="none" w:sz="0" w:space="0" w:color="auto"/>
          </w:divBdr>
        </w:div>
        <w:div w:id="1246691770">
          <w:marLeft w:val="0"/>
          <w:marRight w:val="0"/>
          <w:marTop w:val="0"/>
          <w:marBottom w:val="0"/>
          <w:divBdr>
            <w:top w:val="none" w:sz="0" w:space="0" w:color="auto"/>
            <w:left w:val="none" w:sz="0" w:space="0" w:color="auto"/>
            <w:bottom w:val="none" w:sz="0" w:space="0" w:color="auto"/>
            <w:right w:val="none" w:sz="0" w:space="0" w:color="auto"/>
          </w:divBdr>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436631983">
      <w:bodyDiv w:val="1"/>
      <w:marLeft w:val="0"/>
      <w:marRight w:val="0"/>
      <w:marTop w:val="0"/>
      <w:marBottom w:val="0"/>
      <w:divBdr>
        <w:top w:val="none" w:sz="0" w:space="0" w:color="auto"/>
        <w:left w:val="none" w:sz="0" w:space="0" w:color="auto"/>
        <w:bottom w:val="none" w:sz="0" w:space="0" w:color="auto"/>
        <w:right w:val="none" w:sz="0" w:space="0" w:color="auto"/>
      </w:divBdr>
    </w:div>
    <w:div w:id="1557625908">
      <w:bodyDiv w:val="1"/>
      <w:marLeft w:val="0"/>
      <w:marRight w:val="0"/>
      <w:marTop w:val="0"/>
      <w:marBottom w:val="0"/>
      <w:divBdr>
        <w:top w:val="none" w:sz="0" w:space="0" w:color="auto"/>
        <w:left w:val="none" w:sz="0" w:space="0" w:color="auto"/>
        <w:bottom w:val="none" w:sz="0" w:space="0" w:color="auto"/>
        <w:right w:val="none" w:sz="0" w:space="0" w:color="auto"/>
      </w:divBdr>
    </w:div>
    <w:div w:id="1703431963">
      <w:bodyDiv w:val="1"/>
      <w:marLeft w:val="0"/>
      <w:marRight w:val="0"/>
      <w:marTop w:val="0"/>
      <w:marBottom w:val="0"/>
      <w:divBdr>
        <w:top w:val="none" w:sz="0" w:space="0" w:color="auto"/>
        <w:left w:val="none" w:sz="0" w:space="0" w:color="auto"/>
        <w:bottom w:val="none" w:sz="0" w:space="0" w:color="auto"/>
        <w:right w:val="none" w:sz="0" w:space="0" w:color="auto"/>
      </w:divBdr>
    </w:div>
    <w:div w:id="1749418389">
      <w:bodyDiv w:val="1"/>
      <w:marLeft w:val="0"/>
      <w:marRight w:val="0"/>
      <w:marTop w:val="0"/>
      <w:marBottom w:val="0"/>
      <w:divBdr>
        <w:top w:val="none" w:sz="0" w:space="0" w:color="auto"/>
        <w:left w:val="none" w:sz="0" w:space="0" w:color="auto"/>
        <w:bottom w:val="none" w:sz="0" w:space="0" w:color="auto"/>
        <w:right w:val="none" w:sz="0" w:space="0" w:color="auto"/>
      </w:divBdr>
      <w:divsChild>
        <w:div w:id="2128742667">
          <w:marLeft w:val="0"/>
          <w:marRight w:val="0"/>
          <w:marTop w:val="0"/>
          <w:marBottom w:val="0"/>
          <w:divBdr>
            <w:top w:val="none" w:sz="0" w:space="0" w:color="auto"/>
            <w:left w:val="none" w:sz="0" w:space="0" w:color="auto"/>
            <w:bottom w:val="none" w:sz="0" w:space="0" w:color="auto"/>
            <w:right w:val="none" w:sz="0" w:space="0" w:color="auto"/>
          </w:divBdr>
        </w:div>
      </w:divsChild>
    </w:div>
    <w:div w:id="1778525502">
      <w:bodyDiv w:val="1"/>
      <w:marLeft w:val="0"/>
      <w:marRight w:val="0"/>
      <w:marTop w:val="0"/>
      <w:marBottom w:val="0"/>
      <w:divBdr>
        <w:top w:val="none" w:sz="0" w:space="0" w:color="auto"/>
        <w:left w:val="none" w:sz="0" w:space="0" w:color="auto"/>
        <w:bottom w:val="none" w:sz="0" w:space="0" w:color="auto"/>
        <w:right w:val="none" w:sz="0" w:space="0" w:color="auto"/>
      </w:divBdr>
      <w:divsChild>
        <w:div w:id="1588558">
          <w:marLeft w:val="0"/>
          <w:marRight w:val="0"/>
          <w:marTop w:val="0"/>
          <w:marBottom w:val="0"/>
          <w:divBdr>
            <w:top w:val="none" w:sz="0" w:space="0" w:color="auto"/>
            <w:left w:val="none" w:sz="0" w:space="0" w:color="auto"/>
            <w:bottom w:val="none" w:sz="0" w:space="0" w:color="auto"/>
            <w:right w:val="none" w:sz="0" w:space="0" w:color="auto"/>
          </w:divBdr>
          <w:divsChild>
            <w:div w:id="1784882599">
              <w:marLeft w:val="-225"/>
              <w:marRight w:val="-225"/>
              <w:marTop w:val="0"/>
              <w:marBottom w:val="0"/>
              <w:divBdr>
                <w:top w:val="none" w:sz="0" w:space="0" w:color="auto"/>
                <w:left w:val="none" w:sz="0" w:space="0" w:color="auto"/>
                <w:bottom w:val="none" w:sz="0" w:space="0" w:color="auto"/>
                <w:right w:val="none" w:sz="0" w:space="0" w:color="auto"/>
              </w:divBdr>
              <w:divsChild>
                <w:div w:id="435830558">
                  <w:marLeft w:val="0"/>
                  <w:marRight w:val="0"/>
                  <w:marTop w:val="0"/>
                  <w:marBottom w:val="0"/>
                  <w:divBdr>
                    <w:top w:val="none" w:sz="0" w:space="0" w:color="auto"/>
                    <w:left w:val="none" w:sz="0" w:space="0" w:color="auto"/>
                    <w:bottom w:val="none" w:sz="0" w:space="0" w:color="auto"/>
                    <w:right w:val="none" w:sz="0" w:space="0" w:color="auto"/>
                  </w:divBdr>
                  <w:divsChild>
                    <w:div w:id="108865029">
                      <w:marLeft w:val="0"/>
                      <w:marRight w:val="0"/>
                      <w:marTop w:val="0"/>
                      <w:marBottom w:val="0"/>
                      <w:divBdr>
                        <w:top w:val="none" w:sz="0" w:space="0" w:color="auto"/>
                        <w:left w:val="none" w:sz="0" w:space="0" w:color="auto"/>
                        <w:bottom w:val="none" w:sz="0" w:space="0" w:color="auto"/>
                        <w:right w:val="none" w:sz="0" w:space="0" w:color="auto"/>
                      </w:divBdr>
                      <w:divsChild>
                        <w:div w:id="1428116272">
                          <w:marLeft w:val="-225"/>
                          <w:marRight w:val="-225"/>
                          <w:marTop w:val="0"/>
                          <w:marBottom w:val="0"/>
                          <w:divBdr>
                            <w:top w:val="none" w:sz="0" w:space="0" w:color="auto"/>
                            <w:left w:val="none" w:sz="0" w:space="0" w:color="auto"/>
                            <w:bottom w:val="none" w:sz="0" w:space="0" w:color="auto"/>
                            <w:right w:val="none" w:sz="0" w:space="0" w:color="auto"/>
                          </w:divBdr>
                          <w:divsChild>
                            <w:div w:id="1468400819">
                              <w:marLeft w:val="0"/>
                              <w:marRight w:val="0"/>
                              <w:marTop w:val="0"/>
                              <w:marBottom w:val="0"/>
                              <w:divBdr>
                                <w:top w:val="none" w:sz="0" w:space="0" w:color="auto"/>
                                <w:left w:val="none" w:sz="0" w:space="0" w:color="auto"/>
                                <w:bottom w:val="none" w:sz="0" w:space="0" w:color="auto"/>
                                <w:right w:val="none" w:sz="0" w:space="0" w:color="auto"/>
                              </w:divBdr>
                              <w:divsChild>
                                <w:div w:id="36904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8355117">
      <w:bodyDiv w:val="1"/>
      <w:marLeft w:val="0"/>
      <w:marRight w:val="0"/>
      <w:marTop w:val="0"/>
      <w:marBottom w:val="0"/>
      <w:divBdr>
        <w:top w:val="none" w:sz="0" w:space="0" w:color="auto"/>
        <w:left w:val="none" w:sz="0" w:space="0" w:color="auto"/>
        <w:bottom w:val="none" w:sz="0" w:space="0" w:color="auto"/>
        <w:right w:val="none" w:sz="0" w:space="0" w:color="auto"/>
      </w:divBdr>
    </w:div>
    <w:div w:id="1946424400">
      <w:bodyDiv w:val="1"/>
      <w:marLeft w:val="0"/>
      <w:marRight w:val="0"/>
      <w:marTop w:val="0"/>
      <w:marBottom w:val="0"/>
      <w:divBdr>
        <w:top w:val="none" w:sz="0" w:space="0" w:color="auto"/>
        <w:left w:val="none" w:sz="0" w:space="0" w:color="auto"/>
        <w:bottom w:val="none" w:sz="0" w:space="0" w:color="auto"/>
        <w:right w:val="none" w:sz="0" w:space="0" w:color="auto"/>
      </w:divBdr>
    </w:div>
    <w:div w:id="1971856092">
      <w:bodyDiv w:val="1"/>
      <w:marLeft w:val="0"/>
      <w:marRight w:val="0"/>
      <w:marTop w:val="0"/>
      <w:marBottom w:val="0"/>
      <w:divBdr>
        <w:top w:val="none" w:sz="0" w:space="0" w:color="auto"/>
        <w:left w:val="none" w:sz="0" w:space="0" w:color="auto"/>
        <w:bottom w:val="none" w:sz="0" w:space="0" w:color="auto"/>
        <w:right w:val="none" w:sz="0" w:space="0" w:color="auto"/>
      </w:divBdr>
    </w:div>
    <w:div w:id="2024743958">
      <w:bodyDiv w:val="1"/>
      <w:marLeft w:val="0"/>
      <w:marRight w:val="0"/>
      <w:marTop w:val="0"/>
      <w:marBottom w:val="0"/>
      <w:divBdr>
        <w:top w:val="none" w:sz="0" w:space="0" w:color="auto"/>
        <w:left w:val="none" w:sz="0" w:space="0" w:color="auto"/>
        <w:bottom w:val="none" w:sz="0" w:space="0" w:color="auto"/>
        <w:right w:val="none" w:sz="0" w:space="0" w:color="auto"/>
      </w:divBdr>
      <w:divsChild>
        <w:div w:id="1894341461">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8528825">
      <w:bodyDiv w:val="1"/>
      <w:marLeft w:val="0"/>
      <w:marRight w:val="0"/>
      <w:marTop w:val="0"/>
      <w:marBottom w:val="0"/>
      <w:divBdr>
        <w:top w:val="none" w:sz="0" w:space="0" w:color="auto"/>
        <w:left w:val="none" w:sz="0" w:space="0" w:color="auto"/>
        <w:bottom w:val="none" w:sz="0" w:space="0" w:color="auto"/>
        <w:right w:val="none" w:sz="0" w:space="0" w:color="auto"/>
      </w:divBdr>
    </w:div>
    <w:div w:id="2074816199">
      <w:bodyDiv w:val="1"/>
      <w:marLeft w:val="0"/>
      <w:marRight w:val="0"/>
      <w:marTop w:val="0"/>
      <w:marBottom w:val="0"/>
      <w:divBdr>
        <w:top w:val="none" w:sz="0" w:space="0" w:color="auto"/>
        <w:left w:val="none" w:sz="0" w:space="0" w:color="auto"/>
        <w:bottom w:val="none" w:sz="0" w:space="0" w:color="auto"/>
        <w:right w:val="none" w:sz="0" w:space="0" w:color="auto"/>
      </w:divBdr>
    </w:div>
    <w:div w:id="2076006537">
      <w:bodyDiv w:val="1"/>
      <w:marLeft w:val="0"/>
      <w:marRight w:val="0"/>
      <w:marTop w:val="0"/>
      <w:marBottom w:val="0"/>
      <w:divBdr>
        <w:top w:val="none" w:sz="0" w:space="0" w:color="auto"/>
        <w:left w:val="none" w:sz="0" w:space="0" w:color="auto"/>
        <w:bottom w:val="none" w:sz="0" w:space="0" w:color="auto"/>
        <w:right w:val="none" w:sz="0" w:space="0" w:color="auto"/>
      </w:divBdr>
      <w:divsChild>
        <w:div w:id="1956907826">
          <w:marLeft w:val="0"/>
          <w:marRight w:val="0"/>
          <w:marTop w:val="180"/>
          <w:marBottom w:val="90"/>
          <w:divBdr>
            <w:top w:val="none" w:sz="0" w:space="0" w:color="auto"/>
            <w:left w:val="none" w:sz="0" w:space="0" w:color="auto"/>
            <w:bottom w:val="none" w:sz="0" w:space="0" w:color="auto"/>
            <w:right w:val="none" w:sz="0" w:space="0" w:color="auto"/>
          </w:divBdr>
        </w:div>
        <w:div w:id="116878949">
          <w:marLeft w:val="0"/>
          <w:marRight w:val="0"/>
          <w:marTop w:val="0"/>
          <w:marBottom w:val="90"/>
          <w:divBdr>
            <w:top w:val="none" w:sz="0" w:space="0" w:color="auto"/>
            <w:left w:val="none" w:sz="0" w:space="0" w:color="auto"/>
            <w:bottom w:val="none" w:sz="0" w:space="0" w:color="auto"/>
            <w:right w:val="none" w:sz="0" w:space="0" w:color="auto"/>
          </w:divBdr>
        </w:div>
        <w:div w:id="1251507859">
          <w:marLeft w:val="0"/>
          <w:marRight w:val="0"/>
          <w:marTop w:val="0"/>
          <w:marBottom w:val="90"/>
          <w:divBdr>
            <w:top w:val="none" w:sz="0" w:space="0" w:color="auto"/>
            <w:left w:val="none" w:sz="0" w:space="0" w:color="auto"/>
            <w:bottom w:val="none" w:sz="0" w:space="0" w:color="auto"/>
            <w:right w:val="none" w:sz="0" w:space="0" w:color="auto"/>
          </w:divBdr>
        </w:div>
        <w:div w:id="1860115804">
          <w:marLeft w:val="0"/>
          <w:marRight w:val="0"/>
          <w:marTop w:val="0"/>
          <w:marBottom w:val="90"/>
          <w:divBdr>
            <w:top w:val="none" w:sz="0" w:space="0" w:color="auto"/>
            <w:left w:val="none" w:sz="0" w:space="0" w:color="auto"/>
            <w:bottom w:val="none" w:sz="0" w:space="0" w:color="auto"/>
            <w:right w:val="none" w:sz="0" w:space="0" w:color="auto"/>
          </w:divBdr>
        </w:div>
        <w:div w:id="1630357398">
          <w:marLeft w:val="0"/>
          <w:marRight w:val="0"/>
          <w:marTop w:val="0"/>
          <w:marBottom w:val="90"/>
          <w:divBdr>
            <w:top w:val="none" w:sz="0" w:space="0" w:color="auto"/>
            <w:left w:val="none" w:sz="0" w:space="0" w:color="auto"/>
            <w:bottom w:val="none" w:sz="0" w:space="0" w:color="auto"/>
            <w:right w:val="none" w:sz="0" w:space="0" w:color="auto"/>
          </w:divBdr>
        </w:div>
        <w:div w:id="1512329355">
          <w:marLeft w:val="0"/>
          <w:marRight w:val="0"/>
          <w:marTop w:val="0"/>
          <w:marBottom w:val="90"/>
          <w:divBdr>
            <w:top w:val="none" w:sz="0" w:space="0" w:color="auto"/>
            <w:left w:val="none" w:sz="0" w:space="0" w:color="auto"/>
            <w:bottom w:val="none" w:sz="0" w:space="0" w:color="auto"/>
            <w:right w:val="none" w:sz="0" w:space="0" w:color="auto"/>
          </w:divBdr>
        </w:div>
      </w:divsChild>
    </w:div>
    <w:div w:id="213930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narocanje.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30194-34DE-424F-99B7-1EBFE6DE5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91</Pages>
  <Words>21731</Words>
  <Characters>123867</Characters>
  <Application>Microsoft Office Word</Application>
  <DocSecurity>0</DocSecurity>
  <Lines>1032</Lines>
  <Paragraphs>290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145308</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Sabina Rupert</cp:lastModifiedBy>
  <cp:revision>50</cp:revision>
  <cp:lastPrinted>2020-06-01T06:17:00Z</cp:lastPrinted>
  <dcterms:created xsi:type="dcterms:W3CDTF">2024-10-14T06:18:00Z</dcterms:created>
  <dcterms:modified xsi:type="dcterms:W3CDTF">2024-10-30T09:00:00Z</dcterms:modified>
</cp:coreProperties>
</file>